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C6D12" w:rsidRDefault="001C6D12" w:rsidP="000B6907">
      <w:pPr>
        <w:spacing w:after="0" w:line="264" w:lineRule="auto"/>
        <w:jc w:val="center"/>
        <w:rPr>
          <w:rFonts w:ascii="Times New Roman" w:hAnsi="Times New Roman"/>
          <w:b/>
          <w:color w:val="000000"/>
          <w:sz w:val="24"/>
          <w:szCs w:val="24"/>
          <w:lang w:val="ru-RU"/>
        </w:rPr>
        <w:sectPr w:rsidR="001C6D12" w:rsidSect="001C6D12">
          <w:pgSz w:w="16383" w:h="11906" w:orient="landscape"/>
          <w:pgMar w:top="720" w:right="720" w:bottom="720" w:left="720" w:header="720" w:footer="720" w:gutter="0"/>
          <w:cols w:space="720"/>
          <w:docGrid w:linePitch="299"/>
        </w:sectPr>
      </w:pPr>
      <w:bookmarkStart w:id="0" w:name="block-10811345"/>
      <w:r>
        <w:rPr>
          <w:rFonts w:ascii="Times New Roman" w:hAnsi="Times New Roman"/>
          <w:b/>
          <w:noProof/>
          <w:color w:val="000000"/>
          <w:sz w:val="24"/>
          <w:szCs w:val="24"/>
          <w:lang w:val="ru-RU" w:eastAsia="ru-RU"/>
        </w:rPr>
        <w:drawing>
          <wp:inline distT="0" distB="0" distL="0" distR="0">
            <wp:extent cx="9291650" cy="6749143"/>
            <wp:effectExtent l="19050" t="0" r="4750" b="0"/>
            <wp:docPr id="2" name="Рисунок 1" descr="C:\Users\User\Desktop\титульники Гвоздева\1-4 из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титульники Гвоздева\1-4 изо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01274" cy="67561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6D12" w:rsidRDefault="001C6D12" w:rsidP="001F2BDB">
      <w:pPr>
        <w:spacing w:after="0" w:line="264" w:lineRule="auto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1F2BDB" w:rsidRPr="001939EA" w:rsidRDefault="001F2BDB" w:rsidP="001F2BDB">
      <w:p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ПОЯСНИТЕЛЬНАЯ ЗАПИСКА</w:t>
      </w:r>
    </w:p>
    <w:p w:rsidR="001F2BDB" w:rsidRPr="001939EA" w:rsidRDefault="001F2BDB" w:rsidP="001F2BD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Программа по изобразительному искусству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Цель программы по изобразительному искусству состоит в формировании художественной культуры обучающихся, развитии художественно-образного мышления и эстетического отношения к явлениям действительности путём освоения начальных основ художественных знаний, умений, навыков и развития творческого потенциала обучающихся.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Программа по изобразительному искусству направлена на развитие духовной культуры обучающихся, формирование активной эстетической позиции по отношению к действительности и произведениям искусства, понимание роли и значения художественной деятельности в жизни людей.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Содержание программы по изобразительному искусству охватывает все основные виды визуально-пространственных искусств (собственно изобразительных): начальные основы графики, живописи и скульптуры, декоративно-прикладные и народные виды искусства, архитектуру и дизайн. Особое внимание уделено развитию эстетического восприятия природы, восприятию произведений искусства и формированию зрительских навыков, художественному восприятию предметно-бытовой культуры. 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Важнейшей задачей является формирование активного, ценностного отношения к истории отечественной культуры, выраженной в её архитектуре, изобразительном искусстве, в национальных образах предметно-материальной и пространственной среды, в понимании красоты человека.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Учебные темы, связанные с восприятием, могут быть реализованы как отдельные уроки, но чаще всего следует объединять задачи восприятия с задачами практической творческой работы (при сохранении учебного времени на восприятие произведений искусства и эстетического наблюдения окружающей действительности).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Программа по изобразительному искусству знакомит обучающихся с многообразием видов художественной деятельности и технически доступным разнообразием художественных материалов. Практическая художественно-творческая деятельность занимает приоритетное пространство учебного времени. При опоре на восприятие произведений искусства художественно-эстетическое отношение к миру формируется прежде всего в собственной художественной деятельности, в процессе практического решения художественно-творческих задач.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Содержание программы по изобразительному искусству структурировано как система тематических модулей. Изучение содержания всех модулей в 1–4 классах обязательно.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  <w:sectPr w:rsidR="001F2BDB" w:rsidRPr="001939EA" w:rsidSect="004205B1">
          <w:pgSz w:w="11906" w:h="16383"/>
          <w:pgMar w:top="720" w:right="720" w:bottom="720" w:left="720" w:header="720" w:footer="720" w:gutter="0"/>
          <w:cols w:space="720"/>
          <w:docGrid w:linePitch="299"/>
        </w:sect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‌</w:t>
      </w:r>
      <w:bookmarkStart w:id="1" w:name="2de083b3-1f31-409f-b177-a515047f5be6"/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Общее число часов, отведённых на изучение изобразительного искусства, составляет 135 часов: в 1 классе – 33 часа (1 час в неделю), во 2 классе – 34 часа (1 час в неделю), в 3 классе – 34 часа (1 час в неделю), в 4 классе – 34 часа (1 час в неделю).</w:t>
      </w:r>
      <w:bookmarkEnd w:id="1"/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‌‌</w:t>
      </w:r>
    </w:p>
    <w:p w:rsidR="001F2BDB" w:rsidRPr="001939EA" w:rsidRDefault="001F2BDB" w:rsidP="001F2BDB">
      <w:pPr>
        <w:spacing w:after="0" w:line="264" w:lineRule="auto"/>
        <w:jc w:val="both"/>
        <w:rPr>
          <w:sz w:val="24"/>
          <w:szCs w:val="24"/>
          <w:lang w:val="ru-RU"/>
        </w:rPr>
      </w:pPr>
      <w:bookmarkStart w:id="2" w:name="block-10811349"/>
      <w:bookmarkEnd w:id="0"/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СОДЕРЖАНИЕ ОБУЧЕНИЯ</w:t>
      </w:r>
    </w:p>
    <w:p w:rsidR="001F2BDB" w:rsidRPr="001939EA" w:rsidRDefault="001F2BDB" w:rsidP="001F2BD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1F2BDB" w:rsidRPr="001939EA" w:rsidRDefault="001F2BDB" w:rsidP="001F2BD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1 КЛАСС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1F2BDB" w:rsidRPr="001939EA" w:rsidRDefault="001F2BDB" w:rsidP="001F2BD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«Графика»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Расположение изображения на листе. Выбор вертикального или горизонтального формата листа в зависимости от содержания изображения.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Разные виды линий. Линейный рисунок. Графические материалы для линейного рисунка и их особенности. Приёмы рисования линией.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Рисование с натуры: разные листья и их форма.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Представление о пропорциях: короткое – длинное. Развитие навыка видения соотношения частей целого (на основе рисунков животных).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Графическое пятно (ахроматическое) и представление о силуэте. Формирование навыка видения целостности. Цельная форма и её части.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«Живопись»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Цвет как одно из главных средств выражения в изобразительном искусстве. Навыки работы гуашью в условиях урока. Краски «гуашь», кисти, бумага цветная и белая.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Три основных цвета. Ассоциативные представления, связанные с каждым цветом. Навыки смешения красок и получение нового цвета.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Эмоциональная выразительность цвета, способы выражения настроения в изображаемом сюжете.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Живописное изображение разных цветков по представлению и восприятию. Развитие навыков работы гуашью. Эмоциональная выразительность цвета.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Тематическая композиция «Времена года». Контрастные цветовые состояния времён года. Живопись (гуашь), аппликация или смешанная техника.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Техника монотипии. Представления о симметрии. Развитие воображения.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«Скульптура»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Изображение в объёме. Приёмы работы с пластилином; дощечка, стек, тряпочка.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Лепка зверушек из цельной формы (например, черепашки, ёжика, зайчика). Приёмы вытягивания, вдавливания, сгибания, скручивания.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Лепка игрушки, характерной для одного из наиболее известных народных художественных промыслов (дымковская или каргопольская игрушка или по выбору учителя с учётом местных промыслов).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Бумажная пластика. Овладение первичными приёмами надрезания, закручивания, складывания.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Объёмная аппликация из бумаги и картона.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«Декоративно-прикладное искусство»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Узоры в природе. Наблюдение узоров в живой природе (в условиях урока на основе фотографий). Эмоционально-эстетическое восприятие объектов действительности. Ассоциативное сопоставление с орнаментами в предметах декоративно-прикладного искусства.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Узоры и орнаменты, создаваемые людьми, и разнообразие их видов. Орнаменты геометрические и растительные. Декоративная композиция в круге или в полосе.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Представления о симметрии и наблюдение её в природе. Последовательное ведение работы над изображением бабочки по представлению, использование линии симметрии при составлении узора крыльев.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Орнамент, характерный для игрушек одного из наиболее известных народных художественных промыслов: дымковская или каргопольская игрушка (или по выбору учителя с учётом местных промыслов).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Дизайн предмета: изготовление нарядной упаковки путём складывания бумаги и аппликации.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Оригами – создание игрушки для новогодней ёлки. Приёмы складывания бумаги.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«Архитектура»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Наблюдение разнообразных архитектурных зданий в окружающем мире (по фотографиям), обсуждение особенностей и составных частей зданий.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Освоение приёмов конструирования из бумаги. Складывание объёмных простых геометрических тел. Овладение приёмами склеивания, надрезания и вырезания деталей; использование приёма симметрии.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Макетирование (или аппликация) пространственной среды сказочного города из бумаги, картона или пластилина.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«Восприятие произведений искусства»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Восприятие произведений детского творчества. Обсуждение сюжетного и эмоционального содержания детских работ.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Художественное наблюдение окружающего мира природы и предметной среды жизни человека в зависимости от поставленной аналитической и эстетической задачи наблюдения (установки).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Рассматривание иллюстраций детской книги на основе содержательных установок учителя в соответствии с изучаемой темой.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Знакомство с картиной, в которой ярко выражено эмоциональное состояние, или с картиной, написанной на сказочный сюжет (произведения В. М. Васнецова и другие по выбору учителя). 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Художник и зритель. Освоение зрительских умений на основе получаемых знаний и творческих практических задач – установок наблюдения. Ассоциации из личного опыта обучающихся и оценка эмоционального содержания произведений.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«Азбука цифровой графики»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Фотографирование мелких деталей природы, выражение ярких зрительных впечатлений.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Обсуждение в условиях урока ученических фотографий, соответствующих изучаемой теме.</w:t>
      </w:r>
    </w:p>
    <w:p w:rsidR="001F2BDB" w:rsidRPr="001939EA" w:rsidRDefault="001F2BDB" w:rsidP="001F2BDB">
      <w:pPr>
        <w:spacing w:after="0"/>
        <w:ind w:left="120"/>
        <w:rPr>
          <w:sz w:val="24"/>
          <w:szCs w:val="24"/>
          <w:lang w:val="ru-RU"/>
        </w:rPr>
      </w:pPr>
      <w:bookmarkStart w:id="3" w:name="_Toc137210402"/>
      <w:bookmarkEnd w:id="3"/>
    </w:p>
    <w:p w:rsidR="001F2BDB" w:rsidRPr="001939EA" w:rsidRDefault="001F2BDB" w:rsidP="001F2BDB">
      <w:pPr>
        <w:spacing w:after="0"/>
        <w:ind w:left="120"/>
        <w:rPr>
          <w:sz w:val="24"/>
          <w:szCs w:val="24"/>
          <w:lang w:val="ru-RU"/>
        </w:rPr>
      </w:pPr>
    </w:p>
    <w:p w:rsidR="001F2BDB" w:rsidRPr="001939EA" w:rsidRDefault="001F2BDB" w:rsidP="001F2BDB">
      <w:pPr>
        <w:spacing w:after="0"/>
        <w:ind w:left="120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2 КЛАСС</w:t>
      </w:r>
    </w:p>
    <w:p w:rsidR="001F2BDB" w:rsidRPr="001939EA" w:rsidRDefault="001F2BDB" w:rsidP="001F2BDB">
      <w:pPr>
        <w:spacing w:after="0"/>
        <w:ind w:left="120"/>
        <w:rPr>
          <w:sz w:val="24"/>
          <w:szCs w:val="24"/>
          <w:lang w:val="ru-RU"/>
        </w:rPr>
      </w:pP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«Графика»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Ритм линий. Выразительность линии. Художественные материалы для линейного рисунка и их свойства. Развитие навыков линейного рисунка.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Пастель и мелки – особенности и выразительные свойства графических материалов, приёмы работы.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Ритм пятен: освоение основ композиции. Расположение пятна на плоскости листа: сгущение, разброс, доминанта, равновесие, спокойствие и движение.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Пропорции – соотношение частей и целого. Развитие аналитических навыков видения пропорций. Выразительные свойства пропорций (на основе рисунков птиц).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Рисунок с натуры простого предмета. Расположение предмета на листе бумаги. Определение формы предмета. Соотношение частей предмета. Светлые и тёмные части предмета, тень под предметом. Штриховка. Умение внимательно рассматривать и анализировать форму натурного предмета.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Графический рисунок животного с активным выражением его характера. Рассматривание графических произведений анималистического жанра. 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«Живопись»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Цвета основные и составные. Развитие навыков смешивания красок и получения нового цвета. Приёмы работы гуашью. Разный характер мазков и движений кистью. Пастозное, плотное и прозрачное нанесение краски.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Акварель и её свойства. Акварельные кисти. Приёмы работы акварелью.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Цвет тёплый и холодный – цветовой контраст.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Цвет тёмный и светлый (тональные отношения). Затемнение цвета с помощью тёмной краски и осветление цвета. Эмоциональная выразительность цветовых состояний и отношений.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Цвет открытый – звонкий и приглушённый, тихий. Эмоциональная выразительность цвета.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Изображение природы (моря) в разных контрастных состояниях погоды и соответствующих цветовых состояниях (туман, нежное утро, гроза, буря, ветер – по выбору учителя). Произведения И. К. Айвазовского.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Изображение сказочного персонажа с ярко выраженным характером (образ мужской или женский).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«Скульптура»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Лепка из пластилина или глины игрушки – сказочного животного по мотивам выбранного художественного народного промысла (филимоновская игрушка, дымковский петух, каргопольский Полкан и другие по выбору учителя с учётом местных промыслов). Способ лепки в соответствии с традициями промысла.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Лепка животных (например, кошки, собаки, медвежонка) с передачей характерной пластики движения. Соблюдение цельности формы, её преобразование и добавление деталей.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Изображение движения и статики в скульптуре: лепка из пластилина тяжёлой, неповоротливой и лёгкой, стремительной формы.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«Декоративно-прикладное искусство»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Наблюдение узоров в природе (на основе фотографий в условиях урока), например, снежинки, паутинки, росы на листьях. Ассоциативное сопоставление с орнаментами в предметах декоративно-прикладного искусства (например, кружево, вышивка, ювелирные изделия).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Рисунок геометрического орнамента кружева или вышивки. Декоративная композиция. Ритм пятен в декоративной аппликации.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Поделки из подручных нехудожественных материалов. Декоративные изображения животных в игрушках народных промыслов; филимоновские, дымковские, каргопольские игрушки (и другие по выбору учителя с учётом местных художественных промыслов).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Декор одежды человека. Разнообразие украшений. Традиционные народные женские и мужские украшения. Назначение украшений и их роль в жизни людей.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«Архитектура»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Конструирование из бумаги. Приёмы работы с полосой бумаги, разные варианты складывания, закручивания, надрезания. Макетирование пространства детской площадки.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Построение игрового сказочного города из бумаги (на основе сворачивания геометрических тел – параллелепипедов разной высоты, цилиндров с прорезями и наклейками); завивание, скручивание и складывание полоски бумаги (например, гармошкой). Образ здания. Памятники отечественной архитектуры с ярко выраженным характером здания. Рисунок дома для доброго или злого сказочного персонажа (иллюстрация сказки по выбору учителя). 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«Восприятие произведений искусства».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Восприятие произведений детского творчества. Обсуждение сюжетного и эмоционального содержания детских работ.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Художественное наблюдение природы и красивых природных деталей, анализ их конструкции и эмоционального воздействия. Сопоставление их с рукотворными произведениями.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Восприятие орнаментальных произведений прикладного искусства (например, кружево, шитьё, резьба и роспись).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Восприятие произведений живописи с активным выражением цветового состояния в природе. Произведения И. И. Левитана, И. И. Шишкина, Н. П. Крымова. 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Восприятие произведений анималистического жанра в графике (например, произведений В. В. Ватагина, Е. И. Чарушина) и в скульптуре (произведения В. В. Ватагина). Наблюдение животных с точки зрения их пропорций, характера движения, пластики.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«Азбука цифровой графики».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Компьютерные средства изображения. Виды линий (в программе </w:t>
      </w:r>
      <w:r w:rsidRPr="001939EA">
        <w:rPr>
          <w:rFonts w:ascii="Times New Roman" w:hAnsi="Times New Roman"/>
          <w:color w:val="000000"/>
          <w:sz w:val="24"/>
          <w:szCs w:val="24"/>
        </w:rPr>
        <w:t>Paint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 или другом графическом редакторе).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Компьютерные средства изображения. Работа с геометрическими фигурами. Трансформация и копирование геометрических фигур в программе </w:t>
      </w:r>
      <w:r w:rsidRPr="001939EA">
        <w:rPr>
          <w:rFonts w:ascii="Times New Roman" w:hAnsi="Times New Roman"/>
          <w:color w:val="000000"/>
          <w:sz w:val="24"/>
          <w:szCs w:val="24"/>
        </w:rPr>
        <w:t>Paint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Освоение инструментов традиционного рисования (карандаш, кисточка, ластик, заливка и другие) в программе </w:t>
      </w:r>
      <w:r w:rsidRPr="001939EA">
        <w:rPr>
          <w:rFonts w:ascii="Times New Roman" w:hAnsi="Times New Roman"/>
          <w:color w:val="000000"/>
          <w:sz w:val="24"/>
          <w:szCs w:val="24"/>
        </w:rPr>
        <w:t>Paint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 на основе простых сюжетов (например, образ дерева).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Освоение инструментов традиционного рисования в программе </w:t>
      </w:r>
      <w:r w:rsidRPr="001939EA">
        <w:rPr>
          <w:rFonts w:ascii="Times New Roman" w:hAnsi="Times New Roman"/>
          <w:color w:val="000000"/>
          <w:sz w:val="24"/>
          <w:szCs w:val="24"/>
        </w:rPr>
        <w:t>Paint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 на основе темы «Тёплый и холодный цвета» (например, «Горящий костёр в синей ночи», «Перо жар-птицы»).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Художественная фотография. Расположение объекта в кадре. Масштаб. Доминанта. Обсуждение в условиях урока ученических фотографий, соответствующих изучаемой теме.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​</w:t>
      </w:r>
    </w:p>
    <w:p w:rsidR="001F2BDB" w:rsidRPr="001939EA" w:rsidRDefault="001F2BDB" w:rsidP="001F2BDB">
      <w:pPr>
        <w:spacing w:after="0"/>
        <w:ind w:left="120"/>
        <w:rPr>
          <w:sz w:val="24"/>
          <w:szCs w:val="24"/>
          <w:lang w:val="ru-RU"/>
        </w:rPr>
      </w:pPr>
      <w:bookmarkStart w:id="4" w:name="_Toc137210403"/>
      <w:bookmarkEnd w:id="4"/>
    </w:p>
    <w:p w:rsidR="001F2BDB" w:rsidRPr="001939EA" w:rsidRDefault="001F2BDB" w:rsidP="001F2BDB">
      <w:pPr>
        <w:spacing w:after="0"/>
        <w:ind w:left="120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3 КЛАСС</w:t>
      </w:r>
    </w:p>
    <w:p w:rsidR="001F2BDB" w:rsidRPr="001939EA" w:rsidRDefault="001F2BDB" w:rsidP="001F2BDB">
      <w:pPr>
        <w:spacing w:after="0"/>
        <w:ind w:left="120"/>
        <w:rPr>
          <w:sz w:val="24"/>
          <w:szCs w:val="24"/>
          <w:lang w:val="ru-RU"/>
        </w:rPr>
      </w:pP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«Графика»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Эскизы обложки и иллюстраций к детской книге сказок (сказка по выбору). Рисунок буквицы. Макет книги-игрушки. Совмещение изображения и текста. Расположение иллюстраций и текста на развороте книги.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Поздравительная открытка. Открытка-пожелание. Композиция открытки: совмещение текста (шрифта) и изображения. Рисунок открытки или аппликация.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Эскиз плаката или афиши. Совмещение шрифта и изображения. Особенности композиции плаката.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Графические зарисовки карандашами по памяти или на основе наблюдений и фотографий архитектурных достопримечательностей своего города.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Транспорт в городе. Рисунки реальных или фантастических машин.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Изображение лица человека. Строение, пропорции, взаиморасположение частей лица.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Эскиз маски для маскарада: изображение лица – маски персонажа с ярко выраженным характером. Аппликация из цветной бумаги.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«Живопись»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Создание сюжетной композиции «В цирке», использование гуаши или карандаша и акварели (по памяти и представлению). Художник в театре: эскиз занавеса (или декораций сцены) для спектакля со сказочным сюжетом (сказка по выбору).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Тематическая композиция «Праздник в городе». Гуашь по цветной бумаге, возможно совмещение с наклейками в виде коллажа или аппликации.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Натюрморт из простых предметов с натуры или по представлению. «Натюрморт-автопортрет» из предметов, характеризующих личность обучающегося.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Пейзаж в живописи. Передача в пейзаже состояний в природе. Выбор для изображения времени года, времени дня, характера погоды и особенностей ландшафта (лес или поле, река или озеро); количество и состояние неба в изображении.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Портрет человека по памяти и представлению с опорой на натуру. Выражение в портрете (автопортрете) характера человека, особенностей его личности с использованием выразительных возможностей композиционного размещения в плоскости листа, особенностей пропорций и мимики лица, характера цветового решения, сильного или мягкого контраста, включения в композицию дополнительных предметов.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«Скульптура»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Создание игрушки из подручного нехудожественного материала, придание ей одушевлённого образа (добавления деталей лепных или из бумаги, ниток или других материалов).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Лепка сказочного персонажа на основе сюжета известной сказки или создание этого персонажа путём бумагопластики.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Освоение знаний о видах скульптуры (по назначению) и жанрах скульптуры (по сюжету изображения).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Лепка эскиза парковой скульптуры. Выражение пластики движения в скульптуре. Работа с пластилином или глиной.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«Декоративно-прикладное искусство»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Приёмы исполнения орнаментов и выполнение эскизов украшения посуды из дерева и глины в традициях народных художественных промыслов Хохломы и Гжели (или в традициях других промыслов по выбору учителя).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Эскизы орнаментов для росписи тканей. Раппорт. Трафарет и создание орнамента при помощи печаток или штампов.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Эскизы орнамента для росписи платка: симметрия или асимметрия построения композиции, статика и динамика узора, ритмические чередования мотивов, наличие композиционного центра, роспись по канве. Рассматривание павловопосадских платков.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Проектирование (эскизы) декоративных украшений в городе, например, ажурные ограды, украшения фонарей, скамеек, киосков, подставок для цветов.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Модуль «Архитектура»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Зарисовки исторических памятников и архитектурных достопримечательностей города или села. Работа по наблюдению и по памяти, на основе использования фотографий и образных представлений.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Проектирование садово-паркового пространства на плоскости (аппликация, коллаж) или в виде макета с использованием бумаги, картона, пенопласта и других подручных материалов. Графический рисунок (индивидуально) или тематическое панно «Образ моего города» (села) в виде коллективной работы (композиционная склейка-аппликация рисунков зданий и других элементов городского пространства, выполненных индивидуально).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«Восприятие произведений искусства»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Иллюстрации в детских книгах и дизайн детской книги. Рассматривание и обсуждение иллюстраций известных российских иллюстраторов детских книг.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Восприятие объектов окружающего мира – архитектура, улицы города или села. Памятники архитектуры и архитектурные достопримечательности (по выбору учителя), их значение в современном мире.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Виртуальное путешествие: памятники архитектуры в Москве и Санкт-Петербурге (обзор памятников по выбору учителя).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Художественные музеи. Виртуальные путешествия в художественные музеи: Государственная Третьяковская галерея, Государственный Эрмитаж, Государственный Русский музей, Государственный музей изобразительных искусств имени А. С. Пушкина. Экскурсии в местные художественные музеи и галереи. Виртуальные экскурсии в знаменитые зарубежные художественные музеи (выбор музеев – за учителем). Осознание значимости и увлекательности посещения музеев; посещение знаменитого музея как событие; интерес к коллекции музея и искусству в целом.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Виды пространственных искусств: виды определяются по назначению произведений в жизни людей. 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Жанры в изобразительном искусстве – в живописи, графике, скульптуре – определяются предметом изображения; классификация и сравнение содержания произведений сходного сюжета (например, портреты, пейзажи).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Представления о произведениях крупнейших отечественных художников-пейзажистов: И. И. Шишкина, И. И. Левитана, А. К. Саврасова, В. Д. Поленова, И. К. Айвазовского и других. 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Представления о произведениях крупнейших отечественных портретистов: В. И. Сурикова, И. Е. Репина, В. А. Серова и других.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«Азбука цифровой графики»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Построение в графическом редакторе различных по эмоциональному восприятию ритмов расположения пятен на плоскости: покой (статика), разные направления и ритмы движения (например, собрались, разбежались, догоняют, улетают). Вместо пятен (геометрических фигур) могут быть простые силуэты машинок, птичек, облаков.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В графическом редакторе создание рисунка элемента орнамента (паттерна), его копирование, многократное повторение, в том числе с поворотами вокруг оси рисунка, и создание орнамента, в основе которого раппорт. Вариативное создание орнаментов на основе одного и того же элемента.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Изображение и изучение мимики лица в программе </w:t>
      </w:r>
      <w:r w:rsidRPr="001939EA">
        <w:rPr>
          <w:rFonts w:ascii="Times New Roman" w:hAnsi="Times New Roman"/>
          <w:color w:val="000000"/>
          <w:sz w:val="24"/>
          <w:szCs w:val="24"/>
        </w:rPr>
        <w:t>Paint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 (или другом графическом редакторе).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Совмещение с помощью графического редактора векторного изображения, фотографии и шрифта для создания плаката или поздравительной открытки.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Редактирование фотографий в программе </w:t>
      </w:r>
      <w:r w:rsidRPr="001939EA">
        <w:rPr>
          <w:rFonts w:ascii="Times New Roman" w:hAnsi="Times New Roman"/>
          <w:color w:val="000000"/>
          <w:sz w:val="24"/>
          <w:szCs w:val="24"/>
        </w:rPr>
        <w:t>Picture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1939EA">
        <w:rPr>
          <w:rFonts w:ascii="Times New Roman" w:hAnsi="Times New Roman"/>
          <w:color w:val="000000"/>
          <w:sz w:val="24"/>
          <w:szCs w:val="24"/>
        </w:rPr>
        <w:t>Manager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: изменение яркости, контраста, насыщенности цвета; обрезка, поворот, отражение.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Виртуальные путешествия в главные художественные музеи и музеи местные (по выбору учителя).</w:t>
      </w:r>
    </w:p>
    <w:p w:rsidR="001F2BDB" w:rsidRPr="001939EA" w:rsidRDefault="001F2BDB" w:rsidP="001F2BDB">
      <w:pPr>
        <w:spacing w:after="0"/>
        <w:ind w:left="120"/>
        <w:rPr>
          <w:sz w:val="24"/>
          <w:szCs w:val="24"/>
          <w:lang w:val="ru-RU"/>
        </w:rPr>
      </w:pPr>
      <w:bookmarkStart w:id="5" w:name="_Toc137210404"/>
      <w:bookmarkEnd w:id="5"/>
    </w:p>
    <w:p w:rsidR="001F2BDB" w:rsidRPr="001939EA" w:rsidRDefault="001F2BDB" w:rsidP="001F2BDB">
      <w:pPr>
        <w:spacing w:after="0"/>
        <w:ind w:left="120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4 КЛАСС</w:t>
      </w:r>
    </w:p>
    <w:p w:rsidR="001F2BDB" w:rsidRPr="001939EA" w:rsidRDefault="001F2BDB" w:rsidP="001F2BDB">
      <w:pPr>
        <w:spacing w:after="0"/>
        <w:ind w:left="120"/>
        <w:rPr>
          <w:sz w:val="24"/>
          <w:szCs w:val="24"/>
          <w:lang w:val="ru-RU"/>
        </w:rPr>
      </w:pP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«Графика»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Правила линейной и воздушной перспективы: уменьшение размера изображения по мере удаления от первого плана, смягчения цветового и тонального контрастов.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Рисунок фигуры человека: основные пропорции и взаимоотношение частей фигуры, передача движения фигуры на плоскости листа: бег, ходьба, сидящая и стоящая фигуры.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Графическое изображение героев былин, древних легенд, сказок и сказаний разных народов.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Изображение города – тематическая графическая композиция; использование карандаша, мелков, фломастеров (смешанная техника).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«Живопись»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Красота природы разных климатических зон, создание пейзажных композиций (горный, степной, среднерусский ландшафт).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Портретные изображения человека по представлению и наблюдению с разным содержанием: женский или мужской портрет, двойной портрет матери и ребёнка, портрет пожилого человека, детский портрет или автопортрет, портрет персонажа по представлению (из выбранной культурной эпохи).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Тематические многофигурные композиции: коллективно созданные панно-аппликации из индивидуальных рисунков и вырезанных персонажей на темы праздников народов мира или в качестве иллюстраций к сказкам и легендам.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«Скульптура»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Знакомство со скульптурными памятниками героям и защитникам Отечества, героям Великой Отечественной войны и мемориальными комплексами. Создание эскиза памятника ко Дню Победы в Великой Отечественной войне. Работа с пластилином или глиной. Выражение значительности, трагизма и победительной силы. 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«Декоративно-прикладное искусство»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Орнаменты разных народов. Подчинённость орнамента форме и назначению предмета, в художественной обработке которого он применяется. Особенности символов и изобразительных мотивов в орнаментах разных народов. Орнаменты в архитектуре, на тканях, одежде, предметах быта и другие.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Мотивы и назначение русских народных орнаментов. Деревянная резьба и роспись, украшение наличников и других элементов избы, вышивка, декор головных уборов и другие. 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Орнаментальное украшение каменной архитектуры в памятниках русской культуры, каменная резьба, росписи стен, изразцы.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Народный костюм. Русский народный праздничный костюм, символы и обереги в его декоре. Головные уборы. Особенности мужской одежды разных сословий, связь украшения костюма мужчины с родом его занятий.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Женский и мужской костюмы в традициях разных народов.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Своеобразие одежды разных эпох и культур.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«Архитектура»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Конструкция традиционных народных жилищ, их связь с окружающей природой: дома из дерева, глины, камня; юрта и её устройство (каркасный дом); изображение традиционных жилищ.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Деревянная изба, её конструкция и декор. Моделирование избы из бумаги или изображение на плоскости в технике аппликации её фасада и традиционного декора. Понимание тесной связи красоты и пользы, функционального и декоративного в архитектуре традиционного жилого деревянного дома. Разные виды изб и надворных построек.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Конструкция и изображение здания каменного собора: свод, нефы, закомары, глава, купол. Роль собора в организации жизни древнего города, собор как архитектурная доминанта.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Традиции архитектурной конструкции храмовых построек разных народов. Изображение типичной конструкции зданий: древнегреческий храм, готический или романский собор, мечеть, пагода.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Освоение образа и структуры архитектурного пространства древнерусского города. Крепостные стены и башни, торг, посад, главный собор. Красота и мудрость в организации города, жизнь в городе.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Понимание значения для современных людей сохранения культурного наследия.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«Восприятие произведений искусства»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Произведения В. М. Васнецова, Б. М. Кустодиева, А. М. Васнецова, В. И. Сурикова, К. А. Коровина, А. Г. Венецианова, А. П. Рябушкина, И. Я. Билибина на темы истории и традиций русской отечественной культуры.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Примеры произведений великих европейских художников: Леонардо да Винчи, Рафаэля, Рембрандта, Пикассо (и других по выбору учителя).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Памятники древнерусского каменного зодчества: Московский Кремль, Новгородский детинец, Псковский Кром, Казанский кремль (и другие с учётом местных архитектурных комплексов, в том числе монастырских). Памятники русского деревянного зодчества. Архитектурный комплекс на острове Кижи.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Художественная культура разных эпох и народов. Представления об архитектурных, декоративных и изобразительных произведениях в культуре Древней Греции, других культур Древнего мира. Архитектурные памятники Западной Европы Средних веков и эпохи Возрождения. Произведения предметно-пространственной культуры, составляющие истоки, основания национальных культур в современном мире.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Памятники национальным героям. Памятник К. Минину и Д. Пожарскому скульптора И. П. Мартоса в Москве. Мемориальные ансамбли: Могила Неизвестного Солдата в Москве; памятник-ансамбль «Героям Сталинградской битвы» на Мамаевом кургане (и другие по выбору учителя).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«Азбука цифровой графики»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Изображение и освоение в программе </w:t>
      </w:r>
      <w:r w:rsidRPr="001939EA">
        <w:rPr>
          <w:rFonts w:ascii="Times New Roman" w:hAnsi="Times New Roman"/>
          <w:color w:val="000000"/>
          <w:sz w:val="24"/>
          <w:szCs w:val="24"/>
        </w:rPr>
        <w:t>Paint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правил линейной и воздушной перспективы: изображение линии горизонта и точки схода, перспективных сокращений, цветовых и тональных изменений.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Моделирование в графическом редакторе с помощью инструментов геометрических фигур конструкции традиционного крестьянского деревянного дома (избы) и различных 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вариантов его устройства. Моделирование конструкции разных видов традиционных жилищ разных народов (например, юрта, каркасный дом, в том числе с учётом местных традиций).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Моделирование в графическом редакторе с помощью инструментов геометрических фигур конструкций храмовых зданий разных культур: каменный православный собор, готический или романский собор, пагода, мечеть.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Построение в графическом редакторе с помощью геометрических фигур или на линейной основе пропорций фигуры человека, изображение различных фаз движения. Создание анимации схематического движения человека (при соответствующих технических условиях).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Анимация простого движения нарисованной фигурки: загрузить две фазы движения фигурки в виртуальный редактор </w:t>
      </w:r>
      <w:r w:rsidRPr="001939EA">
        <w:rPr>
          <w:rFonts w:ascii="Times New Roman" w:hAnsi="Times New Roman"/>
          <w:color w:val="000000"/>
          <w:sz w:val="24"/>
          <w:szCs w:val="24"/>
        </w:rPr>
        <w:t>GIF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-анимации и сохранить простое повторяющееся движение своего рисунка.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Создание компьютерной презентации в программе </w:t>
      </w:r>
      <w:r w:rsidRPr="001939EA">
        <w:rPr>
          <w:rFonts w:ascii="Times New Roman" w:hAnsi="Times New Roman"/>
          <w:color w:val="000000"/>
          <w:sz w:val="24"/>
          <w:szCs w:val="24"/>
        </w:rPr>
        <w:t>PowerPoint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 на тему архитектуры, декоративного и изобразительного искусства выбранной эпохи или этнокультурных традиций народов России.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Виртуальные тематические путешествия по художественным музеям мира.</w:t>
      </w:r>
    </w:p>
    <w:p w:rsidR="001F2BDB" w:rsidRPr="001939EA" w:rsidRDefault="001F2BDB" w:rsidP="001F2BDB">
      <w:pPr>
        <w:rPr>
          <w:sz w:val="24"/>
          <w:szCs w:val="24"/>
          <w:lang w:val="ru-RU"/>
        </w:rPr>
        <w:sectPr w:rsidR="001F2BDB" w:rsidRPr="001939EA">
          <w:pgSz w:w="11906" w:h="16383"/>
          <w:pgMar w:top="1134" w:right="850" w:bottom="1134" w:left="1701" w:header="720" w:footer="720" w:gutter="0"/>
          <w:cols w:space="720"/>
        </w:sectPr>
      </w:pPr>
    </w:p>
    <w:p w:rsidR="001F2BDB" w:rsidRPr="001939EA" w:rsidRDefault="001F2BDB" w:rsidP="001F2BD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bookmarkStart w:id="6" w:name="block-10811346"/>
      <w:bookmarkEnd w:id="2"/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​</w:t>
      </w: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ПЛАНИРУЕМЫЕ РЕЗУЛЬТАТЫ ОСВОЕНИЯ ПРОГРАММЫ ПО ИЗОБРАЗИТЕЛЬНОМУ ИСКУССТВУ НА УРОВНЕ НАЧАЛЬНОГО ОБЩЕГО ОБРАЗОВАНИЯ</w:t>
      </w:r>
    </w:p>
    <w:p w:rsidR="001F2BDB" w:rsidRPr="001939EA" w:rsidRDefault="001F2BDB" w:rsidP="001F2BD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1F2BDB" w:rsidRPr="001939EA" w:rsidRDefault="001F2BDB" w:rsidP="001F2BD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ЛИЧНОСТНЫЕ РЕЗУЛЬТАТЫ 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Личностные результаты освоения программы по изобразительному искусству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В результате изучения изобразительного искусства на уровне начального общего образования у обучающегося будут сформированы следующие </w:t>
      </w: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личностные результаты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: </w:t>
      </w:r>
    </w:p>
    <w:p w:rsidR="001F2BDB" w:rsidRPr="001939EA" w:rsidRDefault="001F2BDB" w:rsidP="001F2BDB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уважение и ценностное отношение к своей Родине – России; </w:t>
      </w:r>
    </w:p>
    <w:p w:rsidR="001F2BDB" w:rsidRPr="001939EA" w:rsidRDefault="001F2BDB" w:rsidP="001F2BDB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ценностно-смысловые ориентации и установки, отражающие индивидуально-личностные позиции и социально значимые личностные качества;</w:t>
      </w:r>
    </w:p>
    <w:p w:rsidR="001F2BDB" w:rsidRPr="001939EA" w:rsidRDefault="001F2BDB" w:rsidP="001F2BDB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</w:rPr>
      </w:pPr>
      <w:r w:rsidRPr="001939EA">
        <w:rPr>
          <w:rFonts w:ascii="Times New Roman" w:hAnsi="Times New Roman"/>
          <w:color w:val="000000"/>
          <w:sz w:val="24"/>
          <w:szCs w:val="24"/>
        </w:rPr>
        <w:t>духовно-нравственное развитие обучающихся;</w:t>
      </w:r>
    </w:p>
    <w:p w:rsidR="001F2BDB" w:rsidRPr="001939EA" w:rsidRDefault="001F2BDB" w:rsidP="001F2BDB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мотивация к познанию и обучению, готовность к саморазвитию и активному участию в социально значимой деятельности;</w:t>
      </w:r>
    </w:p>
    <w:p w:rsidR="001F2BDB" w:rsidRPr="001939EA" w:rsidRDefault="001F2BDB" w:rsidP="001F2BDB">
      <w:pPr>
        <w:numPr>
          <w:ilvl w:val="0"/>
          <w:numId w:val="1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позитивный опыт участия в творческой деятельности; интерес к произведениям искусства и литературы, построенным на принципах нравственности и гуманизма, уважительного отношения и интереса к культурным традициям и творчеству своего и других народов.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Патриотическое воспитание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 осуществляется через освоение обучающимися содержания традиций отечественной культуры, выраженной в её архитектуре, народном, декоративно-прикладном и изобразительном искусстве. Урок искусства воспитывает патриотизм в процессе восприятия и освоения в личной художественной деятельности конкретных знаний о красоте и мудрости, заложенных в культурных традициях. 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Гражданское воспитание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 осуществляется через развитие чувства личной причастности к жизни общества и созидающих качеств личности, приобщение обучающихся к ценностям отечественной и мировой культуры. Учебный предмет способствует пониманию особенностей жизни разных народов и красоты их эстетических идеалов. Коллективные творческие работы создают условия для разных форм художественно-творческой деятельности, способствуют пониманию другого человека, становлению чувства личной ответственности.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Духовно-нравственное воспитание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 является стержнем художественного развития обучающегося, приобщения его к искусству как сфере, концентрирующей в себе духовно-нравственный поиск человечества. Учебные задания направлены на развитие внутреннего мира обучающегося и развитие его эмоционально-образной, чувственной сферы. Занятия искусством помогают обучающемуся обрести социально значимые знания. Развитие творческих способностей способствует росту самосознания, осознания себя как личности и члена общества.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Эстетическое воспитание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 – важнейший компонент и условие развития социально значимых отношений обучающихся, формирования представлений о прекрасном и безобразном, о высоком и низком. Эстетическое воспитание способствует формированию ценностных ориентаций обучающихся в отношении к окружающим людям, в стремлении к их пониманию, а также в отношении к семье, природе, труду, искусству, культурному наследию.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Ценности познавательной деятельности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 воспитываются как эмоционально окрашенный интерес к жизни людей и природы. Происходит это в процессе развития навыков восприятия и художественной рефлексии своих наблюдений в художественно-творческой деятельности. Навыки исследовательской деятельности развиваются при выполнении заданий культурно-исторической направленности.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Экологическое воспитание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происходит в процессе художественно-эстетического наблюдения природы и её образа в произведениях искусства. Формирование эстетических чувств способствует активному неприятию действий, приносящих вред окружающей среде.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Трудовое воспитание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 осуществляется в процессе личной художественно-творческой работы по освоению художественных материалов и удовлетворения от создания реального, практического продукта. Воспитываются стремление достичь результат, упорство, творческая инициатива, понимание эстетики трудовой деятельности. Важны также умения сотрудничать с одноклассниками, работать в команде, выполнять коллективную работу – обязательные требования к определённым заданиям по программе.</w:t>
      </w:r>
      <w:bookmarkStart w:id="7" w:name="_Toc124264881"/>
      <w:bookmarkEnd w:id="7"/>
    </w:p>
    <w:p w:rsidR="001F2BDB" w:rsidRPr="001939EA" w:rsidRDefault="001F2BDB" w:rsidP="001F2BDB">
      <w:pPr>
        <w:spacing w:after="0"/>
        <w:ind w:left="120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МЕТАПРЕДМЕТНЫЕ РЕЗУЛЬТАТЫ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1F2BDB" w:rsidRPr="001939EA" w:rsidRDefault="001F2BDB" w:rsidP="001F2BDB">
      <w:pPr>
        <w:spacing w:after="0"/>
        <w:ind w:left="120"/>
        <w:rPr>
          <w:sz w:val="24"/>
          <w:szCs w:val="24"/>
          <w:lang w:val="ru-RU"/>
        </w:rPr>
      </w:pPr>
    </w:p>
    <w:p w:rsidR="001F2BDB" w:rsidRPr="001939EA" w:rsidRDefault="001F2BDB" w:rsidP="001F2BD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Овладение универсальными познавательными действиями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В результате изучения изобразительного искусства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Пространственные представления и сенсорные способности:</w:t>
      </w:r>
    </w:p>
    <w:p w:rsidR="001F2BDB" w:rsidRPr="001939EA" w:rsidRDefault="001F2BDB" w:rsidP="001F2BDB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</w:rPr>
      </w:pPr>
      <w:r w:rsidRPr="001939EA">
        <w:rPr>
          <w:rFonts w:ascii="Times New Roman" w:hAnsi="Times New Roman"/>
          <w:color w:val="000000"/>
          <w:sz w:val="24"/>
          <w:szCs w:val="24"/>
        </w:rPr>
        <w:t>характеризовать форму предмета, конструкции;</w:t>
      </w:r>
    </w:p>
    <w:p w:rsidR="001F2BDB" w:rsidRPr="001939EA" w:rsidRDefault="001F2BDB" w:rsidP="001F2BDB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выявлять доминантные черты (характерные особенности) в визуальном образе;</w:t>
      </w:r>
    </w:p>
    <w:p w:rsidR="001F2BDB" w:rsidRPr="001939EA" w:rsidRDefault="001F2BDB" w:rsidP="001F2BDB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сравнивать плоскостные и пространственные объекты по заданным основаниям;</w:t>
      </w:r>
    </w:p>
    <w:p w:rsidR="001F2BDB" w:rsidRPr="001939EA" w:rsidRDefault="001F2BDB" w:rsidP="001F2BDB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находить ассоциативные связи между визуальными образами разных форм и предметов;</w:t>
      </w:r>
    </w:p>
    <w:p w:rsidR="001F2BDB" w:rsidRPr="001939EA" w:rsidRDefault="001F2BDB" w:rsidP="001F2BDB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сопоставлять части и целое в видимом образе, предмете, конструкции;</w:t>
      </w:r>
    </w:p>
    <w:p w:rsidR="001F2BDB" w:rsidRPr="001939EA" w:rsidRDefault="001F2BDB" w:rsidP="001F2BDB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анализировать пропорциональные отношения частей внутри целого и предметов между собой;</w:t>
      </w:r>
    </w:p>
    <w:p w:rsidR="001F2BDB" w:rsidRPr="001939EA" w:rsidRDefault="001F2BDB" w:rsidP="001F2BDB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</w:rPr>
      </w:pPr>
      <w:r w:rsidRPr="001939EA">
        <w:rPr>
          <w:rFonts w:ascii="Times New Roman" w:hAnsi="Times New Roman"/>
          <w:color w:val="000000"/>
          <w:sz w:val="24"/>
          <w:szCs w:val="24"/>
        </w:rPr>
        <w:t>обобщать форму составной конструкции;</w:t>
      </w:r>
    </w:p>
    <w:p w:rsidR="001F2BDB" w:rsidRPr="001939EA" w:rsidRDefault="001F2BDB" w:rsidP="001F2BDB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выявлять и анализировать ритмические отношения в пространстве и в изображении (визуальном образе) на установленных основаниях;</w:t>
      </w:r>
    </w:p>
    <w:p w:rsidR="001F2BDB" w:rsidRPr="001939EA" w:rsidRDefault="001F2BDB" w:rsidP="001F2BDB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передавать обобщённый образ реальности при построении плоской композиции; </w:t>
      </w:r>
    </w:p>
    <w:p w:rsidR="001F2BDB" w:rsidRPr="001939EA" w:rsidRDefault="001F2BDB" w:rsidP="001F2BDB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соотносить тональные отношения (тёмное – светлое) в пространственных и плоскостных объектах;</w:t>
      </w:r>
    </w:p>
    <w:p w:rsidR="001F2BDB" w:rsidRPr="001939EA" w:rsidRDefault="001F2BDB" w:rsidP="001F2BDB">
      <w:pPr>
        <w:numPr>
          <w:ilvl w:val="0"/>
          <w:numId w:val="2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выявлять и анализировать эмоциональное воздействие цветовых отношений в пространственной среде и плоскостном изображении.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У обучающегося будут сформированы следующие базовые логические и исследовательские действия как часть познавательных универсальных учебных действий:</w:t>
      </w:r>
    </w:p>
    <w:p w:rsidR="001F2BDB" w:rsidRPr="001939EA" w:rsidRDefault="001F2BDB" w:rsidP="001F2BDB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проявлять исследовательские, экспериментальные действия в процессе освоения выразительных свойств различных художественных материалов;</w:t>
      </w:r>
    </w:p>
    <w:p w:rsidR="001F2BDB" w:rsidRPr="001939EA" w:rsidRDefault="001F2BDB" w:rsidP="001F2BDB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проявлять творческие экспериментальные действия в процессе самостоятельного выполнения художественных заданий; проявлять исследовательские и аналитические действия на основе определённых учебных установок в процессе восприятия произведений изобразительного искусства, архитектуры и продуктов детского художественного творчества;</w:t>
      </w:r>
    </w:p>
    <w:p w:rsidR="001F2BDB" w:rsidRPr="001939EA" w:rsidRDefault="001F2BDB" w:rsidP="001F2BDB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использовать наблюдения для получения информации об особенностях объектов и состояния природы, предметного мира человека, городской среды;</w:t>
      </w:r>
    </w:p>
    <w:p w:rsidR="001F2BDB" w:rsidRPr="001939EA" w:rsidRDefault="001F2BDB" w:rsidP="001F2BDB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анализировать и оценивать с позиций эстетических категорий явления природы и предметно-пространственную среду жизни человека;</w:t>
      </w:r>
    </w:p>
    <w:p w:rsidR="001F2BDB" w:rsidRPr="001939EA" w:rsidRDefault="001F2BDB" w:rsidP="001F2BDB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формулировать выводы, соответствующие эстетическим, аналитическим и другим учебным установкам по результатам проведённого наблюдения;</w:t>
      </w:r>
    </w:p>
    <w:p w:rsidR="001F2BDB" w:rsidRPr="001939EA" w:rsidRDefault="001F2BDB" w:rsidP="001F2BDB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использовать знаково-символические средства для составления орнаментов и декоративных композиций;</w:t>
      </w:r>
    </w:p>
    <w:p w:rsidR="001F2BDB" w:rsidRPr="001939EA" w:rsidRDefault="001F2BDB" w:rsidP="001F2BDB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классифицировать произведения искусства по видам и, соответственно, по назначению в жизни людей;</w:t>
      </w:r>
    </w:p>
    <w:p w:rsidR="001F2BDB" w:rsidRPr="001939EA" w:rsidRDefault="001F2BDB" w:rsidP="001F2BDB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классифицировать произведения изобразительного искусства по жанрам в качестве инструмента анализа содержания произведений;</w:t>
      </w:r>
    </w:p>
    <w:p w:rsidR="001F2BDB" w:rsidRPr="001939EA" w:rsidRDefault="001F2BDB" w:rsidP="001F2BDB">
      <w:pPr>
        <w:numPr>
          <w:ilvl w:val="0"/>
          <w:numId w:val="3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ставить и использовать вопросы как исследовательский инструмент познания.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У обучающегося будут сформированы следующие умения работать с информацией как часть познавательных универсальных учебных действий:</w:t>
      </w:r>
    </w:p>
    <w:p w:rsidR="001F2BDB" w:rsidRPr="001939EA" w:rsidRDefault="001F2BDB" w:rsidP="001F2BDB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</w:rPr>
      </w:pPr>
      <w:r w:rsidRPr="001939EA">
        <w:rPr>
          <w:rFonts w:ascii="Times New Roman" w:hAnsi="Times New Roman"/>
          <w:color w:val="000000"/>
          <w:sz w:val="24"/>
          <w:szCs w:val="24"/>
        </w:rPr>
        <w:t>использовать электронные образовательные ресурсы;</w:t>
      </w:r>
    </w:p>
    <w:p w:rsidR="001F2BDB" w:rsidRPr="001939EA" w:rsidRDefault="001F2BDB" w:rsidP="001F2BDB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уметь работать с электронными учебниками и учебными пособиями;</w:t>
      </w:r>
    </w:p>
    <w:p w:rsidR="001F2BDB" w:rsidRPr="001939EA" w:rsidRDefault="001F2BDB" w:rsidP="001F2BDB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выбирать источник для получения информации: поисковые системы Интернета, цифровые электронные средства, справочники, художественные альбомы и детские книги;</w:t>
      </w:r>
    </w:p>
    <w:p w:rsidR="001F2BDB" w:rsidRPr="001939EA" w:rsidRDefault="001F2BDB" w:rsidP="001F2BDB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анализировать, интерпретировать, обобщать и систематизировать информацию, представленную в произведениях искусства, текстах, таблицах и схемах;</w:t>
      </w:r>
    </w:p>
    <w:p w:rsidR="001F2BDB" w:rsidRPr="001939EA" w:rsidRDefault="001F2BDB" w:rsidP="001F2BDB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 готовить информацию на заданную или выбранную тему и представлять её в различных видах: рисунках и эскизах, электронных презентациях;</w:t>
      </w:r>
    </w:p>
    <w:p w:rsidR="001F2BDB" w:rsidRPr="001939EA" w:rsidRDefault="001F2BDB" w:rsidP="001F2BDB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осуществлять виртуальные путешествия по архитектурным памятникам, в отечественные художественные музеи и зарубежные художественные музеи (галереи) на основе установок и квестов, предложенных учителем;</w:t>
      </w:r>
    </w:p>
    <w:p w:rsidR="001F2BDB" w:rsidRPr="001939EA" w:rsidRDefault="001F2BDB" w:rsidP="001F2BDB">
      <w:pPr>
        <w:numPr>
          <w:ilvl w:val="0"/>
          <w:numId w:val="4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соблюдать правила информационной безопасности при работе в Интернете.</w:t>
      </w:r>
    </w:p>
    <w:p w:rsidR="001F2BDB" w:rsidRPr="001939EA" w:rsidRDefault="001F2BDB" w:rsidP="001F2BD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Овладение универсальными коммуникативными действиями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умения общения как часть коммуникативных универсальных учебных действий: </w:t>
      </w:r>
    </w:p>
    <w:p w:rsidR="001F2BDB" w:rsidRPr="001939EA" w:rsidRDefault="001F2BDB" w:rsidP="001F2BDB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понимать искусство в качестве особого языка общения – межличностного (автор – зритель), между поколениями, между народами;</w:t>
      </w:r>
    </w:p>
    <w:p w:rsidR="001F2BDB" w:rsidRPr="001939EA" w:rsidRDefault="001F2BDB" w:rsidP="001F2BDB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вести диалог и участвовать в обсуждении, проявляя уважительное отношение к противоположным мнениям, сопоставлять свои суждения с суждениями участников общения, выявляя и корректно отстаивая свои позиции в оценке и понимании обсуждаемого явления; </w:t>
      </w:r>
    </w:p>
    <w:p w:rsidR="001F2BDB" w:rsidRPr="001939EA" w:rsidRDefault="001F2BDB" w:rsidP="001F2BDB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находить общее решение и разрешать конфликты на основе общих позиций и учёта интересов в процессе совместной художественной деятельности;</w:t>
      </w:r>
    </w:p>
    <w:p w:rsidR="001F2BDB" w:rsidRPr="001939EA" w:rsidRDefault="001F2BDB" w:rsidP="001F2BDB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демонстрировать и объяснять результаты своего творческого, художественного или исследовательского опыта;</w:t>
      </w:r>
    </w:p>
    <w:p w:rsidR="001F2BDB" w:rsidRPr="001939EA" w:rsidRDefault="001F2BDB" w:rsidP="001F2BDB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анализировать произведения детского художественного творчества с позиций их содержания и в соответствии с учебной задачей, поставленной учителем;</w:t>
      </w:r>
    </w:p>
    <w:p w:rsidR="001F2BDB" w:rsidRPr="001939EA" w:rsidRDefault="001F2BDB" w:rsidP="001F2BDB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признавать своё и чужое право на ошибку, развивать свои способности сопереживать, понимать намерения и переживания свои и других людей;</w:t>
      </w:r>
    </w:p>
    <w:p w:rsidR="001F2BDB" w:rsidRPr="001939EA" w:rsidRDefault="001F2BDB" w:rsidP="001F2BDB">
      <w:pPr>
        <w:numPr>
          <w:ilvl w:val="0"/>
          <w:numId w:val="5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взаимодействовать, сотрудничать в процессе коллективной работы, принимать цель совместной деятельности и строить действия по её достижению, договариваться, выполнять поручения, подчиняться, ответственно относиться к своей задаче по достижению общего результата.</w:t>
      </w:r>
    </w:p>
    <w:p w:rsidR="001F2BDB" w:rsidRPr="001939EA" w:rsidRDefault="001F2BDB" w:rsidP="001F2BD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Овладение универсальными регулятивными действиями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У обучающегося будут сформированы следующие умения самоорганизации и самоконтроля как часть регулятивных универсальных учебных действий: </w:t>
      </w:r>
    </w:p>
    <w:p w:rsidR="001F2BDB" w:rsidRPr="001939EA" w:rsidRDefault="001F2BDB" w:rsidP="001F2BDB">
      <w:pPr>
        <w:numPr>
          <w:ilvl w:val="0"/>
          <w:numId w:val="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внимательно относиться и выполнять учебные задачи, поставленные учителем;</w:t>
      </w:r>
    </w:p>
    <w:p w:rsidR="001F2BDB" w:rsidRPr="001939EA" w:rsidRDefault="001F2BDB" w:rsidP="001F2BDB">
      <w:pPr>
        <w:numPr>
          <w:ilvl w:val="0"/>
          <w:numId w:val="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соблюдать последовательность учебных действий при выполнении задания;</w:t>
      </w:r>
    </w:p>
    <w:p w:rsidR="001F2BDB" w:rsidRPr="001939EA" w:rsidRDefault="001F2BDB" w:rsidP="001F2BDB">
      <w:pPr>
        <w:numPr>
          <w:ilvl w:val="0"/>
          <w:numId w:val="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уметь организовывать своё рабочее место для практической работы, сохраняя порядок в окружающем пространстве и проявляя бережное отношение к используемым материалам; </w:t>
      </w:r>
    </w:p>
    <w:p w:rsidR="001F2BDB" w:rsidRPr="001939EA" w:rsidRDefault="001F2BDB" w:rsidP="001F2BDB">
      <w:pPr>
        <w:numPr>
          <w:ilvl w:val="0"/>
          <w:numId w:val="6"/>
        </w:numPr>
        <w:spacing w:after="0" w:line="264" w:lineRule="auto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соотносить свои действия с планируемыми результатами, осуществлять контроль своей деятельности в процессе достижения результата.</w:t>
      </w:r>
    </w:p>
    <w:p w:rsidR="001F2BDB" w:rsidRPr="001939EA" w:rsidRDefault="001F2BDB" w:rsidP="001F2BDB">
      <w:pPr>
        <w:spacing w:after="0"/>
        <w:ind w:left="120"/>
        <w:rPr>
          <w:sz w:val="24"/>
          <w:szCs w:val="24"/>
          <w:lang w:val="ru-RU"/>
        </w:rPr>
      </w:pPr>
      <w:bookmarkStart w:id="8" w:name="_Toc124264882"/>
      <w:bookmarkEnd w:id="8"/>
    </w:p>
    <w:p w:rsidR="001F2BDB" w:rsidRPr="001939EA" w:rsidRDefault="001F2BDB" w:rsidP="001F2BDB">
      <w:pPr>
        <w:spacing w:after="0"/>
        <w:ind w:left="120"/>
        <w:rPr>
          <w:sz w:val="24"/>
          <w:szCs w:val="24"/>
          <w:lang w:val="ru-RU"/>
        </w:rPr>
      </w:pPr>
    </w:p>
    <w:p w:rsidR="001F2BDB" w:rsidRPr="001939EA" w:rsidRDefault="001F2BDB" w:rsidP="001F2BDB">
      <w:pPr>
        <w:spacing w:after="0"/>
        <w:ind w:left="120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ПРЕДМЕТНЫЕ РЕЗУЛЬТАТЫ</w:t>
      </w:r>
    </w:p>
    <w:p w:rsidR="001F2BDB" w:rsidRPr="001939EA" w:rsidRDefault="001F2BDB" w:rsidP="001F2BD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1F2BDB" w:rsidRPr="001939EA" w:rsidRDefault="001F2BDB" w:rsidP="001F2BD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К концу обучения в </w:t>
      </w: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1 классе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обучающийся получит следующие предметные результаты по отдельным темам программы по изобразительному искусству: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«Графика»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Осваивать навыки применения свойств простых графических материалов в самостоятельной творческой работе в условиях урока.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первичный опыт в создании графического рисунка на основе знакомства со средствами изобразительного языка.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аналитического наблюдения формы предмета, опыт обобщения и геометризации наблюдаемой формы как основы обучения рисунку.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создания рисунка простого (плоского) предмета с натуры.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Учиться анализировать соотношения пропорций, визуально сравнивать пространственные величины.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первичные знания и навыки композиционного расположения изображения на листе.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Уметь выбирать вертикальный или горизонтальный формат листа для выполнения соответствующих задач рисунка.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Воспринимать учебную задачу, поставленную учителем, и решать её в своей практической художественной деятельности.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Уметь обсуждать результаты своей практической работы и работы товарищей с позиций соответствия их поставленной учебной задаче, с позиций выраженного в рисунке содержания и графических средств его выражения (в рамках программного материала).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«Живопись»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Осваивать навыки работы красками «гуашь» в условиях урока.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Знать три основных цвета; обсуждать и называть ассоциативные представления, которые рождает каждый цвет.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Осознавать эмоциональное звучание цвета и уметь формулировать своё мнение с опорой на опыт жизненных ассоциаций.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экспериментирования, исследования результатов смешения красок и получения нового цвета.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Вести творческую работу на заданную тему с опорой на зрительные впечатления, организованные педагогом.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«Скульптура»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аналитического наблюдения, поиска выразительных образных объёмных форм в природе (например, облака, камни, коряги, формы плодов).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Осваивать первичные приёмы лепки из пластилина, приобретать представления о целостной форме в объёмном изображении.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Овладевать первичными навыками бумагопластики – создания объёмных форм из бумаги путём её складывания, надрезания, закручивания.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«Декоративно-прикладное искусство»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Уметь рассматривать и эстетически характеризовать различные примеры узоров в природе (в условиях урока на основе фотографий); приводить примеры, сопоставлять и искать ассоциации с орнаментами в произведениях декоративно-прикладного искусства.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Различать виды орнаментов по изобразительным мотивам: растительные, геометрические, анималистические.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Учиться использовать правила симметрии в своей художественной деятельности.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создания орнаментальной декоративной композиции (стилизованной: декоративный цветок или птица).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знания о значении и назначении украшений в жизни людей.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представления о глиняных игрушках отечественных народных художественных промыслов (дымковская, каргопольская игрушки или по выбору учителя с учётом местных промыслов) и опыт практической художественной деятельности по мотивам игрушки выбранного промысла.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Иметь опыт и соответствующие возрасту навыки подготовки и оформления общего праздника.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«Архитектура».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Рассматривать различные произведения архитектуры в окружающем мире (по фотографиям в условиях урока); анализировать и характеризовать особенности и составные части рассматриваемых зданий.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Осваивать приёмы конструирования из бумаги, складывания объёмных простых геометрических тел.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пространственного макетирования (сказочный город) в форме коллективной игровой деятельности.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представления о конструктивной основе любого предмета и первичные навыки анализа его строения.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«Восприятие произведений искусства»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умения рассматривать, анализировать детские рисунки с позиций их содержания и сюжета, настроения, композиции (расположения на листе), цвета, а также соответствия учебной задаче, поставленной учителем.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эстетического наблюдения природы на основе эмоциональных впечатлений с учётом учебных задач и визуальной установки учителя.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художественного наблюдения предметной среды жизни человека в зависимости от поставленной аналитической и эстетической задачи (установки).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Осваивать опыт эстетического восприятия и аналитического наблюдения архитектурных построек.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Осваивать опыт эстетического, эмоционального общения со станковой картиной, понимать значение зрительских умений и специальных знаний; приобретать опыт восприятия картин со сказочным сюжетом (В.М. Васнецова и других художников по выбору учителя), а также произведений с ярко выраженным эмоциональным настроением (например, натюрморты В. Ван Гога или А. Матисса). 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Осваивать новый опыт восприятия художественных иллюстраций в детских книгах и отношения к ним в соответствии с учебной установкой.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«Азбука цифровой графики»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создания фотографий с целью эстетического и целенаправленного наблюдения природы.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обсуждения фотографий с точки зрения того, с какой целью сделан снимок, насколько значимо его содержание и какова композиция в кадре.</w:t>
      </w:r>
      <w:bookmarkStart w:id="9" w:name="_TOC_250003"/>
      <w:bookmarkEnd w:id="9"/>
    </w:p>
    <w:p w:rsidR="001F2BDB" w:rsidRPr="001939EA" w:rsidRDefault="001F2BDB" w:rsidP="001F2BD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К концу обучения во </w:t>
      </w: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2 классе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обучающийся получит следующие предметные результаты по отдельным темам программы по изобразительному искусству: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«Графика»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Осваивать особенности и приёмы работы новыми графическими художественными материалами; осваивать выразительные свойства твёрдых, сухих, мягких и жидких графических материалов.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навыки изображения на основе разной по характеру и способу наложения линии.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Овладевать понятием «ритм» и навыками ритмической организации изображения как необходимой композиционной основы выражения содержания.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Осваивать навык визуального сравнения пространственных величин, приобретать умения соотносить пропорции в рисунках птиц и животных (с опорой на зрительские впечатления и анализ).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умение вести рисунок с натуры, видеть пропорции объекта, расположение его в пространстве; располагать изображение на листе, соблюдая этапы ведения рисунка, осваивая навык штриховки.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«Живопись»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Осваивать навыки работы цветом, навыки смешения красок, пастозное плотное и прозрачное нанесение краски; осваивать разный характер мазков и движений кистью, навыки создания выразительной фактуры и кроющие качества гуаши.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работы акварельной краской и понимать особенности работы прозрачной краской.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Знать названия основных и составных цветов и способы получения разных оттенков составного цвета.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Различать и сравнивать тёмные и светлые оттенки цвета; осваивать смешение цветных красок с белой и чёрной (для изменения их тона).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Знать о делении цветов на тёплые и холодные; уметь различать и сравнивать тёплые и холодные оттенки цвета.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Осваивать эмоциональную выразительность цвета: цвет звонкий и яркий, радостный; цвет мягкий, «глухой» и мрачный и другое.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создания пейзажей, передающих разные состояния погоды (например, туман, грозу) на основе изменения тонального звучания цвета, приобретать опыт передачи разного цветового состояния моря.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Уметь в изображении сказочных персонажей выразить их характер (герои сказок добрые и злые, нежные и грозные); обсуждать, объяснять, какими художественными средствами удалось показать характер сказочных персонажей.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«Скульптура»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Познакомиться с традиционными игрушками одного из народных художественных промыслов; освоить приёмы и последовательность лепки игрушки в традициях выбранного промысла; выполнить в технике лепки фигурку сказочного зверя по мотивам традиций выбранного промысла (по выбору: филимоновская, абашевская, каргопольская, дымковская игрушки или с учётом местных промыслов).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Знать об изменениях скульптурного образа при осмотре произведения с разных сторон.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в процессе лепки из пластилина опыт передачи движения цельной лепной формы и разного характера движения этой формы (изображения зверушки).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«Декоративно-прикладное искусство»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Рассматривать, анализировать и эстетически оценивать разнообразие форм в природе, воспринимаемых как узоры.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Сравнивать, сопоставлять природные явления – узоры (например, капли, снежинки, паутинки, роса на листьях, серёжки во время цветения деревьев) – с рукотворными произведениями декоративного искусства (кружево, шитьё, ювелирные изделия и другое).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выполнения эскиза геометрического орнамента кружева или вышивки на основе природных мотивов.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Осваивать приёмы орнаментального оформления сказочных глиняных зверушек, созданных по мотивам народного художественного промысла (по выбору: филимоновская, абашевская, каргопольская, дымковская игрушки или с учётом местных промыслов).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преобразования бытовых подручных нехудожественных материалов в художественные изображения и поделки.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Рассматривать, анализировать, сравнивать украшения человека на примерах иллюстраций к народным сказкам лучших художников-иллюстраторов (например, И. Я. Билибина), когда украшения не только соответствуют народным традициям, но и выражают характер персонажа; учиться понимать, что украшения человека рассказывают о нём, выявляют особенности его характера, его представления о красоте.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выполнения красками рисунков украшений народных былинных персонажей.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«Архитектура»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Осваивать приёмы создания объёмных предметов из бумаги и объёмного декорирования предметов из бумаги.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Участвовать в коллективной работе по построению из бумаги пространственного макета сказочного города или детской площадки.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Рассматривать, характеризовать конструкцию архитектурных строений (по фотографиям в условиях урока), указывая составные части и их пропорциональные соотношения.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Осваивать понимание образа здания, то есть его эмоционального воздействия.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Рассматривать, приводить примеры и обсуждать вид разных жилищ, домиков сказочных героев в иллюстрациях известных художников детской книги, развивая фантазию и внимание к архитектурным постройкам.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сочинения и изображения жилья для разных по своему характеру героев литературных и народных сказок.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«Восприятие произведений искусства»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Обсуждать примеры детского художественного творчества с точки зрения выражения в них содержания, настроения, расположения изображения в листе, цвета и других средств художественной выразительности, а также ответа на поставленную учебную задачу.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Осваивать и развивать умения вести эстетическое наблюдение явлений природы, а также потребность в таком наблюдении.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эстетического наблюдения и художественного анализа произведений декоративного искусства и их орнаментальной организации (например, кружево, шитьё, резьба и роспись по дереву и ткани, чеканка).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восприятия, эстетического анализа произведений отечественных художников-пейзажистов (И. И. Левитана, И. И. Шишкина, И. К. Айвазовского, Н. П. Крымова и других по выбору учителя), а также художников-анималистов (В. В. Ватагина, Е. И. Чарушина и других по выбору учителя).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восприятия, эстетического анализа произведений живописи западноевропейских художников с активным, ярким выражением настроения (В. Ван Гога, К. Моне, А. Матисса и других по выбору учителя).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Знать имена и узнавать наиболее известные произведения отечественных художников И. И. Левитана, И. И. Шишкина, И. К. Айвазовского, В. М. Васнецова, В. В. Ватагина, Е. И. Чарушина (и других по выбору учителя).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«Азбука цифровой графики»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Осваивать возможности изображения с помощью разных видов линий в программе </w:t>
      </w:r>
      <w:r w:rsidRPr="001939EA">
        <w:rPr>
          <w:rFonts w:ascii="Times New Roman" w:hAnsi="Times New Roman"/>
          <w:color w:val="000000"/>
          <w:sz w:val="24"/>
          <w:szCs w:val="24"/>
        </w:rPr>
        <w:t>Paint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 (или другом графическом редакторе).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Осваивать приёмы трансформации и копирования геометрических фигур в программе </w:t>
      </w:r>
      <w:r w:rsidRPr="001939EA">
        <w:rPr>
          <w:rFonts w:ascii="Times New Roman" w:hAnsi="Times New Roman"/>
          <w:color w:val="000000"/>
          <w:sz w:val="24"/>
          <w:szCs w:val="24"/>
        </w:rPr>
        <w:t>Paint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, а также построения из них простых рисунков или орнаментов.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Осваивать в компьютерном редакторе (например, </w:t>
      </w:r>
      <w:r w:rsidRPr="001939EA">
        <w:rPr>
          <w:rFonts w:ascii="Times New Roman" w:hAnsi="Times New Roman"/>
          <w:color w:val="000000"/>
          <w:sz w:val="24"/>
          <w:szCs w:val="24"/>
        </w:rPr>
        <w:t>Paint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) инструменты и техники – карандаш, кисточка, ластик, заливка и другие – и создавать простые рисунки или композиции (например, образ дерева).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Осваивать композиционное построение кадра при фотографировании: расположение объекта в кадре, масштаб, доминанта. Участвовать в обсуждении композиционного построения кадра в фотографии.</w:t>
      </w:r>
      <w:bookmarkStart w:id="10" w:name="_TOC_250002"/>
      <w:bookmarkEnd w:id="10"/>
    </w:p>
    <w:p w:rsidR="001F2BDB" w:rsidRPr="001939EA" w:rsidRDefault="001F2BDB" w:rsidP="001F2BD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К концу обучения в </w:t>
      </w: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3 классе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обучающийся получит следующие предметные результаты по отдельным темам программы по изобразительному искусству: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«Графика».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представление о художественном оформлении книги, о дизайне книги, многообразии форм детских книг, о работе художников-иллюстраторов.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Получать опыт создания эскиза книжки-игрушки на выбранный сюжет: рисунок обложки с соединением шрифта (текста) и изображения, рисунок заглавной буквицы, создание иллюстраций, размещение текста и иллюстраций на развороте.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Узнавать об искусстве шрифта и образных (изобразительных) возможностях надписи, о работе художника над шрифтовой композицией.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Создавать практическую творческую работу – поздравительную открытку, совмещая в ней шрифт и изображение.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Узнавать о работе художников над плакатами и афишами. Выполнять творческую композицию – эскиз афиши к выбранному спектаклю или фильму.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Узнавать основные пропорции лица человека, взаимное расположение частей лица.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рисования портрета (лица) человека.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Создавать маску сказочного персонажа с ярко выраженным характером лица (для карнавала или спектакля).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«Живопись»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Осваивать приёмы создания живописной композиции (натюрморта) по наблюдению натуры или по представлению.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Рассматривать, эстетически анализировать сюжет и композицию, эмоциональное настроение в натюрмортах известных отечественных художников.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создания творческой живописной работы – натюрморта с ярко выраженным настроением или «натюрморта-автопортрета».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Изображать красками портрет человека с опорой на натуру или по представлению.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Создавать пейзаж, передавая в нём активное состояние природы.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Приобрести представление о деятельности художника в театре.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Создать красками эскиз занавеса или эскиз декораций к выбранному сюжету.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Познакомиться с работой художников по оформлению праздников.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Выполнить тематическую композицию «Праздник в городе» на основе наблюдений, по памяти и по представлению.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«Скульптура»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Приобрести опыт творческой работы: лепка сказочного персонажа на основе сюжета известной сказки (или создание этого персонажа в технике бумагопластики, по выбору учителя).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Учиться создавать игрушку из подручного нехудожественного материала путём добавления к ней необходимых деталей и тем самым «одушевления образа».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Узнавать о видах скульптуры: скульптурные памятники, парковая скульптура, мелкая пластика, рельеф (виды рельефа).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лепки эскиза парковой скульптуры.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«Декоративно-прикладное искусство»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Узнавать о создании глиняной и деревянной посуды: народные художественные промыслы гжель и хохлома.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Знакомиться с приёмами исполнения традиционных орнаментов, украшающих посуду гжели и хохломы; осваивать простые кистевые приёмы, свойственные этим промыслам; выполнить эскизы орнаментов, украшающих посуду (по мотивам выбранного художественного промысла).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Узнать о сетчатых видах орнаментов и их применении, например, в росписи тканей, стен, уметь рассуждать с опорой на зрительный материал о видах симметрии в сетчатом орнаменте.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Осваивать навыки создания орнаментов при помощи штампов и трафаретов.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Получить опыт создания композиции орнамента в квадрате (в качестве эскиза росписи женского платка).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«Архитектура»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Выполнить зарисовки или творческие рисунки по памяти и по представлению на тему исторических памятников или архитектурных достопримечательностей своего города.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Создать эскиз макета паркового пространства или участвовать в коллективной работе по созданию такого макета.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Создать в виде рисунков или объёмных аппликаций из цветной бумаги эскизы разнообразных малых архитектурных форм, наполняющих городское пространство.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Придумать и нарисовать (или выполнить в технике бумагопластики) транспортное средство.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Выполнить творческий рисунок – создать образ своего города или села или участвовать в коллективной работе по созданию образа своего города или села (в виде коллажа).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«Восприятие произведений искусства»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Рассматривать и обсуждать содержание работы художника, ценностно и эстетически относиться к иллюстрациям известных отечественных художников детских книг, получая различную визуально-образную информацию; знать имена нескольких художников детской книги.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Рассматривать и анализировать архитектурные постройки своего города (села), характерные особенности улиц и площадей, выделять центральные по архитектуре здания и обсуждать их архитектурные особенности, приобретать представления, аналитический и эмоциональный опыт восприятия наиболее известных памятников архитектуры Москвы и Санкт-Петербурга (для жителей регионов на основе фотографий, телепередач и виртуальных путешествий), уметь обсуждать увиденные памятники.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Знать и уметь объяснять назначение основных видов пространственных искусств: изобразительных видов искусства – живописи, графики, скульптуры; архитектуры, дизайна, декоративно-прикладных видов искусства, а также деятельности художника в кино, в театре, на празднике.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Знать и уметь называть основные жанры живописи, графики и скульптуры, определяемые предметом изображения.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Знать имена крупнейших отечественных художников-пейзажистов: И. И. Шишкина, И. И. Левитана, А. К. Саврасова, В. Д. Поленова, И. К. Айвазовского и других (по выбору учителя), приобретать представления об их произведениях. 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Осуществлять виртуальные интерактивные путешествия в художественные музеи, участвовать в исследовательских квестах, в обсуждении впечатлений от виртуальных путешествий.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Знать имена крупнейших отечественных портретистов: В. И. Сурикова, И. Е. Репина, В. А. Серова и других (по выбору учителя), приобретать представления об их произведениях.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Понимать значение музеев и называть, указывать, где находятся и чему посвящены их коллекции: Государственная Третьяковская галерея, Государственный Эрмитаж, Государственный Русский музей, Государственный музей изобразительных искусств имени А. С. Пушкина.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Знать, что в России много замечательных художественных музеев, иметь представление о коллекциях своих региональных музеев.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«Азбука цифровой графики»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Осваивать приёмы работы в графическом редакторе с линиями, геометрическими фигурами, инструментами традиционного рисования.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Применять получаемые навыки для усвоения определённых учебных тем, например: исследования свойств ритма и построения ритмических композиций, составления орнаментов путём различных повторений рисунка узора, простого повторения (раппорт), экспериментируя на свойствах симметрии; создание паттернов.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Осваивать с помощью создания схемы лица человека его конструкцию и пропорции; осваивать с помощью графического редактора схематическое изменение мимики лица.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Осваивать приёмы соединения шрифта и векторного изображения при создании, например, поздравительных открыток, афиши.</w:t>
      </w:r>
    </w:p>
    <w:p w:rsidR="001F2BDB" w:rsidRPr="001939EA" w:rsidRDefault="001F2BDB" w:rsidP="001F2BDB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К концу обучения в </w:t>
      </w: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4 классе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обучающийся получит следующие предметные результаты по отдельным темам программы по изобразительному искусству: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«Графика»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Осваивать правила линейной и воздушной перспективы и применять их в своей практической творческой деятельности. Изучать основные пропорции фигуры человека, пропорциональные отношения отдельных частей фигуры и учиться применять эти знания в своих рисунках.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представление о традиционных одеждах разных народов и представление о красоте человека в разных культурах, применять эти знания в изображении персонажей сказаний и легенд или просто представителей народов разных культур.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Создавать зарисовки памятников отечественной и мировой архитектуры.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«Живопись»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Выполнять живописное изображение пейзажей разных климатических зон (пейзаж гор, пейзаж степной или пустынной зоны, пейзаж, типичный для среднерусской природы).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Передавать в изображении народные представления о красоте человека, создавать образ женщины в русском народном костюме и образ мужчины в народном костюме.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создания портретов женских и мужских, портрета пожилого человека, детского портрета или автопортрета, портрета персонажа (по представлению из выбранной культурной эпохи).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Создавать двойной портрет (например, портрет матери и ребёнка).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Приобретать опыт создания композиции на тему «Древнерусский город».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Участвовать в коллективной творческой работе по созданию композиционного панно (аппликации из индивидуальных рисунков) на темы народных праздников (русского народного праздника и традиционных праздников у разных народов), в которых выражается обобщённый образ национальной культуры.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«Скульптура»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Лепка из пластилина эскиза памятника героям Великой Отечественной войны или участие в коллективной разработке проекта макета мемориального комплекса ко Дню Победы в Великой Отечественной войне (работа выполняется после освоения собранного материала о мемориальных комплексах, существующих в нашей стране в память о Великой Отечественной войне). 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«Декоративно-прикладное искусство»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Исследовать и делать зарисовки особенностей, характерных для орнаментов разных народов или исторических эпох (особенности символов и стилизованных мотивов), показать в рисунках традиции использования орнаментов в архитектуре, одежде, оформлении предметов быта у разных народов, в разные эпохи.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Изучить и показать в практической творческой работе орнаменты, традиционные мотивы и символы русской народной культуры (в деревянной резьбе и росписи по дереву, вышивке, декоре головных уборов, орнаментах, которые характерны для предметов быта).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Получить представления о красоте русского народного костюма и головных женских уборов, особенностях мужской одежды разных сословий, а также о связи украшения костюма мужчины с родом его занятий и положением в обществе.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Познакомиться с женским и мужским костюмами в традициях разных народов, со своеобразием одежды в разных культурах и в разные эпохи.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«Архитектура»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Получить представление о конструкции традиционных жилищ у разных народов, об их связи с окружающей природой.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Познакомиться с конструкцией избы – традиционного деревянного жилого дома – и надворных построек, уметь строить из бумаги или изображать конструкцию избы, понимать и уметь объяснять тесную связь декора (украшений) избы с функциональным значением тех же деталей: единство красоты и пользы. Иметь представления о конструктивных особенностях переносного жилища – юрты.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Иметь знания, уметь объяснять и изображать традиционную конструкцию здания каменного древнерусского храма, знать примеры наиболее значительных древнерусских соборов и где они находятся, иметь представление о красоте и конструктивных особенностях памятников русского деревянного зодчества. Иметь представления об устройстве и красоте древнерусского города, его архитектурном устройстве и жизни в нём людей. Знать основные конструктивные черты древнегреческого храма, уметь его изобразить, иметь общее, целостное образное представление о древнегреческой культуре.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Иметь представление об основных характерных чертах храмовых сооружений, характерных для разных культур: готический (романский) собор в европейских городах, буддийская пагода, мусульманская мечеть, уметь изображать их.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Понимать и уметь объяснять, в чём заключается значимость для современных людей сохранения архитектурных памятников и исторического образа своей и мировой культуры.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«Восприятие произведений искусства»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Формировать восприятие произведений искусства на темы истории и традиций русской отечественной культуры (произведения В. М. Васнецова, А. М. Васнецова, Б. М. Кустодиева, В. И. Сурикова, К. А. Коровина, А. Г. Венецианова, А. П. Рябушкина, И. Я. Билибина и других по выбору учителя).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Иметь образные представления о каменном древнерусском зодчестве (Московский Кремль, Новгородский детинец, Псковский кром, Казанский кремль и другие с учётом местных архитектурных комплексов, в том числе монастырских), о памятниках русского деревянного зодчества (архитектурный комплекс на острове Кижи).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Узнавать соборы Московского Кремля, Софийский собор в Великом Новгороде, храм Покрова на Нерли.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Уметь называть и объяснять содержание памятника К. Минину и Д. Пожарскому скульптора И. П. Мартоса в Москве.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Знать и узнавать основные памятники наиболее значимых мемориальных ансамблей и уметь объяснять их особое значение в жизни людей (мемориальные ансамбли: Могила Неизвестного Солдата в Москве; памятник-ансамбль «Героям Сталинградской битвы» на Мамаевом кургане, «Воин-освободитель» в берлинском Трептов-парке, Пискарёвский мемориал в Санкт-Петербурге и другие по выбору учителя), знать о правилах поведения при посещении мемориальных памятников.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Иметь представления об архитектурных, декоративных и изобразительных произведениях в культуре Древней Греции, других культурах Древнего мира, в том числе Древнего Востока, уметь обсуждать эти произведения.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Узнавать, различать общий вид и представлять основные компоненты конструкции готических (романских) соборов, знать особенности архитектурного устройства мусульманских мечетей, иметь представление об архитектурном своеобразии здания буддийской пагоды.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Приводить примеры произведений великих европейских художников: Леонардо да Винчи, Рафаэля, Рембрандта, Пикассо и других (по выбору учителя).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b/>
          <w:color w:val="000000"/>
          <w:sz w:val="24"/>
          <w:szCs w:val="24"/>
          <w:lang w:val="ru-RU"/>
        </w:rPr>
        <w:t>Модуль «Азбука цифровой графики»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Осваивать правила линейной и воздушной перспективы с помощью графических изображений и их варьирования в компьютерной программе </w:t>
      </w:r>
      <w:r w:rsidRPr="001939EA">
        <w:rPr>
          <w:rFonts w:ascii="Times New Roman" w:hAnsi="Times New Roman"/>
          <w:color w:val="000000"/>
          <w:sz w:val="24"/>
          <w:szCs w:val="24"/>
        </w:rPr>
        <w:t>Paint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: изображение линии горизонта и точки схода, перспективных сокращений, цветовых и тональных изменений.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Моделировать в графическом редакторе с помощью инструментов геометрических фигур конструкцию традиционного крестьянского деревянного дома (избы) и различные варианты его устройства.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Использовать поисковую систему для знакомства с разными видами деревянного дома на основе избы и традициями её украшений.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Моделировать в графическом редакторе с помощью инструментов геометрических фигур конструкцию юрты, находить в поисковой системе разнообразные модели юрты, её украшения, внешний и внутренний вид юрты. 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Моделировать в графическом редакторе с помощью инструментов геометрических фигур конструкции храмовых зданий разных культур (каменный православный собор с закомарами, со сводами-нефами, главой, куполом, готический или романский собор, пагода, мечеть).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Построить пропорции фигуры человека в графическом редакторе с помощью геометрических фигур или на линейной основе; изобразить различные фазы движения, двигая части фигуры (при соответствующих технических условиях создать анимацию схематического движения человека).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Освоить анимацию простого повторяющегося движения изображения в виртуальном редакторе </w:t>
      </w:r>
      <w:r w:rsidRPr="001939EA">
        <w:rPr>
          <w:rFonts w:ascii="Times New Roman" w:hAnsi="Times New Roman"/>
          <w:color w:val="000000"/>
          <w:sz w:val="24"/>
          <w:szCs w:val="24"/>
        </w:rPr>
        <w:t>GIF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-анимации.</w:t>
      </w:r>
    </w:p>
    <w:p w:rsidR="001F2BDB" w:rsidRPr="001939EA" w:rsidRDefault="001F2BDB" w:rsidP="001F2BDB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Освоить и проводить компьютерные презентации в программе </w:t>
      </w:r>
      <w:r w:rsidRPr="001939EA">
        <w:rPr>
          <w:rFonts w:ascii="Times New Roman" w:hAnsi="Times New Roman"/>
          <w:color w:val="000000"/>
          <w:sz w:val="24"/>
          <w:szCs w:val="24"/>
        </w:rPr>
        <w:t>PowerPoint</w:t>
      </w: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 xml:space="preserve"> по темам изучаемого материала, собирая в поисковых системах нужный материал, или на основе собственных фотографий и фотографий своих рисунков, делать шрифтовые надписи наиболее важных определений, названий, положений, которые надо помнить и знать.</w:t>
      </w:r>
    </w:p>
    <w:p w:rsidR="001F2BDB" w:rsidRPr="001939EA" w:rsidRDefault="001F2BDB" w:rsidP="001F2BDB">
      <w:pPr>
        <w:spacing w:after="0" w:line="264" w:lineRule="auto"/>
        <w:jc w:val="both"/>
        <w:rPr>
          <w:lang w:val="ru-RU"/>
        </w:rPr>
      </w:pPr>
      <w:r w:rsidRPr="001939EA">
        <w:rPr>
          <w:rFonts w:ascii="Times New Roman" w:hAnsi="Times New Roman"/>
          <w:color w:val="000000"/>
          <w:sz w:val="24"/>
          <w:szCs w:val="24"/>
          <w:lang w:val="ru-RU"/>
        </w:rPr>
        <w:t>Осуществлять виртуальные путешествия по архитектурным памятникам, в отечественные и зарубежные художественные музеи (галереи) на основе установок и квестов, предложенных учителем.</w:t>
      </w:r>
    </w:p>
    <w:p w:rsidR="001F2BDB" w:rsidRPr="001939EA" w:rsidRDefault="001F2BDB" w:rsidP="001F2BDB">
      <w:pPr>
        <w:rPr>
          <w:lang w:val="ru-RU"/>
        </w:rPr>
        <w:sectPr w:rsidR="001F2BDB" w:rsidRPr="001939EA" w:rsidSect="001F2BDB">
          <w:pgSz w:w="11906" w:h="16383"/>
          <w:pgMar w:top="720" w:right="720" w:bottom="720" w:left="720" w:header="720" w:footer="720" w:gutter="0"/>
          <w:cols w:space="720"/>
          <w:docGrid w:linePitch="299"/>
        </w:sectPr>
      </w:pPr>
    </w:p>
    <w:bookmarkEnd w:id="6"/>
    <w:p w:rsidR="00E76E43" w:rsidRDefault="00E76E43" w:rsidP="00E76E43">
      <w:pPr>
        <w:pStyle w:val="Heading2"/>
        <w:spacing w:before="86"/>
        <w:ind w:left="110"/>
        <w:jc w:val="left"/>
      </w:pPr>
      <w:r>
        <w:rPr>
          <w:spacing w:val="-1"/>
        </w:rPr>
        <w:lastRenderedPageBreak/>
        <w:t>ТЕМАТИЧЕСКОЕ</w:t>
      </w:r>
      <w:r>
        <w:rPr>
          <w:spacing w:val="-6"/>
        </w:rPr>
        <w:t xml:space="preserve"> </w:t>
      </w:r>
      <w:r>
        <w:t>ПЛАНИРОВАНИЕ</w:t>
      </w:r>
    </w:p>
    <w:p w:rsidR="00E76E43" w:rsidRDefault="00232BB6" w:rsidP="00E76E43">
      <w:pPr>
        <w:pStyle w:val="a5"/>
        <w:spacing w:before="4"/>
        <w:ind w:left="0"/>
        <w:rPr>
          <w:b/>
          <w:sz w:val="9"/>
        </w:rPr>
      </w:pPr>
      <w:r w:rsidRPr="00232BB6">
        <w:pict>
          <v:shape id="_x0000_s1027" style="position:absolute;margin-left:56.35pt;margin-top:7.55pt;width:741.75pt;height:.1pt;z-index:-251658752;mso-wrap-distance-left:0;mso-wrap-distance-right:0;mso-position-horizontal-relative:page" coordorigin="1127,151" coordsize="14835,0" path="m1127,151r14835,e" filled="f" strokeweight=".1271mm">
            <v:path arrowok="t"/>
            <w10:wrap type="topAndBottom" anchorx="page"/>
          </v:shape>
        </w:pict>
      </w:r>
    </w:p>
    <w:p w:rsidR="00E76E43" w:rsidRDefault="00E76E43" w:rsidP="00E76E43">
      <w:pPr>
        <w:pStyle w:val="Heading2"/>
        <w:numPr>
          <w:ilvl w:val="0"/>
          <w:numId w:val="7"/>
        </w:numPr>
        <w:tabs>
          <w:tab w:val="left" w:pos="327"/>
        </w:tabs>
        <w:spacing w:before="236"/>
        <w:ind w:hanging="217"/>
      </w:pPr>
      <w:bookmarkStart w:id="11" w:name="_bookmark11"/>
      <w:bookmarkEnd w:id="11"/>
      <w:r>
        <w:t>КЛАСС</w:t>
      </w:r>
    </w:p>
    <w:p w:rsidR="00E76E43" w:rsidRDefault="00E76E43" w:rsidP="00E76E43">
      <w:pPr>
        <w:pStyle w:val="a5"/>
        <w:spacing w:before="1" w:after="1"/>
        <w:ind w:left="0"/>
        <w:rPr>
          <w:b/>
          <w:sz w:val="14"/>
        </w:r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99"/>
        <w:gridCol w:w="2701"/>
        <w:gridCol w:w="1700"/>
        <w:gridCol w:w="4963"/>
        <w:gridCol w:w="4783"/>
      </w:tblGrid>
      <w:tr w:rsidR="00E76E43" w:rsidTr="001652CF">
        <w:trPr>
          <w:trHeight w:val="1041"/>
        </w:trPr>
        <w:tc>
          <w:tcPr>
            <w:tcW w:w="699" w:type="dxa"/>
          </w:tcPr>
          <w:p w:rsidR="00E76E43" w:rsidRDefault="00E76E43" w:rsidP="00E76E43">
            <w:pPr>
              <w:pStyle w:val="TableParagraph"/>
              <w:spacing w:before="162" w:line="264" w:lineRule="auto"/>
              <w:ind w:left="167" w:right="124" w:firstLine="50"/>
              <w:rPr>
                <w:sz w:val="28"/>
              </w:rPr>
            </w:pPr>
            <w:r>
              <w:rPr>
                <w:sz w:val="28"/>
              </w:rPr>
              <w:t>№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п/п</w:t>
            </w:r>
          </w:p>
        </w:tc>
        <w:tc>
          <w:tcPr>
            <w:tcW w:w="2701" w:type="dxa"/>
          </w:tcPr>
          <w:p w:rsidR="00E76E43" w:rsidRDefault="00E76E43" w:rsidP="00E76E43">
            <w:pPr>
              <w:pStyle w:val="TableParagraph"/>
              <w:spacing w:line="259" w:lineRule="auto"/>
              <w:ind w:left="470" w:right="458" w:firstLine="11"/>
              <w:rPr>
                <w:sz w:val="28"/>
              </w:rPr>
            </w:pPr>
            <w:r>
              <w:rPr>
                <w:spacing w:val="-1"/>
                <w:sz w:val="28"/>
              </w:rPr>
              <w:t>Наименование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разделов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тем</w:t>
            </w:r>
          </w:p>
          <w:p w:rsidR="00E76E43" w:rsidRDefault="00E76E43" w:rsidP="00E76E43">
            <w:pPr>
              <w:pStyle w:val="TableParagraph"/>
              <w:ind w:left="199" w:right="193"/>
              <w:rPr>
                <w:sz w:val="28"/>
              </w:rPr>
            </w:pPr>
            <w:r>
              <w:rPr>
                <w:sz w:val="28"/>
              </w:rPr>
              <w:t>учебного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предмета</w:t>
            </w:r>
          </w:p>
        </w:tc>
        <w:tc>
          <w:tcPr>
            <w:tcW w:w="1700" w:type="dxa"/>
          </w:tcPr>
          <w:p w:rsidR="00E76E43" w:rsidRDefault="00E76E43" w:rsidP="00E76E43">
            <w:pPr>
              <w:pStyle w:val="TableParagraph"/>
              <w:spacing w:before="162" w:line="264" w:lineRule="auto"/>
              <w:ind w:left="520" w:right="127" w:hanging="368"/>
              <w:rPr>
                <w:sz w:val="28"/>
              </w:rPr>
            </w:pPr>
            <w:r>
              <w:rPr>
                <w:spacing w:val="-1"/>
                <w:sz w:val="28"/>
              </w:rPr>
              <w:t>Количество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часов</w:t>
            </w:r>
          </w:p>
        </w:tc>
        <w:tc>
          <w:tcPr>
            <w:tcW w:w="4963" w:type="dxa"/>
          </w:tcPr>
          <w:p w:rsidR="00E76E43" w:rsidRDefault="00E76E43" w:rsidP="00E76E43">
            <w:pPr>
              <w:pStyle w:val="TableParagraph"/>
              <w:spacing w:before="1"/>
              <w:rPr>
                <w:b/>
                <w:sz w:val="29"/>
              </w:rPr>
            </w:pPr>
          </w:p>
          <w:p w:rsidR="00E76E43" w:rsidRDefault="00E76E43" w:rsidP="00E76E43">
            <w:pPr>
              <w:pStyle w:val="TableParagraph"/>
              <w:spacing w:before="1"/>
              <w:ind w:left="924"/>
              <w:rPr>
                <w:sz w:val="28"/>
              </w:rPr>
            </w:pPr>
            <w:r>
              <w:rPr>
                <w:sz w:val="28"/>
              </w:rPr>
              <w:t>Программное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содержание</w:t>
            </w:r>
          </w:p>
        </w:tc>
        <w:tc>
          <w:tcPr>
            <w:tcW w:w="4783" w:type="dxa"/>
          </w:tcPr>
          <w:p w:rsidR="00E76E43" w:rsidRDefault="00E76E43" w:rsidP="00E76E43">
            <w:pPr>
              <w:pStyle w:val="TableParagraph"/>
              <w:spacing w:before="162" w:line="264" w:lineRule="auto"/>
              <w:ind w:left="1572" w:right="592" w:hanging="951"/>
              <w:rPr>
                <w:sz w:val="28"/>
              </w:rPr>
            </w:pPr>
            <w:r>
              <w:rPr>
                <w:sz w:val="28"/>
              </w:rPr>
              <w:t>Основные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виды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деятельности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обучающихся</w:t>
            </w:r>
          </w:p>
        </w:tc>
      </w:tr>
      <w:tr w:rsidR="00E76E43" w:rsidRPr="001C6D12" w:rsidTr="001652CF">
        <w:trPr>
          <w:trHeight w:val="6956"/>
        </w:trPr>
        <w:tc>
          <w:tcPr>
            <w:tcW w:w="699" w:type="dxa"/>
          </w:tcPr>
          <w:p w:rsidR="00E76E43" w:rsidRDefault="00E76E43" w:rsidP="00E76E43">
            <w:pPr>
              <w:pStyle w:val="TableParagraph"/>
              <w:spacing w:line="312" w:lineRule="exact"/>
              <w:ind w:left="17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2701" w:type="dxa"/>
          </w:tcPr>
          <w:p w:rsidR="00E76E43" w:rsidRDefault="00E76E43" w:rsidP="00E76E43">
            <w:pPr>
              <w:pStyle w:val="TableParagraph"/>
              <w:spacing w:line="264" w:lineRule="auto"/>
              <w:ind w:left="117" w:right="1112"/>
              <w:rPr>
                <w:sz w:val="28"/>
              </w:rPr>
            </w:pPr>
            <w:r>
              <w:rPr>
                <w:sz w:val="28"/>
              </w:rPr>
              <w:t>Ты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учишься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изображать</w:t>
            </w:r>
          </w:p>
        </w:tc>
        <w:tc>
          <w:tcPr>
            <w:tcW w:w="1700" w:type="dxa"/>
          </w:tcPr>
          <w:p w:rsidR="00E76E43" w:rsidRDefault="00E76E43" w:rsidP="00E76E43">
            <w:pPr>
              <w:pStyle w:val="TableParagraph"/>
              <w:spacing w:line="312" w:lineRule="exact"/>
              <w:ind w:left="692" w:right="678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4963" w:type="dxa"/>
          </w:tcPr>
          <w:p w:rsidR="00E76E43" w:rsidRDefault="00E76E43" w:rsidP="00E76E43">
            <w:pPr>
              <w:pStyle w:val="TableParagraph"/>
              <w:spacing w:line="264" w:lineRule="auto"/>
              <w:ind w:left="110" w:right="616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«Восприятие</w:t>
            </w:r>
            <w:r>
              <w:rPr>
                <w:i/>
                <w:spacing w:val="-12"/>
                <w:sz w:val="28"/>
              </w:rPr>
              <w:t xml:space="preserve"> </w:t>
            </w:r>
            <w:r>
              <w:rPr>
                <w:i/>
                <w:sz w:val="28"/>
              </w:rPr>
              <w:t>произведений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E76E43" w:rsidRDefault="00E76E43" w:rsidP="00E76E43">
            <w:pPr>
              <w:pStyle w:val="TableParagraph"/>
              <w:spacing w:line="259" w:lineRule="auto"/>
              <w:ind w:left="110" w:right="303"/>
              <w:rPr>
                <w:sz w:val="28"/>
              </w:rPr>
            </w:pPr>
            <w:r>
              <w:rPr>
                <w:sz w:val="28"/>
              </w:rPr>
              <w:t>Восприятие произведений детского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творчества.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Обсуждение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сюжетного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эмоционального содержания детских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работ.</w:t>
            </w:r>
          </w:p>
          <w:p w:rsidR="00E76E43" w:rsidRDefault="00E76E43" w:rsidP="00E76E43">
            <w:pPr>
              <w:pStyle w:val="TableParagraph"/>
              <w:spacing w:before="3"/>
              <w:rPr>
                <w:b/>
                <w:sz w:val="28"/>
              </w:rPr>
            </w:pPr>
          </w:p>
          <w:p w:rsidR="00E76E43" w:rsidRDefault="00E76E43" w:rsidP="00E76E43">
            <w:pPr>
              <w:pStyle w:val="TableParagraph"/>
              <w:spacing w:line="256" w:lineRule="auto"/>
              <w:ind w:left="110" w:right="616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«Восприятие</w:t>
            </w:r>
            <w:r>
              <w:rPr>
                <w:i/>
                <w:spacing w:val="-12"/>
                <w:sz w:val="28"/>
              </w:rPr>
              <w:t xml:space="preserve"> </w:t>
            </w:r>
            <w:r>
              <w:rPr>
                <w:i/>
                <w:sz w:val="28"/>
              </w:rPr>
              <w:t>произведений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E76E43" w:rsidRDefault="00E76E43" w:rsidP="00E76E43">
            <w:pPr>
              <w:pStyle w:val="TableParagraph"/>
              <w:spacing w:before="10" w:line="256" w:lineRule="auto"/>
              <w:ind w:left="110" w:right="247"/>
              <w:rPr>
                <w:sz w:val="28"/>
              </w:rPr>
            </w:pPr>
            <w:r>
              <w:rPr>
                <w:sz w:val="28"/>
              </w:rPr>
              <w:t>Рассматривание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иллюстраций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детской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книги на основе содержательных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установок</w:t>
            </w:r>
            <w:r>
              <w:rPr>
                <w:spacing w:val="5"/>
                <w:sz w:val="28"/>
              </w:rPr>
              <w:t xml:space="preserve"> </w:t>
            </w:r>
            <w:r>
              <w:rPr>
                <w:sz w:val="28"/>
              </w:rPr>
              <w:t>учителя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соответствии</w:t>
            </w:r>
          </w:p>
          <w:p w:rsidR="00E76E43" w:rsidRDefault="00E76E43" w:rsidP="00E76E43">
            <w:pPr>
              <w:pStyle w:val="TableParagraph"/>
              <w:spacing w:before="4"/>
              <w:ind w:left="110"/>
              <w:rPr>
                <w:sz w:val="28"/>
              </w:rPr>
            </w:pPr>
            <w:r>
              <w:rPr>
                <w:sz w:val="28"/>
              </w:rPr>
              <w:t>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изучаемой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темой.</w:t>
            </w:r>
          </w:p>
          <w:p w:rsidR="00E76E43" w:rsidRDefault="00E76E43" w:rsidP="00E76E43">
            <w:pPr>
              <w:pStyle w:val="TableParagraph"/>
              <w:spacing w:before="31" w:line="256" w:lineRule="auto"/>
              <w:ind w:left="110" w:right="153"/>
              <w:rPr>
                <w:sz w:val="28"/>
              </w:rPr>
            </w:pPr>
            <w:r>
              <w:rPr>
                <w:sz w:val="28"/>
              </w:rPr>
              <w:t>Знакомство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картиной,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которой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ярко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выражено эмоциональное состояние,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картиной,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написанной</w:t>
            </w:r>
          </w:p>
          <w:p w:rsidR="00E76E43" w:rsidRDefault="00E76E43" w:rsidP="00E76E43">
            <w:pPr>
              <w:pStyle w:val="TableParagraph"/>
              <w:spacing w:before="4" w:line="261" w:lineRule="auto"/>
              <w:ind w:left="110" w:right="528"/>
              <w:rPr>
                <w:sz w:val="28"/>
              </w:rPr>
            </w:pPr>
            <w:r>
              <w:rPr>
                <w:sz w:val="28"/>
              </w:rPr>
              <w:t>на сказочный сюжет (произведения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В.М. Васнецова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другие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выбору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учителя).</w:t>
            </w:r>
          </w:p>
        </w:tc>
        <w:tc>
          <w:tcPr>
            <w:tcW w:w="4783" w:type="dxa"/>
          </w:tcPr>
          <w:p w:rsidR="00E76E43" w:rsidRDefault="00E76E43" w:rsidP="00E76E43">
            <w:pPr>
              <w:pStyle w:val="TableParagraph"/>
              <w:spacing w:line="264" w:lineRule="auto"/>
              <w:ind w:left="117" w:right="174"/>
              <w:rPr>
                <w:sz w:val="28"/>
              </w:rPr>
            </w:pPr>
            <w:r>
              <w:rPr>
                <w:sz w:val="28"/>
              </w:rPr>
              <w:t>Приобретение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опыта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рассматривания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анализа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детских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рисунков</w:t>
            </w:r>
          </w:p>
          <w:p w:rsidR="00E76E43" w:rsidRDefault="00E76E43" w:rsidP="00E76E43">
            <w:pPr>
              <w:pStyle w:val="TableParagraph"/>
              <w:spacing w:line="259" w:lineRule="auto"/>
              <w:ind w:left="117" w:right="355"/>
              <w:rPr>
                <w:sz w:val="28"/>
              </w:rPr>
            </w:pPr>
            <w:r>
              <w:rPr>
                <w:sz w:val="28"/>
              </w:rPr>
              <w:t>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позиций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содержания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сюжета,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настроения, композиции, цвета, 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также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соответствия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учебной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задаче,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поставленной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учителем.</w:t>
            </w:r>
          </w:p>
          <w:p w:rsidR="00E76E43" w:rsidRDefault="00E76E43" w:rsidP="00E76E43">
            <w:pPr>
              <w:pStyle w:val="TableParagraph"/>
              <w:spacing w:before="3"/>
              <w:rPr>
                <w:b/>
                <w:sz w:val="28"/>
              </w:rPr>
            </w:pPr>
          </w:p>
          <w:p w:rsidR="00E76E43" w:rsidRDefault="00E76E43" w:rsidP="00E76E43">
            <w:pPr>
              <w:pStyle w:val="TableParagraph"/>
              <w:spacing w:line="256" w:lineRule="auto"/>
              <w:ind w:left="117" w:right="174"/>
              <w:rPr>
                <w:sz w:val="28"/>
              </w:rPr>
            </w:pPr>
            <w:r>
              <w:rPr>
                <w:sz w:val="28"/>
              </w:rPr>
              <w:t>Приобретение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опыта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рассматривания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иллюстраций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детской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книги</w:t>
            </w:r>
          </w:p>
          <w:p w:rsidR="00E76E43" w:rsidRDefault="00E76E43" w:rsidP="00E76E43">
            <w:pPr>
              <w:pStyle w:val="TableParagraph"/>
              <w:tabs>
                <w:tab w:val="left" w:pos="4139"/>
              </w:tabs>
              <w:spacing w:before="10" w:line="256" w:lineRule="auto"/>
              <w:ind w:left="117" w:right="502"/>
              <w:rPr>
                <w:sz w:val="28"/>
              </w:rPr>
            </w:pPr>
            <w:r>
              <w:rPr>
                <w:sz w:val="28"/>
              </w:rPr>
              <w:t>на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основе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содержательных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установок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учителя.</w:t>
            </w:r>
          </w:p>
        </w:tc>
      </w:tr>
    </w:tbl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tbl>
      <w:tblPr>
        <w:tblStyle w:val="TableNormal"/>
        <w:tblW w:w="14846" w:type="dxa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99"/>
        <w:gridCol w:w="2701"/>
        <w:gridCol w:w="1700"/>
        <w:gridCol w:w="4963"/>
        <w:gridCol w:w="4783"/>
      </w:tblGrid>
      <w:tr w:rsidR="00E76E43" w:rsidRPr="001C6D12" w:rsidTr="00B65912">
        <w:trPr>
          <w:trHeight w:val="9391"/>
        </w:trPr>
        <w:tc>
          <w:tcPr>
            <w:tcW w:w="699" w:type="dxa"/>
            <w:tcBorders>
              <w:bottom w:val="single" w:sz="4" w:space="0" w:color="auto"/>
            </w:tcBorders>
          </w:tcPr>
          <w:p w:rsidR="00E76E43" w:rsidRDefault="00E76E43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2701" w:type="dxa"/>
            <w:tcBorders>
              <w:bottom w:val="single" w:sz="4" w:space="0" w:color="auto"/>
            </w:tcBorders>
          </w:tcPr>
          <w:p w:rsidR="00E76E43" w:rsidRDefault="00E76E43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1700" w:type="dxa"/>
            <w:tcBorders>
              <w:bottom w:val="single" w:sz="4" w:space="0" w:color="auto"/>
            </w:tcBorders>
          </w:tcPr>
          <w:p w:rsidR="00E76E43" w:rsidRDefault="00E76E43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4963" w:type="dxa"/>
            <w:tcBorders>
              <w:bottom w:val="single" w:sz="4" w:space="0" w:color="auto"/>
            </w:tcBorders>
          </w:tcPr>
          <w:p w:rsidR="00E76E43" w:rsidRDefault="00E76E43" w:rsidP="001652CF">
            <w:pPr>
              <w:pStyle w:val="TableParagraph"/>
              <w:spacing w:line="256" w:lineRule="auto"/>
              <w:ind w:left="110" w:right="616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«Восприятие</w:t>
            </w:r>
            <w:r>
              <w:rPr>
                <w:i/>
                <w:spacing w:val="-12"/>
                <w:sz w:val="28"/>
              </w:rPr>
              <w:t xml:space="preserve"> </w:t>
            </w:r>
            <w:r>
              <w:rPr>
                <w:i/>
                <w:sz w:val="28"/>
              </w:rPr>
              <w:t>произведений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E76E43" w:rsidRDefault="00E76E43" w:rsidP="001652CF">
            <w:pPr>
              <w:pStyle w:val="TableParagraph"/>
              <w:spacing w:line="264" w:lineRule="auto"/>
              <w:ind w:left="110" w:right="1164"/>
              <w:rPr>
                <w:sz w:val="28"/>
              </w:rPr>
            </w:pPr>
            <w:r>
              <w:rPr>
                <w:sz w:val="28"/>
              </w:rPr>
              <w:t>Художественное наблюдение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окружающего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мира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природы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E76E43" w:rsidRDefault="00E76E43" w:rsidP="001652CF">
            <w:pPr>
              <w:pStyle w:val="TableParagraph"/>
              <w:spacing w:line="256" w:lineRule="auto"/>
              <w:ind w:left="110" w:right="680"/>
              <w:rPr>
                <w:sz w:val="28"/>
              </w:rPr>
            </w:pPr>
            <w:r>
              <w:rPr>
                <w:sz w:val="28"/>
              </w:rPr>
              <w:t>предметной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среды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жизни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человека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зависимости от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поставленной</w:t>
            </w:r>
          </w:p>
          <w:p w:rsidR="00E76E43" w:rsidRDefault="00E76E43" w:rsidP="001652CF">
            <w:pPr>
              <w:pStyle w:val="TableParagraph"/>
              <w:spacing w:line="264" w:lineRule="auto"/>
              <w:ind w:left="110" w:right="333"/>
              <w:rPr>
                <w:sz w:val="28"/>
              </w:rPr>
            </w:pPr>
            <w:r>
              <w:rPr>
                <w:sz w:val="28"/>
              </w:rPr>
              <w:t>аналитической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эстетической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задачи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наблюдения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(установки).</w:t>
            </w:r>
          </w:p>
          <w:p w:rsidR="00E76E43" w:rsidRDefault="00E76E43" w:rsidP="001652CF">
            <w:pPr>
              <w:pStyle w:val="TableParagraph"/>
              <w:spacing w:before="6"/>
              <w:rPr>
                <w:b/>
                <w:sz w:val="28"/>
              </w:rPr>
            </w:pPr>
          </w:p>
          <w:p w:rsidR="00E76E43" w:rsidRDefault="00E76E43" w:rsidP="001652CF">
            <w:pPr>
              <w:pStyle w:val="TableParagraph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«Графика»</w:t>
            </w:r>
          </w:p>
          <w:p w:rsidR="00E76E43" w:rsidRDefault="00E76E43" w:rsidP="001652CF">
            <w:pPr>
              <w:pStyle w:val="TableParagraph"/>
              <w:spacing w:before="24"/>
              <w:ind w:left="110"/>
              <w:rPr>
                <w:sz w:val="28"/>
              </w:rPr>
            </w:pPr>
            <w:r>
              <w:rPr>
                <w:sz w:val="28"/>
              </w:rPr>
              <w:t>Представление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пропорциях:</w:t>
            </w:r>
          </w:p>
          <w:p w:rsidR="00E76E43" w:rsidRDefault="00E76E43" w:rsidP="001652CF">
            <w:pPr>
              <w:pStyle w:val="TableParagraph"/>
              <w:spacing w:before="31" w:line="256" w:lineRule="auto"/>
              <w:ind w:left="110" w:right="350"/>
              <w:rPr>
                <w:sz w:val="28"/>
              </w:rPr>
            </w:pPr>
            <w:r>
              <w:rPr>
                <w:sz w:val="28"/>
              </w:rPr>
              <w:t>короткое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длинное.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Развитие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навыка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видения соотношения частей целого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основе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рисунков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животных).</w:t>
            </w:r>
          </w:p>
          <w:p w:rsidR="00E76E43" w:rsidRDefault="00E76E43" w:rsidP="001652CF">
            <w:pPr>
              <w:pStyle w:val="TableParagraph"/>
              <w:rPr>
                <w:b/>
                <w:sz w:val="30"/>
              </w:rPr>
            </w:pPr>
          </w:p>
          <w:p w:rsidR="00E76E43" w:rsidRDefault="00E76E43" w:rsidP="001652CF">
            <w:pPr>
              <w:pStyle w:val="TableParagraph"/>
              <w:rPr>
                <w:b/>
                <w:sz w:val="30"/>
              </w:rPr>
            </w:pPr>
          </w:p>
          <w:p w:rsidR="00E76E43" w:rsidRDefault="00E76E43" w:rsidP="001652CF">
            <w:pPr>
              <w:pStyle w:val="TableParagraph"/>
              <w:rPr>
                <w:b/>
                <w:sz w:val="30"/>
              </w:rPr>
            </w:pPr>
          </w:p>
          <w:p w:rsidR="00E76E43" w:rsidRDefault="00E76E43" w:rsidP="001652CF">
            <w:pPr>
              <w:pStyle w:val="TableParagraph"/>
              <w:rPr>
                <w:b/>
                <w:sz w:val="30"/>
              </w:rPr>
            </w:pPr>
          </w:p>
          <w:p w:rsidR="00E76E43" w:rsidRDefault="00E76E43" w:rsidP="001652CF">
            <w:pPr>
              <w:pStyle w:val="TableParagraph"/>
              <w:rPr>
                <w:b/>
                <w:sz w:val="30"/>
              </w:rPr>
            </w:pPr>
          </w:p>
          <w:p w:rsidR="00E76E43" w:rsidRDefault="00E76E43" w:rsidP="001652CF">
            <w:pPr>
              <w:pStyle w:val="TableParagraph"/>
              <w:rPr>
                <w:b/>
                <w:sz w:val="32"/>
              </w:rPr>
            </w:pPr>
          </w:p>
          <w:p w:rsidR="00E76E43" w:rsidRDefault="00E76E43" w:rsidP="001652CF">
            <w:pPr>
              <w:pStyle w:val="TableParagraph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«Графика»</w:t>
            </w:r>
          </w:p>
          <w:p w:rsidR="00E76E43" w:rsidRDefault="00E76E43" w:rsidP="001652CF">
            <w:pPr>
              <w:pStyle w:val="TableParagraph"/>
              <w:spacing w:before="24" w:line="264" w:lineRule="auto"/>
              <w:ind w:left="110" w:right="373"/>
              <w:rPr>
                <w:sz w:val="28"/>
              </w:rPr>
            </w:pPr>
            <w:r>
              <w:rPr>
                <w:sz w:val="28"/>
              </w:rPr>
              <w:t>Графическое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пятно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(ахроматическое)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представление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силуэте.</w:t>
            </w:r>
          </w:p>
          <w:p w:rsidR="00E76E43" w:rsidRDefault="00E76E43" w:rsidP="001652CF">
            <w:pPr>
              <w:pStyle w:val="TableParagraph"/>
              <w:spacing w:line="256" w:lineRule="auto"/>
              <w:ind w:left="110" w:right="1502"/>
              <w:rPr>
                <w:sz w:val="28"/>
              </w:rPr>
            </w:pPr>
            <w:r>
              <w:rPr>
                <w:sz w:val="28"/>
              </w:rPr>
              <w:t>Расположение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изображения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листе.</w:t>
            </w:r>
          </w:p>
          <w:p w:rsidR="00E76E43" w:rsidRDefault="00E76E43" w:rsidP="001652CF">
            <w:pPr>
              <w:pStyle w:val="TableParagraph"/>
              <w:ind w:left="110"/>
              <w:rPr>
                <w:sz w:val="28"/>
              </w:rPr>
            </w:pPr>
            <w:r>
              <w:rPr>
                <w:sz w:val="28"/>
              </w:rPr>
              <w:t>Выбор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вертикального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</w:p>
          <w:p w:rsidR="00E76E43" w:rsidRDefault="00E76E43" w:rsidP="001652CF">
            <w:pPr>
              <w:pStyle w:val="TableParagraph"/>
              <w:spacing w:before="24"/>
              <w:ind w:left="110"/>
              <w:rPr>
                <w:sz w:val="28"/>
              </w:rPr>
            </w:pPr>
            <w:r>
              <w:rPr>
                <w:sz w:val="28"/>
              </w:rPr>
              <w:t>горизонтального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формата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листа</w:t>
            </w:r>
          </w:p>
        </w:tc>
        <w:tc>
          <w:tcPr>
            <w:tcW w:w="4783" w:type="dxa"/>
            <w:tcBorders>
              <w:bottom w:val="single" w:sz="4" w:space="0" w:color="auto"/>
            </w:tcBorders>
          </w:tcPr>
          <w:p w:rsidR="00E76E43" w:rsidRDefault="00E76E43" w:rsidP="001652CF">
            <w:pPr>
              <w:pStyle w:val="TableParagraph"/>
              <w:spacing w:line="256" w:lineRule="auto"/>
              <w:ind w:left="117" w:right="255"/>
              <w:rPr>
                <w:sz w:val="28"/>
              </w:rPr>
            </w:pPr>
            <w:r>
              <w:rPr>
                <w:sz w:val="28"/>
              </w:rPr>
              <w:t>Применение простых графических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материалов в самостоятельной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творческой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работе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условиях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урока.</w:t>
            </w:r>
          </w:p>
          <w:p w:rsidR="00E76E43" w:rsidRDefault="00E76E43" w:rsidP="001652CF">
            <w:pPr>
              <w:pStyle w:val="TableParagraph"/>
              <w:spacing w:before="7"/>
              <w:ind w:left="117"/>
              <w:rPr>
                <w:sz w:val="28"/>
              </w:rPr>
            </w:pPr>
            <w:r>
              <w:rPr>
                <w:sz w:val="28"/>
              </w:rPr>
              <w:t>Создание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графического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рисунка</w:t>
            </w:r>
          </w:p>
          <w:p w:rsidR="00E76E43" w:rsidRDefault="00E76E43" w:rsidP="001652CF">
            <w:pPr>
              <w:pStyle w:val="TableParagraph"/>
              <w:spacing w:before="24" w:line="256" w:lineRule="auto"/>
              <w:ind w:left="117" w:right="327"/>
              <w:rPr>
                <w:sz w:val="28"/>
              </w:rPr>
            </w:pPr>
            <w:r>
              <w:rPr>
                <w:sz w:val="28"/>
              </w:rPr>
              <w:t>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основе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знакомства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средствами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изобразительного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языка.</w:t>
            </w:r>
          </w:p>
          <w:p w:rsidR="00E76E43" w:rsidRDefault="00E76E43" w:rsidP="001652CF">
            <w:pPr>
              <w:pStyle w:val="TableParagraph"/>
              <w:rPr>
                <w:b/>
                <w:sz w:val="30"/>
              </w:rPr>
            </w:pPr>
          </w:p>
          <w:p w:rsidR="00E76E43" w:rsidRDefault="00E76E43" w:rsidP="001652CF">
            <w:pPr>
              <w:pStyle w:val="TableParagraph"/>
              <w:rPr>
                <w:b/>
                <w:sz w:val="30"/>
              </w:rPr>
            </w:pPr>
          </w:p>
          <w:p w:rsidR="00E76E43" w:rsidRDefault="00E76E43" w:rsidP="001652C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6E43" w:rsidRDefault="00E76E43" w:rsidP="001652CF">
            <w:pPr>
              <w:pStyle w:val="TableParagraph"/>
              <w:spacing w:line="261" w:lineRule="auto"/>
              <w:ind w:left="117" w:right="650"/>
              <w:rPr>
                <w:sz w:val="28"/>
              </w:rPr>
            </w:pPr>
            <w:r>
              <w:rPr>
                <w:sz w:val="28"/>
              </w:rPr>
              <w:t>Анализ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соотношений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пропорций,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визуальное сравнение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пространственных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величин.</w:t>
            </w:r>
          </w:p>
          <w:p w:rsidR="00E76E43" w:rsidRDefault="00E76E43" w:rsidP="001652CF">
            <w:pPr>
              <w:pStyle w:val="TableParagraph"/>
              <w:spacing w:line="256" w:lineRule="auto"/>
              <w:ind w:left="117" w:right="996"/>
              <w:rPr>
                <w:sz w:val="28"/>
              </w:rPr>
            </w:pPr>
            <w:r>
              <w:rPr>
                <w:sz w:val="28"/>
              </w:rPr>
              <w:t>Освоение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первичных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знаний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навыков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композиционного</w:t>
            </w:r>
          </w:p>
          <w:p w:rsidR="00E76E43" w:rsidRDefault="00E76E43" w:rsidP="001652CF">
            <w:pPr>
              <w:pStyle w:val="TableParagraph"/>
              <w:spacing w:line="261" w:lineRule="auto"/>
              <w:ind w:left="117" w:right="180"/>
              <w:rPr>
                <w:sz w:val="28"/>
              </w:rPr>
            </w:pPr>
            <w:r>
              <w:rPr>
                <w:sz w:val="28"/>
              </w:rPr>
              <w:t>расположения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изображения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листе.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Выбор вертикального или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горизонтального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формата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листа</w:t>
            </w:r>
          </w:p>
          <w:p w:rsidR="00E76E43" w:rsidRDefault="00E76E43" w:rsidP="001652CF">
            <w:pPr>
              <w:pStyle w:val="TableParagraph"/>
              <w:spacing w:line="264" w:lineRule="auto"/>
              <w:ind w:left="117" w:right="513"/>
              <w:rPr>
                <w:sz w:val="28"/>
              </w:rPr>
            </w:pPr>
            <w:r>
              <w:rPr>
                <w:sz w:val="28"/>
              </w:rPr>
              <w:t>для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выполнения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соответствующих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задач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рисунка.</w:t>
            </w:r>
          </w:p>
          <w:p w:rsidR="00E76E43" w:rsidRDefault="00E76E43" w:rsidP="001652CF">
            <w:pPr>
              <w:pStyle w:val="TableParagraph"/>
              <w:rPr>
                <w:b/>
                <w:sz w:val="28"/>
              </w:rPr>
            </w:pPr>
          </w:p>
          <w:p w:rsidR="00E76E43" w:rsidRDefault="00E76E43" w:rsidP="001652CF">
            <w:pPr>
              <w:pStyle w:val="TableParagraph"/>
              <w:spacing w:line="259" w:lineRule="auto"/>
              <w:ind w:left="117" w:right="286"/>
              <w:rPr>
                <w:sz w:val="28"/>
              </w:rPr>
            </w:pPr>
            <w:r>
              <w:rPr>
                <w:sz w:val="28"/>
              </w:rPr>
              <w:t>Аналитическое наблюдение формы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предмета,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опыт обобщения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геометризации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наблюдаемой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формы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как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основы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обучения рисунку.</w:t>
            </w:r>
          </w:p>
        </w:tc>
      </w:tr>
      <w:tr w:rsidR="00B65912" w:rsidTr="00B6591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9391"/>
        </w:trPr>
        <w:tc>
          <w:tcPr>
            <w:tcW w:w="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5912" w:rsidRDefault="00B65912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2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5912" w:rsidRDefault="00B65912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5912" w:rsidRDefault="00B65912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4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5912" w:rsidRDefault="00B65912" w:rsidP="001652CF">
            <w:pPr>
              <w:pStyle w:val="TableParagraph"/>
              <w:spacing w:line="256" w:lineRule="auto"/>
              <w:ind w:left="110" w:right="1315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зависимости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содержания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изображения.</w:t>
            </w:r>
          </w:p>
          <w:p w:rsidR="00B65912" w:rsidRDefault="00B65912" w:rsidP="001652CF">
            <w:pPr>
              <w:pStyle w:val="TableParagraph"/>
              <w:spacing w:before="6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spacing w:before="1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«Скульптура»</w:t>
            </w:r>
          </w:p>
          <w:p w:rsidR="00B65912" w:rsidRDefault="00B65912" w:rsidP="001652CF">
            <w:pPr>
              <w:pStyle w:val="TableParagraph"/>
              <w:spacing w:before="24" w:line="259" w:lineRule="auto"/>
              <w:ind w:left="110" w:right="1022"/>
              <w:rPr>
                <w:sz w:val="28"/>
              </w:rPr>
            </w:pPr>
            <w:r>
              <w:rPr>
                <w:sz w:val="28"/>
              </w:rPr>
              <w:t>Изображение в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объёме.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Приёмы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пластилином;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дощечка, стек, тряпочка. Лепка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зверушек из цельной формы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(например, черепашки, ёжика,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зайчика).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Приёмы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вытягивания,</w:t>
            </w:r>
          </w:p>
          <w:p w:rsidR="00B65912" w:rsidRDefault="00B65912" w:rsidP="001652CF">
            <w:pPr>
              <w:pStyle w:val="TableParagraph"/>
              <w:spacing w:line="317" w:lineRule="exact"/>
              <w:ind w:left="110"/>
              <w:rPr>
                <w:sz w:val="28"/>
              </w:rPr>
            </w:pPr>
            <w:r>
              <w:rPr>
                <w:sz w:val="28"/>
              </w:rPr>
              <w:t>вдавливания,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сгибания,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скручивания.</w:t>
            </w:r>
          </w:p>
          <w:p w:rsidR="00B65912" w:rsidRDefault="00B65912" w:rsidP="001652CF">
            <w:pPr>
              <w:pStyle w:val="TableParagraph"/>
              <w:spacing w:before="31"/>
              <w:ind w:left="110"/>
              <w:rPr>
                <w:sz w:val="28"/>
              </w:rPr>
            </w:pPr>
            <w:r>
              <w:rPr>
                <w:sz w:val="28"/>
              </w:rPr>
              <w:t>Лепка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игрушки,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характерной</w:t>
            </w:r>
          </w:p>
          <w:p w:rsidR="00B65912" w:rsidRDefault="00B65912" w:rsidP="001652CF">
            <w:pPr>
              <w:pStyle w:val="TableParagraph"/>
              <w:spacing w:before="24" w:line="259" w:lineRule="auto"/>
              <w:ind w:left="110" w:right="187"/>
              <w:rPr>
                <w:sz w:val="28"/>
              </w:rPr>
            </w:pPr>
            <w:r>
              <w:rPr>
                <w:sz w:val="28"/>
              </w:rPr>
              <w:t>для одного из наиболее известных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народных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художественных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промыслов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(дымковская или каргопольская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игрушка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выбору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учителя</w:t>
            </w:r>
          </w:p>
          <w:p w:rsidR="00B65912" w:rsidRDefault="00B65912" w:rsidP="001652CF">
            <w:pPr>
              <w:pStyle w:val="TableParagraph"/>
              <w:spacing w:line="322" w:lineRule="exact"/>
              <w:ind w:left="110"/>
              <w:rPr>
                <w:sz w:val="28"/>
              </w:rPr>
            </w:pPr>
            <w:r>
              <w:rPr>
                <w:sz w:val="28"/>
              </w:rPr>
              <w:t>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учётом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местных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промыслов).</w:t>
            </w:r>
          </w:p>
          <w:p w:rsidR="00B65912" w:rsidRDefault="00B65912" w:rsidP="001652CF">
            <w:pPr>
              <w:pStyle w:val="TableParagraph"/>
              <w:spacing w:before="8"/>
              <w:rPr>
                <w:b/>
                <w:sz w:val="32"/>
              </w:rPr>
            </w:pPr>
          </w:p>
          <w:p w:rsidR="00B65912" w:rsidRDefault="00B65912" w:rsidP="001652CF">
            <w:pPr>
              <w:pStyle w:val="TableParagraph"/>
              <w:spacing w:before="1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«Графика»</w:t>
            </w:r>
          </w:p>
          <w:p w:rsidR="00B65912" w:rsidRDefault="00B65912" w:rsidP="001652CF">
            <w:pPr>
              <w:pStyle w:val="TableParagraph"/>
              <w:spacing w:before="23" w:line="259" w:lineRule="auto"/>
              <w:ind w:left="110" w:right="802"/>
              <w:rPr>
                <w:sz w:val="28"/>
              </w:rPr>
            </w:pPr>
            <w:r>
              <w:rPr>
                <w:sz w:val="28"/>
              </w:rPr>
              <w:t>Разные виды линий. Линейный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рисунок.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Графические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материалы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для линейного рисунка и 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особенности. Приёмы рисования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линией.</w:t>
            </w:r>
          </w:p>
          <w:p w:rsidR="00B65912" w:rsidRDefault="00B65912" w:rsidP="001652CF">
            <w:pPr>
              <w:pStyle w:val="TableParagraph"/>
              <w:spacing w:line="256" w:lineRule="auto"/>
              <w:ind w:left="110" w:right="401"/>
              <w:rPr>
                <w:sz w:val="28"/>
              </w:rPr>
            </w:pPr>
            <w:r>
              <w:rPr>
                <w:sz w:val="28"/>
              </w:rPr>
              <w:t>Рисование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натуры: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разные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листья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форма.</w:t>
            </w:r>
          </w:p>
        </w:tc>
        <w:tc>
          <w:tcPr>
            <w:tcW w:w="4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spacing w:before="5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spacing w:before="1"/>
              <w:ind w:left="117"/>
              <w:rPr>
                <w:sz w:val="28"/>
              </w:rPr>
            </w:pPr>
            <w:r>
              <w:rPr>
                <w:sz w:val="28"/>
              </w:rPr>
              <w:t>Лепка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зверей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объеме.</w:t>
            </w:r>
          </w:p>
          <w:p w:rsidR="00B65912" w:rsidRDefault="00B65912" w:rsidP="001652CF">
            <w:pPr>
              <w:pStyle w:val="TableParagraph"/>
              <w:spacing w:before="24"/>
              <w:ind w:left="117"/>
              <w:rPr>
                <w:sz w:val="28"/>
              </w:rPr>
            </w:pPr>
            <w:r>
              <w:rPr>
                <w:sz w:val="28"/>
              </w:rPr>
              <w:t>Освоение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приемов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</w:p>
          <w:p w:rsidR="00B65912" w:rsidRDefault="00B65912" w:rsidP="001652CF">
            <w:pPr>
              <w:pStyle w:val="TableParagraph"/>
              <w:spacing w:before="23" w:line="259" w:lineRule="auto"/>
              <w:ind w:left="117" w:right="271"/>
              <w:rPr>
                <w:sz w:val="28"/>
              </w:rPr>
            </w:pPr>
            <w:r>
              <w:rPr>
                <w:sz w:val="28"/>
              </w:rPr>
              <w:t>с пластилином: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лепка из цельной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формы,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приёмы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вытягивания,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вдавливания,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сгибания,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скручивания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Лепка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игрушки,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характерной</w:t>
            </w:r>
          </w:p>
          <w:p w:rsidR="00B65912" w:rsidRDefault="00B65912" w:rsidP="001652CF">
            <w:pPr>
              <w:pStyle w:val="TableParagraph"/>
              <w:spacing w:line="261" w:lineRule="auto"/>
              <w:ind w:left="117" w:right="546"/>
              <w:rPr>
                <w:sz w:val="28"/>
              </w:rPr>
            </w:pPr>
            <w:r>
              <w:rPr>
                <w:sz w:val="28"/>
              </w:rPr>
              <w:t>для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одного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наиболее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известных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народных художественных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промыслов.</w:t>
            </w: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1"/>
              </w:rPr>
            </w:pPr>
          </w:p>
          <w:p w:rsidR="00B65912" w:rsidRDefault="00B65912" w:rsidP="001652CF">
            <w:pPr>
              <w:pStyle w:val="TableParagraph"/>
              <w:spacing w:line="256" w:lineRule="auto"/>
              <w:ind w:left="117" w:right="1016"/>
              <w:rPr>
                <w:sz w:val="28"/>
              </w:rPr>
            </w:pPr>
            <w:r>
              <w:rPr>
                <w:sz w:val="28"/>
              </w:rPr>
              <w:t>Создание рисунка простого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(плоского)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предмета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натуры.</w:t>
            </w:r>
          </w:p>
          <w:p w:rsidR="00B65912" w:rsidRDefault="00B65912" w:rsidP="001652CF">
            <w:pPr>
              <w:pStyle w:val="TableParagraph"/>
              <w:spacing w:before="2"/>
              <w:ind w:left="117"/>
              <w:rPr>
                <w:sz w:val="28"/>
              </w:rPr>
            </w:pPr>
            <w:r>
              <w:rPr>
                <w:sz w:val="28"/>
              </w:rPr>
              <w:t>Освоение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приемов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рисования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линией.</w:t>
            </w:r>
          </w:p>
        </w:tc>
      </w:tr>
      <w:tr w:rsidR="00B65912" w:rsidTr="00B6591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9391"/>
        </w:trPr>
        <w:tc>
          <w:tcPr>
            <w:tcW w:w="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5912" w:rsidRDefault="00B65912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2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5912" w:rsidRDefault="00B65912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5912" w:rsidRDefault="00B65912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4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5912" w:rsidRDefault="00B65912" w:rsidP="001652CF">
            <w:pPr>
              <w:pStyle w:val="TableParagraph"/>
              <w:spacing w:line="318" w:lineRule="exact"/>
              <w:ind w:left="11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«Живопись»</w:t>
            </w:r>
          </w:p>
          <w:p w:rsidR="00B65912" w:rsidRDefault="00B65912" w:rsidP="001652CF">
            <w:pPr>
              <w:pStyle w:val="TableParagraph"/>
              <w:spacing w:before="23" w:line="256" w:lineRule="auto"/>
              <w:ind w:left="110" w:right="788"/>
              <w:jc w:val="both"/>
              <w:rPr>
                <w:sz w:val="28"/>
              </w:rPr>
            </w:pPr>
            <w:r>
              <w:rPr>
                <w:sz w:val="28"/>
              </w:rPr>
              <w:t>Цвет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как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одно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главных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средств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выражения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изобразительном</w:t>
            </w:r>
          </w:p>
          <w:p w:rsidR="00B65912" w:rsidRDefault="00B65912" w:rsidP="001652CF">
            <w:pPr>
              <w:pStyle w:val="TableParagraph"/>
              <w:spacing w:before="10" w:line="256" w:lineRule="auto"/>
              <w:ind w:left="110" w:right="662"/>
              <w:jc w:val="both"/>
              <w:rPr>
                <w:sz w:val="28"/>
              </w:rPr>
            </w:pPr>
            <w:r>
              <w:rPr>
                <w:sz w:val="28"/>
              </w:rPr>
              <w:t>искусстве. Навыки работы гуашью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условиях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урока.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Краски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«гуашь»,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кисти, бумага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цветная и белая.</w:t>
            </w:r>
          </w:p>
          <w:p w:rsidR="00B65912" w:rsidRDefault="00B65912" w:rsidP="001652CF">
            <w:pPr>
              <w:pStyle w:val="TableParagraph"/>
              <w:spacing w:before="4" w:line="259" w:lineRule="auto"/>
              <w:ind w:left="110" w:right="403"/>
              <w:rPr>
                <w:sz w:val="28"/>
              </w:rPr>
            </w:pPr>
            <w:r>
              <w:rPr>
                <w:sz w:val="28"/>
              </w:rPr>
              <w:t>Три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основных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цвета.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Ассоциативные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представления, связанные с каждым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цветом. Навыки смешения красок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получение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нового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цвета.</w:t>
            </w:r>
          </w:p>
          <w:p w:rsidR="00B65912" w:rsidRDefault="00B65912" w:rsidP="001652CF">
            <w:pPr>
              <w:pStyle w:val="TableParagraph"/>
              <w:spacing w:before="8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«Живопись»</w:t>
            </w:r>
          </w:p>
          <w:p w:rsidR="00B65912" w:rsidRDefault="00B65912" w:rsidP="001652CF">
            <w:pPr>
              <w:pStyle w:val="TableParagraph"/>
              <w:spacing w:before="24" w:line="256" w:lineRule="auto"/>
              <w:ind w:left="110" w:right="217"/>
              <w:rPr>
                <w:sz w:val="28"/>
              </w:rPr>
            </w:pPr>
            <w:r>
              <w:rPr>
                <w:sz w:val="28"/>
              </w:rPr>
              <w:t>Эмоциональная выразительность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цвета,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способы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выражения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настроения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изображаемом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сюжете.</w:t>
            </w: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spacing w:before="9"/>
              <w:rPr>
                <w:b/>
                <w:sz w:val="32"/>
              </w:rPr>
            </w:pPr>
          </w:p>
          <w:p w:rsidR="00B65912" w:rsidRDefault="00B65912" w:rsidP="001652CF">
            <w:pPr>
              <w:pStyle w:val="TableParagraph"/>
              <w:spacing w:line="256" w:lineRule="auto"/>
              <w:ind w:left="110" w:right="616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«Восприятие</w:t>
            </w:r>
            <w:r>
              <w:rPr>
                <w:i/>
                <w:spacing w:val="-12"/>
                <w:sz w:val="28"/>
              </w:rPr>
              <w:t xml:space="preserve"> </w:t>
            </w:r>
            <w:r>
              <w:rPr>
                <w:i/>
                <w:sz w:val="28"/>
              </w:rPr>
              <w:t>произведений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B65912" w:rsidRDefault="00B65912" w:rsidP="001652CF">
            <w:pPr>
              <w:pStyle w:val="TableParagraph"/>
              <w:spacing w:before="2"/>
              <w:ind w:left="110"/>
              <w:rPr>
                <w:sz w:val="28"/>
              </w:rPr>
            </w:pPr>
            <w:r>
              <w:rPr>
                <w:sz w:val="28"/>
              </w:rPr>
              <w:t>Художник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зритель.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Освоение</w:t>
            </w:r>
          </w:p>
          <w:p w:rsidR="00B65912" w:rsidRDefault="00B65912" w:rsidP="001652CF">
            <w:pPr>
              <w:pStyle w:val="TableParagraph"/>
              <w:spacing w:before="31"/>
              <w:ind w:left="110"/>
              <w:rPr>
                <w:sz w:val="28"/>
              </w:rPr>
            </w:pPr>
            <w:r>
              <w:rPr>
                <w:sz w:val="28"/>
              </w:rPr>
              <w:t>зрительских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умений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основе</w:t>
            </w:r>
          </w:p>
        </w:tc>
        <w:tc>
          <w:tcPr>
            <w:tcW w:w="4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5912" w:rsidRDefault="00B65912" w:rsidP="001652CF">
            <w:pPr>
              <w:pStyle w:val="TableParagraph"/>
              <w:spacing w:line="259" w:lineRule="auto"/>
              <w:ind w:left="117" w:right="396"/>
              <w:rPr>
                <w:sz w:val="28"/>
              </w:rPr>
            </w:pPr>
            <w:r>
              <w:rPr>
                <w:sz w:val="28"/>
              </w:rPr>
              <w:t>Приобретение навыков работы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цветом, навыков смешения красок,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пастозного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плотного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прозрачного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нанесение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краски.</w:t>
            </w:r>
          </w:p>
          <w:p w:rsidR="00B65912" w:rsidRDefault="00B65912" w:rsidP="001652CF">
            <w:pPr>
              <w:pStyle w:val="TableParagraph"/>
              <w:spacing w:line="256" w:lineRule="auto"/>
              <w:ind w:left="117" w:right="172"/>
              <w:jc w:val="both"/>
              <w:rPr>
                <w:sz w:val="28"/>
              </w:rPr>
            </w:pPr>
            <w:r>
              <w:rPr>
                <w:sz w:val="28"/>
              </w:rPr>
              <w:t>Освоение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разного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характера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мазков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движений кистью, навыков создания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выразительной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фактуры</w:t>
            </w:r>
          </w:p>
          <w:p w:rsidR="00B65912" w:rsidRDefault="00B65912" w:rsidP="001652CF">
            <w:pPr>
              <w:pStyle w:val="TableParagraph"/>
              <w:spacing w:before="7" w:line="256" w:lineRule="auto"/>
              <w:ind w:left="117" w:right="473"/>
              <w:jc w:val="both"/>
              <w:rPr>
                <w:sz w:val="28"/>
              </w:rPr>
            </w:pP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приобретение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знаний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кроющих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качествах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гуаши.</w:t>
            </w: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1"/>
              </w:rPr>
            </w:pPr>
          </w:p>
          <w:p w:rsidR="00B65912" w:rsidRDefault="00B65912" w:rsidP="001652CF">
            <w:pPr>
              <w:pStyle w:val="TableParagraph"/>
              <w:ind w:left="117"/>
              <w:rPr>
                <w:sz w:val="28"/>
              </w:rPr>
            </w:pPr>
            <w:r>
              <w:rPr>
                <w:sz w:val="28"/>
              </w:rPr>
              <w:t>Приобретение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представлений</w:t>
            </w:r>
          </w:p>
          <w:p w:rsidR="00B65912" w:rsidRDefault="00B65912" w:rsidP="001652CF">
            <w:pPr>
              <w:pStyle w:val="TableParagraph"/>
              <w:spacing w:before="23" w:line="259" w:lineRule="auto"/>
              <w:ind w:left="117" w:right="339"/>
              <w:rPr>
                <w:sz w:val="28"/>
              </w:rPr>
            </w:pPr>
            <w:r>
              <w:rPr>
                <w:sz w:val="28"/>
              </w:rPr>
              <w:t>об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эмоциональной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выразительности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цвета: цвет звонкий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яркий,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радостный;</w:t>
            </w:r>
            <w:r>
              <w:rPr>
                <w:spacing w:val="12"/>
                <w:sz w:val="28"/>
              </w:rPr>
              <w:t xml:space="preserve"> </w:t>
            </w:r>
            <w:r>
              <w:rPr>
                <w:sz w:val="28"/>
              </w:rPr>
              <w:t>цвет</w:t>
            </w:r>
            <w:r>
              <w:rPr>
                <w:spacing w:val="12"/>
                <w:sz w:val="28"/>
              </w:rPr>
              <w:t xml:space="preserve"> </w:t>
            </w:r>
            <w:r>
              <w:rPr>
                <w:sz w:val="28"/>
              </w:rPr>
              <w:t>мягкий,</w:t>
            </w:r>
            <w:r>
              <w:rPr>
                <w:spacing w:val="14"/>
                <w:sz w:val="28"/>
              </w:rPr>
              <w:t xml:space="preserve"> </w:t>
            </w:r>
            <w:r>
              <w:rPr>
                <w:sz w:val="28"/>
              </w:rPr>
              <w:t>«глухой»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мрачный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другое.</w:t>
            </w:r>
          </w:p>
          <w:p w:rsidR="00B65912" w:rsidRDefault="00B65912" w:rsidP="001652CF">
            <w:pPr>
              <w:pStyle w:val="TableParagraph"/>
              <w:spacing w:line="259" w:lineRule="auto"/>
              <w:ind w:left="117" w:right="454"/>
              <w:rPr>
                <w:sz w:val="28"/>
              </w:rPr>
            </w:pPr>
            <w:r>
              <w:rPr>
                <w:sz w:val="28"/>
              </w:rPr>
              <w:t>Создание пейзажей, передающих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разные состояния погоды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(например,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туман,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грозу)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основе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изменения тонального звучания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цвета; передача разного цветового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состояния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моря.</w:t>
            </w:r>
          </w:p>
          <w:p w:rsidR="00B65912" w:rsidRDefault="00B65912" w:rsidP="001652CF">
            <w:pPr>
              <w:pStyle w:val="TableParagraph"/>
              <w:spacing w:before="4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spacing w:line="256" w:lineRule="auto"/>
              <w:ind w:left="117" w:right="866"/>
              <w:rPr>
                <w:sz w:val="28"/>
              </w:rPr>
            </w:pPr>
            <w:r>
              <w:rPr>
                <w:sz w:val="28"/>
              </w:rPr>
              <w:t>Приобретение опыта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эстетического,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эмоционального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общения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станковой</w:t>
            </w:r>
          </w:p>
          <w:p w:rsidR="00B65912" w:rsidRDefault="00B65912" w:rsidP="001652CF">
            <w:pPr>
              <w:pStyle w:val="TableParagraph"/>
              <w:spacing w:before="11"/>
              <w:ind w:left="117"/>
              <w:rPr>
                <w:sz w:val="28"/>
              </w:rPr>
            </w:pPr>
            <w:r>
              <w:rPr>
                <w:sz w:val="28"/>
              </w:rPr>
              <w:t>картиной,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опыта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восприятия</w:t>
            </w:r>
          </w:p>
        </w:tc>
      </w:tr>
    </w:tbl>
    <w:p w:rsidR="001F2BDB" w:rsidRPr="00B65912" w:rsidRDefault="001F2BDB" w:rsidP="00B65912">
      <w:pPr>
        <w:rPr>
          <w:rFonts w:ascii="Times New Roman" w:hAnsi="Times New Roman" w:cs="Times New Roman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99"/>
        <w:gridCol w:w="2701"/>
        <w:gridCol w:w="1700"/>
        <w:gridCol w:w="4963"/>
        <w:gridCol w:w="4783"/>
      </w:tblGrid>
      <w:tr w:rsidR="00B65912" w:rsidTr="001652CF">
        <w:trPr>
          <w:trHeight w:val="2784"/>
        </w:trPr>
        <w:tc>
          <w:tcPr>
            <w:tcW w:w="699" w:type="dxa"/>
          </w:tcPr>
          <w:p w:rsidR="00B65912" w:rsidRDefault="00B65912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2701" w:type="dxa"/>
          </w:tcPr>
          <w:p w:rsidR="00B65912" w:rsidRDefault="00B65912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1700" w:type="dxa"/>
          </w:tcPr>
          <w:p w:rsidR="00B65912" w:rsidRDefault="00B65912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4963" w:type="dxa"/>
          </w:tcPr>
          <w:p w:rsidR="00B65912" w:rsidRDefault="00B65912" w:rsidP="001652CF">
            <w:pPr>
              <w:pStyle w:val="TableParagraph"/>
              <w:spacing w:line="256" w:lineRule="auto"/>
              <w:ind w:left="110" w:right="831"/>
              <w:rPr>
                <w:sz w:val="28"/>
              </w:rPr>
            </w:pPr>
            <w:r>
              <w:rPr>
                <w:sz w:val="28"/>
              </w:rPr>
              <w:t>получаемых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знаний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творческих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практических задач – установок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наблюдения</w:t>
            </w:r>
          </w:p>
        </w:tc>
        <w:tc>
          <w:tcPr>
            <w:tcW w:w="4783" w:type="dxa"/>
          </w:tcPr>
          <w:p w:rsidR="00B65912" w:rsidRDefault="00B65912" w:rsidP="001652CF">
            <w:pPr>
              <w:pStyle w:val="TableParagraph"/>
              <w:spacing w:line="256" w:lineRule="auto"/>
              <w:ind w:left="117" w:right="1765"/>
              <w:rPr>
                <w:sz w:val="28"/>
              </w:rPr>
            </w:pPr>
            <w:r>
              <w:rPr>
                <w:sz w:val="28"/>
              </w:rPr>
              <w:t>картин со сказочным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сюжетом,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произведений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ярко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выраженным</w:t>
            </w:r>
          </w:p>
          <w:p w:rsidR="00B65912" w:rsidRDefault="00B65912" w:rsidP="001652CF">
            <w:pPr>
              <w:pStyle w:val="TableParagraph"/>
              <w:spacing w:before="7" w:line="256" w:lineRule="auto"/>
              <w:ind w:left="117" w:right="1043"/>
              <w:rPr>
                <w:sz w:val="28"/>
              </w:rPr>
            </w:pPr>
            <w:r>
              <w:rPr>
                <w:sz w:val="28"/>
              </w:rPr>
              <w:t>эмоциональным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настроением;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приобретение представлений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 значении зрительских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умений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специальных</w:t>
            </w:r>
          </w:p>
          <w:p w:rsidR="00B65912" w:rsidRDefault="00B65912" w:rsidP="001652CF">
            <w:pPr>
              <w:pStyle w:val="TableParagraph"/>
              <w:spacing w:before="13"/>
              <w:ind w:left="117"/>
              <w:rPr>
                <w:sz w:val="28"/>
              </w:rPr>
            </w:pPr>
            <w:r>
              <w:rPr>
                <w:sz w:val="28"/>
              </w:rPr>
              <w:t>знаний</w:t>
            </w:r>
          </w:p>
        </w:tc>
      </w:tr>
      <w:tr w:rsidR="00B65912" w:rsidTr="001652CF">
        <w:trPr>
          <w:trHeight w:val="6610"/>
        </w:trPr>
        <w:tc>
          <w:tcPr>
            <w:tcW w:w="699" w:type="dxa"/>
          </w:tcPr>
          <w:p w:rsidR="00B65912" w:rsidRDefault="00B65912" w:rsidP="001652CF">
            <w:pPr>
              <w:pStyle w:val="TableParagraph"/>
              <w:spacing w:line="311" w:lineRule="exact"/>
              <w:ind w:left="17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2701" w:type="dxa"/>
          </w:tcPr>
          <w:p w:rsidR="00B65912" w:rsidRDefault="00B65912" w:rsidP="001652CF">
            <w:pPr>
              <w:pStyle w:val="TableParagraph"/>
              <w:spacing w:line="311" w:lineRule="exact"/>
              <w:ind w:left="117"/>
              <w:rPr>
                <w:sz w:val="28"/>
              </w:rPr>
            </w:pPr>
            <w:r>
              <w:rPr>
                <w:sz w:val="28"/>
              </w:rPr>
              <w:t>Ты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украшаешь</w:t>
            </w:r>
          </w:p>
        </w:tc>
        <w:tc>
          <w:tcPr>
            <w:tcW w:w="1700" w:type="dxa"/>
          </w:tcPr>
          <w:p w:rsidR="00B65912" w:rsidRDefault="00B65912" w:rsidP="001652CF">
            <w:pPr>
              <w:pStyle w:val="TableParagraph"/>
              <w:spacing w:line="311" w:lineRule="exact"/>
              <w:ind w:left="10"/>
              <w:jc w:val="center"/>
              <w:rPr>
                <w:sz w:val="28"/>
              </w:rPr>
            </w:pPr>
            <w:r>
              <w:rPr>
                <w:sz w:val="28"/>
              </w:rPr>
              <w:t>9</w:t>
            </w:r>
          </w:p>
        </w:tc>
        <w:tc>
          <w:tcPr>
            <w:tcW w:w="4963" w:type="dxa"/>
          </w:tcPr>
          <w:p w:rsidR="00B65912" w:rsidRDefault="00B65912" w:rsidP="001652CF">
            <w:pPr>
              <w:pStyle w:val="TableParagraph"/>
              <w:spacing w:line="264" w:lineRule="auto"/>
              <w:ind w:left="110" w:right="616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«Восприятие</w:t>
            </w:r>
            <w:r>
              <w:rPr>
                <w:i/>
                <w:spacing w:val="-12"/>
                <w:sz w:val="28"/>
              </w:rPr>
              <w:t xml:space="preserve"> </w:t>
            </w:r>
            <w:r>
              <w:rPr>
                <w:i/>
                <w:sz w:val="28"/>
              </w:rPr>
              <w:t>произведений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B65912" w:rsidRDefault="00B65912" w:rsidP="001652CF">
            <w:pPr>
              <w:pStyle w:val="TableParagraph"/>
              <w:spacing w:line="259" w:lineRule="auto"/>
              <w:ind w:left="110" w:right="768"/>
              <w:rPr>
                <w:sz w:val="28"/>
              </w:rPr>
            </w:pPr>
            <w:r>
              <w:rPr>
                <w:sz w:val="28"/>
              </w:rPr>
              <w:t>Знакомство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картиной,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которой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ярко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выражено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эмоциональное</w:t>
            </w:r>
          </w:p>
          <w:p w:rsidR="00B65912" w:rsidRDefault="00B65912" w:rsidP="001652CF">
            <w:pPr>
              <w:pStyle w:val="TableParagraph"/>
              <w:spacing w:line="264" w:lineRule="auto"/>
              <w:ind w:left="110" w:right="132"/>
              <w:rPr>
                <w:sz w:val="28"/>
              </w:rPr>
            </w:pPr>
            <w:r>
              <w:rPr>
                <w:sz w:val="28"/>
              </w:rPr>
              <w:t>состояние,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картиной,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написанной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сказочный сюжет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(произведения</w:t>
            </w:r>
          </w:p>
          <w:p w:rsidR="00B65912" w:rsidRDefault="00B65912" w:rsidP="001652CF">
            <w:pPr>
              <w:pStyle w:val="TableParagraph"/>
              <w:spacing w:line="259" w:lineRule="auto"/>
              <w:ind w:left="110" w:right="524"/>
              <w:rPr>
                <w:sz w:val="28"/>
              </w:rPr>
            </w:pPr>
            <w:r>
              <w:rPr>
                <w:sz w:val="28"/>
              </w:rPr>
              <w:t>В.М.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Васнецова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другие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выбору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учителя).</w:t>
            </w:r>
          </w:p>
          <w:p w:rsidR="00B65912" w:rsidRDefault="00B65912" w:rsidP="001652CF">
            <w:pPr>
              <w:pStyle w:val="TableParagraph"/>
              <w:spacing w:before="5"/>
              <w:rPr>
                <w:b/>
                <w:sz w:val="27"/>
              </w:rPr>
            </w:pPr>
          </w:p>
          <w:p w:rsidR="00B65912" w:rsidRDefault="00B65912" w:rsidP="001652CF">
            <w:pPr>
              <w:pStyle w:val="TableParagraph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«Живопись»</w:t>
            </w:r>
          </w:p>
          <w:p w:rsidR="00B65912" w:rsidRDefault="00B65912" w:rsidP="001652CF">
            <w:pPr>
              <w:pStyle w:val="TableParagraph"/>
              <w:spacing w:before="24" w:line="256" w:lineRule="auto"/>
              <w:ind w:left="110" w:right="787"/>
              <w:rPr>
                <w:sz w:val="28"/>
              </w:rPr>
            </w:pPr>
            <w:r>
              <w:rPr>
                <w:sz w:val="28"/>
              </w:rPr>
              <w:t>Живописное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изображение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цветков по представлению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восприятию.</w:t>
            </w:r>
          </w:p>
          <w:p w:rsidR="00B65912" w:rsidRDefault="00B65912" w:rsidP="001652CF">
            <w:pPr>
              <w:pStyle w:val="TableParagraph"/>
              <w:rPr>
                <w:b/>
                <w:sz w:val="31"/>
              </w:rPr>
            </w:pPr>
          </w:p>
          <w:p w:rsidR="00B65912" w:rsidRDefault="00B65912" w:rsidP="001652CF">
            <w:pPr>
              <w:pStyle w:val="TableParagraph"/>
              <w:spacing w:line="256" w:lineRule="auto"/>
              <w:ind w:left="110" w:right="1375"/>
              <w:rPr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2"/>
                <w:sz w:val="28"/>
              </w:rPr>
              <w:t xml:space="preserve"> </w:t>
            </w:r>
            <w:r>
              <w:rPr>
                <w:i/>
                <w:sz w:val="28"/>
              </w:rPr>
              <w:t>«Графика»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Представление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симметрии.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Цельная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форма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 её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части.</w:t>
            </w:r>
          </w:p>
          <w:p w:rsidR="00B65912" w:rsidRDefault="00B65912" w:rsidP="001652CF">
            <w:pPr>
              <w:pStyle w:val="TableParagraph"/>
              <w:spacing w:before="11"/>
              <w:ind w:left="110"/>
              <w:rPr>
                <w:sz w:val="28"/>
              </w:rPr>
            </w:pPr>
            <w:r>
              <w:rPr>
                <w:sz w:val="28"/>
              </w:rPr>
              <w:t>Формирование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навыка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видения</w:t>
            </w:r>
          </w:p>
          <w:p w:rsidR="00B65912" w:rsidRDefault="00B65912" w:rsidP="001652CF">
            <w:pPr>
              <w:pStyle w:val="TableParagraph"/>
              <w:spacing w:before="24"/>
              <w:ind w:left="110"/>
              <w:rPr>
                <w:sz w:val="28"/>
              </w:rPr>
            </w:pPr>
            <w:r>
              <w:rPr>
                <w:sz w:val="28"/>
              </w:rPr>
              <w:t>целостности.</w:t>
            </w:r>
          </w:p>
        </w:tc>
        <w:tc>
          <w:tcPr>
            <w:tcW w:w="4783" w:type="dxa"/>
          </w:tcPr>
          <w:p w:rsidR="00B65912" w:rsidRDefault="00B65912" w:rsidP="001652CF">
            <w:pPr>
              <w:pStyle w:val="TableParagraph"/>
              <w:spacing w:line="264" w:lineRule="auto"/>
              <w:ind w:left="117" w:right="970"/>
              <w:rPr>
                <w:sz w:val="28"/>
              </w:rPr>
            </w:pPr>
            <w:r>
              <w:rPr>
                <w:sz w:val="28"/>
              </w:rPr>
              <w:t>Освоение опыта восприятия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художественных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иллюстраций</w:t>
            </w:r>
          </w:p>
          <w:p w:rsidR="00B65912" w:rsidRDefault="00B65912" w:rsidP="001652CF">
            <w:pPr>
              <w:pStyle w:val="TableParagraph"/>
              <w:spacing w:line="259" w:lineRule="auto"/>
              <w:ind w:left="117" w:right="132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детских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книгах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отношения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ним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соответствии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учебной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установкой.</w:t>
            </w: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spacing w:before="6"/>
              <w:rPr>
                <w:b/>
                <w:sz w:val="29"/>
              </w:rPr>
            </w:pPr>
          </w:p>
          <w:p w:rsidR="00B65912" w:rsidRDefault="00B65912" w:rsidP="001652CF">
            <w:pPr>
              <w:pStyle w:val="TableParagraph"/>
              <w:spacing w:line="256" w:lineRule="auto"/>
              <w:ind w:left="117" w:right="895"/>
              <w:rPr>
                <w:sz w:val="28"/>
              </w:rPr>
            </w:pPr>
            <w:r>
              <w:rPr>
                <w:sz w:val="28"/>
              </w:rPr>
              <w:t>Освоение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названий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основных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составных цветов и способов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получения разных оттенков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составного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цвета.</w:t>
            </w:r>
          </w:p>
          <w:p w:rsidR="00B65912" w:rsidRDefault="00B65912" w:rsidP="001652CF">
            <w:pPr>
              <w:pStyle w:val="TableParagraph"/>
              <w:spacing w:before="2"/>
              <w:rPr>
                <w:b/>
                <w:sz w:val="31"/>
              </w:rPr>
            </w:pPr>
          </w:p>
          <w:p w:rsidR="00B65912" w:rsidRDefault="00B65912" w:rsidP="001652CF">
            <w:pPr>
              <w:pStyle w:val="TableParagraph"/>
              <w:spacing w:line="256" w:lineRule="auto"/>
              <w:ind w:left="117" w:right="1096"/>
              <w:rPr>
                <w:sz w:val="28"/>
              </w:rPr>
            </w:pPr>
            <w:r>
              <w:rPr>
                <w:spacing w:val="-1"/>
                <w:sz w:val="28"/>
              </w:rPr>
              <w:t xml:space="preserve">Приобретение </w:t>
            </w:r>
            <w:r>
              <w:rPr>
                <w:sz w:val="28"/>
              </w:rPr>
              <w:t>представлений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симметрии.</w:t>
            </w:r>
          </w:p>
          <w:p w:rsidR="00B65912" w:rsidRDefault="00B65912" w:rsidP="001652CF">
            <w:pPr>
              <w:pStyle w:val="TableParagraph"/>
              <w:spacing w:before="2" w:line="264" w:lineRule="auto"/>
              <w:ind w:left="117" w:right="1389"/>
              <w:rPr>
                <w:sz w:val="28"/>
              </w:rPr>
            </w:pPr>
            <w:r>
              <w:rPr>
                <w:sz w:val="28"/>
              </w:rPr>
              <w:t>Освоение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навыков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видения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целостной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формы.</w:t>
            </w:r>
          </w:p>
          <w:p w:rsidR="00B65912" w:rsidRDefault="00B65912" w:rsidP="001652CF">
            <w:pPr>
              <w:pStyle w:val="TableParagraph"/>
              <w:spacing w:line="312" w:lineRule="exact"/>
              <w:ind w:left="117"/>
              <w:rPr>
                <w:sz w:val="28"/>
              </w:rPr>
            </w:pPr>
            <w:r>
              <w:rPr>
                <w:sz w:val="28"/>
              </w:rPr>
              <w:t>Восприятие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учебной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задачи,</w:t>
            </w:r>
          </w:p>
        </w:tc>
      </w:tr>
    </w:tbl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tbl>
      <w:tblPr>
        <w:tblStyle w:val="TableNormal"/>
        <w:tblW w:w="14846" w:type="dxa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99"/>
        <w:gridCol w:w="2701"/>
        <w:gridCol w:w="1700"/>
        <w:gridCol w:w="4963"/>
        <w:gridCol w:w="4783"/>
      </w:tblGrid>
      <w:tr w:rsidR="00B65912" w:rsidRPr="001C6D12" w:rsidTr="00B65912">
        <w:trPr>
          <w:trHeight w:val="9391"/>
        </w:trPr>
        <w:tc>
          <w:tcPr>
            <w:tcW w:w="699" w:type="dxa"/>
            <w:tcBorders>
              <w:bottom w:val="single" w:sz="4" w:space="0" w:color="auto"/>
            </w:tcBorders>
          </w:tcPr>
          <w:p w:rsidR="00B65912" w:rsidRDefault="00B65912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2701" w:type="dxa"/>
            <w:tcBorders>
              <w:bottom w:val="single" w:sz="4" w:space="0" w:color="auto"/>
            </w:tcBorders>
          </w:tcPr>
          <w:p w:rsidR="00B65912" w:rsidRDefault="00B65912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1700" w:type="dxa"/>
            <w:tcBorders>
              <w:bottom w:val="single" w:sz="4" w:space="0" w:color="auto"/>
            </w:tcBorders>
          </w:tcPr>
          <w:p w:rsidR="00B65912" w:rsidRDefault="00B65912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4963" w:type="dxa"/>
            <w:tcBorders>
              <w:bottom w:val="single" w:sz="4" w:space="0" w:color="auto"/>
            </w:tcBorders>
          </w:tcPr>
          <w:p w:rsidR="00B65912" w:rsidRDefault="00B65912" w:rsidP="001652CF">
            <w:pPr>
              <w:pStyle w:val="TableParagraph"/>
              <w:spacing w:line="256" w:lineRule="auto"/>
              <w:ind w:left="110" w:right="67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«Декоративно-прикладное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искусство»</w:t>
            </w:r>
          </w:p>
          <w:p w:rsidR="00B65912" w:rsidRDefault="00B65912" w:rsidP="001652CF">
            <w:pPr>
              <w:pStyle w:val="TableParagraph"/>
              <w:spacing w:line="259" w:lineRule="auto"/>
              <w:ind w:left="110" w:right="1466"/>
              <w:rPr>
                <w:sz w:val="28"/>
              </w:rPr>
            </w:pPr>
            <w:r>
              <w:rPr>
                <w:sz w:val="28"/>
              </w:rPr>
              <w:t>Последовательное ведение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работы над изображением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бабочки по представлению,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использование линии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симметрии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составлении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узора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крыльев.</w:t>
            </w:r>
          </w:p>
          <w:p w:rsidR="00B65912" w:rsidRDefault="00B65912" w:rsidP="001652CF">
            <w:pPr>
              <w:pStyle w:val="TableParagraph"/>
              <w:spacing w:before="2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«Живопись»</w:t>
            </w:r>
          </w:p>
          <w:p w:rsidR="00B65912" w:rsidRDefault="00B65912" w:rsidP="001652CF">
            <w:pPr>
              <w:pStyle w:val="TableParagraph"/>
              <w:spacing w:before="24" w:line="264" w:lineRule="auto"/>
              <w:ind w:left="110" w:right="402"/>
              <w:rPr>
                <w:sz w:val="28"/>
              </w:rPr>
            </w:pPr>
            <w:r>
              <w:rPr>
                <w:sz w:val="28"/>
              </w:rPr>
              <w:t>Техника монотипии. Представления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симметрии</w:t>
            </w:r>
            <w:r>
              <w:rPr>
                <w:color w:val="C00000"/>
                <w:sz w:val="28"/>
              </w:rPr>
              <w:t>.</w:t>
            </w:r>
            <w:r>
              <w:rPr>
                <w:color w:val="C00000"/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Развитие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воображения.</w:t>
            </w: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spacing w:before="11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spacing w:line="256" w:lineRule="auto"/>
              <w:ind w:left="110" w:right="67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«Декоративно-прикладное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искусство»</w:t>
            </w:r>
          </w:p>
          <w:p w:rsidR="00B65912" w:rsidRDefault="00B65912" w:rsidP="001652CF">
            <w:pPr>
              <w:pStyle w:val="TableParagraph"/>
              <w:spacing w:before="2" w:line="261" w:lineRule="auto"/>
              <w:ind w:left="110" w:right="292"/>
              <w:rPr>
                <w:sz w:val="28"/>
              </w:rPr>
            </w:pPr>
            <w:r>
              <w:rPr>
                <w:sz w:val="28"/>
              </w:rPr>
              <w:t>Узоры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природе.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Наблюдение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узоров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живой</w:t>
            </w:r>
            <w:r>
              <w:rPr>
                <w:spacing w:val="9"/>
                <w:sz w:val="28"/>
              </w:rPr>
              <w:t xml:space="preserve"> </w:t>
            </w:r>
            <w:r>
              <w:rPr>
                <w:sz w:val="28"/>
              </w:rPr>
              <w:t>природе</w:t>
            </w:r>
            <w:r>
              <w:rPr>
                <w:spacing w:val="5"/>
                <w:sz w:val="28"/>
              </w:rPr>
              <w:t xml:space="preserve"> </w:t>
            </w:r>
            <w:r>
              <w:rPr>
                <w:sz w:val="28"/>
              </w:rPr>
              <w:t>(в</w:t>
            </w:r>
            <w:r>
              <w:rPr>
                <w:spacing w:val="12"/>
                <w:sz w:val="28"/>
              </w:rPr>
              <w:t xml:space="preserve"> </w:t>
            </w:r>
            <w:r>
              <w:rPr>
                <w:sz w:val="28"/>
              </w:rPr>
              <w:t>условиях</w:t>
            </w:r>
            <w:r>
              <w:rPr>
                <w:spacing w:val="12"/>
                <w:sz w:val="28"/>
              </w:rPr>
              <w:t xml:space="preserve"> </w:t>
            </w:r>
            <w:r>
              <w:rPr>
                <w:sz w:val="28"/>
              </w:rPr>
              <w:t>урока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основе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фотографий).</w:t>
            </w:r>
          </w:p>
          <w:p w:rsidR="00B65912" w:rsidRDefault="00B65912" w:rsidP="001652CF">
            <w:pPr>
              <w:pStyle w:val="TableParagraph"/>
              <w:spacing w:line="256" w:lineRule="auto"/>
              <w:ind w:left="110" w:right="616"/>
              <w:rPr>
                <w:sz w:val="28"/>
              </w:rPr>
            </w:pPr>
            <w:r>
              <w:rPr>
                <w:spacing w:val="-1"/>
                <w:sz w:val="28"/>
              </w:rPr>
              <w:t>Эмоционально-эстетическое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восприятие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объектов</w:t>
            </w:r>
          </w:p>
          <w:p w:rsidR="00B65912" w:rsidRDefault="00B65912" w:rsidP="001652CF">
            <w:pPr>
              <w:pStyle w:val="TableParagraph"/>
              <w:spacing w:before="2"/>
              <w:ind w:left="110"/>
              <w:rPr>
                <w:sz w:val="28"/>
              </w:rPr>
            </w:pPr>
            <w:r>
              <w:rPr>
                <w:sz w:val="28"/>
              </w:rPr>
              <w:t>действительности.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Ассоциативное</w:t>
            </w:r>
          </w:p>
        </w:tc>
        <w:tc>
          <w:tcPr>
            <w:tcW w:w="4783" w:type="dxa"/>
            <w:tcBorders>
              <w:bottom w:val="single" w:sz="4" w:space="0" w:color="auto"/>
            </w:tcBorders>
          </w:tcPr>
          <w:p w:rsidR="00B65912" w:rsidRDefault="00B65912" w:rsidP="001652CF">
            <w:pPr>
              <w:pStyle w:val="TableParagraph"/>
              <w:spacing w:line="256" w:lineRule="auto"/>
              <w:ind w:left="117" w:right="115"/>
              <w:rPr>
                <w:sz w:val="28"/>
              </w:rPr>
            </w:pPr>
            <w:r>
              <w:rPr>
                <w:sz w:val="28"/>
              </w:rPr>
              <w:t>поставленной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учителем,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решение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её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своей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практической</w:t>
            </w:r>
          </w:p>
          <w:p w:rsidR="00B65912" w:rsidRDefault="00B65912" w:rsidP="001652CF">
            <w:pPr>
              <w:pStyle w:val="TableParagraph"/>
              <w:ind w:left="117"/>
              <w:rPr>
                <w:sz w:val="28"/>
              </w:rPr>
            </w:pPr>
            <w:r>
              <w:rPr>
                <w:sz w:val="28"/>
              </w:rPr>
              <w:t>художественной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деятельности</w:t>
            </w: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spacing w:before="7"/>
              <w:rPr>
                <w:b/>
                <w:sz w:val="33"/>
              </w:rPr>
            </w:pPr>
          </w:p>
          <w:p w:rsidR="00B65912" w:rsidRDefault="00B65912" w:rsidP="001652CF">
            <w:pPr>
              <w:pStyle w:val="TableParagraph"/>
              <w:spacing w:line="259" w:lineRule="auto"/>
              <w:ind w:left="117" w:right="274"/>
              <w:rPr>
                <w:sz w:val="28"/>
              </w:rPr>
            </w:pPr>
            <w:r>
              <w:rPr>
                <w:sz w:val="28"/>
              </w:rPr>
              <w:t>Развитие навыков работы гуашью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(монотипия).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Эмоциональная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выразительность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цвета.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Обсуждение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результатов своей практической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одноклассников</w:t>
            </w:r>
          </w:p>
          <w:p w:rsidR="00B65912" w:rsidRDefault="00B65912" w:rsidP="001652CF">
            <w:pPr>
              <w:pStyle w:val="TableParagraph"/>
              <w:spacing w:line="259" w:lineRule="auto"/>
              <w:ind w:left="117" w:right="340"/>
              <w:rPr>
                <w:sz w:val="28"/>
              </w:rPr>
            </w:pPr>
            <w:r>
              <w:rPr>
                <w:sz w:val="28"/>
              </w:rPr>
              <w:t>с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позиций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соответствия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поставленной</w:t>
            </w:r>
            <w:r>
              <w:rPr>
                <w:spacing w:val="5"/>
                <w:sz w:val="28"/>
              </w:rPr>
              <w:t xml:space="preserve"> </w:t>
            </w:r>
            <w:r>
              <w:rPr>
                <w:sz w:val="28"/>
              </w:rPr>
              <w:t>учебной задаче,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выраженного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рисунке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содержания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средств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выражения.</w:t>
            </w:r>
          </w:p>
          <w:p w:rsidR="00B65912" w:rsidRDefault="00B65912" w:rsidP="001652CF">
            <w:pPr>
              <w:pStyle w:val="TableParagraph"/>
              <w:spacing w:before="5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ind w:left="117"/>
              <w:rPr>
                <w:sz w:val="28"/>
              </w:rPr>
            </w:pPr>
            <w:r>
              <w:rPr>
                <w:sz w:val="28"/>
              </w:rPr>
              <w:t>Рассмотрение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эстетическая</w:t>
            </w:r>
          </w:p>
          <w:p w:rsidR="00B65912" w:rsidRDefault="00B65912" w:rsidP="001652CF">
            <w:pPr>
              <w:pStyle w:val="TableParagraph"/>
              <w:spacing w:before="24" w:line="261" w:lineRule="auto"/>
              <w:ind w:left="117" w:right="221"/>
              <w:rPr>
                <w:sz w:val="28"/>
              </w:rPr>
            </w:pPr>
            <w:r>
              <w:rPr>
                <w:sz w:val="28"/>
              </w:rPr>
              <w:t>характеристика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различных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примеров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узоров в природе (в условиях урока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основе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фотографий).</w:t>
            </w:r>
          </w:p>
        </w:tc>
      </w:tr>
      <w:tr w:rsidR="00B65912" w:rsidTr="00B6591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9391"/>
        </w:trPr>
        <w:tc>
          <w:tcPr>
            <w:tcW w:w="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5912" w:rsidRDefault="00B65912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2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5912" w:rsidRDefault="00B65912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5912" w:rsidRDefault="00B65912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4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5912" w:rsidRDefault="00B65912" w:rsidP="001652CF">
            <w:pPr>
              <w:pStyle w:val="TableParagraph"/>
              <w:spacing w:line="318" w:lineRule="exact"/>
              <w:ind w:left="110"/>
              <w:rPr>
                <w:sz w:val="28"/>
              </w:rPr>
            </w:pPr>
            <w:r>
              <w:rPr>
                <w:sz w:val="28"/>
              </w:rPr>
              <w:t>сопоставление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орнаментами</w:t>
            </w:r>
          </w:p>
          <w:p w:rsidR="00B65912" w:rsidRDefault="00B65912" w:rsidP="001652CF">
            <w:pPr>
              <w:pStyle w:val="TableParagraph"/>
              <w:spacing w:before="23" w:line="256" w:lineRule="auto"/>
              <w:ind w:left="110" w:right="206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предметах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декоративно-прикладного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искусства.</w:t>
            </w:r>
          </w:p>
          <w:p w:rsidR="00B65912" w:rsidRDefault="00B65912" w:rsidP="001652CF">
            <w:pPr>
              <w:pStyle w:val="TableParagraph"/>
              <w:rPr>
                <w:b/>
                <w:sz w:val="31"/>
              </w:rPr>
            </w:pPr>
          </w:p>
          <w:p w:rsidR="00B65912" w:rsidRDefault="00B65912" w:rsidP="001652CF">
            <w:pPr>
              <w:pStyle w:val="TableParagraph"/>
              <w:spacing w:line="256" w:lineRule="auto"/>
              <w:ind w:left="110" w:right="67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«Декоративно-прикладное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искусство»</w:t>
            </w:r>
          </w:p>
          <w:p w:rsidR="00B65912" w:rsidRDefault="00B65912" w:rsidP="001652CF">
            <w:pPr>
              <w:pStyle w:val="TableParagraph"/>
              <w:spacing w:before="2" w:line="259" w:lineRule="auto"/>
              <w:ind w:left="110" w:right="751"/>
              <w:rPr>
                <w:sz w:val="28"/>
              </w:rPr>
            </w:pPr>
            <w:r>
              <w:rPr>
                <w:sz w:val="28"/>
              </w:rPr>
              <w:t>Узоры и орнаменты, создаваемые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людьми,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разнообразие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видов.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Орнаменты геометрические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растительные. Декоративная</w:t>
            </w:r>
          </w:p>
          <w:p w:rsidR="00B65912" w:rsidRDefault="00B65912" w:rsidP="001652CF">
            <w:pPr>
              <w:pStyle w:val="TableParagraph"/>
              <w:spacing w:line="321" w:lineRule="exact"/>
              <w:ind w:left="110"/>
              <w:rPr>
                <w:sz w:val="28"/>
              </w:rPr>
            </w:pPr>
            <w:r>
              <w:rPr>
                <w:sz w:val="28"/>
              </w:rPr>
              <w:t>композиция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круге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или 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полосе.</w:t>
            </w: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spacing w:before="11"/>
              <w:rPr>
                <w:b/>
                <w:sz w:val="32"/>
              </w:rPr>
            </w:pPr>
          </w:p>
          <w:p w:rsidR="00B65912" w:rsidRDefault="00B65912" w:rsidP="001652CF">
            <w:pPr>
              <w:pStyle w:val="TableParagraph"/>
              <w:spacing w:line="264" w:lineRule="auto"/>
              <w:ind w:left="110" w:right="67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«Декоративно-прикладное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искусство»</w:t>
            </w:r>
          </w:p>
          <w:p w:rsidR="00B65912" w:rsidRDefault="00B65912" w:rsidP="001652CF">
            <w:pPr>
              <w:pStyle w:val="TableParagraph"/>
              <w:spacing w:line="259" w:lineRule="auto"/>
              <w:ind w:left="110" w:right="112"/>
              <w:rPr>
                <w:sz w:val="28"/>
              </w:rPr>
            </w:pPr>
            <w:r>
              <w:rPr>
                <w:sz w:val="28"/>
              </w:rPr>
              <w:t>Орнамент, характерный для игрушек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одного из наиболее известных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народных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художественных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промыслов: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дымковская или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каргопольская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игрушка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(или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выбору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учителя</w:t>
            </w:r>
          </w:p>
          <w:p w:rsidR="00B65912" w:rsidRDefault="00B65912" w:rsidP="001652CF">
            <w:pPr>
              <w:pStyle w:val="TableParagraph"/>
              <w:spacing w:line="319" w:lineRule="exact"/>
              <w:ind w:left="110"/>
              <w:rPr>
                <w:sz w:val="28"/>
              </w:rPr>
            </w:pPr>
            <w:r>
              <w:rPr>
                <w:sz w:val="28"/>
              </w:rPr>
              <w:t>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учётом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местных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промыслов).</w:t>
            </w: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2"/>
              </w:rPr>
            </w:pPr>
          </w:p>
          <w:p w:rsidR="00B65912" w:rsidRDefault="00B65912" w:rsidP="001652CF">
            <w:pPr>
              <w:pStyle w:val="TableParagraph"/>
              <w:spacing w:line="256" w:lineRule="auto"/>
              <w:ind w:left="110" w:right="67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«Декоративно-прикладное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искусство»</w:t>
            </w:r>
          </w:p>
          <w:p w:rsidR="00B65912" w:rsidRDefault="00B65912" w:rsidP="001652CF">
            <w:pPr>
              <w:pStyle w:val="TableParagraph"/>
              <w:spacing w:before="10"/>
              <w:ind w:left="110"/>
              <w:rPr>
                <w:sz w:val="28"/>
              </w:rPr>
            </w:pPr>
            <w:r>
              <w:rPr>
                <w:sz w:val="28"/>
              </w:rPr>
              <w:t>Ассоциативное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сопоставление</w:t>
            </w:r>
          </w:p>
        </w:tc>
        <w:tc>
          <w:tcPr>
            <w:tcW w:w="4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spacing w:before="7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spacing w:line="256" w:lineRule="auto"/>
              <w:ind w:left="117" w:right="790"/>
              <w:rPr>
                <w:sz w:val="28"/>
              </w:rPr>
            </w:pPr>
            <w:r>
              <w:rPr>
                <w:sz w:val="28"/>
              </w:rPr>
              <w:t>Освоение навыков приводить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примеры,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сопоставлять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искать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ассоциации 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орнаментами</w:t>
            </w:r>
          </w:p>
          <w:p w:rsidR="00B65912" w:rsidRDefault="00B65912" w:rsidP="001652CF">
            <w:pPr>
              <w:pStyle w:val="TableParagraph"/>
              <w:spacing w:before="11" w:line="256" w:lineRule="auto"/>
              <w:ind w:left="117" w:right="987"/>
              <w:rPr>
                <w:sz w:val="28"/>
              </w:rPr>
            </w:pPr>
            <w:r>
              <w:rPr>
                <w:sz w:val="28"/>
              </w:rPr>
              <w:t>в произведениях декоративно-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прикладного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искусства.</w:t>
            </w:r>
          </w:p>
          <w:p w:rsidR="00B65912" w:rsidRDefault="00B65912" w:rsidP="001652CF">
            <w:pPr>
              <w:pStyle w:val="TableParagraph"/>
              <w:spacing w:before="2" w:line="261" w:lineRule="auto"/>
              <w:ind w:left="117" w:right="986"/>
              <w:jc w:val="both"/>
              <w:rPr>
                <w:sz w:val="28"/>
              </w:rPr>
            </w:pPr>
            <w:r>
              <w:rPr>
                <w:sz w:val="28"/>
              </w:rPr>
              <w:t>Приобретение опыта создания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 xml:space="preserve">орнаментальной </w:t>
            </w:r>
            <w:r>
              <w:rPr>
                <w:sz w:val="28"/>
              </w:rPr>
              <w:t>декоративной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композиции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(стилизованной:</w:t>
            </w:r>
          </w:p>
          <w:p w:rsidR="00B65912" w:rsidRDefault="00B65912" w:rsidP="001652CF">
            <w:pPr>
              <w:pStyle w:val="TableParagraph"/>
              <w:spacing w:line="314" w:lineRule="exact"/>
              <w:ind w:left="117"/>
              <w:jc w:val="both"/>
              <w:rPr>
                <w:sz w:val="28"/>
              </w:rPr>
            </w:pPr>
            <w:r>
              <w:rPr>
                <w:sz w:val="28"/>
              </w:rPr>
              <w:t>декоративный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цветок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птица).</w:t>
            </w:r>
          </w:p>
          <w:p w:rsidR="00B65912" w:rsidRDefault="00B65912" w:rsidP="001652CF">
            <w:pPr>
              <w:pStyle w:val="TableParagraph"/>
              <w:spacing w:before="2"/>
              <w:rPr>
                <w:b/>
                <w:sz w:val="32"/>
              </w:rPr>
            </w:pPr>
          </w:p>
          <w:p w:rsidR="00B65912" w:rsidRDefault="00B65912" w:rsidP="001652CF">
            <w:pPr>
              <w:pStyle w:val="TableParagraph"/>
              <w:spacing w:line="261" w:lineRule="auto"/>
              <w:ind w:left="117" w:right="302"/>
              <w:rPr>
                <w:sz w:val="28"/>
              </w:rPr>
            </w:pPr>
            <w:r>
              <w:rPr>
                <w:sz w:val="28"/>
              </w:rPr>
              <w:t>Развитие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представлений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глиняных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игрушках отечественных народных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художественных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промыслов</w:t>
            </w:r>
          </w:p>
          <w:p w:rsidR="00B65912" w:rsidRDefault="00B65912" w:rsidP="001652CF">
            <w:pPr>
              <w:pStyle w:val="TableParagraph"/>
              <w:spacing w:line="261" w:lineRule="auto"/>
              <w:ind w:left="117" w:right="149"/>
              <w:rPr>
                <w:sz w:val="28"/>
              </w:rPr>
            </w:pPr>
            <w:r>
              <w:rPr>
                <w:sz w:val="28"/>
              </w:rPr>
              <w:t>(дымковская,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каргопольская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игрушки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или по выбору учителя с учётом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местных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промыслов)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опыта</w:t>
            </w:r>
          </w:p>
          <w:p w:rsidR="00B65912" w:rsidRDefault="00B65912" w:rsidP="001652CF">
            <w:pPr>
              <w:pStyle w:val="TableParagraph"/>
              <w:spacing w:line="314" w:lineRule="exact"/>
              <w:ind w:left="117"/>
              <w:rPr>
                <w:sz w:val="28"/>
              </w:rPr>
            </w:pPr>
            <w:r>
              <w:rPr>
                <w:sz w:val="28"/>
              </w:rPr>
              <w:t>практической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художественной</w:t>
            </w:r>
          </w:p>
          <w:p w:rsidR="00B65912" w:rsidRDefault="00B65912" w:rsidP="001652CF">
            <w:pPr>
              <w:pStyle w:val="TableParagraph"/>
              <w:spacing w:before="15" w:line="264" w:lineRule="auto"/>
              <w:ind w:left="117" w:right="490"/>
              <w:rPr>
                <w:sz w:val="28"/>
              </w:rPr>
            </w:pPr>
            <w:r>
              <w:rPr>
                <w:sz w:val="28"/>
              </w:rPr>
              <w:t>деятельности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мотивам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игрушки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выбранного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промысла.</w:t>
            </w:r>
          </w:p>
          <w:p w:rsidR="00B65912" w:rsidRDefault="00B65912" w:rsidP="001652CF">
            <w:pPr>
              <w:pStyle w:val="TableParagraph"/>
              <w:spacing w:before="3"/>
              <w:rPr>
                <w:b/>
                <w:sz w:val="29"/>
              </w:rPr>
            </w:pPr>
          </w:p>
          <w:p w:rsidR="00B65912" w:rsidRDefault="00B65912" w:rsidP="001652CF">
            <w:pPr>
              <w:pStyle w:val="TableParagraph"/>
              <w:spacing w:line="256" w:lineRule="auto"/>
              <w:ind w:left="117" w:right="459"/>
              <w:rPr>
                <w:sz w:val="28"/>
              </w:rPr>
            </w:pPr>
            <w:r>
              <w:rPr>
                <w:sz w:val="28"/>
              </w:rPr>
              <w:t>Приобретение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знания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значении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назначении украшений 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жизни</w:t>
            </w:r>
          </w:p>
          <w:p w:rsidR="00B65912" w:rsidRDefault="00B65912" w:rsidP="001652CF">
            <w:pPr>
              <w:pStyle w:val="TableParagraph"/>
              <w:spacing w:before="10"/>
              <w:ind w:left="117"/>
              <w:rPr>
                <w:sz w:val="28"/>
              </w:rPr>
            </w:pPr>
            <w:r>
              <w:rPr>
                <w:sz w:val="28"/>
              </w:rPr>
              <w:t>людей.</w:t>
            </w:r>
          </w:p>
        </w:tc>
      </w:tr>
    </w:tbl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99"/>
        <w:gridCol w:w="2701"/>
        <w:gridCol w:w="1700"/>
        <w:gridCol w:w="4963"/>
        <w:gridCol w:w="4783"/>
      </w:tblGrid>
      <w:tr w:rsidR="00B65912" w:rsidTr="001652CF">
        <w:trPr>
          <w:trHeight w:val="5911"/>
        </w:trPr>
        <w:tc>
          <w:tcPr>
            <w:tcW w:w="699" w:type="dxa"/>
          </w:tcPr>
          <w:p w:rsidR="00B65912" w:rsidRDefault="00B65912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2701" w:type="dxa"/>
          </w:tcPr>
          <w:p w:rsidR="00B65912" w:rsidRDefault="00B65912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1700" w:type="dxa"/>
          </w:tcPr>
          <w:p w:rsidR="00B65912" w:rsidRDefault="00B65912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4963" w:type="dxa"/>
          </w:tcPr>
          <w:p w:rsidR="00B65912" w:rsidRDefault="00B65912" w:rsidP="001652CF">
            <w:pPr>
              <w:pStyle w:val="TableParagraph"/>
              <w:spacing w:line="318" w:lineRule="exact"/>
              <w:ind w:left="110"/>
              <w:rPr>
                <w:sz w:val="28"/>
              </w:rPr>
            </w:pPr>
            <w:r>
              <w:rPr>
                <w:sz w:val="28"/>
              </w:rPr>
              <w:t>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орнаментами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предметах</w:t>
            </w:r>
          </w:p>
          <w:p w:rsidR="00B65912" w:rsidRDefault="00B65912" w:rsidP="001652CF">
            <w:pPr>
              <w:pStyle w:val="TableParagraph"/>
              <w:spacing w:before="23"/>
              <w:ind w:left="110"/>
              <w:rPr>
                <w:sz w:val="28"/>
              </w:rPr>
            </w:pPr>
            <w:r>
              <w:rPr>
                <w:sz w:val="28"/>
              </w:rPr>
              <w:t>декоративно-прикладного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искусства.</w:t>
            </w:r>
          </w:p>
          <w:p w:rsidR="00B65912" w:rsidRDefault="00B65912" w:rsidP="001652CF">
            <w:pPr>
              <w:pStyle w:val="TableParagraph"/>
              <w:spacing w:before="9"/>
              <w:rPr>
                <w:b/>
                <w:sz w:val="32"/>
              </w:rPr>
            </w:pPr>
          </w:p>
          <w:p w:rsidR="00B65912" w:rsidRDefault="00B65912" w:rsidP="001652CF">
            <w:pPr>
              <w:pStyle w:val="TableParagraph"/>
              <w:spacing w:line="259" w:lineRule="auto"/>
              <w:ind w:left="110" w:right="67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«Декоративно-прикладное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искусство»</w:t>
            </w:r>
          </w:p>
          <w:p w:rsidR="00B65912" w:rsidRDefault="00B65912" w:rsidP="001652CF">
            <w:pPr>
              <w:pStyle w:val="TableParagraph"/>
              <w:spacing w:line="256" w:lineRule="auto"/>
              <w:ind w:left="110" w:right="1235"/>
              <w:rPr>
                <w:sz w:val="28"/>
              </w:rPr>
            </w:pPr>
            <w:r>
              <w:rPr>
                <w:sz w:val="28"/>
              </w:rPr>
              <w:t>Оригами – создание игрушки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новогодней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ёлки.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Приёмы</w:t>
            </w:r>
          </w:p>
          <w:p w:rsidR="00B65912" w:rsidRDefault="00B65912" w:rsidP="001652CF">
            <w:pPr>
              <w:pStyle w:val="TableParagraph"/>
              <w:spacing w:before="6" w:line="256" w:lineRule="auto"/>
              <w:ind w:left="110" w:right="114"/>
              <w:rPr>
                <w:sz w:val="28"/>
              </w:rPr>
            </w:pPr>
            <w:r>
              <w:rPr>
                <w:sz w:val="28"/>
              </w:rPr>
              <w:t>складывания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бумаги.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Дизайн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предмета: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изготовление нарядной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упаковки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путём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складывания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бумаги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B65912" w:rsidRDefault="00B65912" w:rsidP="001652CF">
            <w:pPr>
              <w:pStyle w:val="TableParagraph"/>
              <w:spacing w:before="4"/>
              <w:ind w:left="110"/>
              <w:rPr>
                <w:sz w:val="28"/>
              </w:rPr>
            </w:pPr>
            <w:r>
              <w:rPr>
                <w:sz w:val="28"/>
              </w:rPr>
              <w:t>аппликации.</w:t>
            </w:r>
          </w:p>
          <w:p w:rsidR="00B65912" w:rsidRDefault="00B65912" w:rsidP="001652CF">
            <w:pPr>
              <w:pStyle w:val="TableParagraph"/>
              <w:spacing w:before="31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«Скульптура»</w:t>
            </w:r>
          </w:p>
          <w:p w:rsidR="00B65912" w:rsidRDefault="00B65912" w:rsidP="001652CF">
            <w:pPr>
              <w:pStyle w:val="TableParagraph"/>
              <w:spacing w:before="24" w:line="256" w:lineRule="auto"/>
              <w:ind w:left="110" w:right="594"/>
              <w:rPr>
                <w:sz w:val="28"/>
              </w:rPr>
            </w:pPr>
            <w:r>
              <w:rPr>
                <w:sz w:val="28"/>
              </w:rPr>
              <w:t>Бумажная пластика. Овладение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первичными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приёмами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надрезания,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закручивания,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складывания.</w:t>
            </w:r>
          </w:p>
          <w:p w:rsidR="00B65912" w:rsidRDefault="00B65912" w:rsidP="001652CF">
            <w:pPr>
              <w:pStyle w:val="TableParagraph"/>
              <w:spacing w:before="11"/>
              <w:ind w:left="110"/>
              <w:rPr>
                <w:sz w:val="28"/>
              </w:rPr>
            </w:pPr>
            <w:r>
              <w:rPr>
                <w:sz w:val="28"/>
              </w:rPr>
              <w:t>Объёмная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аппликация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бумаги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B65912" w:rsidRDefault="00B65912" w:rsidP="001652CF">
            <w:pPr>
              <w:pStyle w:val="TableParagraph"/>
              <w:spacing w:before="24"/>
              <w:ind w:left="110"/>
              <w:rPr>
                <w:sz w:val="28"/>
              </w:rPr>
            </w:pPr>
            <w:r>
              <w:rPr>
                <w:sz w:val="28"/>
              </w:rPr>
              <w:t>картона</w:t>
            </w:r>
          </w:p>
        </w:tc>
        <w:tc>
          <w:tcPr>
            <w:tcW w:w="4783" w:type="dxa"/>
          </w:tcPr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spacing w:before="5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spacing w:before="1" w:line="259" w:lineRule="auto"/>
              <w:ind w:left="117" w:right="1105"/>
              <w:rPr>
                <w:sz w:val="28"/>
              </w:rPr>
            </w:pPr>
            <w:r>
              <w:rPr>
                <w:sz w:val="28"/>
              </w:rPr>
              <w:t>Подготовка и оформление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праздника,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создание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игрушки</w:t>
            </w:r>
          </w:p>
          <w:p w:rsidR="00B65912" w:rsidRDefault="00B65912" w:rsidP="001652CF">
            <w:pPr>
              <w:pStyle w:val="TableParagraph"/>
              <w:spacing w:line="261" w:lineRule="auto"/>
              <w:ind w:left="117" w:right="437"/>
              <w:rPr>
                <w:sz w:val="28"/>
              </w:rPr>
            </w:pPr>
            <w:r>
              <w:rPr>
                <w:sz w:val="28"/>
              </w:rPr>
              <w:t>для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новогодней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ёлки,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изготовление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нарядной упаковки.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Освоение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приемов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складывания бумаги.</w:t>
            </w:r>
          </w:p>
          <w:p w:rsidR="00B65912" w:rsidRDefault="00B65912" w:rsidP="001652CF">
            <w:pPr>
              <w:pStyle w:val="TableParagraph"/>
              <w:spacing w:line="314" w:lineRule="exact"/>
              <w:ind w:left="117"/>
              <w:rPr>
                <w:sz w:val="28"/>
              </w:rPr>
            </w:pPr>
            <w:r>
              <w:rPr>
                <w:sz w:val="28"/>
              </w:rPr>
              <w:t>Освоение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приемов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надрезания,</w:t>
            </w:r>
          </w:p>
          <w:p w:rsidR="00B65912" w:rsidRDefault="00B65912" w:rsidP="001652CF">
            <w:pPr>
              <w:pStyle w:val="TableParagraph"/>
              <w:spacing w:before="20" w:line="261" w:lineRule="auto"/>
              <w:ind w:left="117" w:right="201"/>
              <w:rPr>
                <w:sz w:val="28"/>
              </w:rPr>
            </w:pPr>
            <w:r>
              <w:rPr>
                <w:sz w:val="28"/>
              </w:rPr>
              <w:t>закручивания, складывания бумаги.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Приобретение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навыков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изготовления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объемной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аппликации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бумаги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B65912" w:rsidRDefault="00B65912" w:rsidP="001652CF">
            <w:pPr>
              <w:pStyle w:val="TableParagraph"/>
              <w:spacing w:line="314" w:lineRule="exact"/>
              <w:ind w:left="117"/>
              <w:rPr>
                <w:sz w:val="28"/>
              </w:rPr>
            </w:pPr>
            <w:r>
              <w:rPr>
                <w:sz w:val="28"/>
              </w:rPr>
              <w:t>картона</w:t>
            </w:r>
          </w:p>
        </w:tc>
      </w:tr>
      <w:tr w:rsidR="00B65912" w:rsidRPr="001C6D12" w:rsidTr="001652CF">
        <w:trPr>
          <w:trHeight w:val="3483"/>
        </w:trPr>
        <w:tc>
          <w:tcPr>
            <w:tcW w:w="699" w:type="dxa"/>
          </w:tcPr>
          <w:p w:rsidR="00B65912" w:rsidRDefault="00B65912" w:rsidP="001652CF">
            <w:pPr>
              <w:pStyle w:val="TableParagraph"/>
              <w:spacing w:line="318" w:lineRule="exact"/>
              <w:ind w:left="17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2701" w:type="dxa"/>
          </w:tcPr>
          <w:p w:rsidR="00B65912" w:rsidRDefault="00B65912" w:rsidP="001652CF">
            <w:pPr>
              <w:pStyle w:val="TableParagraph"/>
              <w:spacing w:line="318" w:lineRule="exact"/>
              <w:ind w:left="117"/>
              <w:rPr>
                <w:sz w:val="28"/>
              </w:rPr>
            </w:pPr>
            <w:r>
              <w:rPr>
                <w:sz w:val="28"/>
              </w:rPr>
              <w:t>Ты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строишь</w:t>
            </w:r>
          </w:p>
        </w:tc>
        <w:tc>
          <w:tcPr>
            <w:tcW w:w="1700" w:type="dxa"/>
          </w:tcPr>
          <w:p w:rsidR="00B65912" w:rsidRDefault="00B65912" w:rsidP="001652CF">
            <w:pPr>
              <w:pStyle w:val="TableParagraph"/>
              <w:spacing w:line="318" w:lineRule="exact"/>
              <w:ind w:left="10"/>
              <w:jc w:val="center"/>
              <w:rPr>
                <w:sz w:val="28"/>
              </w:rPr>
            </w:pPr>
            <w:r>
              <w:rPr>
                <w:sz w:val="28"/>
              </w:rPr>
              <w:t>8</w:t>
            </w:r>
          </w:p>
        </w:tc>
        <w:tc>
          <w:tcPr>
            <w:tcW w:w="4963" w:type="dxa"/>
          </w:tcPr>
          <w:p w:rsidR="00B65912" w:rsidRDefault="00B65912" w:rsidP="001652CF">
            <w:pPr>
              <w:pStyle w:val="TableParagraph"/>
              <w:spacing w:line="256" w:lineRule="auto"/>
              <w:ind w:left="110" w:right="602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«Восприятие произведений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B65912" w:rsidRDefault="00B65912" w:rsidP="001652CF">
            <w:pPr>
              <w:pStyle w:val="TableParagraph"/>
              <w:spacing w:line="259" w:lineRule="auto"/>
              <w:ind w:left="110" w:right="1164"/>
              <w:rPr>
                <w:sz w:val="28"/>
              </w:rPr>
            </w:pPr>
            <w:r>
              <w:rPr>
                <w:sz w:val="28"/>
              </w:rPr>
              <w:t>Художественное наблюдение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окружающего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мира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природы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предметной среды жизни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человека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зависимости</w:t>
            </w:r>
          </w:p>
          <w:p w:rsidR="00B65912" w:rsidRDefault="00B65912" w:rsidP="001652CF">
            <w:pPr>
              <w:pStyle w:val="TableParagraph"/>
              <w:spacing w:line="322" w:lineRule="exact"/>
              <w:ind w:left="110"/>
              <w:rPr>
                <w:sz w:val="28"/>
              </w:rPr>
            </w:pPr>
            <w:r>
              <w:rPr>
                <w:sz w:val="28"/>
              </w:rPr>
              <w:t>от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поставленной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аналитической</w:t>
            </w:r>
          </w:p>
          <w:p w:rsidR="00B65912" w:rsidRDefault="00B65912" w:rsidP="001652CF">
            <w:pPr>
              <w:pStyle w:val="TableParagraph"/>
              <w:spacing w:before="22" w:line="264" w:lineRule="auto"/>
              <w:ind w:left="110" w:right="631"/>
              <w:rPr>
                <w:sz w:val="28"/>
              </w:rPr>
            </w:pPr>
            <w:r>
              <w:rPr>
                <w:sz w:val="28"/>
              </w:rPr>
              <w:t>и эстетической задачи наблюдения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(установки).</w:t>
            </w:r>
          </w:p>
        </w:tc>
        <w:tc>
          <w:tcPr>
            <w:tcW w:w="4783" w:type="dxa"/>
          </w:tcPr>
          <w:p w:rsidR="00B65912" w:rsidRDefault="00B65912" w:rsidP="001652CF">
            <w:pPr>
              <w:pStyle w:val="TableParagraph"/>
              <w:spacing w:line="256" w:lineRule="auto"/>
              <w:ind w:left="117" w:right="91"/>
              <w:rPr>
                <w:sz w:val="28"/>
              </w:rPr>
            </w:pPr>
            <w:r>
              <w:rPr>
                <w:sz w:val="28"/>
              </w:rPr>
              <w:t>Приобретение опыта эстетического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восприятия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аналитического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наблюдения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архитектурных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построек.</w:t>
            </w:r>
          </w:p>
        </w:tc>
      </w:tr>
    </w:tbl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99"/>
        <w:gridCol w:w="2701"/>
        <w:gridCol w:w="1700"/>
        <w:gridCol w:w="4963"/>
        <w:gridCol w:w="4783"/>
      </w:tblGrid>
      <w:tr w:rsidR="00B65912" w:rsidTr="001652CF">
        <w:trPr>
          <w:trHeight w:val="9391"/>
        </w:trPr>
        <w:tc>
          <w:tcPr>
            <w:tcW w:w="699" w:type="dxa"/>
          </w:tcPr>
          <w:p w:rsidR="00B65912" w:rsidRDefault="00B65912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2701" w:type="dxa"/>
          </w:tcPr>
          <w:p w:rsidR="00B65912" w:rsidRDefault="00B65912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1700" w:type="dxa"/>
          </w:tcPr>
          <w:p w:rsidR="00B65912" w:rsidRDefault="00B65912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4963" w:type="dxa"/>
          </w:tcPr>
          <w:p w:rsidR="00B65912" w:rsidRDefault="00B65912" w:rsidP="001652CF">
            <w:pPr>
              <w:pStyle w:val="TableParagraph"/>
              <w:spacing w:line="318" w:lineRule="exact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«Архитектура»</w:t>
            </w:r>
          </w:p>
          <w:p w:rsidR="00B65912" w:rsidRDefault="00B65912" w:rsidP="001652CF">
            <w:pPr>
              <w:pStyle w:val="TableParagraph"/>
              <w:spacing w:before="23"/>
              <w:ind w:left="110"/>
              <w:rPr>
                <w:sz w:val="28"/>
              </w:rPr>
            </w:pPr>
            <w:r>
              <w:rPr>
                <w:sz w:val="28"/>
              </w:rPr>
              <w:t>Наблюдение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разнообразных</w:t>
            </w:r>
          </w:p>
          <w:p w:rsidR="00B65912" w:rsidRDefault="00B65912" w:rsidP="001652CF">
            <w:pPr>
              <w:pStyle w:val="TableParagraph"/>
              <w:spacing w:before="24" w:line="259" w:lineRule="auto"/>
              <w:ind w:left="110" w:right="260"/>
              <w:rPr>
                <w:sz w:val="28"/>
              </w:rPr>
            </w:pPr>
            <w:r>
              <w:rPr>
                <w:sz w:val="28"/>
              </w:rPr>
              <w:t>архитектурных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зданий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окружающем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мире (по фотографиям), обсуждение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особенностей и составных частей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зданий.</w:t>
            </w:r>
          </w:p>
          <w:p w:rsidR="00B65912" w:rsidRDefault="00B65912" w:rsidP="001652CF">
            <w:pPr>
              <w:pStyle w:val="TableParagraph"/>
              <w:spacing w:before="8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spacing w:line="256" w:lineRule="auto"/>
              <w:ind w:left="110" w:right="602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«Восприятие произведений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B65912" w:rsidRDefault="00B65912" w:rsidP="001652CF">
            <w:pPr>
              <w:pStyle w:val="TableParagraph"/>
              <w:spacing w:before="2" w:line="261" w:lineRule="auto"/>
              <w:ind w:left="110" w:right="247"/>
              <w:rPr>
                <w:sz w:val="28"/>
              </w:rPr>
            </w:pPr>
            <w:r>
              <w:rPr>
                <w:sz w:val="28"/>
              </w:rPr>
              <w:t>Рассматривание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иллюстраций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детской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книги на основе содержательных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установок</w:t>
            </w:r>
            <w:r>
              <w:rPr>
                <w:spacing w:val="5"/>
                <w:sz w:val="28"/>
              </w:rPr>
              <w:t xml:space="preserve"> </w:t>
            </w:r>
            <w:r>
              <w:rPr>
                <w:sz w:val="28"/>
              </w:rPr>
              <w:t>учителя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соответствии</w:t>
            </w:r>
          </w:p>
          <w:p w:rsidR="00B65912" w:rsidRDefault="00B65912" w:rsidP="001652CF">
            <w:pPr>
              <w:pStyle w:val="TableParagraph"/>
              <w:spacing w:line="314" w:lineRule="exact"/>
              <w:ind w:left="110"/>
              <w:rPr>
                <w:sz w:val="28"/>
              </w:rPr>
            </w:pPr>
            <w:r>
              <w:rPr>
                <w:sz w:val="28"/>
              </w:rPr>
              <w:t>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изучаемой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темой</w:t>
            </w:r>
          </w:p>
          <w:p w:rsidR="00B65912" w:rsidRDefault="00B65912" w:rsidP="001652CF">
            <w:pPr>
              <w:pStyle w:val="TableParagraph"/>
              <w:spacing w:before="2"/>
              <w:rPr>
                <w:b/>
                <w:sz w:val="32"/>
              </w:rPr>
            </w:pPr>
          </w:p>
          <w:p w:rsidR="00B65912" w:rsidRDefault="00B65912" w:rsidP="001652CF">
            <w:pPr>
              <w:pStyle w:val="TableParagraph"/>
              <w:spacing w:line="259" w:lineRule="auto"/>
              <w:ind w:left="110" w:right="680"/>
              <w:rPr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2"/>
                <w:sz w:val="28"/>
              </w:rPr>
              <w:t xml:space="preserve"> </w:t>
            </w:r>
            <w:r>
              <w:rPr>
                <w:i/>
                <w:sz w:val="28"/>
              </w:rPr>
              <w:t>«Архитектура»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Овладение приёмами склеивания,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надрезания и вырезания деталей;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использование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приёма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симметрии.</w:t>
            </w: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spacing w:before="9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«Архитектура»</w:t>
            </w:r>
          </w:p>
          <w:p w:rsidR="00B65912" w:rsidRDefault="00B65912" w:rsidP="001652CF">
            <w:pPr>
              <w:pStyle w:val="TableParagraph"/>
              <w:spacing w:before="32" w:line="256" w:lineRule="auto"/>
              <w:ind w:left="110" w:right="480"/>
              <w:rPr>
                <w:sz w:val="28"/>
              </w:rPr>
            </w:pPr>
            <w:r>
              <w:rPr>
                <w:sz w:val="28"/>
              </w:rPr>
              <w:t>Макетирование (или аппликация)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пространственной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среды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сказочного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города из бумаги, картона или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пластилина.</w:t>
            </w:r>
          </w:p>
        </w:tc>
        <w:tc>
          <w:tcPr>
            <w:tcW w:w="4783" w:type="dxa"/>
          </w:tcPr>
          <w:p w:rsidR="00B65912" w:rsidRDefault="00B65912" w:rsidP="001652CF">
            <w:pPr>
              <w:pStyle w:val="TableParagraph"/>
              <w:spacing w:line="256" w:lineRule="auto"/>
              <w:ind w:left="117" w:right="1390"/>
              <w:rPr>
                <w:sz w:val="28"/>
              </w:rPr>
            </w:pPr>
            <w:r>
              <w:rPr>
                <w:sz w:val="28"/>
              </w:rPr>
              <w:t>Рассмотрение различных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произведений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архитектуры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окружающем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мире</w:t>
            </w:r>
          </w:p>
          <w:p w:rsidR="00B65912" w:rsidRDefault="00B65912" w:rsidP="001652CF">
            <w:pPr>
              <w:pStyle w:val="TableParagraph"/>
              <w:spacing w:before="7" w:line="256" w:lineRule="auto"/>
              <w:ind w:left="117" w:right="238"/>
              <w:rPr>
                <w:sz w:val="28"/>
              </w:rPr>
            </w:pPr>
            <w:r>
              <w:rPr>
                <w:sz w:val="28"/>
              </w:rPr>
              <w:t>(по фотографиям в условиях урока);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приобретение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опыта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рисования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дома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помощи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отпечатков.</w:t>
            </w:r>
          </w:p>
          <w:p w:rsidR="00B65912" w:rsidRDefault="00B65912" w:rsidP="001652CF">
            <w:pPr>
              <w:pStyle w:val="TableParagraph"/>
              <w:rPr>
                <w:b/>
                <w:sz w:val="31"/>
              </w:rPr>
            </w:pPr>
          </w:p>
          <w:p w:rsidR="00B65912" w:rsidRDefault="00B65912" w:rsidP="001652CF">
            <w:pPr>
              <w:pStyle w:val="TableParagraph"/>
              <w:spacing w:before="1" w:line="256" w:lineRule="auto"/>
              <w:ind w:left="117" w:right="400"/>
              <w:rPr>
                <w:sz w:val="28"/>
              </w:rPr>
            </w:pPr>
            <w:r>
              <w:rPr>
                <w:sz w:val="28"/>
              </w:rPr>
              <w:t>Приобретение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опыта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эстетического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наблюдения природы на основе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эмоциональных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впечатлений</w:t>
            </w:r>
          </w:p>
          <w:p w:rsidR="00B65912" w:rsidRDefault="00B65912" w:rsidP="001652CF">
            <w:pPr>
              <w:pStyle w:val="TableParagraph"/>
              <w:spacing w:before="3" w:line="264" w:lineRule="auto"/>
              <w:ind w:left="117" w:right="164"/>
              <w:rPr>
                <w:sz w:val="28"/>
              </w:rPr>
            </w:pPr>
            <w:r>
              <w:rPr>
                <w:sz w:val="28"/>
              </w:rPr>
              <w:t>с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учётом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учебных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задач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визуальной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установки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учителя.</w:t>
            </w: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spacing w:before="4"/>
              <w:rPr>
                <w:b/>
                <w:sz w:val="29"/>
              </w:rPr>
            </w:pPr>
          </w:p>
          <w:p w:rsidR="00B65912" w:rsidRDefault="00B65912" w:rsidP="001652CF">
            <w:pPr>
              <w:pStyle w:val="TableParagraph"/>
              <w:spacing w:line="261" w:lineRule="auto"/>
              <w:ind w:left="117" w:right="263"/>
              <w:rPr>
                <w:sz w:val="28"/>
              </w:rPr>
            </w:pPr>
            <w:r>
              <w:rPr>
                <w:sz w:val="28"/>
              </w:rPr>
              <w:t>Анализ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характерных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особенностей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составных частей рассматриваемых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зданий.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Освоение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приемов</w:t>
            </w:r>
          </w:p>
          <w:p w:rsidR="00B65912" w:rsidRDefault="00B65912" w:rsidP="001652CF">
            <w:pPr>
              <w:pStyle w:val="TableParagraph"/>
              <w:spacing w:line="264" w:lineRule="auto"/>
              <w:ind w:left="117" w:right="276"/>
              <w:rPr>
                <w:sz w:val="28"/>
              </w:rPr>
            </w:pPr>
            <w:r>
              <w:rPr>
                <w:sz w:val="28"/>
              </w:rPr>
              <w:t>склеивания,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надрезания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вырезания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деталей,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развитие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представлений</w:t>
            </w:r>
          </w:p>
          <w:p w:rsidR="00B65912" w:rsidRDefault="00B65912" w:rsidP="001652CF">
            <w:pPr>
              <w:pStyle w:val="TableParagraph"/>
              <w:spacing w:line="312" w:lineRule="exact"/>
              <w:ind w:left="117"/>
              <w:rPr>
                <w:sz w:val="28"/>
              </w:rPr>
            </w:pPr>
            <w:r>
              <w:rPr>
                <w:sz w:val="28"/>
              </w:rPr>
              <w:t>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симметрии.</w:t>
            </w:r>
          </w:p>
          <w:p w:rsidR="00B65912" w:rsidRDefault="00B65912" w:rsidP="001652CF">
            <w:pPr>
              <w:pStyle w:val="TableParagraph"/>
              <w:spacing w:before="5"/>
              <w:rPr>
                <w:b/>
                <w:sz w:val="31"/>
              </w:rPr>
            </w:pPr>
          </w:p>
          <w:p w:rsidR="00B65912" w:rsidRDefault="00B65912" w:rsidP="001652CF">
            <w:pPr>
              <w:pStyle w:val="TableParagraph"/>
              <w:spacing w:line="261" w:lineRule="auto"/>
              <w:ind w:left="117" w:right="493"/>
              <w:rPr>
                <w:sz w:val="28"/>
              </w:rPr>
            </w:pPr>
            <w:r>
              <w:rPr>
                <w:sz w:val="28"/>
              </w:rPr>
              <w:t>Приобретение опыта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пространственного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макетирования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(сказочный город) 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форме</w:t>
            </w:r>
          </w:p>
          <w:p w:rsidR="00B65912" w:rsidRDefault="00B65912" w:rsidP="001652CF">
            <w:pPr>
              <w:pStyle w:val="TableParagraph"/>
              <w:spacing w:line="314" w:lineRule="exact"/>
              <w:ind w:left="117"/>
              <w:rPr>
                <w:sz w:val="28"/>
              </w:rPr>
            </w:pPr>
            <w:r>
              <w:rPr>
                <w:sz w:val="28"/>
              </w:rPr>
              <w:t>коллективной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игровой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деятельности.</w:t>
            </w:r>
          </w:p>
        </w:tc>
      </w:tr>
    </w:tbl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99"/>
        <w:gridCol w:w="2701"/>
        <w:gridCol w:w="1700"/>
        <w:gridCol w:w="4963"/>
        <w:gridCol w:w="4783"/>
      </w:tblGrid>
      <w:tr w:rsidR="00B65912" w:rsidTr="001652CF">
        <w:trPr>
          <w:trHeight w:val="5566"/>
        </w:trPr>
        <w:tc>
          <w:tcPr>
            <w:tcW w:w="699" w:type="dxa"/>
          </w:tcPr>
          <w:p w:rsidR="00B65912" w:rsidRDefault="00B65912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2701" w:type="dxa"/>
          </w:tcPr>
          <w:p w:rsidR="00B65912" w:rsidRDefault="00B65912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1700" w:type="dxa"/>
          </w:tcPr>
          <w:p w:rsidR="00B65912" w:rsidRDefault="00B65912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4963" w:type="dxa"/>
          </w:tcPr>
          <w:p w:rsidR="00B65912" w:rsidRDefault="00B65912" w:rsidP="001652CF">
            <w:pPr>
              <w:pStyle w:val="TableParagraph"/>
              <w:spacing w:line="318" w:lineRule="exact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«Архитектура»</w:t>
            </w:r>
          </w:p>
          <w:p w:rsidR="00B65912" w:rsidRDefault="00B65912" w:rsidP="001652CF">
            <w:pPr>
              <w:pStyle w:val="TableParagraph"/>
              <w:spacing w:before="23" w:line="256" w:lineRule="auto"/>
              <w:ind w:left="110" w:right="895"/>
              <w:rPr>
                <w:sz w:val="28"/>
              </w:rPr>
            </w:pPr>
            <w:r>
              <w:rPr>
                <w:sz w:val="28"/>
              </w:rPr>
              <w:t>Складывание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объёмных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простых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геометрических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тел.</w:t>
            </w: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B65912" w:rsidRDefault="00B65912" w:rsidP="001652CF">
            <w:pPr>
              <w:pStyle w:val="TableParagraph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«Архитектура»</w:t>
            </w:r>
          </w:p>
          <w:p w:rsidR="00B65912" w:rsidRDefault="00B65912" w:rsidP="001652CF">
            <w:pPr>
              <w:pStyle w:val="TableParagraph"/>
              <w:spacing w:before="31" w:line="256" w:lineRule="auto"/>
              <w:ind w:left="110" w:right="476"/>
              <w:rPr>
                <w:sz w:val="28"/>
              </w:rPr>
            </w:pPr>
            <w:r>
              <w:rPr>
                <w:sz w:val="28"/>
              </w:rPr>
              <w:t>Освоение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приёмов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конструирования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бумаги.</w:t>
            </w: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1"/>
              </w:rPr>
            </w:pPr>
          </w:p>
          <w:p w:rsidR="00B65912" w:rsidRDefault="00B65912" w:rsidP="001652CF">
            <w:pPr>
              <w:pStyle w:val="TableParagraph"/>
              <w:spacing w:line="256" w:lineRule="auto"/>
              <w:ind w:left="110" w:right="1462"/>
              <w:rPr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2"/>
                <w:sz w:val="28"/>
              </w:rPr>
              <w:t xml:space="preserve"> </w:t>
            </w:r>
            <w:r>
              <w:rPr>
                <w:i/>
                <w:sz w:val="28"/>
              </w:rPr>
              <w:t>«Архитектура»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Наблюдение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разнообразных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архитектурных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зданий</w:t>
            </w:r>
          </w:p>
          <w:p w:rsidR="00B65912" w:rsidRDefault="00B65912" w:rsidP="001652CF">
            <w:pPr>
              <w:pStyle w:val="TableParagraph"/>
              <w:spacing w:before="4"/>
              <w:ind w:left="110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окружающем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мире</w:t>
            </w:r>
          </w:p>
          <w:p w:rsidR="00B65912" w:rsidRDefault="00B65912" w:rsidP="001652CF">
            <w:pPr>
              <w:pStyle w:val="TableParagraph"/>
              <w:spacing w:before="32"/>
              <w:ind w:left="110"/>
              <w:rPr>
                <w:sz w:val="28"/>
              </w:rPr>
            </w:pP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фотографиям</w:t>
            </w:r>
          </w:p>
        </w:tc>
        <w:tc>
          <w:tcPr>
            <w:tcW w:w="4783" w:type="dxa"/>
          </w:tcPr>
          <w:p w:rsidR="00B65912" w:rsidRDefault="00B65912" w:rsidP="001652CF">
            <w:pPr>
              <w:pStyle w:val="TableParagraph"/>
              <w:spacing w:line="318" w:lineRule="exact"/>
              <w:ind w:left="117"/>
              <w:rPr>
                <w:sz w:val="28"/>
              </w:rPr>
            </w:pPr>
            <w:r>
              <w:rPr>
                <w:sz w:val="28"/>
              </w:rPr>
              <w:t>Приобретение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представления</w:t>
            </w:r>
          </w:p>
          <w:p w:rsidR="00B65912" w:rsidRDefault="00B65912" w:rsidP="001652CF">
            <w:pPr>
              <w:pStyle w:val="TableParagraph"/>
              <w:spacing w:before="23" w:line="261" w:lineRule="auto"/>
              <w:ind w:left="117" w:right="672"/>
              <w:rPr>
                <w:sz w:val="28"/>
              </w:rPr>
            </w:pPr>
            <w:r>
              <w:rPr>
                <w:sz w:val="28"/>
              </w:rPr>
              <w:t>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конструктивной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основе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любого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предмета и первичных навыков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анализа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строения.</w:t>
            </w: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spacing w:before="5"/>
              <w:rPr>
                <w:b/>
                <w:sz w:val="29"/>
              </w:rPr>
            </w:pPr>
          </w:p>
          <w:p w:rsidR="00B65912" w:rsidRDefault="00B65912" w:rsidP="001652CF">
            <w:pPr>
              <w:pStyle w:val="TableParagraph"/>
              <w:spacing w:before="1" w:line="259" w:lineRule="auto"/>
              <w:ind w:left="117" w:right="289"/>
              <w:rPr>
                <w:sz w:val="28"/>
              </w:rPr>
            </w:pPr>
            <w:r>
              <w:rPr>
                <w:sz w:val="28"/>
              </w:rPr>
              <w:t>Освоение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приёмов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конструирования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из бумаги, складывания объёмных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простых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геометрических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тел.</w:t>
            </w: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spacing w:before="10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spacing w:line="256" w:lineRule="auto"/>
              <w:ind w:left="117" w:right="363"/>
              <w:rPr>
                <w:sz w:val="28"/>
              </w:rPr>
            </w:pPr>
            <w:r>
              <w:rPr>
                <w:sz w:val="28"/>
              </w:rPr>
              <w:t>Наблюдение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архитектурных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зданий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окружающем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мире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B65912" w:rsidRDefault="00B65912" w:rsidP="001652CF">
            <w:pPr>
              <w:pStyle w:val="TableParagraph"/>
              <w:spacing w:before="2" w:line="256" w:lineRule="auto"/>
              <w:ind w:left="117" w:right="99" w:firstLine="72"/>
              <w:rPr>
                <w:sz w:val="28"/>
              </w:rPr>
            </w:pPr>
            <w:r>
              <w:rPr>
                <w:sz w:val="28"/>
              </w:rPr>
              <w:t>по фотографиям. Пространственное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макетирование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форме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коллективной</w:t>
            </w:r>
          </w:p>
          <w:p w:rsidR="00B65912" w:rsidRDefault="00B65912" w:rsidP="001652CF">
            <w:pPr>
              <w:pStyle w:val="TableParagraph"/>
              <w:spacing w:before="10"/>
              <w:ind w:left="117"/>
              <w:rPr>
                <w:sz w:val="28"/>
              </w:rPr>
            </w:pPr>
            <w:r>
              <w:rPr>
                <w:sz w:val="28"/>
              </w:rPr>
              <w:t>игровой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деятельности</w:t>
            </w:r>
          </w:p>
        </w:tc>
      </w:tr>
      <w:tr w:rsidR="00B65912" w:rsidTr="001652CF">
        <w:trPr>
          <w:trHeight w:val="3829"/>
        </w:trPr>
        <w:tc>
          <w:tcPr>
            <w:tcW w:w="699" w:type="dxa"/>
          </w:tcPr>
          <w:p w:rsidR="00B65912" w:rsidRDefault="00B65912" w:rsidP="001652CF">
            <w:pPr>
              <w:pStyle w:val="TableParagraph"/>
              <w:spacing w:line="311" w:lineRule="exact"/>
              <w:ind w:left="17"/>
              <w:jc w:val="center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2701" w:type="dxa"/>
          </w:tcPr>
          <w:p w:rsidR="00B65912" w:rsidRDefault="00B65912" w:rsidP="001652CF">
            <w:pPr>
              <w:pStyle w:val="TableParagraph"/>
              <w:spacing w:line="259" w:lineRule="auto"/>
              <w:ind w:left="117" w:right="508"/>
              <w:rPr>
                <w:sz w:val="28"/>
              </w:rPr>
            </w:pPr>
            <w:r>
              <w:rPr>
                <w:sz w:val="28"/>
              </w:rPr>
              <w:t>Изображение,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украшение,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постройка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всегда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помогают друг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другу</w:t>
            </w:r>
          </w:p>
        </w:tc>
        <w:tc>
          <w:tcPr>
            <w:tcW w:w="1700" w:type="dxa"/>
          </w:tcPr>
          <w:p w:rsidR="00B65912" w:rsidRDefault="00B65912" w:rsidP="001652CF">
            <w:pPr>
              <w:pStyle w:val="TableParagraph"/>
              <w:spacing w:line="311" w:lineRule="exact"/>
              <w:ind w:left="10"/>
              <w:jc w:val="center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4963" w:type="dxa"/>
          </w:tcPr>
          <w:p w:rsidR="00B65912" w:rsidRDefault="00B65912" w:rsidP="001652CF">
            <w:pPr>
              <w:pStyle w:val="TableParagraph"/>
              <w:spacing w:line="264" w:lineRule="auto"/>
              <w:ind w:left="110" w:right="602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«Восприятие произведений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B65912" w:rsidRDefault="00B65912" w:rsidP="001652CF">
            <w:pPr>
              <w:pStyle w:val="TableParagraph"/>
              <w:spacing w:line="259" w:lineRule="auto"/>
              <w:ind w:left="110" w:right="1208"/>
              <w:rPr>
                <w:sz w:val="28"/>
              </w:rPr>
            </w:pPr>
            <w:r>
              <w:rPr>
                <w:sz w:val="28"/>
              </w:rPr>
              <w:t>Ассоциации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личного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опыта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обучающихся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оценка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эмоционального содержания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произведений.</w:t>
            </w:r>
          </w:p>
          <w:p w:rsidR="00B65912" w:rsidRDefault="00B65912" w:rsidP="001652CF">
            <w:pPr>
              <w:pStyle w:val="TableParagraph"/>
              <w:spacing w:before="2"/>
              <w:rPr>
                <w:b/>
                <w:sz w:val="28"/>
              </w:rPr>
            </w:pPr>
          </w:p>
          <w:p w:rsidR="00B65912" w:rsidRDefault="00B65912" w:rsidP="001652CF">
            <w:pPr>
              <w:pStyle w:val="TableParagraph"/>
              <w:spacing w:before="1" w:line="256" w:lineRule="auto"/>
              <w:ind w:left="110" w:right="67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«Декоративно-прикладное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искусство</w:t>
            </w:r>
          </w:p>
          <w:p w:rsidR="00B65912" w:rsidRDefault="00B65912" w:rsidP="001652CF">
            <w:pPr>
              <w:pStyle w:val="TableParagraph"/>
              <w:spacing w:before="9"/>
              <w:ind w:left="110"/>
              <w:rPr>
                <w:sz w:val="28"/>
              </w:rPr>
            </w:pPr>
            <w:r>
              <w:rPr>
                <w:sz w:val="28"/>
              </w:rPr>
              <w:t>Узоры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природе.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Наблюдение узоров</w:t>
            </w:r>
          </w:p>
          <w:p w:rsidR="00B65912" w:rsidRDefault="00B65912" w:rsidP="001652CF">
            <w:pPr>
              <w:pStyle w:val="TableParagraph"/>
              <w:spacing w:before="24"/>
              <w:ind w:left="110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живой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природе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(в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условиях урока</w:t>
            </w:r>
          </w:p>
        </w:tc>
        <w:tc>
          <w:tcPr>
            <w:tcW w:w="4783" w:type="dxa"/>
          </w:tcPr>
          <w:p w:rsidR="00B65912" w:rsidRDefault="00B65912" w:rsidP="001652CF">
            <w:pPr>
              <w:pStyle w:val="TableParagraph"/>
              <w:spacing w:line="311" w:lineRule="exact"/>
              <w:ind w:left="117"/>
              <w:rPr>
                <w:sz w:val="28"/>
              </w:rPr>
            </w:pPr>
            <w:r>
              <w:rPr>
                <w:sz w:val="28"/>
              </w:rPr>
              <w:t>Приобретение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опыта</w:t>
            </w:r>
          </w:p>
          <w:p w:rsidR="00B65912" w:rsidRDefault="00B65912" w:rsidP="001652CF">
            <w:pPr>
              <w:pStyle w:val="TableParagraph"/>
              <w:spacing w:before="31" w:line="256" w:lineRule="auto"/>
              <w:ind w:left="117" w:right="493"/>
              <w:rPr>
                <w:sz w:val="28"/>
              </w:rPr>
            </w:pPr>
            <w:r>
              <w:rPr>
                <w:sz w:val="28"/>
              </w:rPr>
              <w:t>художественного наблюдения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предметной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среды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жизни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человека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зависимости от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поставленной</w:t>
            </w:r>
          </w:p>
          <w:p w:rsidR="00B65912" w:rsidRDefault="00B65912" w:rsidP="001652CF">
            <w:pPr>
              <w:pStyle w:val="TableParagraph"/>
              <w:spacing w:before="4" w:line="264" w:lineRule="auto"/>
              <w:ind w:left="117" w:right="146"/>
              <w:rPr>
                <w:sz w:val="28"/>
              </w:rPr>
            </w:pPr>
            <w:r>
              <w:rPr>
                <w:sz w:val="28"/>
              </w:rPr>
              <w:t>аналитической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эстетической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задачи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(установки).</w:t>
            </w:r>
          </w:p>
          <w:p w:rsidR="00B65912" w:rsidRDefault="00B65912" w:rsidP="001652CF">
            <w:pPr>
              <w:pStyle w:val="TableParagraph"/>
              <w:spacing w:before="2"/>
              <w:rPr>
                <w:b/>
                <w:sz w:val="29"/>
              </w:rPr>
            </w:pPr>
          </w:p>
          <w:p w:rsidR="00B65912" w:rsidRDefault="00B65912" w:rsidP="001652CF">
            <w:pPr>
              <w:pStyle w:val="TableParagraph"/>
              <w:spacing w:line="261" w:lineRule="auto"/>
              <w:ind w:left="117" w:right="847"/>
              <w:rPr>
                <w:sz w:val="28"/>
              </w:rPr>
            </w:pPr>
            <w:r>
              <w:rPr>
                <w:sz w:val="28"/>
              </w:rPr>
              <w:t>Определение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видов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орнаментов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 изобразительным мотивам: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растительные,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геометрические,</w:t>
            </w:r>
          </w:p>
          <w:p w:rsidR="00B65912" w:rsidRDefault="00B65912" w:rsidP="001652CF">
            <w:pPr>
              <w:pStyle w:val="TableParagraph"/>
              <w:spacing w:line="314" w:lineRule="exact"/>
              <w:ind w:left="117"/>
              <w:rPr>
                <w:sz w:val="28"/>
              </w:rPr>
            </w:pPr>
            <w:r>
              <w:rPr>
                <w:sz w:val="28"/>
              </w:rPr>
              <w:t>анималистические.</w:t>
            </w:r>
          </w:p>
        </w:tc>
      </w:tr>
    </w:tbl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99"/>
        <w:gridCol w:w="2701"/>
        <w:gridCol w:w="1700"/>
        <w:gridCol w:w="4963"/>
        <w:gridCol w:w="4783"/>
      </w:tblGrid>
      <w:tr w:rsidR="00B65912" w:rsidRPr="001C6D12" w:rsidTr="001652CF">
        <w:trPr>
          <w:trHeight w:val="9391"/>
        </w:trPr>
        <w:tc>
          <w:tcPr>
            <w:tcW w:w="699" w:type="dxa"/>
          </w:tcPr>
          <w:p w:rsidR="00B65912" w:rsidRDefault="00B65912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2701" w:type="dxa"/>
          </w:tcPr>
          <w:p w:rsidR="00B65912" w:rsidRDefault="00B65912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1700" w:type="dxa"/>
          </w:tcPr>
          <w:p w:rsidR="00B65912" w:rsidRDefault="00B65912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4963" w:type="dxa"/>
          </w:tcPr>
          <w:p w:rsidR="00B65912" w:rsidRDefault="00B65912" w:rsidP="001652CF">
            <w:pPr>
              <w:pStyle w:val="TableParagraph"/>
              <w:spacing w:line="259" w:lineRule="auto"/>
              <w:ind w:left="110" w:right="1427"/>
              <w:rPr>
                <w:sz w:val="28"/>
              </w:rPr>
            </w:pPr>
            <w:r>
              <w:rPr>
                <w:sz w:val="28"/>
              </w:rPr>
              <w:t>на основе фотографий).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Эмоционально-эстетическое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восприятие объектов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действительности.</w:t>
            </w:r>
          </w:p>
          <w:p w:rsidR="00B65912" w:rsidRDefault="00B65912" w:rsidP="001652CF">
            <w:pPr>
              <w:pStyle w:val="TableParagraph"/>
              <w:spacing w:before="8"/>
              <w:rPr>
                <w:b/>
                <w:sz w:val="29"/>
              </w:rPr>
            </w:pPr>
          </w:p>
          <w:p w:rsidR="00B65912" w:rsidRDefault="00B65912" w:rsidP="001652CF">
            <w:pPr>
              <w:pStyle w:val="TableParagraph"/>
              <w:spacing w:line="256" w:lineRule="auto"/>
              <w:ind w:left="110" w:right="67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«Декоративно-прикладное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искусство</w:t>
            </w:r>
          </w:p>
          <w:p w:rsidR="00B65912" w:rsidRDefault="00B65912" w:rsidP="001652CF">
            <w:pPr>
              <w:pStyle w:val="TableParagraph"/>
              <w:spacing w:before="10" w:line="256" w:lineRule="auto"/>
              <w:ind w:left="110" w:right="705"/>
              <w:rPr>
                <w:sz w:val="28"/>
              </w:rPr>
            </w:pPr>
            <w:r>
              <w:rPr>
                <w:sz w:val="28"/>
              </w:rPr>
              <w:t>Последовательное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ведение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над изображением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бабочки</w:t>
            </w:r>
          </w:p>
          <w:p w:rsidR="00B65912" w:rsidRDefault="00B65912" w:rsidP="001652CF">
            <w:pPr>
              <w:pStyle w:val="TableParagraph"/>
              <w:spacing w:before="2" w:line="261" w:lineRule="auto"/>
              <w:ind w:left="110" w:right="657"/>
              <w:rPr>
                <w:sz w:val="28"/>
              </w:rPr>
            </w:pPr>
            <w:r>
              <w:rPr>
                <w:sz w:val="28"/>
              </w:rPr>
              <w:t>по представлению, использование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линии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симметрии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составлении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узора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крыльев.</w:t>
            </w:r>
          </w:p>
          <w:p w:rsidR="00B65912" w:rsidRDefault="00B65912" w:rsidP="001652CF">
            <w:pPr>
              <w:pStyle w:val="TableParagraph"/>
              <w:spacing w:before="4"/>
              <w:rPr>
                <w:b/>
                <w:sz w:val="29"/>
              </w:rPr>
            </w:pPr>
          </w:p>
          <w:p w:rsidR="00B65912" w:rsidRDefault="00B65912" w:rsidP="001652CF">
            <w:pPr>
              <w:pStyle w:val="TableParagraph"/>
              <w:spacing w:before="1" w:line="259" w:lineRule="auto"/>
              <w:ind w:left="110" w:right="99"/>
              <w:rPr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«Азбука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цифровой</w:t>
            </w:r>
            <w:r>
              <w:rPr>
                <w:i/>
                <w:spacing w:val="2"/>
                <w:sz w:val="28"/>
              </w:rPr>
              <w:t xml:space="preserve"> </w:t>
            </w:r>
            <w:r>
              <w:rPr>
                <w:i/>
                <w:sz w:val="28"/>
              </w:rPr>
              <w:t>графики»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Фотографирование мелких деталей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природы,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выражение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ярких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зрительных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впечатлений.</w:t>
            </w:r>
          </w:p>
          <w:p w:rsidR="00B65912" w:rsidRDefault="00B65912" w:rsidP="001652CF">
            <w:pPr>
              <w:pStyle w:val="TableParagraph"/>
              <w:spacing w:line="261" w:lineRule="auto"/>
              <w:ind w:left="110" w:right="690"/>
              <w:rPr>
                <w:sz w:val="28"/>
              </w:rPr>
            </w:pPr>
            <w:r>
              <w:rPr>
                <w:sz w:val="28"/>
              </w:rPr>
              <w:t>Обсуждение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условиях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урока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ученических фотографий,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соответствующих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изучаемой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теме.</w:t>
            </w: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«Живопись»</w:t>
            </w:r>
          </w:p>
          <w:p w:rsidR="00B65912" w:rsidRDefault="00B65912" w:rsidP="001652CF">
            <w:pPr>
              <w:pStyle w:val="TableParagraph"/>
              <w:spacing w:before="24" w:line="256" w:lineRule="auto"/>
              <w:ind w:left="110" w:right="453"/>
              <w:rPr>
                <w:sz w:val="28"/>
              </w:rPr>
            </w:pPr>
            <w:r>
              <w:rPr>
                <w:sz w:val="28"/>
              </w:rPr>
              <w:t>Тематическая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композиция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«Времена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года».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Контрастные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цветовые</w:t>
            </w:r>
          </w:p>
          <w:p w:rsidR="00B65912" w:rsidRDefault="00B65912" w:rsidP="001652CF">
            <w:pPr>
              <w:pStyle w:val="TableParagraph"/>
              <w:spacing w:before="10"/>
              <w:ind w:left="110"/>
              <w:rPr>
                <w:sz w:val="28"/>
              </w:rPr>
            </w:pPr>
            <w:r>
              <w:rPr>
                <w:sz w:val="28"/>
              </w:rPr>
              <w:t>состояния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времён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года.</w:t>
            </w:r>
          </w:p>
        </w:tc>
        <w:tc>
          <w:tcPr>
            <w:tcW w:w="4783" w:type="dxa"/>
          </w:tcPr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spacing w:before="7"/>
              <w:rPr>
                <w:b/>
                <w:sz w:val="30"/>
              </w:rPr>
            </w:pPr>
          </w:p>
          <w:p w:rsidR="00B65912" w:rsidRDefault="00B65912" w:rsidP="001652CF">
            <w:pPr>
              <w:pStyle w:val="TableParagraph"/>
              <w:ind w:left="117"/>
              <w:rPr>
                <w:sz w:val="28"/>
              </w:rPr>
            </w:pPr>
            <w:r>
              <w:rPr>
                <w:sz w:val="28"/>
              </w:rPr>
              <w:t>Использование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симметрии</w:t>
            </w:r>
          </w:p>
          <w:p w:rsidR="00B65912" w:rsidRDefault="00B65912" w:rsidP="001652CF">
            <w:pPr>
              <w:pStyle w:val="TableParagraph"/>
              <w:spacing w:before="24" w:line="259" w:lineRule="auto"/>
              <w:ind w:left="117" w:right="516"/>
              <w:rPr>
                <w:sz w:val="28"/>
              </w:rPr>
            </w:pPr>
            <w:r>
              <w:rPr>
                <w:sz w:val="28"/>
              </w:rPr>
              <w:t>в художественной деятельности.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Последовательное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ведение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над изображением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бабочки</w:t>
            </w:r>
          </w:p>
          <w:p w:rsidR="00B65912" w:rsidRDefault="00B65912" w:rsidP="001652CF">
            <w:pPr>
              <w:pStyle w:val="TableParagraph"/>
              <w:spacing w:before="2" w:line="261" w:lineRule="auto"/>
              <w:ind w:left="117" w:right="470"/>
              <w:rPr>
                <w:sz w:val="28"/>
              </w:rPr>
            </w:pPr>
            <w:r>
              <w:rPr>
                <w:sz w:val="28"/>
              </w:rPr>
              <w:t>по представлению, использование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линии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симметрии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составлении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узора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крыльев.</w:t>
            </w:r>
          </w:p>
          <w:p w:rsidR="00B65912" w:rsidRDefault="00B65912" w:rsidP="001652CF">
            <w:pPr>
              <w:pStyle w:val="TableParagraph"/>
              <w:spacing w:before="4"/>
              <w:rPr>
                <w:b/>
                <w:sz w:val="29"/>
              </w:rPr>
            </w:pPr>
          </w:p>
          <w:p w:rsidR="00B65912" w:rsidRDefault="00B65912" w:rsidP="001652CF">
            <w:pPr>
              <w:pStyle w:val="TableParagraph"/>
              <w:spacing w:line="256" w:lineRule="auto"/>
              <w:ind w:left="117" w:right="1380"/>
              <w:rPr>
                <w:sz w:val="28"/>
              </w:rPr>
            </w:pPr>
            <w:r>
              <w:rPr>
                <w:sz w:val="28"/>
              </w:rPr>
              <w:t>Знакомство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программами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Paint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Paint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net.</w:t>
            </w:r>
          </w:p>
          <w:p w:rsidR="00B65912" w:rsidRDefault="00B65912" w:rsidP="001652CF">
            <w:pPr>
              <w:pStyle w:val="TableParagraph"/>
              <w:spacing w:before="10" w:line="256" w:lineRule="auto"/>
              <w:ind w:left="117" w:right="366"/>
              <w:rPr>
                <w:sz w:val="28"/>
              </w:rPr>
            </w:pPr>
            <w:r>
              <w:rPr>
                <w:sz w:val="28"/>
              </w:rPr>
              <w:t>Создание фотографий с целью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эстетического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целенаправленного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наблюдения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природы.</w:t>
            </w:r>
          </w:p>
          <w:p w:rsidR="00B65912" w:rsidRDefault="00B65912" w:rsidP="001652CF">
            <w:pPr>
              <w:pStyle w:val="TableParagraph"/>
              <w:spacing w:before="11" w:line="256" w:lineRule="auto"/>
              <w:ind w:left="117" w:right="618"/>
              <w:rPr>
                <w:sz w:val="28"/>
              </w:rPr>
            </w:pPr>
            <w:r>
              <w:rPr>
                <w:sz w:val="28"/>
              </w:rPr>
              <w:t>Обсуждение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фотографий: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какой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целью сделан снимок, насколько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значимо его содержание и какова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композиция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кадре.</w:t>
            </w:r>
          </w:p>
          <w:p w:rsidR="00B65912" w:rsidRDefault="00B65912" w:rsidP="001652C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B65912" w:rsidRDefault="00B65912" w:rsidP="001652CF">
            <w:pPr>
              <w:pStyle w:val="TableParagraph"/>
              <w:spacing w:line="256" w:lineRule="auto"/>
              <w:ind w:left="117" w:right="238"/>
              <w:rPr>
                <w:sz w:val="28"/>
              </w:rPr>
            </w:pPr>
            <w:r>
              <w:rPr>
                <w:sz w:val="28"/>
              </w:rPr>
              <w:t>Приобретение опыта сравнивать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тёмные и светлые оттенки цвета;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смешивать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цветные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краски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белой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B65912" w:rsidRDefault="00B65912" w:rsidP="001652CF">
            <w:pPr>
              <w:pStyle w:val="TableParagraph"/>
              <w:spacing w:before="11"/>
              <w:ind w:left="117"/>
              <w:rPr>
                <w:sz w:val="28"/>
              </w:rPr>
            </w:pPr>
            <w:r>
              <w:rPr>
                <w:sz w:val="28"/>
              </w:rPr>
              <w:t>чёрной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изменения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тона.</w:t>
            </w:r>
          </w:p>
        </w:tc>
      </w:tr>
    </w:tbl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99"/>
        <w:gridCol w:w="2701"/>
        <w:gridCol w:w="1700"/>
        <w:gridCol w:w="4963"/>
        <w:gridCol w:w="4783"/>
      </w:tblGrid>
      <w:tr w:rsidR="001652CF" w:rsidRPr="001C6D12" w:rsidTr="001652CF">
        <w:trPr>
          <w:trHeight w:val="3476"/>
        </w:trPr>
        <w:tc>
          <w:tcPr>
            <w:tcW w:w="699" w:type="dxa"/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2701" w:type="dxa"/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1700" w:type="dxa"/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4963" w:type="dxa"/>
          </w:tcPr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8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«Живопись»</w:t>
            </w:r>
          </w:p>
          <w:p w:rsidR="001652CF" w:rsidRDefault="001652CF" w:rsidP="001652CF">
            <w:pPr>
              <w:pStyle w:val="TableParagraph"/>
              <w:spacing w:before="16" w:line="346" w:lineRule="exact"/>
              <w:ind w:left="110" w:right="698"/>
              <w:rPr>
                <w:sz w:val="28"/>
              </w:rPr>
            </w:pPr>
            <w:r>
              <w:rPr>
                <w:sz w:val="28"/>
              </w:rPr>
              <w:t>Развитие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навыков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гуашью.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Эмоциональная выразительность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цвета</w:t>
            </w:r>
          </w:p>
        </w:tc>
        <w:tc>
          <w:tcPr>
            <w:tcW w:w="4783" w:type="dxa"/>
          </w:tcPr>
          <w:p w:rsidR="001652CF" w:rsidRDefault="001652CF" w:rsidP="001652CF">
            <w:pPr>
              <w:pStyle w:val="TableParagraph"/>
              <w:spacing w:line="256" w:lineRule="auto"/>
              <w:ind w:left="117" w:right="955"/>
              <w:rPr>
                <w:sz w:val="28"/>
              </w:rPr>
            </w:pPr>
            <w:r>
              <w:rPr>
                <w:sz w:val="28"/>
              </w:rPr>
              <w:t>Формирование представлений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 делении цветов на тёплые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холодные,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упражнения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умения</w:t>
            </w:r>
          </w:p>
          <w:p w:rsidR="001652CF" w:rsidRDefault="001652CF" w:rsidP="001652CF">
            <w:pPr>
              <w:pStyle w:val="TableParagraph"/>
              <w:spacing w:before="7" w:line="259" w:lineRule="auto"/>
              <w:ind w:left="117" w:right="722"/>
              <w:rPr>
                <w:sz w:val="28"/>
              </w:rPr>
            </w:pPr>
            <w:r>
              <w:rPr>
                <w:sz w:val="28"/>
              </w:rPr>
              <w:t>различать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сравнивать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тёплые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холодные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оттенки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цвета.</w:t>
            </w:r>
          </w:p>
          <w:p w:rsidR="001652CF" w:rsidRDefault="001652CF" w:rsidP="001652CF">
            <w:pPr>
              <w:pStyle w:val="TableParagraph"/>
              <w:spacing w:before="9"/>
              <w:rPr>
                <w:b/>
                <w:sz w:val="29"/>
              </w:rPr>
            </w:pPr>
          </w:p>
          <w:p w:rsidR="001652CF" w:rsidRDefault="001652CF" w:rsidP="001652CF">
            <w:pPr>
              <w:pStyle w:val="TableParagraph"/>
              <w:spacing w:line="259" w:lineRule="auto"/>
              <w:ind w:left="117" w:right="190"/>
              <w:jc w:val="both"/>
              <w:rPr>
                <w:sz w:val="28"/>
              </w:rPr>
            </w:pPr>
            <w:r>
              <w:rPr>
                <w:sz w:val="28"/>
              </w:rPr>
              <w:t>Творческая работа на заданную тему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опорой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зрительные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впечатления,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организованные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педагогом</w:t>
            </w:r>
          </w:p>
        </w:tc>
      </w:tr>
      <w:tr w:rsidR="001652CF" w:rsidTr="001652CF">
        <w:trPr>
          <w:trHeight w:val="703"/>
        </w:trPr>
        <w:tc>
          <w:tcPr>
            <w:tcW w:w="3400" w:type="dxa"/>
            <w:gridSpan w:val="2"/>
          </w:tcPr>
          <w:p w:rsidR="001652CF" w:rsidRDefault="001652CF" w:rsidP="001652CF">
            <w:pPr>
              <w:pStyle w:val="TableParagraph"/>
              <w:spacing w:line="318" w:lineRule="exact"/>
              <w:ind w:left="110"/>
              <w:rPr>
                <w:sz w:val="28"/>
              </w:rPr>
            </w:pPr>
            <w:r>
              <w:rPr>
                <w:sz w:val="28"/>
              </w:rPr>
              <w:t>ОБЩЕЕ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ЧИСЛО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ЧАСОВ</w:t>
            </w:r>
          </w:p>
          <w:p w:rsidR="001652CF" w:rsidRDefault="001652CF" w:rsidP="001652CF">
            <w:pPr>
              <w:pStyle w:val="TableParagraph"/>
              <w:spacing w:before="24"/>
              <w:ind w:left="110"/>
              <w:rPr>
                <w:sz w:val="28"/>
              </w:rPr>
            </w:pPr>
            <w:r>
              <w:rPr>
                <w:sz w:val="28"/>
              </w:rPr>
              <w:t>ПО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ПРОГРАММЕ</w:t>
            </w:r>
          </w:p>
        </w:tc>
        <w:tc>
          <w:tcPr>
            <w:tcW w:w="1700" w:type="dxa"/>
          </w:tcPr>
          <w:p w:rsidR="001652CF" w:rsidRDefault="001652CF" w:rsidP="001652CF">
            <w:pPr>
              <w:pStyle w:val="TableParagraph"/>
              <w:spacing w:line="318" w:lineRule="exact"/>
              <w:ind w:left="692" w:right="678"/>
              <w:jc w:val="center"/>
              <w:rPr>
                <w:sz w:val="28"/>
              </w:rPr>
            </w:pPr>
            <w:r>
              <w:rPr>
                <w:sz w:val="28"/>
              </w:rPr>
              <w:t>33</w:t>
            </w:r>
          </w:p>
        </w:tc>
        <w:tc>
          <w:tcPr>
            <w:tcW w:w="4963" w:type="dxa"/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4783" w:type="dxa"/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</w:tr>
    </w:tbl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FA27C9" w:rsidRDefault="00FA27C9" w:rsidP="001652CF">
      <w:pPr>
        <w:pStyle w:val="Heading2"/>
        <w:tabs>
          <w:tab w:val="left" w:pos="327"/>
        </w:tabs>
        <w:spacing w:before="79"/>
        <w:ind w:left="216"/>
      </w:pPr>
    </w:p>
    <w:p w:rsidR="00FA27C9" w:rsidRDefault="00FA27C9" w:rsidP="00FA27C9">
      <w:pPr>
        <w:pStyle w:val="Heading2"/>
        <w:tabs>
          <w:tab w:val="left" w:pos="327"/>
        </w:tabs>
        <w:spacing w:before="79"/>
        <w:ind w:left="0"/>
      </w:pPr>
      <w:r>
        <w:t>2КЛАСС</w:t>
      </w:r>
    </w:p>
    <w:p w:rsidR="00FA27C9" w:rsidRDefault="00FA27C9" w:rsidP="00FA27C9">
      <w:pPr>
        <w:pStyle w:val="a5"/>
        <w:spacing w:before="1"/>
        <w:ind w:left="0"/>
        <w:rPr>
          <w:b/>
          <w:sz w:val="14"/>
        </w:rPr>
      </w:pPr>
    </w:p>
    <w:tbl>
      <w:tblPr>
        <w:tblStyle w:val="TableNormal"/>
        <w:tblW w:w="14853" w:type="dxa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42"/>
        <w:gridCol w:w="2658"/>
        <w:gridCol w:w="1693"/>
        <w:gridCol w:w="4977"/>
        <w:gridCol w:w="4783"/>
      </w:tblGrid>
      <w:tr w:rsidR="00FA27C9" w:rsidTr="00FA27C9">
        <w:trPr>
          <w:trHeight w:val="1049"/>
        </w:trPr>
        <w:tc>
          <w:tcPr>
            <w:tcW w:w="742" w:type="dxa"/>
          </w:tcPr>
          <w:p w:rsidR="00FA27C9" w:rsidRDefault="00FA27C9" w:rsidP="00AC071A">
            <w:pPr>
              <w:pStyle w:val="TableParagraph"/>
              <w:spacing w:before="169" w:line="256" w:lineRule="auto"/>
              <w:ind w:left="182" w:right="152" w:firstLine="57"/>
              <w:rPr>
                <w:sz w:val="28"/>
              </w:rPr>
            </w:pPr>
            <w:r>
              <w:rPr>
                <w:sz w:val="28"/>
              </w:rPr>
              <w:lastRenderedPageBreak/>
              <w:t>№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п/п</w:t>
            </w:r>
          </w:p>
        </w:tc>
        <w:tc>
          <w:tcPr>
            <w:tcW w:w="2658" w:type="dxa"/>
          </w:tcPr>
          <w:p w:rsidR="00FA27C9" w:rsidRDefault="00FA27C9" w:rsidP="00AC071A">
            <w:pPr>
              <w:pStyle w:val="TableParagraph"/>
              <w:spacing w:line="256" w:lineRule="auto"/>
              <w:ind w:left="448" w:right="437" w:firstLine="11"/>
              <w:jc w:val="center"/>
              <w:rPr>
                <w:sz w:val="28"/>
              </w:rPr>
            </w:pPr>
            <w:r>
              <w:rPr>
                <w:spacing w:val="-1"/>
                <w:sz w:val="28"/>
              </w:rPr>
              <w:t>Наименование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разделов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тем</w:t>
            </w:r>
          </w:p>
          <w:p w:rsidR="00FA27C9" w:rsidRDefault="00FA27C9" w:rsidP="00AC071A">
            <w:pPr>
              <w:pStyle w:val="TableParagraph"/>
              <w:ind w:left="177" w:right="171"/>
              <w:jc w:val="center"/>
              <w:rPr>
                <w:sz w:val="28"/>
              </w:rPr>
            </w:pPr>
            <w:r>
              <w:rPr>
                <w:sz w:val="28"/>
              </w:rPr>
              <w:t>учебного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предмета</w:t>
            </w:r>
          </w:p>
        </w:tc>
        <w:tc>
          <w:tcPr>
            <w:tcW w:w="1693" w:type="dxa"/>
          </w:tcPr>
          <w:p w:rsidR="00FA27C9" w:rsidRDefault="00FA27C9" w:rsidP="00AC071A">
            <w:pPr>
              <w:pStyle w:val="TableParagraph"/>
              <w:spacing w:before="169" w:line="256" w:lineRule="auto"/>
              <w:ind w:left="520" w:right="120" w:hanging="368"/>
              <w:rPr>
                <w:sz w:val="28"/>
              </w:rPr>
            </w:pPr>
            <w:r>
              <w:rPr>
                <w:spacing w:val="-1"/>
                <w:sz w:val="28"/>
              </w:rPr>
              <w:t>Количество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часов</w:t>
            </w:r>
          </w:p>
        </w:tc>
        <w:tc>
          <w:tcPr>
            <w:tcW w:w="4977" w:type="dxa"/>
          </w:tcPr>
          <w:p w:rsidR="00FA27C9" w:rsidRDefault="00FA27C9" w:rsidP="00AC071A">
            <w:pPr>
              <w:pStyle w:val="TableParagraph"/>
              <w:spacing w:before="8"/>
              <w:rPr>
                <w:b/>
                <w:sz w:val="29"/>
              </w:rPr>
            </w:pPr>
          </w:p>
          <w:p w:rsidR="00FA27C9" w:rsidRDefault="00FA27C9" w:rsidP="00AC071A">
            <w:pPr>
              <w:pStyle w:val="TableParagraph"/>
              <w:spacing w:before="1"/>
              <w:ind w:left="931"/>
              <w:rPr>
                <w:sz w:val="28"/>
              </w:rPr>
            </w:pPr>
            <w:r>
              <w:rPr>
                <w:sz w:val="28"/>
              </w:rPr>
              <w:t>Программное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содержание</w:t>
            </w:r>
          </w:p>
        </w:tc>
        <w:tc>
          <w:tcPr>
            <w:tcW w:w="4783" w:type="dxa"/>
          </w:tcPr>
          <w:p w:rsidR="00FA27C9" w:rsidRDefault="00FA27C9" w:rsidP="00AC071A">
            <w:pPr>
              <w:pStyle w:val="TableParagraph"/>
              <w:spacing w:before="169" w:line="256" w:lineRule="auto"/>
              <w:ind w:left="1565" w:right="602" w:hanging="951"/>
              <w:rPr>
                <w:sz w:val="28"/>
              </w:rPr>
            </w:pPr>
            <w:r>
              <w:rPr>
                <w:sz w:val="28"/>
              </w:rPr>
              <w:t>Основные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виды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деятельности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обучающихся</w:t>
            </w:r>
          </w:p>
        </w:tc>
      </w:tr>
      <w:tr w:rsidR="00FA27C9" w:rsidTr="00FA27C9">
        <w:trPr>
          <w:trHeight w:val="3476"/>
        </w:trPr>
        <w:tc>
          <w:tcPr>
            <w:tcW w:w="742" w:type="dxa"/>
          </w:tcPr>
          <w:p w:rsidR="00FA27C9" w:rsidRDefault="00FA27C9" w:rsidP="00AC071A">
            <w:pPr>
              <w:pStyle w:val="TableParagraph"/>
              <w:spacing w:line="311" w:lineRule="exact"/>
              <w:ind w:right="286"/>
              <w:jc w:val="right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2658" w:type="dxa"/>
          </w:tcPr>
          <w:p w:rsidR="00FA27C9" w:rsidRDefault="00FA27C9" w:rsidP="00AC071A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t>Введение</w:t>
            </w:r>
          </w:p>
        </w:tc>
        <w:tc>
          <w:tcPr>
            <w:tcW w:w="1693" w:type="dxa"/>
          </w:tcPr>
          <w:p w:rsidR="00FA27C9" w:rsidRDefault="00FA27C9" w:rsidP="00AC071A">
            <w:pPr>
              <w:pStyle w:val="TableParagraph"/>
              <w:spacing w:line="311" w:lineRule="exact"/>
              <w:ind w:left="780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4977" w:type="dxa"/>
          </w:tcPr>
          <w:p w:rsidR="00FA27C9" w:rsidRDefault="00FA27C9" w:rsidP="00AC071A">
            <w:pPr>
              <w:pStyle w:val="TableParagraph"/>
              <w:spacing w:line="256" w:lineRule="auto"/>
              <w:ind w:left="109" w:right="6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«Восприятие произведений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FA27C9" w:rsidRDefault="00FA27C9" w:rsidP="00AC071A">
            <w:pPr>
              <w:pStyle w:val="TableParagraph"/>
              <w:spacing w:line="259" w:lineRule="auto"/>
              <w:ind w:left="109" w:right="189"/>
              <w:rPr>
                <w:sz w:val="28"/>
              </w:rPr>
            </w:pPr>
            <w:r>
              <w:rPr>
                <w:sz w:val="28"/>
              </w:rPr>
              <w:t>Иллюстрации в детских книгах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дизайн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детской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книги.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Рассматривание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 обсуждение иллюстраций известных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российских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иллюстраторов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детских</w:t>
            </w:r>
          </w:p>
          <w:p w:rsidR="00FA27C9" w:rsidRDefault="00FA27C9" w:rsidP="00AC071A">
            <w:pPr>
              <w:pStyle w:val="TableParagraph"/>
              <w:spacing w:line="321" w:lineRule="exact"/>
              <w:ind w:left="109"/>
              <w:rPr>
                <w:sz w:val="28"/>
              </w:rPr>
            </w:pPr>
            <w:r>
              <w:rPr>
                <w:sz w:val="28"/>
              </w:rPr>
              <w:t>книг</w:t>
            </w:r>
          </w:p>
        </w:tc>
        <w:tc>
          <w:tcPr>
            <w:tcW w:w="4783" w:type="dxa"/>
          </w:tcPr>
          <w:p w:rsidR="00FA27C9" w:rsidRDefault="00FA27C9" w:rsidP="00AC071A">
            <w:pPr>
              <w:pStyle w:val="TableParagraph"/>
              <w:spacing w:line="259" w:lineRule="auto"/>
              <w:ind w:left="110" w:right="305"/>
              <w:rPr>
                <w:sz w:val="28"/>
              </w:rPr>
            </w:pPr>
            <w:r>
              <w:rPr>
                <w:sz w:val="28"/>
              </w:rPr>
              <w:t>Рассматривание и обсуждение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иллюстраций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известных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российских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иллюстраторов детских книг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Приобретение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представлений</w:t>
            </w:r>
          </w:p>
          <w:p w:rsidR="00FA27C9" w:rsidRDefault="00FA27C9" w:rsidP="00AC071A">
            <w:pPr>
              <w:pStyle w:val="TableParagraph"/>
              <w:spacing w:line="259" w:lineRule="auto"/>
              <w:ind w:left="110" w:right="176"/>
              <w:rPr>
                <w:sz w:val="28"/>
              </w:rPr>
            </w:pPr>
            <w:r>
              <w:rPr>
                <w:sz w:val="28"/>
              </w:rPr>
              <w:t>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творчестве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нескольких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художников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детской книги.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Приобретение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представления о художественном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оформлении книги, о дизайне книги,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многообразии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форм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детских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книг,</w:t>
            </w:r>
          </w:p>
          <w:p w:rsidR="00FA27C9" w:rsidRDefault="00FA27C9" w:rsidP="00AC071A">
            <w:pPr>
              <w:pStyle w:val="TableParagraph"/>
              <w:spacing w:line="320" w:lineRule="exact"/>
              <w:ind w:left="110"/>
              <w:rPr>
                <w:sz w:val="28"/>
              </w:rPr>
            </w:pPr>
            <w:r>
              <w:rPr>
                <w:sz w:val="28"/>
              </w:rPr>
              <w:t>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работе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художников-иллюстраторов</w:t>
            </w:r>
          </w:p>
        </w:tc>
      </w:tr>
      <w:tr w:rsidR="00FA27C9" w:rsidTr="00FA27C9">
        <w:trPr>
          <w:trHeight w:val="4168"/>
        </w:trPr>
        <w:tc>
          <w:tcPr>
            <w:tcW w:w="742" w:type="dxa"/>
            <w:tcBorders>
              <w:bottom w:val="single" w:sz="4" w:space="0" w:color="auto"/>
            </w:tcBorders>
          </w:tcPr>
          <w:p w:rsidR="00FA27C9" w:rsidRDefault="00FA27C9" w:rsidP="00AC071A">
            <w:pPr>
              <w:pStyle w:val="TableParagraph"/>
              <w:spacing w:line="311" w:lineRule="exact"/>
              <w:ind w:right="286"/>
              <w:jc w:val="right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2658" w:type="dxa"/>
            <w:tcBorders>
              <w:bottom w:val="single" w:sz="4" w:space="0" w:color="auto"/>
            </w:tcBorders>
          </w:tcPr>
          <w:p w:rsidR="00FA27C9" w:rsidRDefault="00FA27C9" w:rsidP="00AC071A">
            <w:pPr>
              <w:pStyle w:val="TableParagraph"/>
              <w:spacing w:line="259" w:lineRule="auto"/>
              <w:ind w:left="110" w:right="319"/>
              <w:rPr>
                <w:sz w:val="28"/>
              </w:rPr>
            </w:pPr>
            <w:r>
              <w:rPr>
                <w:sz w:val="28"/>
              </w:rPr>
              <w:t>Искусство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твоем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доме</w:t>
            </w:r>
          </w:p>
        </w:tc>
        <w:tc>
          <w:tcPr>
            <w:tcW w:w="1693" w:type="dxa"/>
            <w:tcBorders>
              <w:bottom w:val="single" w:sz="4" w:space="0" w:color="auto"/>
            </w:tcBorders>
          </w:tcPr>
          <w:p w:rsidR="00FA27C9" w:rsidRDefault="00FA27C9" w:rsidP="00AC071A">
            <w:pPr>
              <w:pStyle w:val="TableParagraph"/>
              <w:spacing w:line="311" w:lineRule="exact"/>
              <w:ind w:left="780"/>
              <w:rPr>
                <w:sz w:val="28"/>
              </w:rPr>
            </w:pPr>
            <w:r>
              <w:rPr>
                <w:sz w:val="28"/>
              </w:rPr>
              <w:t>8</w:t>
            </w:r>
          </w:p>
        </w:tc>
        <w:tc>
          <w:tcPr>
            <w:tcW w:w="4977" w:type="dxa"/>
            <w:tcBorders>
              <w:bottom w:val="single" w:sz="4" w:space="0" w:color="auto"/>
            </w:tcBorders>
          </w:tcPr>
          <w:p w:rsidR="00FA27C9" w:rsidRDefault="00FA27C9" w:rsidP="00AC071A">
            <w:pPr>
              <w:pStyle w:val="TableParagraph"/>
              <w:spacing w:line="311" w:lineRule="exact"/>
              <w:ind w:left="109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«Скульптура»</w:t>
            </w:r>
          </w:p>
          <w:p w:rsidR="00FA27C9" w:rsidRDefault="00FA27C9" w:rsidP="00AC071A">
            <w:pPr>
              <w:pStyle w:val="TableParagraph"/>
              <w:spacing w:before="24" w:line="259" w:lineRule="auto"/>
              <w:ind w:left="109" w:right="617"/>
              <w:rPr>
                <w:sz w:val="28"/>
              </w:rPr>
            </w:pPr>
            <w:r>
              <w:rPr>
                <w:sz w:val="28"/>
              </w:rPr>
              <w:t>Создание игрушки из подручного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нехудожественного материала,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придание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ей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одушевлённого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образа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(добавления</w:t>
            </w:r>
            <w:r>
              <w:rPr>
                <w:spacing w:val="16"/>
                <w:sz w:val="28"/>
              </w:rPr>
              <w:t xml:space="preserve"> </w:t>
            </w:r>
            <w:r>
              <w:rPr>
                <w:sz w:val="28"/>
              </w:rPr>
              <w:t>деталей</w:t>
            </w:r>
            <w:r>
              <w:rPr>
                <w:spacing w:val="17"/>
                <w:sz w:val="28"/>
              </w:rPr>
              <w:t xml:space="preserve"> </w:t>
            </w:r>
            <w:r>
              <w:rPr>
                <w:sz w:val="28"/>
              </w:rPr>
              <w:t>лепных</w:t>
            </w:r>
            <w:r>
              <w:rPr>
                <w:spacing w:val="11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 бумаги, ниток или других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материалов).</w:t>
            </w:r>
          </w:p>
          <w:p w:rsidR="00FA27C9" w:rsidRDefault="00FA27C9" w:rsidP="00AC071A">
            <w:pPr>
              <w:pStyle w:val="TableParagraph"/>
              <w:spacing w:before="3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before="1" w:line="256" w:lineRule="auto"/>
              <w:ind w:left="109" w:right="692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«Декоративно-прикладное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искусство»</w:t>
            </w:r>
          </w:p>
          <w:p w:rsidR="00FA27C9" w:rsidRDefault="00FA27C9" w:rsidP="00AC071A">
            <w:pPr>
              <w:pStyle w:val="TableParagraph"/>
              <w:spacing w:before="2"/>
              <w:ind w:left="109"/>
              <w:rPr>
                <w:sz w:val="28"/>
              </w:rPr>
            </w:pPr>
            <w:r>
              <w:rPr>
                <w:sz w:val="28"/>
              </w:rPr>
              <w:t>Приёмы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исполнения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орнаментов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FA27C9" w:rsidRDefault="00FA27C9" w:rsidP="00AC071A">
            <w:pPr>
              <w:pStyle w:val="TableParagraph"/>
              <w:spacing w:before="31"/>
              <w:ind w:left="109"/>
              <w:rPr>
                <w:sz w:val="28"/>
              </w:rPr>
            </w:pPr>
            <w:r>
              <w:rPr>
                <w:sz w:val="28"/>
              </w:rPr>
              <w:t>выполнение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эскизов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украшения</w:t>
            </w:r>
          </w:p>
        </w:tc>
        <w:tc>
          <w:tcPr>
            <w:tcW w:w="4783" w:type="dxa"/>
            <w:tcBorders>
              <w:bottom w:val="single" w:sz="4" w:space="0" w:color="auto"/>
            </w:tcBorders>
          </w:tcPr>
          <w:p w:rsidR="00FA27C9" w:rsidRDefault="00FA27C9" w:rsidP="00AC071A">
            <w:pPr>
              <w:pStyle w:val="TableParagraph"/>
              <w:spacing w:line="311" w:lineRule="exact"/>
              <w:ind w:left="110"/>
              <w:jc w:val="both"/>
              <w:rPr>
                <w:sz w:val="28"/>
              </w:rPr>
            </w:pPr>
            <w:r>
              <w:rPr>
                <w:sz w:val="28"/>
              </w:rPr>
              <w:t>Моделирование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игрушки</w:t>
            </w:r>
          </w:p>
          <w:p w:rsidR="00FA27C9" w:rsidRDefault="00FA27C9" w:rsidP="00AC071A">
            <w:pPr>
              <w:pStyle w:val="TableParagraph"/>
              <w:spacing w:before="24" w:line="261" w:lineRule="auto"/>
              <w:ind w:left="110" w:right="456"/>
              <w:jc w:val="both"/>
              <w:rPr>
                <w:sz w:val="28"/>
              </w:rPr>
            </w:pPr>
            <w:r>
              <w:rPr>
                <w:sz w:val="28"/>
              </w:rPr>
              <w:t>из подручного нехудожественного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материала путём добавления к ней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необходимых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деталей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тем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самым</w:t>
            </w:r>
          </w:p>
          <w:p w:rsidR="00FA27C9" w:rsidRDefault="00FA27C9" w:rsidP="00AC071A">
            <w:pPr>
              <w:pStyle w:val="TableParagraph"/>
              <w:spacing w:line="314" w:lineRule="exact"/>
              <w:ind w:left="110"/>
              <w:jc w:val="both"/>
              <w:rPr>
                <w:sz w:val="28"/>
              </w:rPr>
            </w:pPr>
            <w:r>
              <w:rPr>
                <w:sz w:val="28"/>
              </w:rPr>
              <w:t>«одушевления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образа».</w:t>
            </w: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FA27C9" w:rsidRDefault="00FA27C9" w:rsidP="00AC071A">
            <w:pPr>
              <w:pStyle w:val="TableParagraph"/>
              <w:spacing w:before="1" w:line="256" w:lineRule="auto"/>
              <w:ind w:left="110" w:right="954"/>
              <w:rPr>
                <w:sz w:val="28"/>
              </w:rPr>
            </w:pPr>
            <w:r>
              <w:rPr>
                <w:sz w:val="28"/>
              </w:rPr>
              <w:t>Освоение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приёмов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исполнения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традиционных орнаментов,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украшающих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посуду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Гжели и</w:t>
            </w:r>
          </w:p>
          <w:p w:rsidR="00FA27C9" w:rsidRDefault="00FA27C9" w:rsidP="00AC071A">
            <w:pPr>
              <w:pStyle w:val="TableParagraph"/>
              <w:spacing w:before="11"/>
              <w:ind w:left="110"/>
              <w:rPr>
                <w:sz w:val="28"/>
              </w:rPr>
            </w:pPr>
            <w:r>
              <w:rPr>
                <w:sz w:val="28"/>
              </w:rPr>
              <w:t>Хохломы;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освоение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простых</w:t>
            </w:r>
          </w:p>
        </w:tc>
      </w:tr>
      <w:tr w:rsidR="00FA27C9" w:rsidTr="00FA27C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9391"/>
        </w:trPr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1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4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spacing w:line="259" w:lineRule="auto"/>
              <w:ind w:left="109" w:right="142"/>
              <w:rPr>
                <w:sz w:val="28"/>
              </w:rPr>
            </w:pPr>
            <w:r>
              <w:rPr>
                <w:sz w:val="28"/>
              </w:rPr>
              <w:t>посуды из дерева и глины в традициях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народных художественных промыслов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Хохломы и Гжели (или в традициях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других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промыслов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выбору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учителя).</w:t>
            </w: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before="9"/>
              <w:rPr>
                <w:b/>
                <w:sz w:val="29"/>
              </w:rPr>
            </w:pPr>
          </w:p>
          <w:p w:rsidR="00FA27C9" w:rsidRDefault="00FA27C9" w:rsidP="00AC071A">
            <w:pPr>
              <w:pStyle w:val="TableParagraph"/>
              <w:spacing w:line="264" w:lineRule="auto"/>
              <w:ind w:left="109" w:right="692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«Декоративно-прикладное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искусство»</w:t>
            </w:r>
          </w:p>
          <w:p w:rsidR="00FA27C9" w:rsidRDefault="00FA27C9" w:rsidP="00AC071A">
            <w:pPr>
              <w:pStyle w:val="TableParagraph"/>
              <w:spacing w:line="259" w:lineRule="auto"/>
              <w:ind w:left="109" w:right="305"/>
              <w:rPr>
                <w:sz w:val="28"/>
              </w:rPr>
            </w:pPr>
            <w:r>
              <w:rPr>
                <w:sz w:val="28"/>
              </w:rPr>
              <w:t>Эскизы орнаментов для росписи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тканей.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Раппорт.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Трафарет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создание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орнамента при помощи печаток или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штампов.</w:t>
            </w: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line="259" w:lineRule="auto"/>
              <w:ind w:left="109" w:right="483"/>
              <w:rPr>
                <w:sz w:val="28"/>
              </w:rPr>
            </w:pPr>
            <w:r>
              <w:rPr>
                <w:i/>
                <w:sz w:val="28"/>
              </w:rPr>
              <w:t>Модуль «Азбука цифровой графики»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 графическом редакторе создание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рисунка элемента орнамента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(паттерна),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копирование,</w:t>
            </w:r>
          </w:p>
          <w:p w:rsidR="00FA27C9" w:rsidRDefault="00FA27C9" w:rsidP="00AC071A">
            <w:pPr>
              <w:pStyle w:val="TableParagraph"/>
              <w:spacing w:line="256" w:lineRule="auto"/>
              <w:ind w:left="109" w:right="222"/>
              <w:rPr>
                <w:sz w:val="28"/>
              </w:rPr>
            </w:pPr>
            <w:r>
              <w:rPr>
                <w:sz w:val="28"/>
              </w:rPr>
              <w:t>многократное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повторение,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том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числе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 поворотами вокруг оси рисунка,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создание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орнамента,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основе</w:t>
            </w:r>
          </w:p>
          <w:p w:rsidR="00FA27C9" w:rsidRDefault="00FA27C9" w:rsidP="00AC071A">
            <w:pPr>
              <w:pStyle w:val="TableParagraph"/>
              <w:spacing w:before="10" w:line="256" w:lineRule="auto"/>
              <w:ind w:left="109" w:right="203"/>
              <w:rPr>
                <w:sz w:val="28"/>
              </w:rPr>
            </w:pPr>
            <w:r>
              <w:rPr>
                <w:sz w:val="28"/>
              </w:rPr>
              <w:t>которого раппорт. Вариативное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создание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орнаментов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основе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одного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того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же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элемента.</w:t>
            </w:r>
          </w:p>
          <w:p w:rsidR="00FA27C9" w:rsidRDefault="00FA27C9" w:rsidP="00AC071A">
            <w:pPr>
              <w:pStyle w:val="TableParagraph"/>
              <w:spacing w:before="4"/>
              <w:ind w:left="109"/>
              <w:rPr>
                <w:sz w:val="28"/>
              </w:rPr>
            </w:pPr>
            <w:r>
              <w:rPr>
                <w:sz w:val="28"/>
              </w:rPr>
              <w:t>Построение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графическом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редакторе</w:t>
            </w:r>
          </w:p>
          <w:p w:rsidR="00FA27C9" w:rsidRDefault="00FA27C9" w:rsidP="00AC071A">
            <w:pPr>
              <w:pStyle w:val="TableParagraph"/>
              <w:spacing w:before="31"/>
              <w:ind w:left="109"/>
              <w:rPr>
                <w:sz w:val="28"/>
              </w:rPr>
            </w:pPr>
            <w:r>
              <w:rPr>
                <w:sz w:val="28"/>
              </w:rPr>
              <w:t>различных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эмоциональному</w:t>
            </w:r>
          </w:p>
        </w:tc>
        <w:tc>
          <w:tcPr>
            <w:tcW w:w="4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spacing w:line="256" w:lineRule="auto"/>
              <w:ind w:left="110" w:right="643"/>
              <w:rPr>
                <w:sz w:val="28"/>
              </w:rPr>
            </w:pPr>
            <w:r>
              <w:rPr>
                <w:sz w:val="28"/>
              </w:rPr>
              <w:t>кистевых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приёмов,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свойственных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этим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промыслам;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выполнение</w:t>
            </w:r>
          </w:p>
          <w:p w:rsidR="00FA27C9" w:rsidRDefault="00FA27C9" w:rsidP="00AC071A">
            <w:pPr>
              <w:pStyle w:val="TableParagraph"/>
              <w:spacing w:line="261" w:lineRule="auto"/>
              <w:ind w:left="110" w:right="541"/>
              <w:rPr>
                <w:sz w:val="28"/>
              </w:rPr>
            </w:pPr>
            <w:r>
              <w:rPr>
                <w:sz w:val="28"/>
              </w:rPr>
              <w:t>эскизов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орнаментов,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украшающих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посуду (по мотивам выбранного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художественного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промысла).</w:t>
            </w:r>
          </w:p>
          <w:p w:rsidR="00FA27C9" w:rsidRDefault="00FA27C9" w:rsidP="00AC071A">
            <w:pPr>
              <w:pStyle w:val="TableParagraph"/>
              <w:spacing w:before="3"/>
              <w:rPr>
                <w:b/>
                <w:sz w:val="29"/>
              </w:rPr>
            </w:pPr>
          </w:p>
          <w:p w:rsidR="00FA27C9" w:rsidRDefault="00FA27C9" w:rsidP="00AC071A">
            <w:pPr>
              <w:pStyle w:val="TableParagraph"/>
              <w:spacing w:line="259" w:lineRule="auto"/>
              <w:ind w:left="110" w:right="316"/>
              <w:rPr>
                <w:sz w:val="28"/>
              </w:rPr>
            </w:pPr>
            <w:r>
              <w:rPr>
                <w:sz w:val="28"/>
              </w:rPr>
              <w:t>Приобретение знаний о сетчатых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видах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орнаментов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применении,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например, в росписи тканей, стен,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умение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рассуждать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опорой</w:t>
            </w:r>
          </w:p>
          <w:p w:rsidR="00FA27C9" w:rsidRDefault="00FA27C9" w:rsidP="00AC071A">
            <w:pPr>
              <w:pStyle w:val="TableParagraph"/>
              <w:spacing w:line="259" w:lineRule="auto"/>
              <w:ind w:left="110" w:right="512"/>
              <w:rPr>
                <w:sz w:val="28"/>
              </w:rPr>
            </w:pPr>
            <w:r>
              <w:rPr>
                <w:sz w:val="28"/>
              </w:rPr>
              <w:t>на зрительный материал о видах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симметрии в сетчатом орнаменте.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Создание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орнаментов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помощи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штампов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трафаретов.</w:t>
            </w:r>
          </w:p>
          <w:p w:rsidR="00FA27C9" w:rsidRDefault="00FA27C9" w:rsidP="00AC071A">
            <w:pPr>
              <w:pStyle w:val="TableParagraph"/>
              <w:spacing w:before="7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ind w:left="110"/>
              <w:rPr>
                <w:sz w:val="28"/>
              </w:rPr>
            </w:pPr>
            <w:r>
              <w:rPr>
                <w:sz w:val="28"/>
              </w:rPr>
              <w:t>Освоение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приёмов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</w:p>
          <w:p w:rsidR="00FA27C9" w:rsidRDefault="00FA27C9" w:rsidP="00AC071A">
            <w:pPr>
              <w:pStyle w:val="TableParagraph"/>
              <w:spacing w:before="24" w:line="259" w:lineRule="auto"/>
              <w:ind w:left="110" w:right="261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графическом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редакторе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линиями,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геометрическими фигурами,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инструментами традиционного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рисования.</w:t>
            </w:r>
          </w:p>
          <w:p w:rsidR="00FA27C9" w:rsidRDefault="00FA27C9" w:rsidP="00AC071A">
            <w:pPr>
              <w:pStyle w:val="TableParagraph"/>
              <w:spacing w:line="259" w:lineRule="auto"/>
              <w:ind w:left="110" w:right="173"/>
              <w:rPr>
                <w:sz w:val="28"/>
              </w:rPr>
            </w:pPr>
            <w:r>
              <w:rPr>
                <w:sz w:val="28"/>
              </w:rPr>
              <w:t>Применение получаемых навыков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для усвоения определённых учебных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тем,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например: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исследования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свойств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ритма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 построения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ритмических</w:t>
            </w:r>
          </w:p>
          <w:p w:rsidR="00FA27C9" w:rsidRDefault="00FA27C9" w:rsidP="00AC071A">
            <w:pPr>
              <w:pStyle w:val="TableParagraph"/>
              <w:spacing w:line="256" w:lineRule="auto"/>
              <w:ind w:left="110" w:right="141"/>
              <w:rPr>
                <w:sz w:val="28"/>
              </w:rPr>
            </w:pPr>
            <w:r>
              <w:rPr>
                <w:sz w:val="28"/>
              </w:rPr>
              <w:t>композиций,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составления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орнаментов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путём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различных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повторений</w:t>
            </w:r>
          </w:p>
          <w:p w:rsidR="00FA27C9" w:rsidRDefault="00FA27C9" w:rsidP="00AC071A">
            <w:pPr>
              <w:pStyle w:val="TableParagraph"/>
              <w:spacing w:before="8"/>
              <w:ind w:left="110"/>
              <w:rPr>
                <w:sz w:val="28"/>
              </w:rPr>
            </w:pPr>
            <w:r>
              <w:rPr>
                <w:sz w:val="28"/>
              </w:rPr>
              <w:t>рисунка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узора,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простого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повторения</w:t>
            </w:r>
          </w:p>
        </w:tc>
      </w:tr>
      <w:tr w:rsidR="00FA27C9" w:rsidTr="00FA27C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9391"/>
        </w:trPr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1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4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spacing w:line="256" w:lineRule="auto"/>
              <w:ind w:left="109" w:right="447"/>
              <w:rPr>
                <w:sz w:val="28"/>
              </w:rPr>
            </w:pPr>
            <w:r>
              <w:rPr>
                <w:sz w:val="28"/>
              </w:rPr>
              <w:t>восприятию ритмов расположения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пятен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плоскости: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покой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(статика),</w:t>
            </w:r>
          </w:p>
          <w:p w:rsidR="00FA27C9" w:rsidRDefault="00FA27C9" w:rsidP="00AC071A">
            <w:pPr>
              <w:pStyle w:val="TableParagraph"/>
              <w:spacing w:line="259" w:lineRule="auto"/>
              <w:ind w:left="109" w:right="109"/>
              <w:rPr>
                <w:sz w:val="28"/>
              </w:rPr>
            </w:pPr>
            <w:r>
              <w:rPr>
                <w:sz w:val="28"/>
              </w:rPr>
              <w:t>разные направления и ритмы движения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(например, собрались, разбежались,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догоняют, улетают). Вместо пятен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(геометрических фигур) могут быть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простые силуэты машинок, птичек,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облаков.</w:t>
            </w:r>
          </w:p>
          <w:p w:rsidR="00FA27C9" w:rsidRDefault="00FA27C9" w:rsidP="00AC071A">
            <w:pPr>
              <w:pStyle w:val="TableParagraph"/>
              <w:spacing w:before="2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line="256" w:lineRule="auto"/>
              <w:ind w:left="109" w:right="692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«Декоративно-прикладное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искусство»</w:t>
            </w:r>
          </w:p>
          <w:p w:rsidR="00FA27C9" w:rsidRDefault="00FA27C9" w:rsidP="00AC071A">
            <w:pPr>
              <w:pStyle w:val="TableParagraph"/>
              <w:spacing w:before="10" w:line="259" w:lineRule="auto"/>
              <w:ind w:left="109" w:right="602"/>
              <w:rPr>
                <w:sz w:val="28"/>
              </w:rPr>
            </w:pPr>
            <w:r>
              <w:rPr>
                <w:sz w:val="28"/>
              </w:rPr>
              <w:t>Эскизы орнамента для росписи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платка: симметрия или асимметрия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построения композиции, статика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динамика узора, ритмические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чередования мотивов,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наличие</w:t>
            </w:r>
          </w:p>
          <w:p w:rsidR="00FA27C9" w:rsidRDefault="00FA27C9" w:rsidP="00AC071A">
            <w:pPr>
              <w:pStyle w:val="TableParagraph"/>
              <w:spacing w:line="261" w:lineRule="auto"/>
              <w:ind w:left="109" w:right="745"/>
              <w:rPr>
                <w:sz w:val="28"/>
              </w:rPr>
            </w:pPr>
            <w:r>
              <w:rPr>
                <w:sz w:val="28"/>
              </w:rPr>
              <w:t>композиционного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центра,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роспись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 канве. Рассматривание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павловопосадских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платков.</w:t>
            </w:r>
          </w:p>
          <w:p w:rsidR="00FA27C9" w:rsidRDefault="00FA27C9" w:rsidP="00AC071A">
            <w:pPr>
              <w:pStyle w:val="TableParagraph"/>
              <w:spacing w:before="2"/>
              <w:rPr>
                <w:b/>
                <w:sz w:val="29"/>
              </w:rPr>
            </w:pPr>
          </w:p>
          <w:p w:rsidR="00FA27C9" w:rsidRDefault="00FA27C9" w:rsidP="00AC071A">
            <w:pPr>
              <w:pStyle w:val="TableParagraph"/>
              <w:ind w:left="109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«Графика»</w:t>
            </w:r>
          </w:p>
          <w:p w:rsidR="00FA27C9" w:rsidRDefault="00FA27C9" w:rsidP="00AC071A">
            <w:pPr>
              <w:pStyle w:val="TableParagraph"/>
              <w:spacing w:before="24" w:line="264" w:lineRule="auto"/>
              <w:ind w:left="109" w:right="962"/>
              <w:rPr>
                <w:sz w:val="28"/>
              </w:rPr>
            </w:pPr>
            <w:r>
              <w:rPr>
                <w:sz w:val="28"/>
              </w:rPr>
              <w:t>Эскизы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обложки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иллюстраций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детской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книге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сказок</w:t>
            </w:r>
          </w:p>
          <w:p w:rsidR="00FA27C9" w:rsidRDefault="00FA27C9" w:rsidP="00AC071A">
            <w:pPr>
              <w:pStyle w:val="TableParagraph"/>
              <w:spacing w:line="313" w:lineRule="exact"/>
              <w:ind w:left="109"/>
              <w:rPr>
                <w:sz w:val="28"/>
              </w:rPr>
            </w:pPr>
            <w:r>
              <w:rPr>
                <w:sz w:val="28"/>
              </w:rPr>
              <w:t>(сказка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выбору).</w:t>
            </w:r>
          </w:p>
          <w:p w:rsidR="00FA27C9" w:rsidRDefault="00FA27C9" w:rsidP="00AC071A">
            <w:pPr>
              <w:pStyle w:val="TableParagraph"/>
              <w:spacing w:before="23" w:line="256" w:lineRule="auto"/>
              <w:ind w:left="109" w:right="974"/>
              <w:rPr>
                <w:sz w:val="28"/>
              </w:rPr>
            </w:pPr>
            <w:r>
              <w:rPr>
                <w:sz w:val="28"/>
              </w:rPr>
              <w:t>Рисунок буквицы. Макет книги-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игрушки.</w:t>
            </w:r>
          </w:p>
          <w:p w:rsidR="00FA27C9" w:rsidRDefault="00FA27C9" w:rsidP="00AC071A">
            <w:pPr>
              <w:pStyle w:val="TableParagraph"/>
              <w:spacing w:before="10"/>
              <w:ind w:left="109"/>
              <w:rPr>
                <w:sz w:val="28"/>
              </w:rPr>
            </w:pPr>
            <w:r>
              <w:rPr>
                <w:sz w:val="28"/>
              </w:rPr>
              <w:t>Совмещение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изображения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текста.</w:t>
            </w:r>
          </w:p>
        </w:tc>
        <w:tc>
          <w:tcPr>
            <w:tcW w:w="4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spacing w:line="318" w:lineRule="exact"/>
              <w:ind w:left="110"/>
              <w:rPr>
                <w:sz w:val="28"/>
              </w:rPr>
            </w:pPr>
            <w:r>
              <w:rPr>
                <w:sz w:val="28"/>
              </w:rPr>
              <w:t>(раппорт),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экспериментируя</w:t>
            </w:r>
          </w:p>
          <w:p w:rsidR="00FA27C9" w:rsidRDefault="00FA27C9" w:rsidP="00AC071A">
            <w:pPr>
              <w:pStyle w:val="TableParagraph"/>
              <w:spacing w:before="23" w:line="256" w:lineRule="auto"/>
              <w:ind w:left="110" w:right="533"/>
              <w:rPr>
                <w:sz w:val="28"/>
              </w:rPr>
            </w:pPr>
            <w:r>
              <w:rPr>
                <w:sz w:val="28"/>
              </w:rPr>
              <w:t>на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свойствах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симметрии;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создание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паттернов.</w:t>
            </w: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before="11"/>
              <w:rPr>
                <w:b/>
                <w:sz w:val="31"/>
              </w:rPr>
            </w:pPr>
          </w:p>
          <w:p w:rsidR="00FA27C9" w:rsidRDefault="00FA27C9" w:rsidP="00AC071A">
            <w:pPr>
              <w:pStyle w:val="TableParagraph"/>
              <w:ind w:left="110"/>
              <w:rPr>
                <w:sz w:val="28"/>
              </w:rPr>
            </w:pPr>
            <w:r>
              <w:rPr>
                <w:sz w:val="28"/>
              </w:rPr>
              <w:t>Создание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композиции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орнамента</w:t>
            </w:r>
          </w:p>
          <w:p w:rsidR="00FA27C9" w:rsidRDefault="00FA27C9" w:rsidP="00AC071A">
            <w:pPr>
              <w:pStyle w:val="TableParagraph"/>
              <w:spacing w:before="24" w:line="261" w:lineRule="auto"/>
              <w:ind w:left="110" w:right="139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квадрате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(в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качестве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эскиза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росписи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женского платка). Рассматривание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павловопосадских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платков.</w:t>
            </w: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1"/>
              </w:rPr>
            </w:pPr>
          </w:p>
          <w:p w:rsidR="00FA27C9" w:rsidRDefault="00FA27C9" w:rsidP="00AC071A">
            <w:pPr>
              <w:pStyle w:val="TableParagraph"/>
              <w:spacing w:line="259" w:lineRule="auto"/>
              <w:ind w:left="110" w:right="438"/>
              <w:rPr>
                <w:sz w:val="28"/>
              </w:rPr>
            </w:pPr>
            <w:r>
              <w:rPr>
                <w:sz w:val="28"/>
              </w:rPr>
              <w:t>Создание эскиза книжки-игрушки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 выбранный сюжет: рисунок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обложки с соединением шрифта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(текста) и изображения, рисунок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заглавной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буквицы,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создание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иллюстраций,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размещение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текста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FA27C9" w:rsidRDefault="00FA27C9" w:rsidP="00AC071A">
            <w:pPr>
              <w:pStyle w:val="TableParagraph"/>
              <w:spacing w:before="3"/>
              <w:ind w:left="110"/>
              <w:rPr>
                <w:sz w:val="28"/>
              </w:rPr>
            </w:pPr>
            <w:r>
              <w:rPr>
                <w:sz w:val="28"/>
              </w:rPr>
              <w:t>иллюстраций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развороте.</w:t>
            </w:r>
          </w:p>
        </w:tc>
      </w:tr>
      <w:tr w:rsidR="00FA27C9" w:rsidTr="00FA27C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9391"/>
        </w:trPr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1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4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spacing w:line="256" w:lineRule="auto"/>
              <w:ind w:left="109" w:right="1446"/>
              <w:rPr>
                <w:sz w:val="28"/>
              </w:rPr>
            </w:pPr>
            <w:r>
              <w:rPr>
                <w:sz w:val="28"/>
              </w:rPr>
              <w:t>Расположение иллюстраций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текста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развороте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книги.</w:t>
            </w:r>
          </w:p>
          <w:p w:rsidR="00FA27C9" w:rsidRDefault="00FA27C9" w:rsidP="00AC071A">
            <w:pPr>
              <w:pStyle w:val="TableParagraph"/>
              <w:spacing w:before="6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before="1"/>
              <w:ind w:left="109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«Графика»</w:t>
            </w:r>
          </w:p>
          <w:p w:rsidR="00FA27C9" w:rsidRDefault="00FA27C9" w:rsidP="00AC071A">
            <w:pPr>
              <w:pStyle w:val="TableParagraph"/>
              <w:spacing w:before="24" w:line="259" w:lineRule="auto"/>
              <w:ind w:left="109" w:right="195"/>
              <w:rPr>
                <w:sz w:val="28"/>
              </w:rPr>
            </w:pPr>
            <w:r>
              <w:rPr>
                <w:sz w:val="28"/>
              </w:rPr>
              <w:t>Поздравительная открытка. Открытка-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пожелание. Композиция открытки: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совмещение текста (шрифта)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изображения. Рисунок открытки или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аппликация.</w:t>
            </w:r>
          </w:p>
          <w:p w:rsidR="00FA27C9" w:rsidRDefault="00FA27C9" w:rsidP="00AC071A">
            <w:pPr>
              <w:pStyle w:val="TableParagraph"/>
              <w:spacing w:line="319" w:lineRule="exact"/>
              <w:ind w:left="109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«Азбука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цифровой графики»</w:t>
            </w:r>
          </w:p>
          <w:p w:rsidR="00FA27C9" w:rsidRDefault="00FA27C9" w:rsidP="00AC071A">
            <w:pPr>
              <w:pStyle w:val="TableParagraph"/>
              <w:spacing w:before="23" w:line="259" w:lineRule="auto"/>
              <w:ind w:left="109" w:right="206"/>
              <w:rPr>
                <w:sz w:val="28"/>
              </w:rPr>
            </w:pPr>
            <w:r>
              <w:rPr>
                <w:sz w:val="28"/>
              </w:rPr>
              <w:t>Совмещение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помощью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графического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редактора векторного изображения,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фотографии и шрифта для создания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плаката или поздравительной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открытки.</w:t>
            </w:r>
          </w:p>
          <w:p w:rsidR="00FA27C9" w:rsidRDefault="00FA27C9" w:rsidP="00AC071A">
            <w:pPr>
              <w:pStyle w:val="TableParagraph"/>
              <w:spacing w:before="6" w:line="256" w:lineRule="auto"/>
              <w:ind w:left="109" w:right="1356"/>
              <w:rPr>
                <w:sz w:val="28"/>
              </w:rPr>
            </w:pPr>
            <w:r>
              <w:rPr>
                <w:sz w:val="28"/>
              </w:rPr>
              <w:t>Редактирование фотографий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программе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Picture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Manager:</w:t>
            </w:r>
          </w:p>
          <w:p w:rsidR="00FA27C9" w:rsidRDefault="00FA27C9" w:rsidP="00AC071A">
            <w:pPr>
              <w:pStyle w:val="TableParagraph"/>
              <w:spacing w:before="2" w:line="261" w:lineRule="auto"/>
              <w:ind w:left="109" w:right="1202"/>
              <w:jc w:val="both"/>
              <w:rPr>
                <w:sz w:val="28"/>
              </w:rPr>
            </w:pPr>
            <w:r>
              <w:rPr>
                <w:sz w:val="28"/>
              </w:rPr>
              <w:t>изменение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яркости,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контраста,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насыщенности цвета; обрезка,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поворот,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отражение.</w:t>
            </w:r>
          </w:p>
          <w:p w:rsidR="00FA27C9" w:rsidRDefault="00FA27C9" w:rsidP="00AC071A">
            <w:pPr>
              <w:pStyle w:val="TableParagraph"/>
              <w:spacing w:before="4"/>
              <w:rPr>
                <w:b/>
                <w:sz w:val="29"/>
              </w:rPr>
            </w:pPr>
          </w:p>
          <w:p w:rsidR="00FA27C9" w:rsidRDefault="00FA27C9" w:rsidP="00AC071A">
            <w:pPr>
              <w:pStyle w:val="TableParagraph"/>
              <w:spacing w:line="264" w:lineRule="auto"/>
              <w:ind w:left="109" w:right="6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«Восприятие произведений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FA27C9" w:rsidRDefault="00FA27C9" w:rsidP="00AC071A">
            <w:pPr>
              <w:pStyle w:val="TableParagraph"/>
              <w:spacing w:line="256" w:lineRule="auto"/>
              <w:ind w:left="109" w:right="700"/>
              <w:rPr>
                <w:sz w:val="28"/>
              </w:rPr>
            </w:pPr>
            <w:r>
              <w:rPr>
                <w:sz w:val="28"/>
              </w:rPr>
              <w:t>Виды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пространственных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искусств: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виды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определяются</w:t>
            </w:r>
          </w:p>
          <w:p w:rsidR="00FA27C9" w:rsidRDefault="00FA27C9" w:rsidP="00AC071A">
            <w:pPr>
              <w:pStyle w:val="TableParagraph"/>
              <w:ind w:left="109"/>
              <w:rPr>
                <w:sz w:val="28"/>
              </w:rPr>
            </w:pPr>
            <w:r>
              <w:rPr>
                <w:sz w:val="28"/>
              </w:rPr>
              <w:t>по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назначению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произведений</w:t>
            </w:r>
          </w:p>
          <w:p w:rsidR="00FA27C9" w:rsidRDefault="00FA27C9" w:rsidP="00AC071A">
            <w:pPr>
              <w:pStyle w:val="TableParagraph"/>
              <w:spacing w:before="24"/>
              <w:ind w:left="109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жизни людей</w:t>
            </w:r>
          </w:p>
        </w:tc>
        <w:tc>
          <w:tcPr>
            <w:tcW w:w="4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before="5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before="1" w:line="256" w:lineRule="auto"/>
              <w:ind w:left="110" w:right="454"/>
              <w:rPr>
                <w:sz w:val="28"/>
              </w:rPr>
            </w:pPr>
            <w:r>
              <w:rPr>
                <w:sz w:val="28"/>
              </w:rPr>
              <w:t>Приобретение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знаний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об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искусстве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шрифта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образных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(изобразительных) возможностях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надписи,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работе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художника</w:t>
            </w:r>
          </w:p>
          <w:p w:rsidR="00FA27C9" w:rsidRDefault="00FA27C9" w:rsidP="00AC071A">
            <w:pPr>
              <w:pStyle w:val="TableParagraph"/>
              <w:spacing w:before="12"/>
              <w:ind w:left="110"/>
              <w:rPr>
                <w:sz w:val="28"/>
              </w:rPr>
            </w:pPr>
            <w:r>
              <w:rPr>
                <w:sz w:val="28"/>
              </w:rPr>
              <w:t>над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шрифтовой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композицией.</w:t>
            </w:r>
          </w:p>
          <w:p w:rsidR="00FA27C9" w:rsidRDefault="00FA27C9" w:rsidP="00AC071A">
            <w:pPr>
              <w:pStyle w:val="TableParagraph"/>
              <w:spacing w:before="24" w:line="256" w:lineRule="auto"/>
              <w:ind w:left="110" w:right="208"/>
              <w:rPr>
                <w:sz w:val="28"/>
              </w:rPr>
            </w:pPr>
            <w:r>
              <w:rPr>
                <w:sz w:val="28"/>
              </w:rPr>
              <w:t>Создание практической творческой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поздравительной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открытки,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совмещая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ней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шрифт и</w:t>
            </w:r>
          </w:p>
          <w:p w:rsidR="00FA27C9" w:rsidRDefault="00FA27C9" w:rsidP="00AC071A">
            <w:pPr>
              <w:pStyle w:val="TableParagraph"/>
              <w:spacing w:before="11"/>
              <w:ind w:left="110"/>
              <w:rPr>
                <w:sz w:val="28"/>
              </w:rPr>
            </w:pPr>
            <w:r>
              <w:rPr>
                <w:sz w:val="28"/>
              </w:rPr>
              <w:t>изображение.</w:t>
            </w: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4"/>
              </w:rPr>
            </w:pPr>
          </w:p>
          <w:p w:rsidR="00FA27C9" w:rsidRDefault="00FA27C9" w:rsidP="00AC071A">
            <w:pPr>
              <w:pStyle w:val="TableParagraph"/>
              <w:spacing w:line="261" w:lineRule="auto"/>
              <w:ind w:left="110" w:right="450"/>
              <w:rPr>
                <w:sz w:val="28"/>
              </w:rPr>
            </w:pPr>
            <w:r>
              <w:rPr>
                <w:sz w:val="28"/>
              </w:rPr>
              <w:t>Обсуждение содержания работы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художника,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обучение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ценностному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эстетическому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отношению</w:t>
            </w:r>
          </w:p>
          <w:p w:rsidR="00FA27C9" w:rsidRDefault="00FA27C9" w:rsidP="00AC071A">
            <w:pPr>
              <w:pStyle w:val="TableParagraph"/>
              <w:spacing w:line="314" w:lineRule="exact"/>
              <w:ind w:left="110"/>
              <w:rPr>
                <w:sz w:val="28"/>
              </w:rPr>
            </w:pPr>
            <w:r>
              <w:rPr>
                <w:sz w:val="28"/>
              </w:rPr>
              <w:t>к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творчеству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художника.</w:t>
            </w:r>
          </w:p>
        </w:tc>
      </w:tr>
      <w:tr w:rsidR="00FA27C9" w:rsidRPr="001C6D12" w:rsidTr="00FA27C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9391"/>
        </w:trPr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spacing w:line="318" w:lineRule="exact"/>
              <w:ind w:left="17"/>
              <w:jc w:val="center"/>
              <w:rPr>
                <w:sz w:val="28"/>
              </w:rPr>
            </w:pPr>
            <w:r>
              <w:rPr>
                <w:sz w:val="28"/>
              </w:rPr>
              <w:lastRenderedPageBreak/>
              <w:t>3</w:t>
            </w: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spacing w:line="318" w:lineRule="exact"/>
              <w:ind w:left="110"/>
              <w:rPr>
                <w:sz w:val="28"/>
              </w:rPr>
            </w:pPr>
            <w:r>
              <w:rPr>
                <w:sz w:val="28"/>
              </w:rPr>
              <w:t>Искусство</w:t>
            </w:r>
          </w:p>
          <w:p w:rsidR="00FA27C9" w:rsidRDefault="00FA27C9" w:rsidP="00AC071A">
            <w:pPr>
              <w:pStyle w:val="TableParagraph"/>
              <w:spacing w:before="23" w:line="256" w:lineRule="auto"/>
              <w:ind w:left="110" w:right="501"/>
              <w:rPr>
                <w:sz w:val="28"/>
              </w:rPr>
            </w:pPr>
            <w:r>
              <w:rPr>
                <w:sz w:val="28"/>
              </w:rPr>
              <w:t>на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улицах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твоего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города</w:t>
            </w:r>
          </w:p>
        </w:tc>
        <w:tc>
          <w:tcPr>
            <w:tcW w:w="1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spacing w:line="318" w:lineRule="exact"/>
              <w:ind w:left="17"/>
              <w:jc w:val="center"/>
              <w:rPr>
                <w:sz w:val="28"/>
              </w:rPr>
            </w:pPr>
            <w:r>
              <w:rPr>
                <w:sz w:val="28"/>
              </w:rPr>
              <w:t>8</w:t>
            </w:r>
          </w:p>
        </w:tc>
        <w:tc>
          <w:tcPr>
            <w:tcW w:w="4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spacing w:line="256" w:lineRule="auto"/>
              <w:ind w:left="109" w:right="6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«Восприятие произведений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FA27C9" w:rsidRDefault="00FA27C9" w:rsidP="00AC071A">
            <w:pPr>
              <w:pStyle w:val="TableParagraph"/>
              <w:spacing w:line="261" w:lineRule="auto"/>
              <w:ind w:left="109" w:right="540"/>
              <w:rPr>
                <w:sz w:val="28"/>
              </w:rPr>
            </w:pPr>
            <w:r>
              <w:rPr>
                <w:sz w:val="28"/>
              </w:rPr>
              <w:t>Восприятие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объектов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окружающего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мира – архитектура, улицы города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села.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Памятники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архитектуры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FA27C9" w:rsidRDefault="00FA27C9" w:rsidP="00AC071A">
            <w:pPr>
              <w:pStyle w:val="TableParagraph"/>
              <w:spacing w:line="256" w:lineRule="auto"/>
              <w:ind w:left="109" w:right="104"/>
              <w:rPr>
                <w:sz w:val="28"/>
              </w:rPr>
            </w:pPr>
            <w:r>
              <w:rPr>
                <w:spacing w:val="-1"/>
                <w:sz w:val="28"/>
              </w:rPr>
              <w:t xml:space="preserve">архитектурные </w:t>
            </w:r>
            <w:r>
              <w:rPr>
                <w:sz w:val="28"/>
              </w:rPr>
              <w:t>достопримечательности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выбору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учителя),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значение</w:t>
            </w:r>
          </w:p>
          <w:p w:rsidR="00FA27C9" w:rsidRDefault="00FA27C9" w:rsidP="00AC071A">
            <w:pPr>
              <w:pStyle w:val="TableParagraph"/>
              <w:ind w:left="109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современном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мире.</w:t>
            </w:r>
          </w:p>
          <w:p w:rsidR="00FA27C9" w:rsidRDefault="00FA27C9" w:rsidP="00AC071A">
            <w:pPr>
              <w:pStyle w:val="TableParagraph"/>
              <w:spacing w:before="24"/>
              <w:ind w:left="109"/>
              <w:rPr>
                <w:sz w:val="28"/>
              </w:rPr>
            </w:pPr>
            <w:r>
              <w:rPr>
                <w:sz w:val="28"/>
              </w:rPr>
              <w:t>Виртуальное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путешествие:</w:t>
            </w:r>
          </w:p>
          <w:p w:rsidR="00FA27C9" w:rsidRDefault="00FA27C9" w:rsidP="00AC071A">
            <w:pPr>
              <w:pStyle w:val="TableParagraph"/>
              <w:spacing w:before="24" w:line="261" w:lineRule="auto"/>
              <w:ind w:left="109" w:right="353"/>
              <w:rPr>
                <w:sz w:val="28"/>
              </w:rPr>
            </w:pPr>
            <w:r>
              <w:rPr>
                <w:sz w:val="28"/>
              </w:rPr>
              <w:t>памятники архитектуры в Москве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Санкт-Петербурге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(обзор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памятников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выбору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учителя).</w:t>
            </w:r>
          </w:p>
          <w:p w:rsidR="00FA27C9" w:rsidRDefault="00FA27C9" w:rsidP="00AC071A">
            <w:pPr>
              <w:pStyle w:val="TableParagraph"/>
              <w:spacing w:before="4"/>
              <w:rPr>
                <w:b/>
                <w:sz w:val="29"/>
              </w:rPr>
            </w:pPr>
          </w:p>
          <w:p w:rsidR="00FA27C9" w:rsidRDefault="00FA27C9" w:rsidP="00AC071A">
            <w:pPr>
              <w:pStyle w:val="TableParagraph"/>
              <w:ind w:left="109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«Архитектура»</w:t>
            </w:r>
          </w:p>
          <w:p w:rsidR="00FA27C9" w:rsidRDefault="00FA27C9" w:rsidP="00AC071A">
            <w:pPr>
              <w:pStyle w:val="TableParagraph"/>
              <w:spacing w:before="24" w:line="259" w:lineRule="auto"/>
              <w:ind w:left="109" w:right="429"/>
              <w:rPr>
                <w:sz w:val="28"/>
              </w:rPr>
            </w:pPr>
            <w:r>
              <w:rPr>
                <w:sz w:val="28"/>
              </w:rPr>
              <w:t>Зарисовки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исторических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памятников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архитектурных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достопримечательностей города или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села.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наблюдению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FA27C9" w:rsidRDefault="00FA27C9" w:rsidP="00AC071A">
            <w:pPr>
              <w:pStyle w:val="TableParagraph"/>
              <w:spacing w:before="7" w:line="256" w:lineRule="auto"/>
              <w:ind w:left="109" w:right="516"/>
              <w:rPr>
                <w:sz w:val="28"/>
              </w:rPr>
            </w:pPr>
            <w:r>
              <w:rPr>
                <w:sz w:val="28"/>
              </w:rPr>
              <w:t>по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памяти,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основе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использования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фотографий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образных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представлений.</w:t>
            </w:r>
          </w:p>
          <w:p w:rsidR="00FA27C9" w:rsidRDefault="00FA27C9" w:rsidP="00AC071A">
            <w:pPr>
              <w:pStyle w:val="TableParagraph"/>
              <w:rPr>
                <w:b/>
                <w:sz w:val="31"/>
              </w:rPr>
            </w:pPr>
          </w:p>
          <w:p w:rsidR="00FA27C9" w:rsidRDefault="00FA27C9" w:rsidP="00AC071A">
            <w:pPr>
              <w:pStyle w:val="TableParagraph"/>
              <w:ind w:left="109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«Архитектура»</w:t>
            </w:r>
          </w:p>
          <w:p w:rsidR="00FA27C9" w:rsidRDefault="00FA27C9" w:rsidP="00AC071A">
            <w:pPr>
              <w:pStyle w:val="TableParagraph"/>
              <w:spacing w:before="24" w:line="256" w:lineRule="auto"/>
              <w:ind w:left="109" w:right="679"/>
              <w:rPr>
                <w:sz w:val="28"/>
              </w:rPr>
            </w:pPr>
            <w:r>
              <w:rPr>
                <w:sz w:val="28"/>
              </w:rPr>
              <w:t>Проектирование садово-паркового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пространства на плоскости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(аппликация, коллаж)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виде</w:t>
            </w:r>
          </w:p>
          <w:p w:rsidR="00FA27C9" w:rsidRDefault="00FA27C9" w:rsidP="00AC071A">
            <w:pPr>
              <w:pStyle w:val="TableParagraph"/>
              <w:spacing w:before="11"/>
              <w:ind w:left="109"/>
              <w:rPr>
                <w:sz w:val="28"/>
              </w:rPr>
            </w:pPr>
            <w:r>
              <w:rPr>
                <w:sz w:val="28"/>
              </w:rPr>
              <w:t>макета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использованием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бумаги,</w:t>
            </w:r>
          </w:p>
        </w:tc>
        <w:tc>
          <w:tcPr>
            <w:tcW w:w="4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spacing w:line="256" w:lineRule="auto"/>
              <w:ind w:left="110" w:right="120"/>
              <w:rPr>
                <w:sz w:val="28"/>
              </w:rPr>
            </w:pPr>
            <w:r>
              <w:rPr>
                <w:sz w:val="28"/>
              </w:rPr>
              <w:t>Развитие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опыта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наблюдения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объектов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окружающего мира – архитектура,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улицы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города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села.</w:t>
            </w:r>
          </w:p>
          <w:p w:rsidR="00FA27C9" w:rsidRDefault="00FA27C9" w:rsidP="00AC071A">
            <w:pPr>
              <w:pStyle w:val="TableParagraph"/>
              <w:spacing w:before="7" w:line="256" w:lineRule="auto"/>
              <w:ind w:left="110" w:right="838"/>
              <w:rPr>
                <w:sz w:val="28"/>
              </w:rPr>
            </w:pPr>
            <w:r>
              <w:rPr>
                <w:sz w:val="28"/>
              </w:rPr>
              <w:t>Знакомство с памятниками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архитектуры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архитектурными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достопримечательностями</w:t>
            </w:r>
          </w:p>
          <w:p w:rsidR="00FA27C9" w:rsidRDefault="00FA27C9" w:rsidP="00AC071A">
            <w:pPr>
              <w:pStyle w:val="TableParagraph"/>
              <w:spacing w:before="4" w:line="264" w:lineRule="auto"/>
              <w:ind w:left="110" w:right="466"/>
              <w:rPr>
                <w:sz w:val="28"/>
              </w:rPr>
            </w:pPr>
            <w:r>
              <w:rPr>
                <w:sz w:val="28"/>
              </w:rPr>
              <w:t>(по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выбору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учителя), их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значением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современном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мире.</w:t>
            </w:r>
          </w:p>
          <w:p w:rsidR="00FA27C9" w:rsidRDefault="00FA27C9" w:rsidP="00AC071A">
            <w:pPr>
              <w:pStyle w:val="TableParagraph"/>
              <w:spacing w:line="312" w:lineRule="exact"/>
              <w:ind w:left="110"/>
              <w:rPr>
                <w:sz w:val="28"/>
              </w:rPr>
            </w:pPr>
            <w:r>
              <w:rPr>
                <w:sz w:val="28"/>
              </w:rPr>
              <w:t>Участие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виртуальном путешествии.</w:t>
            </w: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3"/>
              </w:rPr>
            </w:pPr>
          </w:p>
          <w:p w:rsidR="00FA27C9" w:rsidRDefault="00FA27C9" w:rsidP="00AC071A">
            <w:pPr>
              <w:pStyle w:val="TableParagraph"/>
              <w:spacing w:line="259" w:lineRule="auto"/>
              <w:ind w:left="110" w:right="849"/>
              <w:rPr>
                <w:sz w:val="28"/>
              </w:rPr>
            </w:pPr>
            <w:r>
              <w:rPr>
                <w:sz w:val="28"/>
              </w:rPr>
              <w:t>Выполнение зарисовок или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творческих рисунков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памяти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 по представлению на тему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исторических памятников или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архитектурных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достопримечательностей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своего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города.</w:t>
            </w: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before="10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line="256" w:lineRule="auto"/>
              <w:ind w:left="110" w:right="535"/>
              <w:rPr>
                <w:sz w:val="28"/>
              </w:rPr>
            </w:pPr>
            <w:r>
              <w:rPr>
                <w:sz w:val="28"/>
              </w:rPr>
              <w:t>Создание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эскиза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макета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паркового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пространства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и/или</w:t>
            </w:r>
            <w:r>
              <w:rPr>
                <w:spacing w:val="6"/>
                <w:sz w:val="28"/>
              </w:rPr>
              <w:t xml:space="preserve"> </w:t>
            </w:r>
            <w:r>
              <w:rPr>
                <w:sz w:val="28"/>
              </w:rPr>
              <w:t>участие</w:t>
            </w:r>
          </w:p>
          <w:p w:rsidR="00FA27C9" w:rsidRDefault="00FA27C9" w:rsidP="00AC071A">
            <w:pPr>
              <w:pStyle w:val="TableParagraph"/>
              <w:spacing w:before="3" w:line="256" w:lineRule="auto"/>
              <w:ind w:left="110" w:right="358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коллективной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работе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созданию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макета.</w:t>
            </w:r>
          </w:p>
        </w:tc>
      </w:tr>
    </w:tbl>
    <w:p w:rsidR="00FA27C9" w:rsidRDefault="00FA27C9" w:rsidP="00FA27C9">
      <w:pPr>
        <w:pStyle w:val="Heading2"/>
        <w:tabs>
          <w:tab w:val="left" w:pos="327"/>
        </w:tabs>
        <w:spacing w:before="79"/>
        <w:ind w:left="0"/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42"/>
        <w:gridCol w:w="2658"/>
        <w:gridCol w:w="1693"/>
        <w:gridCol w:w="4977"/>
        <w:gridCol w:w="4783"/>
      </w:tblGrid>
      <w:tr w:rsidR="00FA27C9" w:rsidRPr="001C6D12" w:rsidTr="00AC071A">
        <w:trPr>
          <w:trHeight w:val="8700"/>
        </w:trPr>
        <w:tc>
          <w:tcPr>
            <w:tcW w:w="742" w:type="dxa"/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2658" w:type="dxa"/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1693" w:type="dxa"/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4977" w:type="dxa"/>
          </w:tcPr>
          <w:p w:rsidR="00FA27C9" w:rsidRDefault="00FA27C9" w:rsidP="00AC071A">
            <w:pPr>
              <w:pStyle w:val="TableParagraph"/>
              <w:spacing w:line="256" w:lineRule="auto"/>
              <w:ind w:left="109" w:right="1313"/>
              <w:rPr>
                <w:sz w:val="28"/>
              </w:rPr>
            </w:pPr>
            <w:r>
              <w:rPr>
                <w:sz w:val="28"/>
              </w:rPr>
              <w:t>картона,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пенопласта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других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подручных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материалов.</w:t>
            </w:r>
          </w:p>
          <w:p w:rsidR="00FA27C9" w:rsidRDefault="00FA27C9" w:rsidP="00AC071A">
            <w:pPr>
              <w:pStyle w:val="TableParagraph"/>
              <w:spacing w:before="6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before="1" w:line="259" w:lineRule="auto"/>
              <w:ind w:left="109" w:right="692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«Декоративно-прикладное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искусство»</w:t>
            </w:r>
          </w:p>
          <w:p w:rsidR="00FA27C9" w:rsidRDefault="00FA27C9" w:rsidP="00AC071A">
            <w:pPr>
              <w:pStyle w:val="TableParagraph"/>
              <w:spacing w:line="318" w:lineRule="exact"/>
              <w:ind w:left="109"/>
              <w:rPr>
                <w:sz w:val="28"/>
              </w:rPr>
            </w:pPr>
            <w:r>
              <w:rPr>
                <w:sz w:val="28"/>
              </w:rPr>
              <w:t>Проектирование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(эскизы)</w:t>
            </w:r>
          </w:p>
          <w:p w:rsidR="00FA27C9" w:rsidRDefault="00FA27C9" w:rsidP="00AC071A">
            <w:pPr>
              <w:pStyle w:val="TableParagraph"/>
              <w:spacing w:before="24" w:line="259" w:lineRule="auto"/>
              <w:ind w:left="109" w:right="140"/>
              <w:rPr>
                <w:sz w:val="28"/>
              </w:rPr>
            </w:pPr>
            <w:r>
              <w:rPr>
                <w:sz w:val="28"/>
              </w:rPr>
              <w:t>декоративных украшений в городе,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например,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ажурные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ограды,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украшения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фонарей, скамеек, киосков, подставок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цветов.</w:t>
            </w:r>
          </w:p>
          <w:p w:rsidR="00FA27C9" w:rsidRDefault="00FA27C9" w:rsidP="00AC071A">
            <w:pPr>
              <w:pStyle w:val="TableParagraph"/>
              <w:spacing w:before="7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ind w:left="109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«Графика»</w:t>
            </w:r>
          </w:p>
          <w:p w:rsidR="00FA27C9" w:rsidRDefault="00FA27C9" w:rsidP="00AC071A">
            <w:pPr>
              <w:pStyle w:val="TableParagraph"/>
              <w:spacing w:before="24" w:line="256" w:lineRule="auto"/>
              <w:ind w:left="109" w:right="175"/>
              <w:rPr>
                <w:sz w:val="28"/>
              </w:rPr>
            </w:pPr>
            <w:r>
              <w:rPr>
                <w:sz w:val="28"/>
              </w:rPr>
              <w:t>Транспорт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городе.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Рисунки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реальных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фантастических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машин.</w:t>
            </w: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1"/>
              </w:rPr>
            </w:pPr>
          </w:p>
          <w:p w:rsidR="00FA27C9" w:rsidRDefault="00FA27C9" w:rsidP="00AC071A">
            <w:pPr>
              <w:pStyle w:val="TableParagraph"/>
              <w:ind w:left="109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6"/>
                <w:sz w:val="28"/>
              </w:rPr>
              <w:t xml:space="preserve"> </w:t>
            </w:r>
            <w:r>
              <w:rPr>
                <w:i/>
                <w:sz w:val="28"/>
              </w:rPr>
              <w:t>«Архитектура»</w:t>
            </w:r>
          </w:p>
          <w:p w:rsidR="00FA27C9" w:rsidRDefault="00FA27C9" w:rsidP="00AC071A">
            <w:pPr>
              <w:pStyle w:val="TableParagraph"/>
              <w:spacing w:before="23" w:line="264" w:lineRule="auto"/>
              <w:ind w:left="109" w:right="125"/>
              <w:rPr>
                <w:sz w:val="28"/>
              </w:rPr>
            </w:pPr>
            <w:r>
              <w:rPr>
                <w:sz w:val="28"/>
              </w:rPr>
              <w:t>Графический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рисунок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(индивидуально)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тематическое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панно</w:t>
            </w:r>
          </w:p>
          <w:p w:rsidR="00FA27C9" w:rsidRDefault="00FA27C9" w:rsidP="00AC071A">
            <w:pPr>
              <w:pStyle w:val="TableParagraph"/>
              <w:spacing w:line="312" w:lineRule="exact"/>
              <w:ind w:left="109"/>
              <w:rPr>
                <w:sz w:val="28"/>
              </w:rPr>
            </w:pPr>
            <w:r>
              <w:rPr>
                <w:sz w:val="28"/>
              </w:rPr>
              <w:t>«Образ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моего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города»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(села)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виде</w:t>
            </w:r>
          </w:p>
          <w:p w:rsidR="00FA27C9" w:rsidRDefault="00FA27C9" w:rsidP="00AC071A">
            <w:pPr>
              <w:pStyle w:val="TableParagraph"/>
              <w:spacing w:before="24" w:line="259" w:lineRule="auto"/>
              <w:ind w:left="109" w:right="122"/>
              <w:rPr>
                <w:sz w:val="28"/>
              </w:rPr>
            </w:pPr>
            <w:r>
              <w:rPr>
                <w:sz w:val="28"/>
              </w:rPr>
              <w:t>коллективной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(композиционная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склейка-аппликация рисунков зданий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других элементов городского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пространства,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выполненных</w:t>
            </w:r>
          </w:p>
          <w:p w:rsidR="00FA27C9" w:rsidRDefault="00FA27C9" w:rsidP="00AC071A">
            <w:pPr>
              <w:pStyle w:val="TableParagraph"/>
              <w:spacing w:line="321" w:lineRule="exact"/>
              <w:ind w:left="109"/>
              <w:rPr>
                <w:sz w:val="28"/>
              </w:rPr>
            </w:pPr>
            <w:r>
              <w:rPr>
                <w:sz w:val="28"/>
              </w:rPr>
              <w:t>индивидуально)</w:t>
            </w:r>
          </w:p>
        </w:tc>
        <w:tc>
          <w:tcPr>
            <w:tcW w:w="4783" w:type="dxa"/>
          </w:tcPr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before="5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before="1" w:line="259" w:lineRule="auto"/>
              <w:ind w:left="110" w:right="119"/>
              <w:rPr>
                <w:sz w:val="28"/>
              </w:rPr>
            </w:pPr>
            <w:r>
              <w:rPr>
                <w:sz w:val="28"/>
              </w:rPr>
              <w:t>Создание в виде рисунков или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объёмных аппликаций из цветной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бумаги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эскизов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разнообразных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малых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архитектурных форм, наполняющих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городское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пространство.</w:t>
            </w: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before="7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line="256" w:lineRule="auto"/>
              <w:ind w:left="110" w:right="891"/>
              <w:rPr>
                <w:sz w:val="28"/>
              </w:rPr>
            </w:pPr>
            <w:r>
              <w:rPr>
                <w:sz w:val="28"/>
              </w:rPr>
              <w:t>Создание в виде рисунков или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выполнение в технике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бумагопластики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транспортного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средства.</w:t>
            </w:r>
          </w:p>
          <w:p w:rsidR="00FA27C9" w:rsidRDefault="00FA27C9" w:rsidP="00AC071A">
            <w:pPr>
              <w:pStyle w:val="TableParagraph"/>
              <w:spacing w:before="2"/>
              <w:rPr>
                <w:b/>
                <w:sz w:val="31"/>
              </w:rPr>
            </w:pPr>
          </w:p>
          <w:p w:rsidR="00FA27C9" w:rsidRDefault="00FA27C9" w:rsidP="00AC071A">
            <w:pPr>
              <w:pStyle w:val="TableParagraph"/>
              <w:ind w:left="110"/>
              <w:rPr>
                <w:sz w:val="28"/>
              </w:rPr>
            </w:pPr>
            <w:r>
              <w:rPr>
                <w:sz w:val="28"/>
              </w:rPr>
              <w:t>Создание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тематического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панно</w:t>
            </w:r>
          </w:p>
          <w:p w:rsidR="00FA27C9" w:rsidRDefault="00FA27C9" w:rsidP="00AC071A">
            <w:pPr>
              <w:pStyle w:val="TableParagraph"/>
              <w:spacing w:before="24" w:line="259" w:lineRule="auto"/>
              <w:ind w:left="110" w:right="958"/>
              <w:rPr>
                <w:sz w:val="28"/>
              </w:rPr>
            </w:pPr>
            <w:r>
              <w:rPr>
                <w:sz w:val="28"/>
              </w:rPr>
              <w:t>«Образ моего города» (села)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(композиционная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склейка-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аппликация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рисунков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зданий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других элементов городского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пространства, выполненных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индивидуально)</w:t>
            </w:r>
          </w:p>
        </w:tc>
      </w:tr>
    </w:tbl>
    <w:p w:rsidR="00FA27C9" w:rsidRDefault="00FA27C9" w:rsidP="001652CF">
      <w:pPr>
        <w:pStyle w:val="Heading2"/>
        <w:tabs>
          <w:tab w:val="left" w:pos="327"/>
        </w:tabs>
        <w:spacing w:before="79"/>
        <w:ind w:left="216"/>
      </w:pPr>
    </w:p>
    <w:tbl>
      <w:tblPr>
        <w:tblStyle w:val="TableNormal"/>
        <w:tblW w:w="14853" w:type="dxa"/>
        <w:tblInd w:w="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742"/>
        <w:gridCol w:w="2658"/>
        <w:gridCol w:w="1693"/>
        <w:gridCol w:w="4977"/>
        <w:gridCol w:w="4783"/>
      </w:tblGrid>
      <w:tr w:rsidR="00FA27C9" w:rsidTr="00FA27C9">
        <w:trPr>
          <w:trHeight w:val="9391"/>
        </w:trPr>
        <w:tc>
          <w:tcPr>
            <w:tcW w:w="742" w:type="dxa"/>
          </w:tcPr>
          <w:p w:rsidR="00FA27C9" w:rsidRDefault="00FA27C9" w:rsidP="00AC071A">
            <w:pPr>
              <w:pStyle w:val="TableParagraph"/>
              <w:spacing w:line="318" w:lineRule="exact"/>
              <w:ind w:left="17"/>
              <w:jc w:val="center"/>
              <w:rPr>
                <w:sz w:val="28"/>
              </w:rPr>
            </w:pPr>
            <w:r>
              <w:rPr>
                <w:sz w:val="28"/>
              </w:rPr>
              <w:lastRenderedPageBreak/>
              <w:t>4</w:t>
            </w:r>
          </w:p>
        </w:tc>
        <w:tc>
          <w:tcPr>
            <w:tcW w:w="2658" w:type="dxa"/>
            <w:tcBorders>
              <w:bottom w:val="single" w:sz="4" w:space="0" w:color="auto"/>
            </w:tcBorders>
          </w:tcPr>
          <w:p w:rsidR="00FA27C9" w:rsidRDefault="00FA27C9" w:rsidP="00AC071A">
            <w:pPr>
              <w:pStyle w:val="TableParagraph"/>
              <w:spacing w:line="256" w:lineRule="auto"/>
              <w:ind w:left="110" w:right="1044"/>
              <w:rPr>
                <w:sz w:val="28"/>
              </w:rPr>
            </w:pPr>
            <w:r>
              <w:rPr>
                <w:sz w:val="28"/>
              </w:rPr>
              <w:t>Художник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зрелище</w:t>
            </w:r>
          </w:p>
        </w:tc>
        <w:tc>
          <w:tcPr>
            <w:tcW w:w="1693" w:type="dxa"/>
            <w:tcBorders>
              <w:bottom w:val="single" w:sz="4" w:space="0" w:color="auto"/>
            </w:tcBorders>
          </w:tcPr>
          <w:p w:rsidR="00FA27C9" w:rsidRDefault="00FA27C9" w:rsidP="00AC071A">
            <w:pPr>
              <w:pStyle w:val="TableParagraph"/>
              <w:spacing w:line="318" w:lineRule="exact"/>
              <w:ind w:left="17"/>
              <w:jc w:val="center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  <w:tc>
          <w:tcPr>
            <w:tcW w:w="4977" w:type="dxa"/>
            <w:tcBorders>
              <w:bottom w:val="single" w:sz="4" w:space="0" w:color="auto"/>
            </w:tcBorders>
          </w:tcPr>
          <w:p w:rsidR="00FA27C9" w:rsidRDefault="00FA27C9" w:rsidP="00AC071A">
            <w:pPr>
              <w:pStyle w:val="TableParagraph"/>
              <w:spacing w:line="318" w:lineRule="exact"/>
              <w:ind w:left="109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«Живопись»</w:t>
            </w:r>
          </w:p>
          <w:p w:rsidR="00FA27C9" w:rsidRDefault="00FA27C9" w:rsidP="00AC071A">
            <w:pPr>
              <w:pStyle w:val="TableParagraph"/>
              <w:spacing w:before="23" w:line="261" w:lineRule="auto"/>
              <w:ind w:left="109" w:right="127"/>
              <w:rPr>
                <w:sz w:val="28"/>
              </w:rPr>
            </w:pPr>
            <w:r>
              <w:rPr>
                <w:sz w:val="28"/>
              </w:rPr>
              <w:t>Сюжетная композиция «В цирке»,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использование гуаши или карандаша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акварели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(по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памяти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представлению).</w:t>
            </w:r>
          </w:p>
          <w:p w:rsidR="00FA27C9" w:rsidRDefault="00FA27C9" w:rsidP="00AC071A">
            <w:pPr>
              <w:pStyle w:val="TableParagraph"/>
              <w:spacing w:before="4"/>
              <w:rPr>
                <w:b/>
                <w:sz w:val="29"/>
              </w:rPr>
            </w:pPr>
          </w:p>
          <w:p w:rsidR="00FA27C9" w:rsidRDefault="00FA27C9" w:rsidP="00AC071A">
            <w:pPr>
              <w:pStyle w:val="TableParagraph"/>
              <w:spacing w:before="1"/>
              <w:ind w:left="109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«Живопись»</w:t>
            </w:r>
          </w:p>
          <w:p w:rsidR="00FA27C9" w:rsidRDefault="00FA27C9" w:rsidP="00AC071A">
            <w:pPr>
              <w:pStyle w:val="TableParagraph"/>
              <w:spacing w:before="24" w:line="259" w:lineRule="auto"/>
              <w:ind w:left="109" w:right="364"/>
              <w:rPr>
                <w:sz w:val="28"/>
              </w:rPr>
            </w:pPr>
            <w:r>
              <w:rPr>
                <w:sz w:val="28"/>
              </w:rPr>
              <w:t>Художник в театре: эскиз занавеса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(или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декораций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сцены)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спектакля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сказочным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сюжетом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(сказка</w:t>
            </w:r>
          </w:p>
          <w:p w:rsidR="00FA27C9" w:rsidRDefault="00FA27C9" w:rsidP="00AC071A">
            <w:pPr>
              <w:pStyle w:val="TableParagraph"/>
              <w:spacing w:before="1"/>
              <w:ind w:left="109"/>
              <w:rPr>
                <w:sz w:val="28"/>
              </w:rPr>
            </w:pPr>
            <w:r>
              <w:rPr>
                <w:sz w:val="28"/>
              </w:rPr>
              <w:t>по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выбору).</w:t>
            </w:r>
          </w:p>
          <w:p w:rsidR="00FA27C9" w:rsidRDefault="00FA27C9" w:rsidP="00AC071A">
            <w:pPr>
              <w:pStyle w:val="TableParagraph"/>
              <w:spacing w:before="9"/>
              <w:rPr>
                <w:b/>
                <w:sz w:val="32"/>
              </w:rPr>
            </w:pPr>
          </w:p>
          <w:p w:rsidR="00FA27C9" w:rsidRDefault="00FA27C9" w:rsidP="00AC071A">
            <w:pPr>
              <w:pStyle w:val="TableParagraph"/>
              <w:ind w:left="109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2"/>
                <w:sz w:val="28"/>
              </w:rPr>
              <w:t xml:space="preserve"> </w:t>
            </w:r>
            <w:r>
              <w:rPr>
                <w:i/>
                <w:sz w:val="28"/>
              </w:rPr>
              <w:t>«Скульптура»</w:t>
            </w:r>
          </w:p>
          <w:p w:rsidR="00FA27C9" w:rsidRDefault="00FA27C9" w:rsidP="00AC071A">
            <w:pPr>
              <w:pStyle w:val="TableParagraph"/>
              <w:spacing w:before="24" w:line="259" w:lineRule="auto"/>
              <w:ind w:left="109" w:right="170"/>
              <w:rPr>
                <w:sz w:val="28"/>
              </w:rPr>
            </w:pPr>
            <w:r>
              <w:rPr>
                <w:sz w:val="28"/>
              </w:rPr>
              <w:t>Лепка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сказочного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персонажа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основе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сюжета известной сказки или создание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этого персонажа путём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бумагопластики.</w:t>
            </w: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before="8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ind w:left="109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«Графика»</w:t>
            </w:r>
          </w:p>
          <w:p w:rsidR="00FA27C9" w:rsidRDefault="00FA27C9" w:rsidP="00AC071A">
            <w:pPr>
              <w:pStyle w:val="TableParagraph"/>
              <w:spacing w:before="24" w:line="256" w:lineRule="auto"/>
              <w:ind w:left="109" w:right="149"/>
              <w:rPr>
                <w:sz w:val="28"/>
              </w:rPr>
            </w:pPr>
            <w:r>
              <w:rPr>
                <w:sz w:val="28"/>
              </w:rPr>
              <w:t>Изображение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лица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человека.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Строение,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пропорции, взаиморасположение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частей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лица.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Эскиз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маски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</w:p>
          <w:p w:rsidR="00FA27C9" w:rsidRDefault="00FA27C9" w:rsidP="00AC071A">
            <w:pPr>
              <w:pStyle w:val="TableParagraph"/>
              <w:spacing w:before="11" w:line="256" w:lineRule="auto"/>
              <w:ind w:left="109" w:right="298"/>
              <w:rPr>
                <w:sz w:val="28"/>
              </w:rPr>
            </w:pPr>
            <w:r>
              <w:rPr>
                <w:sz w:val="28"/>
              </w:rPr>
              <w:t>маскарада: изображение лица – маски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персонажа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ярко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выраженным</w:t>
            </w:r>
          </w:p>
          <w:p w:rsidR="00FA27C9" w:rsidRDefault="00FA27C9" w:rsidP="00AC071A">
            <w:pPr>
              <w:pStyle w:val="TableParagraph"/>
              <w:spacing w:before="2" w:line="256" w:lineRule="auto"/>
              <w:ind w:left="109" w:right="497"/>
              <w:rPr>
                <w:sz w:val="28"/>
              </w:rPr>
            </w:pPr>
            <w:r>
              <w:rPr>
                <w:sz w:val="28"/>
              </w:rPr>
              <w:t>характером.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Аппликация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цветной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бумаги.</w:t>
            </w:r>
          </w:p>
          <w:p w:rsidR="00FA27C9" w:rsidRDefault="00FA27C9" w:rsidP="00AC071A">
            <w:pPr>
              <w:pStyle w:val="TableParagraph"/>
              <w:spacing w:before="10"/>
              <w:ind w:left="109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«Азбука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цифровой графики»</w:t>
            </w:r>
          </w:p>
        </w:tc>
        <w:tc>
          <w:tcPr>
            <w:tcW w:w="4783" w:type="dxa"/>
            <w:tcBorders>
              <w:bottom w:val="single" w:sz="4" w:space="0" w:color="auto"/>
            </w:tcBorders>
          </w:tcPr>
          <w:p w:rsidR="00FA27C9" w:rsidRDefault="00FA27C9" w:rsidP="00AC071A">
            <w:pPr>
              <w:pStyle w:val="TableParagraph"/>
              <w:spacing w:line="318" w:lineRule="exact"/>
              <w:ind w:left="110"/>
              <w:jc w:val="both"/>
              <w:rPr>
                <w:sz w:val="28"/>
              </w:rPr>
            </w:pPr>
            <w:r>
              <w:rPr>
                <w:sz w:val="28"/>
              </w:rPr>
              <w:t>Создание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сюжетной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композиции</w:t>
            </w:r>
          </w:p>
          <w:p w:rsidR="00FA27C9" w:rsidRDefault="00FA27C9" w:rsidP="00AC071A">
            <w:pPr>
              <w:pStyle w:val="TableParagraph"/>
              <w:spacing w:before="23" w:line="256" w:lineRule="auto"/>
              <w:ind w:left="110" w:right="346"/>
              <w:jc w:val="both"/>
              <w:rPr>
                <w:sz w:val="28"/>
              </w:rPr>
            </w:pPr>
            <w:r>
              <w:rPr>
                <w:sz w:val="28"/>
              </w:rPr>
              <w:t>«В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цирке»,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использованием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гуаши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или карандаша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акварели.</w:t>
            </w: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1"/>
              </w:rPr>
            </w:pPr>
          </w:p>
          <w:p w:rsidR="00FA27C9" w:rsidRDefault="00FA27C9" w:rsidP="00AC071A">
            <w:pPr>
              <w:pStyle w:val="TableParagraph"/>
              <w:ind w:left="110"/>
              <w:jc w:val="both"/>
              <w:rPr>
                <w:sz w:val="28"/>
              </w:rPr>
            </w:pPr>
            <w:r>
              <w:rPr>
                <w:sz w:val="28"/>
              </w:rPr>
              <w:t>Приобретение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представления</w:t>
            </w:r>
          </w:p>
          <w:p w:rsidR="00FA27C9" w:rsidRDefault="00FA27C9" w:rsidP="00AC071A">
            <w:pPr>
              <w:pStyle w:val="TableParagraph"/>
              <w:spacing w:before="24" w:line="259" w:lineRule="auto"/>
              <w:ind w:left="110" w:right="299"/>
              <w:jc w:val="both"/>
              <w:rPr>
                <w:sz w:val="28"/>
              </w:rPr>
            </w:pPr>
            <w:r>
              <w:rPr>
                <w:sz w:val="28"/>
              </w:rPr>
              <w:t>о деятельности художника в театре.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Создание красками эскиза занавеса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или эскиза декораций к выбранному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сюжету.</w:t>
            </w:r>
          </w:p>
          <w:p w:rsidR="00FA27C9" w:rsidRDefault="00FA27C9" w:rsidP="00AC071A">
            <w:pPr>
              <w:pStyle w:val="TableParagraph"/>
              <w:spacing w:before="8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line="256" w:lineRule="auto"/>
              <w:ind w:left="110" w:right="811"/>
              <w:rPr>
                <w:sz w:val="28"/>
              </w:rPr>
            </w:pPr>
            <w:r>
              <w:rPr>
                <w:sz w:val="28"/>
              </w:rPr>
              <w:t>Выполнение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творческой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лепке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сказочного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персонажа</w:t>
            </w:r>
          </w:p>
          <w:p w:rsidR="00FA27C9" w:rsidRDefault="00FA27C9" w:rsidP="00AC071A">
            <w:pPr>
              <w:pStyle w:val="TableParagraph"/>
              <w:spacing w:before="3" w:line="256" w:lineRule="auto"/>
              <w:ind w:left="110" w:right="415"/>
              <w:rPr>
                <w:sz w:val="28"/>
              </w:rPr>
            </w:pPr>
            <w:r>
              <w:rPr>
                <w:sz w:val="28"/>
              </w:rPr>
              <w:t>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основе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сюжета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известной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сказки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(или создание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этого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персонажа</w:t>
            </w:r>
          </w:p>
          <w:p w:rsidR="00FA27C9" w:rsidRDefault="00FA27C9" w:rsidP="00AC071A">
            <w:pPr>
              <w:pStyle w:val="TableParagraph"/>
              <w:spacing w:before="10" w:line="256" w:lineRule="auto"/>
              <w:ind w:left="110" w:right="123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технике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бумагопластики, по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выбору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учителя).</w:t>
            </w:r>
          </w:p>
          <w:p w:rsidR="00FA27C9" w:rsidRDefault="00FA27C9" w:rsidP="00AC071A">
            <w:pPr>
              <w:pStyle w:val="TableParagraph"/>
              <w:spacing w:before="10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ind w:left="110"/>
              <w:rPr>
                <w:sz w:val="28"/>
              </w:rPr>
            </w:pPr>
            <w:r>
              <w:rPr>
                <w:sz w:val="28"/>
              </w:rPr>
              <w:t>Приобретение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знаний</w:t>
            </w:r>
          </w:p>
          <w:p w:rsidR="00FA27C9" w:rsidRDefault="00FA27C9" w:rsidP="00AC071A">
            <w:pPr>
              <w:pStyle w:val="TableParagraph"/>
              <w:spacing w:before="24" w:line="256" w:lineRule="auto"/>
              <w:ind w:left="110" w:right="1013"/>
              <w:rPr>
                <w:sz w:val="28"/>
              </w:rPr>
            </w:pPr>
            <w:r>
              <w:rPr>
                <w:sz w:val="28"/>
              </w:rPr>
              <w:t>об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основных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пропорциях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лица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человека,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симметричном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расположении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частей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лица.</w:t>
            </w:r>
          </w:p>
          <w:p w:rsidR="00FA27C9" w:rsidRDefault="00FA27C9" w:rsidP="00AC071A">
            <w:pPr>
              <w:pStyle w:val="TableParagraph"/>
              <w:spacing w:before="11" w:line="256" w:lineRule="auto"/>
              <w:ind w:left="110" w:right="1458"/>
              <w:rPr>
                <w:sz w:val="28"/>
              </w:rPr>
            </w:pPr>
            <w:r>
              <w:rPr>
                <w:sz w:val="28"/>
              </w:rPr>
              <w:t>Рисование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портрета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(лица)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человека.</w:t>
            </w:r>
          </w:p>
          <w:p w:rsidR="00FA27C9" w:rsidRDefault="00FA27C9" w:rsidP="00AC071A">
            <w:pPr>
              <w:pStyle w:val="TableParagraph"/>
              <w:spacing w:before="2" w:line="256" w:lineRule="auto"/>
              <w:ind w:left="110" w:right="944"/>
              <w:rPr>
                <w:sz w:val="28"/>
              </w:rPr>
            </w:pPr>
            <w:r>
              <w:rPr>
                <w:sz w:val="28"/>
              </w:rPr>
              <w:t>Создание маски сказочного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персонажа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ярко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выраженным</w:t>
            </w:r>
          </w:p>
          <w:p w:rsidR="00FA27C9" w:rsidRDefault="00FA27C9" w:rsidP="00AC071A">
            <w:pPr>
              <w:pStyle w:val="TableParagraph"/>
              <w:spacing w:before="10"/>
              <w:ind w:left="110"/>
              <w:rPr>
                <w:sz w:val="28"/>
              </w:rPr>
            </w:pPr>
            <w:r>
              <w:rPr>
                <w:sz w:val="28"/>
              </w:rPr>
              <w:t>характером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лица</w:t>
            </w:r>
          </w:p>
        </w:tc>
      </w:tr>
      <w:tr w:rsidR="00FA27C9" w:rsidTr="00FA27C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9391"/>
        </w:trPr>
        <w:tc>
          <w:tcPr>
            <w:tcW w:w="742" w:type="dxa"/>
            <w:tcBorders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1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4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spacing w:line="256" w:lineRule="auto"/>
              <w:ind w:left="109" w:right="213"/>
              <w:rPr>
                <w:sz w:val="28"/>
              </w:rPr>
            </w:pPr>
            <w:r>
              <w:rPr>
                <w:sz w:val="28"/>
              </w:rPr>
              <w:t>Изображение и изучение мимики лица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 программе Paint (или другом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графическом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редакторе).</w:t>
            </w:r>
          </w:p>
          <w:p w:rsidR="00FA27C9" w:rsidRDefault="00FA27C9" w:rsidP="00AC071A">
            <w:pPr>
              <w:pStyle w:val="TableParagraph"/>
              <w:spacing w:before="8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ind w:left="109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«Графика»</w:t>
            </w:r>
          </w:p>
          <w:p w:rsidR="00FA27C9" w:rsidRDefault="00FA27C9" w:rsidP="00AC071A">
            <w:pPr>
              <w:pStyle w:val="TableParagraph"/>
              <w:spacing w:before="24"/>
              <w:ind w:left="109"/>
              <w:rPr>
                <w:sz w:val="28"/>
              </w:rPr>
            </w:pPr>
            <w:r>
              <w:rPr>
                <w:sz w:val="28"/>
              </w:rPr>
              <w:t>Эскиз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плаката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афиши.</w:t>
            </w:r>
          </w:p>
          <w:p w:rsidR="00FA27C9" w:rsidRDefault="00FA27C9" w:rsidP="00AC071A">
            <w:pPr>
              <w:pStyle w:val="TableParagraph"/>
              <w:spacing w:before="24" w:line="264" w:lineRule="auto"/>
              <w:ind w:left="109" w:right="415"/>
              <w:rPr>
                <w:sz w:val="28"/>
              </w:rPr>
            </w:pPr>
            <w:r>
              <w:rPr>
                <w:sz w:val="28"/>
              </w:rPr>
              <w:t>Совмещение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шрифта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изображения.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Особенности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композиции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плаката.</w:t>
            </w:r>
          </w:p>
          <w:p w:rsidR="00FA27C9" w:rsidRDefault="00FA27C9" w:rsidP="00AC071A">
            <w:pPr>
              <w:pStyle w:val="TableParagraph"/>
              <w:spacing w:line="312" w:lineRule="exact"/>
              <w:ind w:left="109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«Азбука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цифровой графики»</w:t>
            </w:r>
          </w:p>
          <w:p w:rsidR="00FA27C9" w:rsidRDefault="00FA27C9" w:rsidP="00AC071A">
            <w:pPr>
              <w:pStyle w:val="TableParagraph"/>
              <w:spacing w:before="24" w:line="259" w:lineRule="auto"/>
              <w:ind w:left="109" w:right="206"/>
              <w:rPr>
                <w:sz w:val="28"/>
              </w:rPr>
            </w:pPr>
            <w:r>
              <w:rPr>
                <w:sz w:val="28"/>
              </w:rPr>
              <w:t>Совмещение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помощью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графического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редактора векторного изображения,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фотографии и шрифта для создания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плаката или поздравительной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открытки.</w:t>
            </w:r>
          </w:p>
          <w:p w:rsidR="00FA27C9" w:rsidRDefault="00FA27C9" w:rsidP="00AC071A">
            <w:pPr>
              <w:pStyle w:val="TableParagraph"/>
              <w:spacing w:before="6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line="256" w:lineRule="auto"/>
              <w:ind w:left="109" w:right="692"/>
              <w:rPr>
                <w:sz w:val="28"/>
              </w:rPr>
            </w:pPr>
            <w:r>
              <w:rPr>
                <w:i/>
                <w:sz w:val="28"/>
              </w:rPr>
              <w:t xml:space="preserve">Модуль «Живопись» </w:t>
            </w:r>
            <w:r>
              <w:rPr>
                <w:sz w:val="28"/>
              </w:rPr>
              <w:t>Тематическая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композиция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«Праздник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городе».</w:t>
            </w:r>
          </w:p>
          <w:p w:rsidR="00FA27C9" w:rsidRDefault="00FA27C9" w:rsidP="00AC071A">
            <w:pPr>
              <w:pStyle w:val="TableParagraph"/>
              <w:spacing w:before="2" w:line="264" w:lineRule="auto"/>
              <w:ind w:left="109" w:right="470"/>
              <w:rPr>
                <w:sz w:val="28"/>
              </w:rPr>
            </w:pPr>
            <w:r>
              <w:rPr>
                <w:sz w:val="28"/>
              </w:rPr>
              <w:t>Гуашь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цветной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бумаге,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возможно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совмещение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наклейками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виде</w:t>
            </w:r>
          </w:p>
          <w:p w:rsidR="00FA27C9" w:rsidRDefault="00FA27C9" w:rsidP="00AC071A">
            <w:pPr>
              <w:pStyle w:val="TableParagraph"/>
              <w:spacing w:line="312" w:lineRule="exact"/>
              <w:ind w:left="109"/>
              <w:rPr>
                <w:sz w:val="28"/>
              </w:rPr>
            </w:pPr>
            <w:r>
              <w:rPr>
                <w:sz w:val="28"/>
              </w:rPr>
              <w:t>коллажа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или аппликации.</w:t>
            </w: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FA27C9" w:rsidRDefault="00FA27C9" w:rsidP="00AC071A">
            <w:pPr>
              <w:pStyle w:val="TableParagraph"/>
              <w:spacing w:line="256" w:lineRule="auto"/>
              <w:ind w:left="109" w:right="692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«Декоративно-прикладное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искусство»</w:t>
            </w:r>
          </w:p>
          <w:p w:rsidR="00FA27C9" w:rsidRDefault="00FA27C9" w:rsidP="00AC071A">
            <w:pPr>
              <w:pStyle w:val="TableParagraph"/>
              <w:spacing w:before="2" w:line="256" w:lineRule="auto"/>
              <w:ind w:left="109" w:right="1689"/>
              <w:rPr>
                <w:sz w:val="28"/>
              </w:rPr>
            </w:pPr>
            <w:r>
              <w:rPr>
                <w:sz w:val="28"/>
              </w:rPr>
              <w:t>Проектирование (эскизы)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декоративных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украшений.</w:t>
            </w:r>
          </w:p>
          <w:p w:rsidR="00FA27C9" w:rsidRDefault="00FA27C9" w:rsidP="00AC071A">
            <w:pPr>
              <w:pStyle w:val="TableParagraph"/>
              <w:spacing w:before="10"/>
              <w:ind w:left="109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«Восприятие</w:t>
            </w:r>
            <w:r>
              <w:rPr>
                <w:i/>
                <w:spacing w:val="-11"/>
                <w:sz w:val="28"/>
              </w:rPr>
              <w:t xml:space="preserve"> </w:t>
            </w:r>
            <w:r>
              <w:rPr>
                <w:i/>
                <w:sz w:val="28"/>
              </w:rPr>
              <w:t>произведений</w:t>
            </w:r>
          </w:p>
        </w:tc>
        <w:tc>
          <w:tcPr>
            <w:tcW w:w="4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spacing w:line="256" w:lineRule="auto"/>
              <w:ind w:left="110" w:right="2385"/>
              <w:rPr>
                <w:sz w:val="28"/>
              </w:rPr>
            </w:pPr>
            <w:r>
              <w:rPr>
                <w:sz w:val="28"/>
              </w:rPr>
              <w:t>(для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карнавала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спектакля).</w:t>
            </w: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before="8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line="256" w:lineRule="auto"/>
              <w:ind w:left="110" w:right="973"/>
              <w:rPr>
                <w:sz w:val="28"/>
              </w:rPr>
            </w:pPr>
            <w:r>
              <w:rPr>
                <w:sz w:val="28"/>
              </w:rPr>
              <w:t>Приобретение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знаний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работе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художников над плакатами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афишами.</w:t>
            </w:r>
          </w:p>
          <w:p w:rsidR="00FA27C9" w:rsidRDefault="00FA27C9" w:rsidP="00AC071A">
            <w:pPr>
              <w:pStyle w:val="TableParagraph"/>
              <w:spacing w:before="11"/>
              <w:ind w:left="110"/>
              <w:rPr>
                <w:sz w:val="28"/>
              </w:rPr>
            </w:pPr>
            <w:r>
              <w:rPr>
                <w:sz w:val="28"/>
              </w:rPr>
              <w:t>Выполнение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творческой</w:t>
            </w:r>
          </w:p>
          <w:p w:rsidR="00FA27C9" w:rsidRDefault="00FA27C9" w:rsidP="00AC071A">
            <w:pPr>
              <w:pStyle w:val="TableParagraph"/>
              <w:spacing w:before="23" w:line="256" w:lineRule="auto"/>
              <w:ind w:left="110" w:right="1136"/>
              <w:rPr>
                <w:sz w:val="28"/>
              </w:rPr>
            </w:pPr>
            <w:r>
              <w:rPr>
                <w:sz w:val="28"/>
              </w:rPr>
              <w:t>композиции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эскиза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афиши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выбранному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спектаклю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фильму.</w:t>
            </w: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before="11"/>
              <w:rPr>
                <w:b/>
                <w:sz w:val="31"/>
              </w:rPr>
            </w:pPr>
          </w:p>
          <w:p w:rsidR="00FA27C9" w:rsidRDefault="00FA27C9" w:rsidP="00AC071A">
            <w:pPr>
              <w:pStyle w:val="TableParagraph"/>
              <w:spacing w:line="256" w:lineRule="auto"/>
              <w:ind w:left="110" w:right="177"/>
              <w:rPr>
                <w:sz w:val="28"/>
              </w:rPr>
            </w:pPr>
            <w:r>
              <w:rPr>
                <w:sz w:val="28"/>
              </w:rPr>
              <w:t>Ознакомление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работой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художников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оформлению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праздников.</w:t>
            </w:r>
          </w:p>
          <w:p w:rsidR="00FA27C9" w:rsidRDefault="00FA27C9" w:rsidP="00AC071A">
            <w:pPr>
              <w:pStyle w:val="TableParagraph"/>
              <w:spacing w:before="2"/>
              <w:ind w:left="110"/>
              <w:rPr>
                <w:sz w:val="28"/>
              </w:rPr>
            </w:pPr>
            <w:r>
              <w:rPr>
                <w:sz w:val="28"/>
              </w:rPr>
              <w:t>Выполнение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тематической</w:t>
            </w:r>
          </w:p>
          <w:p w:rsidR="00FA27C9" w:rsidRDefault="00FA27C9" w:rsidP="00AC071A">
            <w:pPr>
              <w:pStyle w:val="TableParagraph"/>
              <w:spacing w:before="31"/>
              <w:ind w:left="110"/>
              <w:rPr>
                <w:sz w:val="28"/>
              </w:rPr>
            </w:pPr>
            <w:r>
              <w:rPr>
                <w:sz w:val="28"/>
              </w:rPr>
              <w:t>композиции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«Праздник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городе»</w:t>
            </w:r>
          </w:p>
          <w:p w:rsidR="00FA27C9" w:rsidRDefault="00FA27C9" w:rsidP="00AC071A">
            <w:pPr>
              <w:pStyle w:val="TableParagraph"/>
              <w:spacing w:before="24" w:line="256" w:lineRule="auto"/>
              <w:ind w:left="110" w:right="378"/>
              <w:rPr>
                <w:sz w:val="28"/>
              </w:rPr>
            </w:pPr>
            <w:r>
              <w:rPr>
                <w:sz w:val="28"/>
              </w:rPr>
              <w:t>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основе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наблюдений, по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памяти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представлению.</w:t>
            </w:r>
          </w:p>
          <w:p w:rsidR="00FA27C9" w:rsidRDefault="00FA27C9" w:rsidP="00AC071A">
            <w:pPr>
              <w:pStyle w:val="TableParagraph"/>
              <w:spacing w:before="11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ind w:left="110"/>
              <w:rPr>
                <w:sz w:val="28"/>
              </w:rPr>
            </w:pPr>
            <w:r>
              <w:rPr>
                <w:sz w:val="28"/>
              </w:rPr>
              <w:t>Приобретение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опыта</w:t>
            </w:r>
          </w:p>
          <w:p w:rsidR="00FA27C9" w:rsidRDefault="00FA27C9" w:rsidP="00AC071A">
            <w:pPr>
              <w:pStyle w:val="TableParagraph"/>
              <w:spacing w:before="24"/>
              <w:ind w:left="110"/>
              <w:rPr>
                <w:sz w:val="28"/>
              </w:rPr>
            </w:pPr>
            <w:r>
              <w:rPr>
                <w:sz w:val="28"/>
              </w:rPr>
              <w:t>по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организации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праздника</w:t>
            </w:r>
          </w:p>
          <w:p w:rsidR="00FA27C9" w:rsidRDefault="00FA27C9" w:rsidP="00AC071A">
            <w:pPr>
              <w:pStyle w:val="TableParagraph"/>
              <w:spacing w:before="23" w:line="256" w:lineRule="auto"/>
              <w:ind w:left="110" w:right="1798"/>
              <w:rPr>
                <w:sz w:val="28"/>
              </w:rPr>
            </w:pPr>
            <w:r>
              <w:rPr>
                <w:sz w:val="28"/>
              </w:rPr>
              <w:t>«Школьный</w:t>
            </w:r>
            <w:r>
              <w:rPr>
                <w:spacing w:val="6"/>
                <w:sz w:val="28"/>
              </w:rPr>
              <w:t xml:space="preserve"> </w:t>
            </w:r>
            <w:r>
              <w:rPr>
                <w:sz w:val="28"/>
              </w:rPr>
              <w:t>карнавал»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использованием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работ</w:t>
            </w:r>
          </w:p>
          <w:p w:rsidR="00FA27C9" w:rsidRDefault="00FA27C9" w:rsidP="00AC071A">
            <w:pPr>
              <w:pStyle w:val="TableParagraph"/>
              <w:spacing w:before="10"/>
              <w:ind w:left="110"/>
              <w:rPr>
                <w:sz w:val="28"/>
              </w:rPr>
            </w:pPr>
            <w:r>
              <w:rPr>
                <w:sz w:val="28"/>
              </w:rPr>
              <w:t>обучающихся</w:t>
            </w:r>
          </w:p>
        </w:tc>
      </w:tr>
    </w:tbl>
    <w:p w:rsidR="00FA27C9" w:rsidRDefault="00FA27C9" w:rsidP="001652CF">
      <w:pPr>
        <w:pStyle w:val="Heading2"/>
        <w:tabs>
          <w:tab w:val="left" w:pos="327"/>
        </w:tabs>
        <w:spacing w:before="79"/>
        <w:ind w:left="216"/>
      </w:pPr>
    </w:p>
    <w:tbl>
      <w:tblPr>
        <w:tblStyle w:val="TableNormal"/>
        <w:tblW w:w="14853" w:type="dxa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42"/>
        <w:gridCol w:w="2658"/>
        <w:gridCol w:w="1693"/>
        <w:gridCol w:w="4977"/>
        <w:gridCol w:w="4783"/>
      </w:tblGrid>
      <w:tr w:rsidR="00FA27C9" w:rsidRPr="001C6D12" w:rsidTr="00FA27C9">
        <w:trPr>
          <w:trHeight w:val="1740"/>
        </w:trPr>
        <w:tc>
          <w:tcPr>
            <w:tcW w:w="742" w:type="dxa"/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2658" w:type="dxa"/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1693" w:type="dxa"/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4977" w:type="dxa"/>
          </w:tcPr>
          <w:p w:rsidR="00FA27C9" w:rsidRDefault="00FA27C9" w:rsidP="00AC071A">
            <w:pPr>
              <w:pStyle w:val="TableParagraph"/>
              <w:spacing w:line="318" w:lineRule="exact"/>
              <w:ind w:left="109"/>
              <w:rPr>
                <w:i/>
                <w:sz w:val="28"/>
              </w:rPr>
            </w:pPr>
            <w:r>
              <w:rPr>
                <w:i/>
                <w:sz w:val="28"/>
              </w:rPr>
              <w:t>искусства»</w:t>
            </w:r>
          </w:p>
          <w:p w:rsidR="00FA27C9" w:rsidRDefault="00FA27C9" w:rsidP="00AC071A">
            <w:pPr>
              <w:pStyle w:val="TableParagraph"/>
              <w:spacing w:before="23" w:line="256" w:lineRule="auto"/>
              <w:ind w:left="109" w:right="701"/>
              <w:rPr>
                <w:sz w:val="28"/>
              </w:rPr>
            </w:pPr>
            <w:r>
              <w:rPr>
                <w:sz w:val="28"/>
              </w:rPr>
              <w:t>Виды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пространственных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искусств: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виды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определяются</w:t>
            </w:r>
          </w:p>
          <w:p w:rsidR="00FA27C9" w:rsidRDefault="00FA27C9" w:rsidP="00AC071A">
            <w:pPr>
              <w:pStyle w:val="TableParagraph"/>
              <w:spacing w:before="10"/>
              <w:ind w:left="109"/>
              <w:rPr>
                <w:sz w:val="28"/>
              </w:rPr>
            </w:pPr>
            <w:r>
              <w:rPr>
                <w:sz w:val="28"/>
              </w:rPr>
              <w:t>по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назначению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произведений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жизни</w:t>
            </w:r>
          </w:p>
          <w:p w:rsidR="00FA27C9" w:rsidRDefault="00FA27C9" w:rsidP="00AC071A">
            <w:pPr>
              <w:pStyle w:val="TableParagraph"/>
              <w:spacing w:before="24"/>
              <w:ind w:left="109"/>
              <w:rPr>
                <w:sz w:val="28"/>
              </w:rPr>
            </w:pPr>
            <w:r>
              <w:rPr>
                <w:sz w:val="28"/>
              </w:rPr>
              <w:t>людей</w:t>
            </w:r>
          </w:p>
        </w:tc>
        <w:tc>
          <w:tcPr>
            <w:tcW w:w="4783" w:type="dxa"/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</w:tr>
      <w:tr w:rsidR="00FA27C9" w:rsidRPr="001C6D12" w:rsidTr="00FA27C9">
        <w:trPr>
          <w:trHeight w:val="7302"/>
        </w:trPr>
        <w:tc>
          <w:tcPr>
            <w:tcW w:w="742" w:type="dxa"/>
          </w:tcPr>
          <w:p w:rsidR="00FA27C9" w:rsidRDefault="00FA27C9" w:rsidP="00AC071A">
            <w:pPr>
              <w:pStyle w:val="TableParagraph"/>
              <w:spacing w:line="318" w:lineRule="exact"/>
              <w:ind w:left="17"/>
              <w:jc w:val="center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2658" w:type="dxa"/>
            <w:tcBorders>
              <w:bottom w:val="single" w:sz="4" w:space="0" w:color="auto"/>
            </w:tcBorders>
          </w:tcPr>
          <w:p w:rsidR="00FA27C9" w:rsidRDefault="00FA27C9" w:rsidP="00AC071A">
            <w:pPr>
              <w:pStyle w:val="TableParagraph"/>
              <w:spacing w:line="318" w:lineRule="exact"/>
              <w:ind w:left="110"/>
              <w:rPr>
                <w:sz w:val="28"/>
              </w:rPr>
            </w:pPr>
            <w:r>
              <w:rPr>
                <w:sz w:val="28"/>
              </w:rPr>
              <w:t>Художник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музей</w:t>
            </w:r>
          </w:p>
        </w:tc>
        <w:tc>
          <w:tcPr>
            <w:tcW w:w="1693" w:type="dxa"/>
            <w:tcBorders>
              <w:bottom w:val="single" w:sz="4" w:space="0" w:color="auto"/>
            </w:tcBorders>
          </w:tcPr>
          <w:p w:rsidR="00FA27C9" w:rsidRDefault="00FA27C9" w:rsidP="00AC071A">
            <w:pPr>
              <w:pStyle w:val="TableParagraph"/>
              <w:spacing w:line="318" w:lineRule="exact"/>
              <w:ind w:left="692" w:right="671"/>
              <w:jc w:val="center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4977" w:type="dxa"/>
            <w:tcBorders>
              <w:bottom w:val="single" w:sz="4" w:space="0" w:color="auto"/>
            </w:tcBorders>
          </w:tcPr>
          <w:p w:rsidR="00FA27C9" w:rsidRDefault="00FA27C9" w:rsidP="00AC071A">
            <w:pPr>
              <w:pStyle w:val="TableParagraph"/>
              <w:spacing w:line="256" w:lineRule="auto"/>
              <w:ind w:left="109" w:right="6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«Восприятие произведений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FA27C9" w:rsidRDefault="00FA27C9" w:rsidP="00AC071A">
            <w:pPr>
              <w:pStyle w:val="TableParagraph"/>
              <w:spacing w:line="259" w:lineRule="auto"/>
              <w:ind w:left="109" w:right="496"/>
              <w:rPr>
                <w:sz w:val="28"/>
              </w:rPr>
            </w:pPr>
            <w:r>
              <w:rPr>
                <w:sz w:val="28"/>
              </w:rPr>
              <w:t>Осознание значимости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увлекательности посещения музеев;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посещение знаменитого музея как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событие;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интерес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коллекции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музея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искусству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целом.</w:t>
            </w:r>
          </w:p>
          <w:p w:rsidR="00FA27C9" w:rsidRDefault="00FA27C9" w:rsidP="00AC071A">
            <w:pPr>
              <w:pStyle w:val="TableParagraph"/>
              <w:spacing w:line="259" w:lineRule="auto"/>
              <w:ind w:left="109" w:right="417"/>
              <w:rPr>
                <w:sz w:val="28"/>
              </w:rPr>
            </w:pPr>
            <w:r>
              <w:rPr>
                <w:i/>
                <w:sz w:val="28"/>
              </w:rPr>
              <w:t>Модуль «Азбука цифровой графики»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Виртуальные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путешествия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главные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художественные музеи и музеи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местные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выбору учителя).</w:t>
            </w:r>
          </w:p>
          <w:p w:rsidR="00FA27C9" w:rsidRDefault="00FA27C9" w:rsidP="00AC071A">
            <w:pPr>
              <w:pStyle w:val="TableParagraph"/>
              <w:spacing w:before="4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line="256" w:lineRule="auto"/>
              <w:ind w:left="109" w:right="6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«Восприятие произведений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FA27C9" w:rsidRDefault="00FA27C9" w:rsidP="00AC071A">
            <w:pPr>
              <w:pStyle w:val="TableParagraph"/>
              <w:spacing w:before="2" w:line="259" w:lineRule="auto"/>
              <w:ind w:left="109" w:right="117"/>
              <w:rPr>
                <w:sz w:val="28"/>
              </w:rPr>
            </w:pPr>
            <w:r>
              <w:rPr>
                <w:sz w:val="28"/>
              </w:rPr>
              <w:t>Жанры в изобразительном искусстве –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живописи,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графике,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скульптуре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определяются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предметом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изображения;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классификация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сравнение</w:t>
            </w:r>
          </w:p>
          <w:p w:rsidR="00FA27C9" w:rsidRDefault="00FA27C9" w:rsidP="00AC071A">
            <w:pPr>
              <w:pStyle w:val="TableParagraph"/>
              <w:spacing w:line="256" w:lineRule="auto"/>
              <w:ind w:left="109" w:right="546"/>
              <w:rPr>
                <w:sz w:val="28"/>
              </w:rPr>
            </w:pPr>
            <w:r>
              <w:rPr>
                <w:sz w:val="28"/>
              </w:rPr>
              <w:t>содержания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произведений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сходного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сюжета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(например,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портреты,</w:t>
            </w:r>
          </w:p>
          <w:p w:rsidR="00FA27C9" w:rsidRDefault="00FA27C9" w:rsidP="00AC071A">
            <w:pPr>
              <w:pStyle w:val="TableParagraph"/>
              <w:spacing w:before="10"/>
              <w:ind w:left="109"/>
              <w:rPr>
                <w:sz w:val="28"/>
              </w:rPr>
            </w:pPr>
            <w:r>
              <w:rPr>
                <w:sz w:val="28"/>
              </w:rPr>
              <w:t>пейзажи).</w:t>
            </w:r>
          </w:p>
        </w:tc>
        <w:tc>
          <w:tcPr>
            <w:tcW w:w="4783" w:type="dxa"/>
            <w:tcBorders>
              <w:bottom w:val="single" w:sz="4" w:space="0" w:color="auto"/>
            </w:tcBorders>
          </w:tcPr>
          <w:p w:rsidR="00FA27C9" w:rsidRDefault="00FA27C9" w:rsidP="00AC071A">
            <w:pPr>
              <w:pStyle w:val="TableParagraph"/>
              <w:spacing w:line="259" w:lineRule="auto"/>
              <w:ind w:left="110" w:right="276"/>
              <w:rPr>
                <w:sz w:val="28"/>
              </w:rPr>
            </w:pPr>
            <w:r>
              <w:rPr>
                <w:sz w:val="28"/>
              </w:rPr>
              <w:t>Понимание значения музеев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приобретение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умения,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где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находятся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 чему посвящены их коллекции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(например, краеведческий музей,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музей игрушек, транспорта, музеи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посуды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т.д.). Получение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знаний</w:t>
            </w:r>
          </w:p>
          <w:p w:rsidR="00FA27C9" w:rsidRDefault="00FA27C9" w:rsidP="00AC071A">
            <w:pPr>
              <w:pStyle w:val="TableParagraph"/>
              <w:spacing w:line="259" w:lineRule="auto"/>
              <w:ind w:left="110" w:right="147"/>
              <w:rPr>
                <w:sz w:val="28"/>
              </w:rPr>
            </w:pPr>
            <w:r>
              <w:rPr>
                <w:sz w:val="28"/>
              </w:rPr>
              <w:t>о том, что в России много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замечательных художественных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музеев,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формирование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представления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 коллекциях своих региональных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музеев.</w:t>
            </w:r>
          </w:p>
          <w:p w:rsidR="00FA27C9" w:rsidRDefault="00FA27C9" w:rsidP="00AC071A">
            <w:pPr>
              <w:pStyle w:val="TableParagraph"/>
              <w:spacing w:before="9"/>
              <w:rPr>
                <w:b/>
                <w:sz w:val="29"/>
              </w:rPr>
            </w:pPr>
          </w:p>
          <w:p w:rsidR="00FA27C9" w:rsidRDefault="00FA27C9" w:rsidP="00AC071A">
            <w:pPr>
              <w:pStyle w:val="TableParagraph"/>
              <w:spacing w:line="256" w:lineRule="auto"/>
              <w:ind w:left="110" w:right="252"/>
              <w:rPr>
                <w:sz w:val="28"/>
              </w:rPr>
            </w:pPr>
            <w:r>
              <w:rPr>
                <w:sz w:val="28"/>
              </w:rPr>
              <w:t>Приобретение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умения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называть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основные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жанры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живописи,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графики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 скульптуры,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определяемые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предметом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изображения.</w:t>
            </w:r>
          </w:p>
        </w:tc>
      </w:tr>
      <w:tr w:rsidR="00FA27C9" w:rsidRPr="001C6D12" w:rsidTr="00FA27C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9391"/>
        </w:trPr>
        <w:tc>
          <w:tcPr>
            <w:tcW w:w="742" w:type="dxa"/>
            <w:tcBorders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1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4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spacing w:line="256" w:lineRule="auto"/>
              <w:ind w:left="109" w:right="6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«Восприятие произведений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FA27C9" w:rsidRDefault="00FA27C9" w:rsidP="00AC071A">
            <w:pPr>
              <w:pStyle w:val="TableParagraph"/>
              <w:spacing w:line="259" w:lineRule="auto"/>
              <w:ind w:left="109" w:right="211"/>
              <w:rPr>
                <w:sz w:val="28"/>
              </w:rPr>
            </w:pPr>
            <w:r>
              <w:rPr>
                <w:sz w:val="28"/>
              </w:rPr>
              <w:t>Художественные музеи. Виртуальные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путешествия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художественные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музеи: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Государственная Третьяковская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галерея, Государственный Эрмитаж,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Государственный Русский музей,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Государственный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музей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изобразительных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искусств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имени</w:t>
            </w:r>
          </w:p>
          <w:p w:rsidR="00FA27C9" w:rsidRDefault="00FA27C9" w:rsidP="00AC071A">
            <w:pPr>
              <w:pStyle w:val="TableParagraph"/>
              <w:ind w:left="109"/>
              <w:rPr>
                <w:sz w:val="28"/>
              </w:rPr>
            </w:pPr>
            <w:r>
              <w:rPr>
                <w:sz w:val="28"/>
              </w:rPr>
              <w:t>А.С.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Пушкина.</w:t>
            </w:r>
          </w:p>
          <w:p w:rsidR="00FA27C9" w:rsidRDefault="00FA27C9" w:rsidP="00AC071A">
            <w:pPr>
              <w:pStyle w:val="TableParagraph"/>
              <w:spacing w:before="23" w:line="264" w:lineRule="auto"/>
              <w:ind w:left="109" w:right="228"/>
              <w:rPr>
                <w:sz w:val="28"/>
              </w:rPr>
            </w:pPr>
            <w:r>
              <w:rPr>
                <w:sz w:val="28"/>
              </w:rPr>
              <w:t>Экскурсии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местные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художественные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музеи и галереи.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Виртуальные</w:t>
            </w:r>
          </w:p>
          <w:p w:rsidR="00FA27C9" w:rsidRDefault="00FA27C9" w:rsidP="00AC071A">
            <w:pPr>
              <w:pStyle w:val="TableParagraph"/>
              <w:spacing w:line="256" w:lineRule="auto"/>
              <w:ind w:left="109" w:right="437"/>
              <w:rPr>
                <w:sz w:val="28"/>
              </w:rPr>
            </w:pPr>
            <w:r>
              <w:rPr>
                <w:sz w:val="28"/>
              </w:rPr>
              <w:t>экскурсии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знаменитые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зарубежные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художественные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музеи</w:t>
            </w:r>
          </w:p>
          <w:p w:rsidR="00FA27C9" w:rsidRDefault="00FA27C9" w:rsidP="00AC071A">
            <w:pPr>
              <w:pStyle w:val="TableParagraph"/>
              <w:ind w:left="109"/>
              <w:rPr>
                <w:sz w:val="28"/>
              </w:rPr>
            </w:pPr>
            <w:r>
              <w:rPr>
                <w:sz w:val="28"/>
              </w:rPr>
              <w:t>(выбор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музеев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учителем).</w:t>
            </w:r>
          </w:p>
          <w:p w:rsidR="00FA27C9" w:rsidRDefault="00FA27C9" w:rsidP="00AC071A">
            <w:pPr>
              <w:pStyle w:val="TableParagraph"/>
              <w:spacing w:before="2"/>
              <w:rPr>
                <w:b/>
                <w:sz w:val="32"/>
              </w:rPr>
            </w:pPr>
          </w:p>
          <w:p w:rsidR="00FA27C9" w:rsidRDefault="00FA27C9" w:rsidP="00AC071A">
            <w:pPr>
              <w:pStyle w:val="TableParagraph"/>
              <w:ind w:left="109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«Живопись»</w:t>
            </w:r>
          </w:p>
          <w:p w:rsidR="00FA27C9" w:rsidRDefault="00FA27C9" w:rsidP="00AC071A">
            <w:pPr>
              <w:pStyle w:val="TableParagraph"/>
              <w:spacing w:before="24" w:line="264" w:lineRule="auto"/>
              <w:ind w:left="109" w:right="1059"/>
              <w:rPr>
                <w:sz w:val="28"/>
              </w:rPr>
            </w:pPr>
            <w:r>
              <w:rPr>
                <w:sz w:val="28"/>
              </w:rPr>
              <w:t>Пейзаж</w:t>
            </w:r>
            <w:r>
              <w:rPr>
                <w:spacing w:val="1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10"/>
                <w:sz w:val="28"/>
              </w:rPr>
              <w:t xml:space="preserve"> </w:t>
            </w:r>
            <w:r>
              <w:rPr>
                <w:sz w:val="28"/>
              </w:rPr>
              <w:t>живописи.</w:t>
            </w:r>
            <w:r>
              <w:rPr>
                <w:spacing w:val="15"/>
                <w:sz w:val="28"/>
              </w:rPr>
              <w:t xml:space="preserve"> </w:t>
            </w:r>
            <w:r>
              <w:rPr>
                <w:sz w:val="28"/>
              </w:rPr>
              <w:t>Передача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пейзаже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состояний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природе.</w:t>
            </w:r>
          </w:p>
          <w:p w:rsidR="00FA27C9" w:rsidRDefault="00FA27C9" w:rsidP="00AC071A">
            <w:pPr>
              <w:pStyle w:val="TableParagraph"/>
              <w:spacing w:line="256" w:lineRule="auto"/>
              <w:ind w:left="109" w:right="227"/>
              <w:rPr>
                <w:sz w:val="28"/>
              </w:rPr>
            </w:pPr>
            <w:r>
              <w:rPr>
                <w:sz w:val="28"/>
              </w:rPr>
              <w:t>Выбор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изображения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времени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года,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времени дня,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характера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погоды</w:t>
            </w:r>
          </w:p>
          <w:p w:rsidR="00FA27C9" w:rsidRDefault="00FA27C9" w:rsidP="00AC071A">
            <w:pPr>
              <w:pStyle w:val="TableParagraph"/>
              <w:spacing w:line="264" w:lineRule="auto"/>
              <w:ind w:left="109" w:right="557"/>
              <w:rPr>
                <w:sz w:val="28"/>
              </w:rPr>
            </w:pP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особенностей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ландшафта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(лес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поле,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река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озеро);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количество</w:t>
            </w:r>
          </w:p>
          <w:p w:rsidR="00FA27C9" w:rsidRDefault="00FA27C9" w:rsidP="00AC071A">
            <w:pPr>
              <w:pStyle w:val="TableParagraph"/>
              <w:spacing w:line="256" w:lineRule="auto"/>
              <w:ind w:left="109" w:right="617"/>
              <w:rPr>
                <w:i/>
                <w:sz w:val="28"/>
              </w:rPr>
            </w:pPr>
            <w:r>
              <w:rPr>
                <w:sz w:val="28"/>
              </w:rPr>
              <w:t>и состояние неба в изображении.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Модуль «Восприятие произведений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FA27C9" w:rsidRDefault="00FA27C9" w:rsidP="00AC071A">
            <w:pPr>
              <w:pStyle w:val="TableParagraph"/>
              <w:ind w:left="109"/>
              <w:rPr>
                <w:sz w:val="28"/>
              </w:rPr>
            </w:pPr>
            <w:r>
              <w:rPr>
                <w:sz w:val="28"/>
              </w:rPr>
              <w:t>Представления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произведениях</w:t>
            </w:r>
          </w:p>
        </w:tc>
        <w:tc>
          <w:tcPr>
            <w:tcW w:w="4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spacing w:line="256" w:lineRule="auto"/>
              <w:ind w:left="110" w:right="1159"/>
              <w:rPr>
                <w:sz w:val="28"/>
              </w:rPr>
            </w:pPr>
            <w:r>
              <w:rPr>
                <w:sz w:val="28"/>
              </w:rPr>
              <w:t>Осуществление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виртуальных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интерактивных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путешествий</w:t>
            </w:r>
          </w:p>
          <w:p w:rsidR="00FA27C9" w:rsidRDefault="00FA27C9" w:rsidP="00AC071A">
            <w:pPr>
              <w:pStyle w:val="TableParagraph"/>
              <w:spacing w:line="264" w:lineRule="auto"/>
              <w:ind w:left="110" w:right="630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художественные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музеи,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участие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исследовательских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квестах,</w:t>
            </w:r>
          </w:p>
          <w:p w:rsidR="00FA27C9" w:rsidRDefault="00FA27C9" w:rsidP="00AC071A">
            <w:pPr>
              <w:pStyle w:val="TableParagraph"/>
              <w:spacing w:line="313" w:lineRule="exact"/>
              <w:ind w:left="110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обсуждении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впечатлений</w:t>
            </w:r>
          </w:p>
          <w:p w:rsidR="00FA27C9" w:rsidRDefault="00FA27C9" w:rsidP="00AC071A">
            <w:pPr>
              <w:pStyle w:val="TableParagraph"/>
              <w:spacing w:before="22" w:line="259" w:lineRule="auto"/>
              <w:ind w:left="110" w:right="772"/>
              <w:rPr>
                <w:sz w:val="28"/>
              </w:rPr>
            </w:pPr>
            <w:r>
              <w:rPr>
                <w:sz w:val="28"/>
              </w:rPr>
              <w:t>от виртуальных путешествий.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Понимание значения музеев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приобретение умения называть,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указывать, где находятся и чему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посвящены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коллекции.</w:t>
            </w:r>
          </w:p>
          <w:p w:rsidR="00FA27C9" w:rsidRDefault="00FA27C9" w:rsidP="00AC071A">
            <w:pPr>
              <w:pStyle w:val="TableParagraph"/>
              <w:spacing w:line="261" w:lineRule="auto"/>
              <w:ind w:left="110" w:right="886"/>
              <w:rPr>
                <w:sz w:val="28"/>
              </w:rPr>
            </w:pPr>
            <w:r>
              <w:rPr>
                <w:sz w:val="28"/>
              </w:rPr>
              <w:t>Знакомство с коллекциями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 xml:space="preserve">региональных </w:t>
            </w:r>
            <w:r>
              <w:rPr>
                <w:sz w:val="28"/>
              </w:rPr>
              <w:t>художественных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музеев.</w:t>
            </w: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before="11"/>
              <w:rPr>
                <w:b/>
                <w:sz w:val="29"/>
              </w:rPr>
            </w:pPr>
          </w:p>
          <w:p w:rsidR="00FA27C9" w:rsidRDefault="00FA27C9" w:rsidP="00AC071A">
            <w:pPr>
              <w:pStyle w:val="TableParagraph"/>
              <w:spacing w:line="261" w:lineRule="auto"/>
              <w:ind w:left="110" w:right="931"/>
              <w:rPr>
                <w:sz w:val="28"/>
              </w:rPr>
            </w:pPr>
            <w:r>
              <w:rPr>
                <w:sz w:val="28"/>
              </w:rPr>
              <w:t>Создание пейзажа, в котором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передаётся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активное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состояние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природы.</w:t>
            </w:r>
          </w:p>
          <w:p w:rsidR="00FA27C9" w:rsidRDefault="00FA27C9" w:rsidP="00AC071A">
            <w:pPr>
              <w:pStyle w:val="TableParagraph"/>
              <w:spacing w:line="314" w:lineRule="exact"/>
              <w:ind w:left="110"/>
              <w:rPr>
                <w:sz w:val="28"/>
              </w:rPr>
            </w:pPr>
            <w:r>
              <w:rPr>
                <w:sz w:val="28"/>
              </w:rPr>
              <w:t>Приобретение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знаний</w:t>
            </w:r>
          </w:p>
          <w:p w:rsidR="00FA27C9" w:rsidRDefault="00FA27C9" w:rsidP="00AC071A">
            <w:pPr>
              <w:pStyle w:val="TableParagraph"/>
              <w:spacing w:before="24" w:line="261" w:lineRule="auto"/>
              <w:ind w:left="110" w:right="1104"/>
              <w:rPr>
                <w:sz w:val="28"/>
              </w:rPr>
            </w:pPr>
            <w:r>
              <w:rPr>
                <w:sz w:val="28"/>
              </w:rPr>
              <w:t>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произведениях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крупнейших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отечественных художников-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пейзажистов.</w:t>
            </w:r>
          </w:p>
        </w:tc>
      </w:tr>
      <w:tr w:rsidR="00FA27C9" w:rsidTr="00FA27C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9391"/>
        </w:trPr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1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4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spacing w:line="256" w:lineRule="auto"/>
              <w:ind w:left="109" w:right="1510"/>
              <w:jc w:val="both"/>
              <w:rPr>
                <w:sz w:val="28"/>
              </w:rPr>
            </w:pPr>
            <w:r>
              <w:rPr>
                <w:sz w:val="28"/>
              </w:rPr>
              <w:t>крупнейших отечественных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художников-пейзажистов:</w:t>
            </w:r>
          </w:p>
          <w:p w:rsidR="00FA27C9" w:rsidRDefault="00FA27C9" w:rsidP="00AC071A">
            <w:pPr>
              <w:pStyle w:val="TableParagraph"/>
              <w:spacing w:line="261" w:lineRule="auto"/>
              <w:ind w:left="109" w:right="1083"/>
              <w:jc w:val="both"/>
              <w:rPr>
                <w:sz w:val="28"/>
              </w:rPr>
            </w:pPr>
            <w:r>
              <w:rPr>
                <w:sz w:val="28"/>
              </w:rPr>
              <w:t>И.И. Шишкина, И.И. Левитана,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А.К.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Саврасова,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В.Д.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Поленова,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И.К. Айвазовского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других.</w:t>
            </w:r>
          </w:p>
          <w:p w:rsidR="00FA27C9" w:rsidRDefault="00FA27C9" w:rsidP="00AC071A">
            <w:pPr>
              <w:pStyle w:val="TableParagraph"/>
              <w:spacing w:before="3"/>
              <w:rPr>
                <w:b/>
                <w:sz w:val="29"/>
              </w:rPr>
            </w:pPr>
          </w:p>
          <w:p w:rsidR="00FA27C9" w:rsidRDefault="00FA27C9" w:rsidP="00AC071A">
            <w:pPr>
              <w:pStyle w:val="TableParagraph"/>
              <w:spacing w:line="264" w:lineRule="auto"/>
              <w:ind w:left="109" w:right="6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«Восприятие произведений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FA27C9" w:rsidRDefault="00FA27C9" w:rsidP="00AC071A">
            <w:pPr>
              <w:pStyle w:val="TableParagraph"/>
              <w:spacing w:line="256" w:lineRule="auto"/>
              <w:ind w:left="109" w:right="990"/>
              <w:rPr>
                <w:sz w:val="28"/>
              </w:rPr>
            </w:pPr>
            <w:r>
              <w:rPr>
                <w:sz w:val="28"/>
              </w:rPr>
              <w:t>Представления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произведениях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крупнейших отечественных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портретистов: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В.И.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Сурикова,</w:t>
            </w:r>
          </w:p>
          <w:p w:rsidR="00FA27C9" w:rsidRDefault="00FA27C9" w:rsidP="00AC071A">
            <w:pPr>
              <w:pStyle w:val="TableParagraph"/>
              <w:spacing w:before="1"/>
              <w:ind w:left="109"/>
              <w:rPr>
                <w:sz w:val="28"/>
              </w:rPr>
            </w:pPr>
            <w:r>
              <w:rPr>
                <w:sz w:val="28"/>
              </w:rPr>
              <w:t>И.Е.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Репина,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В.А. Серова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других.</w:t>
            </w:r>
          </w:p>
          <w:p w:rsidR="00FA27C9" w:rsidRDefault="00FA27C9" w:rsidP="00AC071A">
            <w:pPr>
              <w:pStyle w:val="TableParagraph"/>
              <w:spacing w:before="2"/>
              <w:rPr>
                <w:b/>
                <w:sz w:val="32"/>
              </w:rPr>
            </w:pPr>
          </w:p>
          <w:p w:rsidR="00FA27C9" w:rsidRDefault="00FA27C9" w:rsidP="00AC071A">
            <w:pPr>
              <w:pStyle w:val="TableParagraph"/>
              <w:ind w:left="109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«Живопись»</w:t>
            </w:r>
          </w:p>
          <w:p w:rsidR="00FA27C9" w:rsidRDefault="00FA27C9" w:rsidP="00AC071A">
            <w:pPr>
              <w:pStyle w:val="TableParagraph"/>
              <w:spacing w:before="24" w:line="264" w:lineRule="auto"/>
              <w:ind w:left="109" w:right="609"/>
              <w:rPr>
                <w:sz w:val="28"/>
              </w:rPr>
            </w:pPr>
            <w:r>
              <w:rPr>
                <w:sz w:val="28"/>
              </w:rPr>
              <w:t>Портрет человека по памяти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представлению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опорой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натуру.</w:t>
            </w:r>
          </w:p>
          <w:p w:rsidR="00FA27C9" w:rsidRDefault="00FA27C9" w:rsidP="00AC071A">
            <w:pPr>
              <w:pStyle w:val="TableParagraph"/>
              <w:spacing w:line="259" w:lineRule="auto"/>
              <w:ind w:left="109" w:right="303"/>
              <w:rPr>
                <w:sz w:val="28"/>
              </w:rPr>
            </w:pPr>
            <w:r>
              <w:rPr>
                <w:sz w:val="28"/>
              </w:rPr>
              <w:t>Выражение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портрете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(автопортрете)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характера человека, особенностей его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личности с использованием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выразительных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возможностей</w:t>
            </w:r>
          </w:p>
          <w:p w:rsidR="00FA27C9" w:rsidRDefault="00FA27C9" w:rsidP="00AC071A">
            <w:pPr>
              <w:pStyle w:val="TableParagraph"/>
              <w:spacing w:line="321" w:lineRule="exact"/>
              <w:ind w:left="109"/>
              <w:rPr>
                <w:sz w:val="28"/>
              </w:rPr>
            </w:pPr>
            <w:r>
              <w:rPr>
                <w:sz w:val="28"/>
              </w:rPr>
              <w:t>композиционного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размещения</w:t>
            </w:r>
          </w:p>
          <w:p w:rsidR="00FA27C9" w:rsidRDefault="00FA27C9" w:rsidP="00AC071A">
            <w:pPr>
              <w:pStyle w:val="TableParagraph"/>
              <w:spacing w:before="14" w:line="261" w:lineRule="auto"/>
              <w:ind w:left="109" w:right="374"/>
              <w:rPr>
                <w:sz w:val="28"/>
              </w:rPr>
            </w:pPr>
            <w:r>
              <w:rPr>
                <w:sz w:val="28"/>
              </w:rPr>
              <w:t>в плоскости листа, особенностей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пропорций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мимики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лица,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характера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цветового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решения, сильного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</w:p>
          <w:p w:rsidR="00FA27C9" w:rsidRDefault="00FA27C9" w:rsidP="00AC071A">
            <w:pPr>
              <w:pStyle w:val="TableParagraph"/>
              <w:spacing w:line="256" w:lineRule="auto"/>
              <w:ind w:left="109" w:right="1069"/>
              <w:rPr>
                <w:sz w:val="28"/>
              </w:rPr>
            </w:pPr>
            <w:r>
              <w:rPr>
                <w:sz w:val="28"/>
              </w:rPr>
              <w:t>мягкого контраста, включения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композицию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дополнительных</w:t>
            </w:r>
          </w:p>
          <w:p w:rsidR="00FA27C9" w:rsidRDefault="00FA27C9" w:rsidP="00AC071A">
            <w:pPr>
              <w:pStyle w:val="TableParagraph"/>
              <w:spacing w:before="2"/>
              <w:ind w:left="109"/>
              <w:rPr>
                <w:sz w:val="28"/>
              </w:rPr>
            </w:pPr>
            <w:r>
              <w:rPr>
                <w:sz w:val="28"/>
              </w:rPr>
              <w:t>предметов.</w:t>
            </w:r>
          </w:p>
        </w:tc>
        <w:tc>
          <w:tcPr>
            <w:tcW w:w="4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before="8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line="259" w:lineRule="auto"/>
              <w:ind w:left="110" w:right="1112"/>
              <w:jc w:val="both"/>
              <w:rPr>
                <w:sz w:val="28"/>
              </w:rPr>
            </w:pPr>
            <w:r>
              <w:rPr>
                <w:sz w:val="28"/>
              </w:rPr>
              <w:t>Приобретение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представлений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произведениях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крупнейших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отечественных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портретистов.</w:t>
            </w: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before="1"/>
              <w:rPr>
                <w:b/>
                <w:sz w:val="31"/>
              </w:rPr>
            </w:pPr>
          </w:p>
          <w:p w:rsidR="00FA27C9" w:rsidRDefault="00FA27C9" w:rsidP="00AC071A">
            <w:pPr>
              <w:pStyle w:val="TableParagraph"/>
              <w:spacing w:line="261" w:lineRule="auto"/>
              <w:ind w:left="110" w:right="749"/>
              <w:jc w:val="both"/>
              <w:rPr>
                <w:sz w:val="28"/>
              </w:rPr>
            </w:pPr>
            <w:r>
              <w:rPr>
                <w:sz w:val="28"/>
              </w:rPr>
              <w:t>Изображение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красками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портрета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человека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опорой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натуру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представлению.</w:t>
            </w:r>
          </w:p>
          <w:p w:rsidR="00FA27C9" w:rsidRDefault="00FA27C9" w:rsidP="00AC071A">
            <w:pPr>
              <w:pStyle w:val="TableParagraph"/>
              <w:spacing w:line="256" w:lineRule="auto"/>
              <w:ind w:left="110" w:right="1310"/>
              <w:rPr>
                <w:sz w:val="28"/>
              </w:rPr>
            </w:pPr>
            <w:r>
              <w:rPr>
                <w:sz w:val="28"/>
              </w:rPr>
              <w:t>Приобретение знания имен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крупнейших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отечественных</w:t>
            </w:r>
          </w:p>
          <w:p w:rsidR="00FA27C9" w:rsidRDefault="00FA27C9" w:rsidP="00AC071A">
            <w:pPr>
              <w:pStyle w:val="TableParagraph"/>
              <w:spacing w:before="1" w:line="256" w:lineRule="auto"/>
              <w:ind w:left="110" w:right="1136"/>
              <w:rPr>
                <w:sz w:val="28"/>
              </w:rPr>
            </w:pPr>
            <w:r>
              <w:rPr>
                <w:spacing w:val="-1"/>
                <w:sz w:val="28"/>
              </w:rPr>
              <w:t xml:space="preserve">портретистов, </w:t>
            </w:r>
            <w:r>
              <w:rPr>
                <w:sz w:val="28"/>
              </w:rPr>
              <w:t>представлений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об их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произведениях.</w:t>
            </w:r>
          </w:p>
          <w:p w:rsidR="00FA27C9" w:rsidRDefault="00FA27C9" w:rsidP="00AC071A">
            <w:pPr>
              <w:pStyle w:val="TableParagraph"/>
              <w:spacing w:before="3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before="1"/>
              <w:ind w:left="110"/>
              <w:rPr>
                <w:sz w:val="28"/>
              </w:rPr>
            </w:pPr>
            <w:r>
              <w:rPr>
                <w:sz w:val="28"/>
              </w:rPr>
              <w:t>.</w:t>
            </w:r>
          </w:p>
        </w:tc>
      </w:tr>
      <w:tr w:rsidR="00FA27C9" w:rsidRPr="001C6D12" w:rsidTr="00FA27C9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9391"/>
        </w:trPr>
        <w:tc>
          <w:tcPr>
            <w:tcW w:w="742" w:type="dxa"/>
            <w:tcBorders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2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1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4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spacing w:line="318" w:lineRule="exact"/>
              <w:ind w:left="109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«Живопись»</w:t>
            </w:r>
          </w:p>
          <w:p w:rsidR="00FA27C9" w:rsidRDefault="00FA27C9" w:rsidP="00AC071A">
            <w:pPr>
              <w:pStyle w:val="TableParagraph"/>
              <w:spacing w:before="23" w:line="256" w:lineRule="auto"/>
              <w:ind w:left="109" w:right="752"/>
              <w:rPr>
                <w:sz w:val="28"/>
              </w:rPr>
            </w:pPr>
            <w:r>
              <w:rPr>
                <w:sz w:val="28"/>
              </w:rPr>
              <w:t>Натюрморт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простых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предметов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натуры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представлению.</w:t>
            </w:r>
          </w:p>
          <w:p w:rsidR="00FA27C9" w:rsidRDefault="00FA27C9" w:rsidP="00AC071A">
            <w:pPr>
              <w:pStyle w:val="TableParagraph"/>
              <w:spacing w:before="10"/>
              <w:ind w:left="109"/>
              <w:rPr>
                <w:sz w:val="28"/>
              </w:rPr>
            </w:pPr>
            <w:r>
              <w:rPr>
                <w:sz w:val="28"/>
              </w:rPr>
              <w:t>«Натюрморт-автопортрет»</w:t>
            </w:r>
          </w:p>
          <w:p w:rsidR="00FA27C9" w:rsidRDefault="00FA27C9" w:rsidP="00AC071A">
            <w:pPr>
              <w:pStyle w:val="TableParagraph"/>
              <w:spacing w:before="24" w:line="256" w:lineRule="auto"/>
              <w:ind w:left="109" w:right="966"/>
              <w:rPr>
                <w:sz w:val="28"/>
              </w:rPr>
            </w:pPr>
            <w:r>
              <w:rPr>
                <w:sz w:val="28"/>
              </w:rPr>
              <w:t>из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предметов,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характеризующих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личность обучающегося.</w:t>
            </w: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before="1"/>
              <w:rPr>
                <w:b/>
                <w:sz w:val="32"/>
              </w:rPr>
            </w:pPr>
          </w:p>
          <w:p w:rsidR="00FA27C9" w:rsidRDefault="00FA27C9" w:rsidP="00AC071A">
            <w:pPr>
              <w:pStyle w:val="TableParagraph"/>
              <w:ind w:left="109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«Графика»</w:t>
            </w:r>
          </w:p>
          <w:p w:rsidR="00FA27C9" w:rsidRDefault="00FA27C9" w:rsidP="00AC071A">
            <w:pPr>
              <w:pStyle w:val="TableParagraph"/>
              <w:spacing w:before="31" w:line="259" w:lineRule="auto"/>
              <w:ind w:left="109" w:right="140"/>
              <w:rPr>
                <w:sz w:val="28"/>
              </w:rPr>
            </w:pPr>
            <w:r>
              <w:rPr>
                <w:sz w:val="28"/>
              </w:rPr>
              <w:t>Графические зарисовки карандашами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памяти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основе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наблюдений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фотографий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архитектурных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достопримечательностей своего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города.</w:t>
            </w:r>
          </w:p>
          <w:p w:rsidR="00FA27C9" w:rsidRDefault="00FA27C9" w:rsidP="00AC071A">
            <w:pPr>
              <w:pStyle w:val="TableParagraph"/>
              <w:spacing w:line="256" w:lineRule="auto"/>
              <w:ind w:left="109" w:right="6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«Восприятие произведений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FA27C9" w:rsidRDefault="00FA27C9" w:rsidP="00AC071A">
            <w:pPr>
              <w:pStyle w:val="TableParagraph"/>
              <w:spacing w:before="8" w:line="256" w:lineRule="auto"/>
              <w:ind w:left="109" w:right="1682"/>
              <w:rPr>
                <w:sz w:val="28"/>
              </w:rPr>
            </w:pPr>
            <w:r>
              <w:rPr>
                <w:sz w:val="28"/>
              </w:rPr>
              <w:t>Жанры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изобразительном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искусстве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живописи,</w:t>
            </w:r>
          </w:p>
          <w:p w:rsidR="00FA27C9" w:rsidRDefault="00FA27C9" w:rsidP="00AC071A">
            <w:pPr>
              <w:pStyle w:val="TableParagraph"/>
              <w:spacing w:before="2" w:line="256" w:lineRule="auto"/>
              <w:ind w:left="109" w:right="450"/>
              <w:rPr>
                <w:sz w:val="28"/>
              </w:rPr>
            </w:pPr>
            <w:r>
              <w:rPr>
                <w:sz w:val="28"/>
              </w:rPr>
              <w:t>графике,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скульптуре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определяются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предметом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изображения;</w:t>
            </w:r>
          </w:p>
          <w:p w:rsidR="00FA27C9" w:rsidRDefault="00FA27C9" w:rsidP="00AC071A">
            <w:pPr>
              <w:pStyle w:val="TableParagraph"/>
              <w:spacing w:before="9"/>
              <w:ind w:left="109"/>
              <w:rPr>
                <w:sz w:val="28"/>
              </w:rPr>
            </w:pPr>
            <w:r>
              <w:rPr>
                <w:sz w:val="28"/>
              </w:rPr>
              <w:t>классификация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сравнение</w:t>
            </w:r>
          </w:p>
        </w:tc>
        <w:tc>
          <w:tcPr>
            <w:tcW w:w="4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A27C9" w:rsidRDefault="00FA27C9" w:rsidP="00AC071A">
            <w:pPr>
              <w:pStyle w:val="TableParagraph"/>
              <w:spacing w:line="256" w:lineRule="auto"/>
              <w:ind w:left="110" w:right="1288"/>
              <w:rPr>
                <w:sz w:val="28"/>
              </w:rPr>
            </w:pPr>
            <w:r>
              <w:rPr>
                <w:sz w:val="28"/>
              </w:rPr>
              <w:t>Освоение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приёмов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создания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живописной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композиции</w:t>
            </w:r>
          </w:p>
          <w:p w:rsidR="00FA27C9" w:rsidRDefault="00FA27C9" w:rsidP="00AC071A">
            <w:pPr>
              <w:pStyle w:val="TableParagraph"/>
              <w:spacing w:line="264" w:lineRule="auto"/>
              <w:ind w:left="110" w:right="123"/>
              <w:rPr>
                <w:sz w:val="28"/>
              </w:rPr>
            </w:pPr>
            <w:r>
              <w:rPr>
                <w:sz w:val="28"/>
              </w:rPr>
              <w:t>(натюрморта)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наблюдению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натуры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представлению.</w:t>
            </w:r>
          </w:p>
          <w:p w:rsidR="00FA27C9" w:rsidRDefault="00FA27C9" w:rsidP="00AC071A">
            <w:pPr>
              <w:pStyle w:val="TableParagraph"/>
              <w:spacing w:line="256" w:lineRule="auto"/>
              <w:ind w:left="110" w:right="522"/>
              <w:rPr>
                <w:sz w:val="28"/>
              </w:rPr>
            </w:pPr>
            <w:r>
              <w:rPr>
                <w:sz w:val="28"/>
              </w:rPr>
              <w:t>Эстетическое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восприятие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анализ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сюжета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композиции,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эмоционального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настроения</w:t>
            </w:r>
          </w:p>
          <w:p w:rsidR="00FA27C9" w:rsidRDefault="00FA27C9" w:rsidP="00AC071A">
            <w:pPr>
              <w:pStyle w:val="TableParagraph"/>
              <w:spacing w:line="256" w:lineRule="auto"/>
              <w:ind w:left="110" w:right="1274"/>
              <w:rPr>
                <w:sz w:val="28"/>
              </w:rPr>
            </w:pPr>
            <w:r>
              <w:rPr>
                <w:sz w:val="28"/>
              </w:rPr>
              <w:t>в натюрмортах известных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отечественных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художников.</w:t>
            </w:r>
          </w:p>
          <w:p w:rsidR="00FA27C9" w:rsidRDefault="00FA27C9" w:rsidP="00AC071A">
            <w:pPr>
              <w:pStyle w:val="TableParagraph"/>
              <w:spacing w:before="3" w:line="261" w:lineRule="auto"/>
              <w:ind w:left="110" w:right="567"/>
              <w:rPr>
                <w:sz w:val="28"/>
              </w:rPr>
            </w:pPr>
            <w:r>
              <w:rPr>
                <w:sz w:val="28"/>
              </w:rPr>
              <w:t>Создание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творческой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живописной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работы – натюрморта с ярко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выраженным настроением или</w:t>
            </w:r>
          </w:p>
          <w:p w:rsidR="00FA27C9" w:rsidRDefault="00FA27C9" w:rsidP="00AC071A">
            <w:pPr>
              <w:pStyle w:val="TableParagraph"/>
              <w:spacing w:line="314" w:lineRule="exact"/>
              <w:ind w:left="110"/>
              <w:rPr>
                <w:sz w:val="28"/>
              </w:rPr>
            </w:pPr>
            <w:r>
              <w:rPr>
                <w:sz w:val="28"/>
              </w:rPr>
              <w:t>«натюрморта-автопортрета».</w:t>
            </w:r>
          </w:p>
          <w:p w:rsidR="00FA27C9" w:rsidRDefault="00FA27C9" w:rsidP="00AC071A">
            <w:pPr>
              <w:pStyle w:val="TableParagraph"/>
              <w:spacing w:before="1"/>
              <w:rPr>
                <w:b/>
                <w:sz w:val="32"/>
              </w:rPr>
            </w:pPr>
          </w:p>
          <w:p w:rsidR="00FA27C9" w:rsidRDefault="00FA27C9" w:rsidP="00AC071A">
            <w:pPr>
              <w:pStyle w:val="TableParagraph"/>
              <w:spacing w:line="261" w:lineRule="auto"/>
              <w:ind w:left="110" w:right="410"/>
              <w:rPr>
                <w:sz w:val="28"/>
              </w:rPr>
            </w:pPr>
            <w:r>
              <w:rPr>
                <w:sz w:val="28"/>
              </w:rPr>
              <w:t>Создание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практической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творческой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работы на историческую или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бытовую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тему.</w:t>
            </w:r>
          </w:p>
        </w:tc>
      </w:tr>
    </w:tbl>
    <w:p w:rsidR="00FA27C9" w:rsidRDefault="00FA27C9" w:rsidP="001652CF">
      <w:pPr>
        <w:pStyle w:val="Heading2"/>
        <w:tabs>
          <w:tab w:val="left" w:pos="327"/>
        </w:tabs>
        <w:spacing w:before="79"/>
        <w:ind w:left="216"/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42"/>
        <w:gridCol w:w="2658"/>
        <w:gridCol w:w="1693"/>
        <w:gridCol w:w="4977"/>
        <w:gridCol w:w="4783"/>
      </w:tblGrid>
      <w:tr w:rsidR="00FA27C9" w:rsidTr="00AC071A">
        <w:trPr>
          <w:trHeight w:val="8346"/>
        </w:trPr>
        <w:tc>
          <w:tcPr>
            <w:tcW w:w="742" w:type="dxa"/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2658" w:type="dxa"/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1693" w:type="dxa"/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4977" w:type="dxa"/>
          </w:tcPr>
          <w:p w:rsidR="00FA27C9" w:rsidRDefault="00FA27C9" w:rsidP="00AC071A">
            <w:pPr>
              <w:pStyle w:val="TableParagraph"/>
              <w:spacing w:line="256" w:lineRule="auto"/>
              <w:ind w:left="109" w:right="546"/>
              <w:rPr>
                <w:sz w:val="28"/>
              </w:rPr>
            </w:pPr>
            <w:r>
              <w:rPr>
                <w:sz w:val="28"/>
              </w:rPr>
              <w:t>содержания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произведений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сходного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сюжета.</w:t>
            </w:r>
          </w:p>
          <w:p w:rsidR="00FA27C9" w:rsidRDefault="00FA27C9" w:rsidP="00AC071A">
            <w:pPr>
              <w:pStyle w:val="TableParagraph"/>
              <w:spacing w:before="6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before="1"/>
              <w:ind w:left="109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«Скульптура»</w:t>
            </w:r>
          </w:p>
          <w:p w:rsidR="00FA27C9" w:rsidRDefault="00FA27C9" w:rsidP="00AC071A">
            <w:pPr>
              <w:pStyle w:val="TableParagraph"/>
              <w:spacing w:before="24" w:line="256" w:lineRule="auto"/>
              <w:ind w:left="109" w:right="247"/>
              <w:rPr>
                <w:sz w:val="28"/>
              </w:rPr>
            </w:pPr>
            <w:r>
              <w:rPr>
                <w:sz w:val="28"/>
              </w:rPr>
              <w:t>Освоение знаний о видах скульптуры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(по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назначению)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жанрах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скульптуры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сюжету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изображения).</w:t>
            </w:r>
          </w:p>
          <w:p w:rsidR="00FA27C9" w:rsidRDefault="00FA27C9" w:rsidP="00AC071A">
            <w:pPr>
              <w:pStyle w:val="TableParagraph"/>
              <w:spacing w:before="11"/>
              <w:ind w:left="109"/>
              <w:rPr>
                <w:sz w:val="28"/>
              </w:rPr>
            </w:pPr>
            <w:r>
              <w:rPr>
                <w:sz w:val="28"/>
              </w:rPr>
              <w:t>Лепка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эскиза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парковой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скульптуры.</w:t>
            </w:r>
          </w:p>
          <w:p w:rsidR="00FA27C9" w:rsidRDefault="00FA27C9" w:rsidP="00AC071A">
            <w:pPr>
              <w:pStyle w:val="TableParagraph"/>
              <w:spacing w:before="23"/>
              <w:ind w:left="109"/>
              <w:rPr>
                <w:sz w:val="28"/>
              </w:rPr>
            </w:pPr>
            <w:r>
              <w:rPr>
                <w:sz w:val="28"/>
              </w:rPr>
              <w:t>Выражение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пластики движения</w:t>
            </w:r>
          </w:p>
          <w:p w:rsidR="00FA27C9" w:rsidRDefault="00FA27C9" w:rsidP="00AC071A">
            <w:pPr>
              <w:pStyle w:val="TableParagraph"/>
              <w:spacing w:before="24" w:line="256" w:lineRule="auto"/>
              <w:ind w:left="109" w:right="537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скульптуре.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пластилином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глиной.</w:t>
            </w:r>
          </w:p>
          <w:p w:rsidR="00FA27C9" w:rsidRDefault="00FA27C9" w:rsidP="00AC071A">
            <w:pPr>
              <w:pStyle w:val="TableParagraph"/>
              <w:spacing w:before="11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line="256" w:lineRule="auto"/>
              <w:ind w:left="109" w:right="6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«Восприятие произведений</w:t>
            </w:r>
            <w:r>
              <w:rPr>
                <w:i/>
                <w:spacing w:val="-68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FA27C9" w:rsidRDefault="00FA27C9" w:rsidP="00AC071A">
            <w:pPr>
              <w:pStyle w:val="TableParagraph"/>
              <w:spacing w:before="2" w:line="259" w:lineRule="auto"/>
              <w:ind w:left="109" w:right="117"/>
              <w:rPr>
                <w:sz w:val="28"/>
              </w:rPr>
            </w:pPr>
            <w:r>
              <w:rPr>
                <w:sz w:val="28"/>
              </w:rPr>
              <w:t>Жанры в изобразительном искусстве –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живописи,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графике,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скульптуре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определяются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предметом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изображения;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классификация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сравнение</w:t>
            </w:r>
          </w:p>
          <w:p w:rsidR="00FA27C9" w:rsidRDefault="00FA27C9" w:rsidP="00AC071A">
            <w:pPr>
              <w:pStyle w:val="TableParagraph"/>
              <w:spacing w:before="7" w:line="256" w:lineRule="auto"/>
              <w:ind w:left="109" w:right="542"/>
              <w:rPr>
                <w:sz w:val="28"/>
              </w:rPr>
            </w:pPr>
            <w:r>
              <w:rPr>
                <w:sz w:val="28"/>
              </w:rPr>
              <w:t>содержания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произведений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сходного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сюжета</w:t>
            </w:r>
          </w:p>
        </w:tc>
        <w:tc>
          <w:tcPr>
            <w:tcW w:w="4783" w:type="dxa"/>
          </w:tcPr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before="5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before="1" w:line="259" w:lineRule="auto"/>
              <w:ind w:left="110" w:right="1078"/>
              <w:rPr>
                <w:sz w:val="28"/>
              </w:rPr>
            </w:pPr>
            <w:r>
              <w:rPr>
                <w:sz w:val="28"/>
              </w:rPr>
              <w:t>Приобретение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знаний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видах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скульптуры: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скульптурные</w:t>
            </w:r>
          </w:p>
          <w:p w:rsidR="00FA27C9" w:rsidRDefault="00FA27C9" w:rsidP="00AC071A">
            <w:pPr>
              <w:pStyle w:val="TableParagraph"/>
              <w:spacing w:line="261" w:lineRule="auto"/>
              <w:ind w:left="110" w:right="677"/>
              <w:rPr>
                <w:sz w:val="28"/>
              </w:rPr>
            </w:pPr>
            <w:r>
              <w:rPr>
                <w:sz w:val="28"/>
              </w:rPr>
              <w:t>памятники,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парковая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скульптура,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мелкая пластика, рельеф (виды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рельефа).</w:t>
            </w:r>
          </w:p>
          <w:p w:rsidR="00FA27C9" w:rsidRDefault="00FA27C9" w:rsidP="00AC071A">
            <w:pPr>
              <w:pStyle w:val="TableParagraph"/>
              <w:spacing w:line="314" w:lineRule="exact"/>
              <w:ind w:left="110"/>
              <w:rPr>
                <w:sz w:val="28"/>
              </w:rPr>
            </w:pPr>
            <w:r>
              <w:rPr>
                <w:sz w:val="28"/>
              </w:rPr>
              <w:t>Лепка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эскиза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парковой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скульптуры.</w:t>
            </w: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rPr>
                <w:b/>
                <w:sz w:val="30"/>
              </w:rPr>
            </w:pPr>
          </w:p>
          <w:p w:rsidR="00FA27C9" w:rsidRDefault="00FA27C9" w:rsidP="00AC071A">
            <w:pPr>
              <w:pStyle w:val="TableParagraph"/>
              <w:spacing w:before="6"/>
              <w:rPr>
                <w:b/>
                <w:sz w:val="32"/>
              </w:rPr>
            </w:pPr>
          </w:p>
          <w:p w:rsidR="00FA27C9" w:rsidRDefault="00FA27C9" w:rsidP="00AC071A">
            <w:pPr>
              <w:pStyle w:val="TableParagraph"/>
              <w:spacing w:before="1" w:line="256" w:lineRule="auto"/>
              <w:ind w:left="110" w:right="211"/>
              <w:rPr>
                <w:sz w:val="28"/>
              </w:rPr>
            </w:pPr>
            <w:r>
              <w:rPr>
                <w:sz w:val="28"/>
              </w:rPr>
              <w:t>Участие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художественной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выставке.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Приобретение опыта оформления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творческих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работ.</w:t>
            </w:r>
          </w:p>
          <w:p w:rsidR="00FA27C9" w:rsidRDefault="00FA27C9" w:rsidP="00AC071A">
            <w:pPr>
              <w:pStyle w:val="TableParagraph"/>
              <w:spacing w:before="11" w:line="259" w:lineRule="auto"/>
              <w:ind w:left="110" w:right="426"/>
              <w:rPr>
                <w:sz w:val="28"/>
              </w:rPr>
            </w:pPr>
            <w:r>
              <w:rPr>
                <w:sz w:val="28"/>
              </w:rPr>
              <w:t>Умение объяснять назначение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основных видов пространственных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искусств: изобразительных видов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искусства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живописи,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графики,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скульптуры;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архитектуры,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дизайна,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декоративно-прикладных видов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искусства, а также деятельности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художника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кино,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театре,</w:t>
            </w:r>
          </w:p>
          <w:p w:rsidR="00FA27C9" w:rsidRDefault="00FA27C9" w:rsidP="00AC071A">
            <w:pPr>
              <w:pStyle w:val="TableParagraph"/>
              <w:spacing w:line="321" w:lineRule="exact"/>
              <w:ind w:left="110"/>
              <w:rPr>
                <w:sz w:val="28"/>
              </w:rPr>
            </w:pP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празднике</w:t>
            </w:r>
          </w:p>
        </w:tc>
      </w:tr>
      <w:tr w:rsidR="00FA27C9" w:rsidTr="00AC071A">
        <w:trPr>
          <w:trHeight w:val="696"/>
        </w:trPr>
        <w:tc>
          <w:tcPr>
            <w:tcW w:w="3400" w:type="dxa"/>
            <w:gridSpan w:val="2"/>
          </w:tcPr>
          <w:p w:rsidR="00FA27C9" w:rsidRDefault="00FA27C9" w:rsidP="00AC071A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t>ОБЩЕЕ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ЧИСЛО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ЧАСОВ</w:t>
            </w:r>
          </w:p>
          <w:p w:rsidR="00FA27C9" w:rsidRDefault="00FA27C9" w:rsidP="00AC071A">
            <w:pPr>
              <w:pStyle w:val="TableParagraph"/>
              <w:spacing w:before="31"/>
              <w:ind w:left="110"/>
              <w:rPr>
                <w:sz w:val="28"/>
              </w:rPr>
            </w:pPr>
            <w:r>
              <w:rPr>
                <w:sz w:val="28"/>
              </w:rPr>
              <w:t>ПО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ПРОГРАММЕ</w:t>
            </w:r>
          </w:p>
        </w:tc>
        <w:tc>
          <w:tcPr>
            <w:tcW w:w="1693" w:type="dxa"/>
          </w:tcPr>
          <w:p w:rsidR="00FA27C9" w:rsidRDefault="00FA27C9" w:rsidP="00AC071A">
            <w:pPr>
              <w:pStyle w:val="TableParagraph"/>
              <w:spacing w:line="311" w:lineRule="exact"/>
              <w:ind w:left="692" w:right="671"/>
              <w:jc w:val="center"/>
              <w:rPr>
                <w:sz w:val="28"/>
              </w:rPr>
            </w:pPr>
            <w:r>
              <w:rPr>
                <w:sz w:val="28"/>
              </w:rPr>
              <w:t>34</w:t>
            </w:r>
          </w:p>
        </w:tc>
        <w:tc>
          <w:tcPr>
            <w:tcW w:w="4977" w:type="dxa"/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4783" w:type="dxa"/>
          </w:tcPr>
          <w:p w:rsidR="00FA27C9" w:rsidRDefault="00FA27C9" w:rsidP="00AC071A">
            <w:pPr>
              <w:pStyle w:val="TableParagraph"/>
              <w:rPr>
                <w:sz w:val="26"/>
              </w:rPr>
            </w:pPr>
          </w:p>
        </w:tc>
      </w:tr>
    </w:tbl>
    <w:p w:rsidR="001652CF" w:rsidRDefault="00FA27C9" w:rsidP="00FA27C9">
      <w:pPr>
        <w:pStyle w:val="Heading2"/>
        <w:tabs>
          <w:tab w:val="left" w:pos="327"/>
        </w:tabs>
        <w:spacing w:before="79"/>
        <w:ind w:left="0"/>
      </w:pPr>
      <w:r>
        <w:t>3</w:t>
      </w:r>
      <w:r w:rsidR="001652CF">
        <w:t>КЛАСС</w:t>
      </w:r>
    </w:p>
    <w:p w:rsidR="001652CF" w:rsidRDefault="001652CF" w:rsidP="001652CF">
      <w:pPr>
        <w:pStyle w:val="a5"/>
        <w:spacing w:before="1"/>
        <w:ind w:left="0"/>
        <w:rPr>
          <w:b/>
          <w:sz w:val="14"/>
        </w:r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28"/>
        <w:gridCol w:w="2665"/>
        <w:gridCol w:w="1714"/>
        <w:gridCol w:w="4955"/>
        <w:gridCol w:w="4775"/>
      </w:tblGrid>
      <w:tr w:rsidR="001652CF" w:rsidTr="001652CF">
        <w:trPr>
          <w:trHeight w:val="1049"/>
        </w:trPr>
        <w:tc>
          <w:tcPr>
            <w:tcW w:w="728" w:type="dxa"/>
          </w:tcPr>
          <w:p w:rsidR="001652CF" w:rsidRDefault="001652CF" w:rsidP="001652CF">
            <w:pPr>
              <w:pStyle w:val="TableParagraph"/>
              <w:spacing w:before="169" w:line="256" w:lineRule="auto"/>
              <w:ind w:left="175" w:right="145" w:firstLine="57"/>
              <w:rPr>
                <w:sz w:val="28"/>
              </w:rPr>
            </w:pPr>
            <w:r>
              <w:rPr>
                <w:sz w:val="28"/>
              </w:rPr>
              <w:lastRenderedPageBreak/>
              <w:t>№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п/п</w:t>
            </w:r>
          </w:p>
        </w:tc>
        <w:tc>
          <w:tcPr>
            <w:tcW w:w="2665" w:type="dxa"/>
          </w:tcPr>
          <w:p w:rsidR="001652CF" w:rsidRDefault="001652CF" w:rsidP="001652CF">
            <w:pPr>
              <w:pStyle w:val="TableParagraph"/>
              <w:spacing w:line="256" w:lineRule="auto"/>
              <w:ind w:left="448" w:right="444" w:firstLine="11"/>
              <w:jc w:val="center"/>
              <w:rPr>
                <w:sz w:val="28"/>
              </w:rPr>
            </w:pPr>
            <w:r>
              <w:rPr>
                <w:spacing w:val="-1"/>
                <w:sz w:val="28"/>
              </w:rPr>
              <w:t>Наименование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разделов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тем</w:t>
            </w:r>
          </w:p>
          <w:p w:rsidR="001652CF" w:rsidRDefault="001652CF" w:rsidP="001652CF">
            <w:pPr>
              <w:pStyle w:val="TableParagraph"/>
              <w:ind w:left="177" w:right="178"/>
              <w:jc w:val="center"/>
              <w:rPr>
                <w:sz w:val="28"/>
              </w:rPr>
            </w:pPr>
            <w:r>
              <w:rPr>
                <w:sz w:val="28"/>
              </w:rPr>
              <w:t>учебного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предмета</w:t>
            </w:r>
          </w:p>
        </w:tc>
        <w:tc>
          <w:tcPr>
            <w:tcW w:w="1714" w:type="dxa"/>
          </w:tcPr>
          <w:p w:rsidR="001652CF" w:rsidRDefault="001652CF" w:rsidP="001652CF">
            <w:pPr>
              <w:pStyle w:val="TableParagraph"/>
              <w:spacing w:before="169" w:line="256" w:lineRule="auto"/>
              <w:ind w:left="527" w:right="127" w:hanging="361"/>
              <w:rPr>
                <w:sz w:val="28"/>
              </w:rPr>
            </w:pPr>
            <w:r>
              <w:rPr>
                <w:spacing w:val="-1"/>
                <w:sz w:val="28"/>
              </w:rPr>
              <w:t>Количество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часов</w:t>
            </w:r>
          </w:p>
        </w:tc>
        <w:tc>
          <w:tcPr>
            <w:tcW w:w="4955" w:type="dxa"/>
          </w:tcPr>
          <w:p w:rsidR="001652CF" w:rsidRDefault="001652CF" w:rsidP="001652CF">
            <w:pPr>
              <w:pStyle w:val="TableParagraph"/>
              <w:spacing w:before="8"/>
              <w:rPr>
                <w:b/>
                <w:sz w:val="29"/>
              </w:rPr>
            </w:pPr>
          </w:p>
          <w:p w:rsidR="001652CF" w:rsidRDefault="001652CF" w:rsidP="001652CF">
            <w:pPr>
              <w:pStyle w:val="TableParagraph"/>
              <w:spacing w:before="1"/>
              <w:ind w:left="924"/>
              <w:rPr>
                <w:sz w:val="28"/>
              </w:rPr>
            </w:pPr>
            <w:r>
              <w:rPr>
                <w:sz w:val="28"/>
              </w:rPr>
              <w:t>Программное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содержание</w:t>
            </w:r>
          </w:p>
        </w:tc>
        <w:tc>
          <w:tcPr>
            <w:tcW w:w="4775" w:type="dxa"/>
          </w:tcPr>
          <w:p w:rsidR="001652CF" w:rsidRDefault="001652CF" w:rsidP="001652CF">
            <w:pPr>
              <w:pStyle w:val="TableParagraph"/>
              <w:spacing w:before="169" w:line="256" w:lineRule="auto"/>
              <w:ind w:left="1559" w:right="593" w:hanging="944"/>
              <w:rPr>
                <w:sz w:val="28"/>
              </w:rPr>
            </w:pPr>
            <w:r>
              <w:rPr>
                <w:sz w:val="28"/>
              </w:rPr>
              <w:t>Основные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виды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деятельности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обучающихся</w:t>
            </w:r>
          </w:p>
        </w:tc>
      </w:tr>
      <w:tr w:rsidR="001652CF" w:rsidRPr="001C6D12" w:rsidTr="001652CF">
        <w:trPr>
          <w:trHeight w:val="7647"/>
        </w:trPr>
        <w:tc>
          <w:tcPr>
            <w:tcW w:w="728" w:type="dxa"/>
          </w:tcPr>
          <w:p w:rsidR="001652CF" w:rsidRDefault="001652CF" w:rsidP="001652CF">
            <w:pPr>
              <w:pStyle w:val="TableParagraph"/>
              <w:spacing w:line="311" w:lineRule="exact"/>
              <w:ind w:left="17"/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2665" w:type="dxa"/>
          </w:tcPr>
          <w:p w:rsidR="001652CF" w:rsidRDefault="001652CF" w:rsidP="001652CF">
            <w:pPr>
              <w:pStyle w:val="TableParagraph"/>
              <w:spacing w:line="311" w:lineRule="exact"/>
              <w:ind w:left="109"/>
              <w:rPr>
                <w:sz w:val="28"/>
              </w:rPr>
            </w:pPr>
            <w:r>
              <w:rPr>
                <w:sz w:val="28"/>
              </w:rPr>
              <w:t>Введение</w:t>
            </w:r>
          </w:p>
        </w:tc>
        <w:tc>
          <w:tcPr>
            <w:tcW w:w="1714" w:type="dxa"/>
          </w:tcPr>
          <w:p w:rsidR="001652CF" w:rsidRDefault="001652CF" w:rsidP="001652CF">
            <w:pPr>
              <w:pStyle w:val="TableParagraph"/>
              <w:spacing w:line="311" w:lineRule="exact"/>
              <w:ind w:left="25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4955" w:type="dxa"/>
          </w:tcPr>
          <w:p w:rsidR="001652CF" w:rsidRDefault="001652CF" w:rsidP="001652CF">
            <w:pPr>
              <w:pStyle w:val="TableParagraph"/>
              <w:spacing w:line="256" w:lineRule="auto"/>
              <w:ind w:left="110" w:right="608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«Восприятие</w:t>
            </w:r>
            <w:r>
              <w:rPr>
                <w:i/>
                <w:spacing w:val="-12"/>
                <w:sz w:val="28"/>
              </w:rPr>
              <w:t xml:space="preserve"> </w:t>
            </w:r>
            <w:r>
              <w:rPr>
                <w:i/>
                <w:sz w:val="28"/>
              </w:rPr>
              <w:t>произведений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1652CF" w:rsidRDefault="001652CF" w:rsidP="001652CF">
            <w:pPr>
              <w:pStyle w:val="TableParagraph"/>
              <w:spacing w:line="259" w:lineRule="auto"/>
              <w:ind w:left="110" w:right="512"/>
              <w:rPr>
                <w:sz w:val="28"/>
              </w:rPr>
            </w:pPr>
            <w:r>
              <w:rPr>
                <w:sz w:val="28"/>
              </w:rPr>
              <w:t>Восприятие произведений детского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творчества.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Обсуждение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сюжетного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 эмоционального содержания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детских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работ.</w:t>
            </w:r>
          </w:p>
          <w:p w:rsidR="001652CF" w:rsidRDefault="001652CF" w:rsidP="001652CF">
            <w:pPr>
              <w:pStyle w:val="TableParagraph"/>
              <w:spacing w:line="259" w:lineRule="auto"/>
              <w:ind w:left="110" w:right="1121"/>
              <w:rPr>
                <w:sz w:val="28"/>
              </w:rPr>
            </w:pPr>
            <w:r>
              <w:rPr>
                <w:sz w:val="28"/>
              </w:rPr>
              <w:t>Восприятие орнаментальных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произведений прикладного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искусства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(например,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кружево,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шитьё,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резьба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роспись).</w:t>
            </w:r>
          </w:p>
          <w:p w:rsidR="001652CF" w:rsidRDefault="001652CF" w:rsidP="001652CF">
            <w:pPr>
              <w:pStyle w:val="TableParagraph"/>
              <w:spacing w:line="256" w:lineRule="auto"/>
              <w:ind w:left="110" w:right="425"/>
              <w:rPr>
                <w:sz w:val="28"/>
              </w:rPr>
            </w:pPr>
            <w:r>
              <w:rPr>
                <w:sz w:val="28"/>
              </w:rPr>
              <w:t>Восприятие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произведений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живописи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 активным выражением цветового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состояния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природе.</w:t>
            </w: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11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line="256" w:lineRule="auto"/>
              <w:ind w:left="110" w:right="608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«Восприятие</w:t>
            </w:r>
            <w:r>
              <w:rPr>
                <w:i/>
                <w:spacing w:val="-12"/>
                <w:sz w:val="28"/>
              </w:rPr>
              <w:t xml:space="preserve"> </w:t>
            </w:r>
            <w:r>
              <w:rPr>
                <w:i/>
                <w:sz w:val="28"/>
              </w:rPr>
              <w:t>произведений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1652CF" w:rsidRDefault="001652CF" w:rsidP="001652CF">
            <w:pPr>
              <w:pStyle w:val="TableParagraph"/>
              <w:spacing w:before="10" w:line="256" w:lineRule="auto"/>
              <w:ind w:left="110" w:right="139"/>
              <w:rPr>
                <w:sz w:val="28"/>
              </w:rPr>
            </w:pPr>
            <w:r>
              <w:rPr>
                <w:sz w:val="28"/>
              </w:rPr>
              <w:t>Художественное наблюдение природы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красивых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природных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деталей,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анализ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их конструкции и эмоционального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воздействия.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Сопоставление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</w:p>
        </w:tc>
        <w:tc>
          <w:tcPr>
            <w:tcW w:w="4775" w:type="dxa"/>
          </w:tcPr>
          <w:p w:rsidR="001652CF" w:rsidRDefault="001652CF" w:rsidP="001652CF">
            <w:pPr>
              <w:pStyle w:val="TableParagraph"/>
              <w:spacing w:line="259" w:lineRule="auto"/>
              <w:ind w:left="110" w:right="183"/>
              <w:rPr>
                <w:sz w:val="28"/>
              </w:rPr>
            </w:pPr>
            <w:r>
              <w:rPr>
                <w:sz w:val="28"/>
              </w:rPr>
              <w:t>Обсуждение примеров детского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художественного творчества с точки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зрения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выражения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них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содержания,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настроения,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расположения</w:t>
            </w:r>
          </w:p>
          <w:p w:rsidR="001652CF" w:rsidRDefault="001652CF" w:rsidP="001652CF">
            <w:pPr>
              <w:pStyle w:val="TableParagraph"/>
              <w:spacing w:line="256" w:lineRule="auto"/>
              <w:ind w:left="110" w:right="263"/>
              <w:rPr>
                <w:sz w:val="28"/>
              </w:rPr>
            </w:pPr>
            <w:r>
              <w:rPr>
                <w:sz w:val="28"/>
              </w:rPr>
              <w:t>изображения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листе,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цвета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других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средств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художественной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выразительности,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также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ответа</w:t>
            </w:r>
          </w:p>
          <w:p w:rsidR="001652CF" w:rsidRDefault="001652CF" w:rsidP="001652CF">
            <w:pPr>
              <w:pStyle w:val="TableParagraph"/>
              <w:spacing w:line="259" w:lineRule="auto"/>
              <w:ind w:left="110" w:right="177"/>
              <w:rPr>
                <w:sz w:val="28"/>
              </w:rPr>
            </w:pPr>
            <w:r>
              <w:rPr>
                <w:sz w:val="28"/>
              </w:rPr>
              <w:t>на поставленную учебную задачу.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Приобретение опыта эстетического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наблюдения и художественного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анализа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произведений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декоративного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искусства и их орнаментальной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организации (например, кружево,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шитьё, резьба и роспись по дереву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ткани,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чеканка).</w:t>
            </w:r>
          </w:p>
          <w:p w:rsidR="001652CF" w:rsidRDefault="001652CF" w:rsidP="001652CF">
            <w:pPr>
              <w:pStyle w:val="TableParagraph"/>
              <w:spacing w:before="11"/>
              <w:rPr>
                <w:b/>
                <w:sz w:val="29"/>
              </w:rPr>
            </w:pPr>
          </w:p>
          <w:p w:rsidR="001652CF" w:rsidRDefault="001652CF" w:rsidP="001652CF">
            <w:pPr>
              <w:pStyle w:val="TableParagraph"/>
              <w:spacing w:line="261" w:lineRule="auto"/>
              <w:ind w:left="110" w:right="851"/>
              <w:rPr>
                <w:sz w:val="28"/>
              </w:rPr>
            </w:pPr>
            <w:r>
              <w:rPr>
                <w:sz w:val="28"/>
              </w:rPr>
              <w:t>Освоение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развитие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умения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вести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эстетическое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наблюдение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явлений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природы.</w:t>
            </w:r>
          </w:p>
          <w:p w:rsidR="001652CF" w:rsidRDefault="001652CF" w:rsidP="001652CF">
            <w:pPr>
              <w:pStyle w:val="TableParagraph"/>
              <w:spacing w:line="314" w:lineRule="exact"/>
              <w:ind w:left="110"/>
              <w:rPr>
                <w:sz w:val="28"/>
              </w:rPr>
            </w:pPr>
            <w:r>
              <w:rPr>
                <w:sz w:val="28"/>
              </w:rPr>
              <w:t>Приобретение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опыта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эстетического</w:t>
            </w:r>
          </w:p>
          <w:p w:rsidR="001652CF" w:rsidRDefault="001652CF" w:rsidP="001652CF">
            <w:pPr>
              <w:pStyle w:val="TableParagraph"/>
              <w:spacing w:before="6" w:line="340" w:lineRule="atLeast"/>
              <w:ind w:left="110" w:right="177"/>
              <w:rPr>
                <w:sz w:val="28"/>
              </w:rPr>
            </w:pPr>
            <w:r>
              <w:rPr>
                <w:sz w:val="28"/>
              </w:rPr>
              <w:t>наблюдения и художественного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анализа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произведений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декоративного</w:t>
            </w:r>
          </w:p>
        </w:tc>
      </w:tr>
    </w:tbl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28"/>
        <w:gridCol w:w="2665"/>
        <w:gridCol w:w="1714"/>
        <w:gridCol w:w="4955"/>
        <w:gridCol w:w="4775"/>
      </w:tblGrid>
      <w:tr w:rsidR="001652CF" w:rsidTr="001652CF">
        <w:trPr>
          <w:trHeight w:val="4175"/>
        </w:trPr>
        <w:tc>
          <w:tcPr>
            <w:tcW w:w="728" w:type="dxa"/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2665" w:type="dxa"/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1714" w:type="dxa"/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4955" w:type="dxa"/>
          </w:tcPr>
          <w:p w:rsidR="001652CF" w:rsidRDefault="001652CF" w:rsidP="001652CF">
            <w:pPr>
              <w:pStyle w:val="TableParagraph"/>
              <w:spacing w:line="318" w:lineRule="exact"/>
              <w:ind w:left="110"/>
              <w:rPr>
                <w:sz w:val="28"/>
              </w:rPr>
            </w:pP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рукотворными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произведениями.</w:t>
            </w:r>
          </w:p>
          <w:p w:rsidR="001652CF" w:rsidRDefault="001652CF" w:rsidP="001652CF">
            <w:pPr>
              <w:pStyle w:val="TableParagraph"/>
              <w:spacing w:before="23" w:line="259" w:lineRule="auto"/>
              <w:ind w:left="110" w:right="425"/>
              <w:rPr>
                <w:sz w:val="28"/>
              </w:rPr>
            </w:pPr>
            <w:r>
              <w:rPr>
                <w:sz w:val="28"/>
              </w:rPr>
              <w:t>Восприятие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произведений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живописи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 активным выражением цветового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состояния в природе. Произведения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И.И. Левитана,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И.И. Шишкина,</w:t>
            </w:r>
          </w:p>
          <w:p w:rsidR="001652CF" w:rsidRDefault="001652CF" w:rsidP="001652CF">
            <w:pPr>
              <w:pStyle w:val="TableParagraph"/>
              <w:spacing w:line="259" w:lineRule="auto"/>
              <w:ind w:left="110" w:right="767"/>
              <w:rPr>
                <w:sz w:val="28"/>
              </w:rPr>
            </w:pPr>
            <w:r>
              <w:rPr>
                <w:sz w:val="28"/>
              </w:rPr>
              <w:t>Н.П.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Крымова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Восприятие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произведений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анималистического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жанра в графике (например,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произведений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В.В.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Ватагина,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Е.И. Чарушина) и в скульптуре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(произведения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В.В.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Ватагина)</w:t>
            </w:r>
          </w:p>
        </w:tc>
        <w:tc>
          <w:tcPr>
            <w:tcW w:w="4775" w:type="dxa"/>
          </w:tcPr>
          <w:p w:rsidR="001652CF" w:rsidRDefault="001652CF" w:rsidP="001652CF">
            <w:pPr>
              <w:pStyle w:val="TableParagraph"/>
              <w:spacing w:line="256" w:lineRule="auto"/>
              <w:ind w:left="110" w:right="871"/>
              <w:rPr>
                <w:sz w:val="28"/>
              </w:rPr>
            </w:pPr>
            <w:r>
              <w:rPr>
                <w:sz w:val="28"/>
              </w:rPr>
              <w:t>искусства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орнаментальной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организации.</w:t>
            </w:r>
          </w:p>
          <w:p w:rsidR="001652CF" w:rsidRDefault="001652CF" w:rsidP="001652CF">
            <w:pPr>
              <w:pStyle w:val="TableParagraph"/>
              <w:spacing w:line="259" w:lineRule="auto"/>
              <w:ind w:left="110" w:right="647"/>
              <w:rPr>
                <w:sz w:val="28"/>
              </w:rPr>
            </w:pPr>
            <w:r>
              <w:rPr>
                <w:sz w:val="28"/>
              </w:rPr>
              <w:t>Приобретение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опыта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восприятия,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эстетического анализа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произведений отечественных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художников-пейзажистов,</w:t>
            </w:r>
          </w:p>
          <w:p w:rsidR="001652CF" w:rsidRDefault="001652CF" w:rsidP="001652CF">
            <w:pPr>
              <w:pStyle w:val="TableParagraph"/>
              <w:spacing w:line="259" w:lineRule="auto"/>
              <w:ind w:left="110" w:right="248"/>
              <w:rPr>
                <w:sz w:val="28"/>
              </w:rPr>
            </w:pPr>
            <w:r>
              <w:rPr>
                <w:sz w:val="28"/>
              </w:rPr>
              <w:t>художников-анималистов.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Приобретение опыта восприятия,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эстетического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анализа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произведений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живописи западноевропейских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художников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активным,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ярким</w:t>
            </w:r>
          </w:p>
          <w:p w:rsidR="001652CF" w:rsidRDefault="001652CF" w:rsidP="001652CF">
            <w:pPr>
              <w:pStyle w:val="TableParagraph"/>
              <w:spacing w:before="3"/>
              <w:ind w:left="110"/>
              <w:rPr>
                <w:sz w:val="28"/>
              </w:rPr>
            </w:pPr>
            <w:r>
              <w:rPr>
                <w:sz w:val="28"/>
              </w:rPr>
              <w:t>выражением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настроения</w:t>
            </w:r>
          </w:p>
        </w:tc>
      </w:tr>
      <w:tr w:rsidR="001652CF" w:rsidRPr="001C6D12" w:rsidTr="001652CF">
        <w:trPr>
          <w:trHeight w:val="5220"/>
        </w:trPr>
        <w:tc>
          <w:tcPr>
            <w:tcW w:w="728" w:type="dxa"/>
          </w:tcPr>
          <w:p w:rsidR="001652CF" w:rsidRDefault="001652CF" w:rsidP="001652CF">
            <w:pPr>
              <w:pStyle w:val="TableParagraph"/>
              <w:spacing w:line="311" w:lineRule="exact"/>
              <w:ind w:left="17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2665" w:type="dxa"/>
          </w:tcPr>
          <w:p w:rsidR="001652CF" w:rsidRDefault="001652CF" w:rsidP="001652CF">
            <w:pPr>
              <w:pStyle w:val="TableParagraph"/>
              <w:spacing w:line="264" w:lineRule="auto"/>
              <w:ind w:left="109" w:right="260"/>
              <w:rPr>
                <w:sz w:val="28"/>
              </w:rPr>
            </w:pPr>
            <w:r>
              <w:rPr>
                <w:sz w:val="28"/>
              </w:rPr>
              <w:t>Как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чем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работает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художник</w:t>
            </w:r>
          </w:p>
        </w:tc>
        <w:tc>
          <w:tcPr>
            <w:tcW w:w="1714" w:type="dxa"/>
          </w:tcPr>
          <w:p w:rsidR="001652CF" w:rsidRDefault="001652CF" w:rsidP="001652CF">
            <w:pPr>
              <w:pStyle w:val="TableParagraph"/>
              <w:spacing w:line="311" w:lineRule="exact"/>
              <w:ind w:left="706" w:right="678"/>
              <w:jc w:val="center"/>
              <w:rPr>
                <w:sz w:val="28"/>
              </w:rPr>
            </w:pPr>
            <w:r>
              <w:rPr>
                <w:sz w:val="28"/>
              </w:rPr>
              <w:t>14</w:t>
            </w:r>
          </w:p>
        </w:tc>
        <w:tc>
          <w:tcPr>
            <w:tcW w:w="4955" w:type="dxa"/>
          </w:tcPr>
          <w:p w:rsidR="001652CF" w:rsidRDefault="001652CF" w:rsidP="001652CF">
            <w:pPr>
              <w:pStyle w:val="TableParagraph"/>
              <w:spacing w:line="311" w:lineRule="exact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«Живопись»</w:t>
            </w:r>
          </w:p>
          <w:p w:rsidR="001652CF" w:rsidRDefault="001652CF" w:rsidP="001652CF">
            <w:pPr>
              <w:pStyle w:val="TableParagraph"/>
              <w:spacing w:before="31" w:line="256" w:lineRule="auto"/>
              <w:ind w:left="110" w:right="837"/>
              <w:rPr>
                <w:sz w:val="28"/>
              </w:rPr>
            </w:pPr>
            <w:r>
              <w:rPr>
                <w:sz w:val="28"/>
              </w:rPr>
              <w:t>Пастозное,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плотное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прозрачное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нанесение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краски.</w:t>
            </w:r>
          </w:p>
          <w:p w:rsidR="001652CF" w:rsidRDefault="001652CF" w:rsidP="001652CF">
            <w:pPr>
              <w:pStyle w:val="TableParagraph"/>
              <w:spacing w:before="3" w:line="256" w:lineRule="auto"/>
              <w:ind w:left="110" w:right="323"/>
              <w:rPr>
                <w:sz w:val="28"/>
              </w:rPr>
            </w:pPr>
            <w:r>
              <w:rPr>
                <w:sz w:val="28"/>
              </w:rPr>
              <w:t>Акварель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её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свойства.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Акварельные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кисти. Приёмы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акварелью.</w:t>
            </w:r>
          </w:p>
          <w:p w:rsidR="001652CF" w:rsidRDefault="001652CF" w:rsidP="001652CF">
            <w:pPr>
              <w:pStyle w:val="TableParagraph"/>
              <w:spacing w:before="9" w:line="256" w:lineRule="auto"/>
              <w:ind w:left="110" w:right="1942"/>
              <w:rPr>
                <w:sz w:val="28"/>
              </w:rPr>
            </w:pPr>
            <w:r>
              <w:rPr>
                <w:sz w:val="28"/>
              </w:rPr>
              <w:t>Разный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характер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мазков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 движений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кистью.</w:t>
            </w:r>
          </w:p>
          <w:p w:rsidR="001652CF" w:rsidRDefault="001652CF" w:rsidP="001652CF">
            <w:pPr>
              <w:pStyle w:val="TableParagraph"/>
              <w:spacing w:before="4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«Графика»</w:t>
            </w:r>
          </w:p>
          <w:p w:rsidR="001652CF" w:rsidRDefault="001652CF" w:rsidP="001652CF">
            <w:pPr>
              <w:pStyle w:val="TableParagraph"/>
              <w:spacing w:before="31" w:line="259" w:lineRule="auto"/>
              <w:ind w:left="110" w:right="326"/>
              <w:rPr>
                <w:sz w:val="28"/>
              </w:rPr>
            </w:pPr>
            <w:r>
              <w:rPr>
                <w:sz w:val="28"/>
              </w:rPr>
              <w:t>Рисунок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натуры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простого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предмета.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Определение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формы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предмета.</w:t>
            </w:r>
          </w:p>
          <w:p w:rsidR="001652CF" w:rsidRDefault="001652CF" w:rsidP="001652CF">
            <w:pPr>
              <w:pStyle w:val="TableParagraph"/>
              <w:spacing w:line="318" w:lineRule="exact"/>
              <w:ind w:left="110"/>
              <w:rPr>
                <w:sz w:val="28"/>
              </w:rPr>
            </w:pPr>
            <w:r>
              <w:rPr>
                <w:sz w:val="28"/>
              </w:rPr>
              <w:t>Соотношение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частей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предмета.</w:t>
            </w:r>
          </w:p>
          <w:p w:rsidR="001652CF" w:rsidRDefault="001652CF" w:rsidP="001652CF">
            <w:pPr>
              <w:pStyle w:val="TableParagraph"/>
              <w:spacing w:before="23" w:line="264" w:lineRule="auto"/>
              <w:ind w:left="110" w:right="662"/>
              <w:rPr>
                <w:sz w:val="28"/>
              </w:rPr>
            </w:pPr>
            <w:r>
              <w:rPr>
                <w:sz w:val="28"/>
              </w:rPr>
              <w:t>Светлые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тёмные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части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предмета,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тень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под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предметом.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Штриховка.</w:t>
            </w:r>
          </w:p>
          <w:p w:rsidR="001652CF" w:rsidRDefault="001652CF" w:rsidP="001652CF">
            <w:pPr>
              <w:pStyle w:val="TableParagraph"/>
              <w:spacing w:line="312" w:lineRule="exact"/>
              <w:ind w:left="110"/>
              <w:rPr>
                <w:sz w:val="28"/>
              </w:rPr>
            </w:pPr>
            <w:r>
              <w:rPr>
                <w:sz w:val="28"/>
              </w:rPr>
              <w:t>Умение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внимательно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рассматривать</w:t>
            </w:r>
          </w:p>
        </w:tc>
        <w:tc>
          <w:tcPr>
            <w:tcW w:w="4775" w:type="dxa"/>
          </w:tcPr>
          <w:p w:rsidR="001652CF" w:rsidRDefault="001652CF" w:rsidP="001652CF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t>Приобретение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опыта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</w:p>
          <w:p w:rsidR="001652CF" w:rsidRDefault="001652CF" w:rsidP="001652CF">
            <w:pPr>
              <w:pStyle w:val="TableParagraph"/>
              <w:spacing w:before="31" w:line="256" w:lineRule="auto"/>
              <w:ind w:left="110" w:right="517"/>
              <w:rPr>
                <w:sz w:val="28"/>
              </w:rPr>
            </w:pPr>
            <w:r>
              <w:rPr>
                <w:sz w:val="28"/>
              </w:rPr>
              <w:t>акварельной краской и понимания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особенности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прозрачной</w:t>
            </w:r>
          </w:p>
          <w:p w:rsidR="001652CF" w:rsidRDefault="001652CF" w:rsidP="001652CF">
            <w:pPr>
              <w:pStyle w:val="TableParagraph"/>
              <w:spacing w:before="3" w:line="259" w:lineRule="auto"/>
              <w:ind w:left="110" w:right="187"/>
              <w:rPr>
                <w:sz w:val="28"/>
              </w:rPr>
            </w:pPr>
            <w:r>
              <w:rPr>
                <w:sz w:val="28"/>
              </w:rPr>
              <w:t>краской.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Освоение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разного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характера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мазков и движений кистью, навыков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создания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выразительной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фактуры.</w:t>
            </w: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2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1" w:line="261" w:lineRule="auto"/>
              <w:ind w:left="110" w:right="417"/>
              <w:rPr>
                <w:sz w:val="28"/>
              </w:rPr>
            </w:pPr>
            <w:r>
              <w:rPr>
                <w:sz w:val="28"/>
              </w:rPr>
              <w:t>Освоение</w:t>
            </w:r>
            <w:r>
              <w:rPr>
                <w:spacing w:val="59"/>
                <w:sz w:val="28"/>
              </w:rPr>
              <w:t xml:space="preserve"> </w:t>
            </w:r>
            <w:r>
              <w:rPr>
                <w:sz w:val="28"/>
              </w:rPr>
              <w:t>приёмов работы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новыми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графическими художественными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материалами.</w:t>
            </w:r>
          </w:p>
          <w:p w:rsidR="001652CF" w:rsidRDefault="001652CF" w:rsidP="001652CF">
            <w:pPr>
              <w:pStyle w:val="TableParagraph"/>
              <w:spacing w:line="256" w:lineRule="auto"/>
              <w:ind w:left="110" w:right="841"/>
              <w:rPr>
                <w:sz w:val="28"/>
              </w:rPr>
            </w:pPr>
            <w:r>
              <w:rPr>
                <w:sz w:val="28"/>
              </w:rPr>
              <w:t>Приобретение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опыта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рисования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предметов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натуры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графике.</w:t>
            </w:r>
          </w:p>
        </w:tc>
      </w:tr>
    </w:tbl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tbl>
      <w:tblPr>
        <w:tblStyle w:val="TableNormal"/>
        <w:tblW w:w="14837" w:type="dxa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28"/>
        <w:gridCol w:w="2665"/>
        <w:gridCol w:w="1714"/>
        <w:gridCol w:w="4955"/>
        <w:gridCol w:w="4775"/>
      </w:tblGrid>
      <w:tr w:rsidR="001652CF" w:rsidRPr="001C6D12" w:rsidTr="001652CF">
        <w:trPr>
          <w:trHeight w:val="9391"/>
        </w:trPr>
        <w:tc>
          <w:tcPr>
            <w:tcW w:w="728" w:type="dxa"/>
            <w:tcBorders>
              <w:bottom w:val="single" w:sz="4" w:space="0" w:color="auto"/>
            </w:tcBorders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2665" w:type="dxa"/>
            <w:tcBorders>
              <w:bottom w:val="single" w:sz="4" w:space="0" w:color="auto"/>
            </w:tcBorders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1714" w:type="dxa"/>
            <w:tcBorders>
              <w:bottom w:val="single" w:sz="4" w:space="0" w:color="auto"/>
            </w:tcBorders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4955" w:type="dxa"/>
            <w:tcBorders>
              <w:bottom w:val="single" w:sz="4" w:space="0" w:color="auto"/>
            </w:tcBorders>
          </w:tcPr>
          <w:p w:rsidR="001652CF" w:rsidRDefault="001652CF" w:rsidP="001652CF">
            <w:pPr>
              <w:pStyle w:val="TableParagraph"/>
              <w:spacing w:line="256" w:lineRule="auto"/>
              <w:ind w:left="110" w:right="739"/>
              <w:rPr>
                <w:sz w:val="28"/>
              </w:rPr>
            </w:pP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анализировать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форму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натурного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предмета.</w:t>
            </w:r>
          </w:p>
          <w:p w:rsidR="001652CF" w:rsidRDefault="001652CF" w:rsidP="001652CF">
            <w:pPr>
              <w:pStyle w:val="TableParagraph"/>
              <w:spacing w:before="6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1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«Скульптура»</w:t>
            </w:r>
          </w:p>
          <w:p w:rsidR="001652CF" w:rsidRDefault="001652CF" w:rsidP="001652CF">
            <w:pPr>
              <w:pStyle w:val="TableParagraph"/>
              <w:spacing w:before="24" w:line="256" w:lineRule="auto"/>
              <w:ind w:left="110" w:right="1679"/>
              <w:rPr>
                <w:sz w:val="28"/>
              </w:rPr>
            </w:pPr>
            <w:r>
              <w:rPr>
                <w:sz w:val="28"/>
              </w:rPr>
              <w:t>Восприятие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произведений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анималистического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жанра</w:t>
            </w:r>
          </w:p>
          <w:p w:rsidR="001652CF" w:rsidRDefault="001652CF" w:rsidP="001652CF">
            <w:pPr>
              <w:pStyle w:val="TableParagraph"/>
              <w:spacing w:before="2"/>
              <w:ind w:left="110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скульптуре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(произведения</w:t>
            </w:r>
          </w:p>
          <w:p w:rsidR="001652CF" w:rsidRDefault="001652CF" w:rsidP="001652CF">
            <w:pPr>
              <w:pStyle w:val="TableParagraph"/>
              <w:spacing w:before="31" w:line="256" w:lineRule="auto"/>
              <w:ind w:left="110" w:right="768"/>
              <w:rPr>
                <w:sz w:val="28"/>
              </w:rPr>
            </w:pPr>
            <w:r>
              <w:rPr>
                <w:sz w:val="28"/>
              </w:rPr>
              <w:t>В.В.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Ватагина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др.).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Наблюдение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животных с точки зрения 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пропорций, характера движения,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пластики.</w:t>
            </w:r>
          </w:p>
          <w:p w:rsidR="001652CF" w:rsidRDefault="001652CF" w:rsidP="001652CF">
            <w:pPr>
              <w:pStyle w:val="TableParagraph"/>
              <w:spacing w:before="2"/>
              <w:rPr>
                <w:b/>
                <w:sz w:val="31"/>
              </w:rPr>
            </w:pPr>
          </w:p>
          <w:p w:rsidR="001652CF" w:rsidRDefault="001652CF" w:rsidP="001652CF">
            <w:pPr>
              <w:pStyle w:val="TableParagraph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«Живопись»</w:t>
            </w:r>
          </w:p>
          <w:p w:rsidR="001652CF" w:rsidRDefault="001652CF" w:rsidP="001652CF">
            <w:pPr>
              <w:pStyle w:val="TableParagraph"/>
              <w:spacing w:before="24" w:line="259" w:lineRule="auto"/>
              <w:ind w:left="110" w:right="186"/>
              <w:rPr>
                <w:sz w:val="28"/>
              </w:rPr>
            </w:pPr>
            <w:r>
              <w:rPr>
                <w:sz w:val="28"/>
              </w:rPr>
              <w:t>Цвета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основные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составные.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Развитие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навыков смешивания красок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получения нового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цвета.</w:t>
            </w:r>
            <w:r>
              <w:rPr>
                <w:spacing w:val="5"/>
                <w:sz w:val="28"/>
              </w:rPr>
              <w:t xml:space="preserve"> </w:t>
            </w:r>
            <w:r>
              <w:rPr>
                <w:sz w:val="28"/>
              </w:rPr>
              <w:t>Приёмы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гуашью.</w:t>
            </w:r>
          </w:p>
          <w:p w:rsidR="001652CF" w:rsidRDefault="001652CF" w:rsidP="001652CF">
            <w:pPr>
              <w:pStyle w:val="TableParagraph"/>
              <w:spacing w:before="7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line="256" w:lineRule="auto"/>
              <w:ind w:left="110" w:right="1912"/>
              <w:rPr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«Живопись»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Цвет тёмный и светлый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 xml:space="preserve">(тональные </w:t>
            </w:r>
            <w:r>
              <w:rPr>
                <w:sz w:val="28"/>
              </w:rPr>
              <w:t>отношения).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Осветление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цвета.</w:t>
            </w: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4"/>
              <w:rPr>
                <w:b/>
                <w:sz w:val="31"/>
              </w:rPr>
            </w:pPr>
          </w:p>
          <w:p w:rsidR="001652CF" w:rsidRDefault="001652CF" w:rsidP="001652CF">
            <w:pPr>
              <w:pStyle w:val="TableParagraph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«Живопись»</w:t>
            </w:r>
          </w:p>
          <w:p w:rsidR="001652CF" w:rsidRDefault="001652CF" w:rsidP="001652CF">
            <w:pPr>
              <w:pStyle w:val="TableParagraph"/>
              <w:spacing w:before="31"/>
              <w:ind w:left="110"/>
              <w:rPr>
                <w:sz w:val="28"/>
              </w:rPr>
            </w:pPr>
            <w:r>
              <w:rPr>
                <w:sz w:val="28"/>
              </w:rPr>
              <w:t>Цвет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тёмный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светлый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(тональные</w:t>
            </w:r>
          </w:p>
        </w:tc>
        <w:tc>
          <w:tcPr>
            <w:tcW w:w="4775" w:type="dxa"/>
            <w:tcBorders>
              <w:bottom w:val="single" w:sz="4" w:space="0" w:color="auto"/>
            </w:tcBorders>
          </w:tcPr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5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1" w:line="256" w:lineRule="auto"/>
              <w:ind w:left="110" w:right="194"/>
              <w:rPr>
                <w:sz w:val="28"/>
              </w:rPr>
            </w:pPr>
            <w:r>
              <w:rPr>
                <w:sz w:val="28"/>
              </w:rPr>
              <w:t>Приобретение знаний об изменениях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скульптурного образа при осмотре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произведения с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сторон.</w:t>
            </w: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2"/>
              </w:rPr>
            </w:pPr>
          </w:p>
          <w:p w:rsidR="001652CF" w:rsidRDefault="001652CF" w:rsidP="001652CF">
            <w:pPr>
              <w:pStyle w:val="TableParagraph"/>
              <w:spacing w:line="259" w:lineRule="auto"/>
              <w:ind w:left="110" w:right="371"/>
              <w:rPr>
                <w:sz w:val="28"/>
              </w:rPr>
            </w:pPr>
            <w:r>
              <w:rPr>
                <w:sz w:val="28"/>
              </w:rPr>
              <w:t>Знакомство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названиями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основных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составных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цветов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приобретение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опыта получения разных оттенков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составного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цвета.</w:t>
            </w: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8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1" w:line="256" w:lineRule="auto"/>
              <w:ind w:left="110" w:right="1124"/>
              <w:rPr>
                <w:sz w:val="28"/>
              </w:rPr>
            </w:pPr>
            <w:r>
              <w:rPr>
                <w:sz w:val="28"/>
              </w:rPr>
              <w:t>Развитие опыта различать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сравнивать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тёмные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светлые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оттенки цвета;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развитие</w:t>
            </w:r>
          </w:p>
          <w:p w:rsidR="001652CF" w:rsidRDefault="001652CF" w:rsidP="001652CF">
            <w:pPr>
              <w:pStyle w:val="TableParagraph"/>
              <w:spacing w:before="3" w:line="264" w:lineRule="auto"/>
              <w:ind w:left="110" w:right="716"/>
              <w:rPr>
                <w:sz w:val="28"/>
              </w:rPr>
            </w:pPr>
            <w:r>
              <w:rPr>
                <w:sz w:val="28"/>
              </w:rPr>
              <w:t>опыта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смешения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цветных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красок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белой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(для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изменения</w:t>
            </w:r>
          </w:p>
          <w:p w:rsidR="001652CF" w:rsidRDefault="001652CF" w:rsidP="001652CF">
            <w:pPr>
              <w:pStyle w:val="TableParagraph"/>
              <w:spacing w:line="313" w:lineRule="exact"/>
              <w:ind w:left="110"/>
              <w:rPr>
                <w:sz w:val="28"/>
              </w:rPr>
            </w:pPr>
            <w:r>
              <w:rPr>
                <w:sz w:val="28"/>
              </w:rPr>
              <w:t>их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тона).</w:t>
            </w:r>
          </w:p>
          <w:p w:rsidR="001652CF" w:rsidRDefault="001652CF" w:rsidP="001652CF">
            <w:pPr>
              <w:pStyle w:val="TableParagraph"/>
              <w:spacing w:before="8"/>
              <w:rPr>
                <w:b/>
                <w:sz w:val="29"/>
              </w:rPr>
            </w:pPr>
          </w:p>
          <w:p w:rsidR="001652CF" w:rsidRDefault="001652CF" w:rsidP="001652CF">
            <w:pPr>
              <w:pStyle w:val="TableParagraph"/>
              <w:spacing w:line="350" w:lineRule="atLeast"/>
              <w:ind w:left="110" w:right="115"/>
              <w:rPr>
                <w:sz w:val="28"/>
              </w:rPr>
            </w:pPr>
            <w:r>
              <w:rPr>
                <w:sz w:val="28"/>
              </w:rPr>
              <w:t>Развитие опыта различать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сравнивать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тёмные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светлые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оттенки</w:t>
            </w:r>
          </w:p>
        </w:tc>
      </w:tr>
      <w:tr w:rsidR="001652CF" w:rsidTr="001652C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9391"/>
        </w:trPr>
        <w:tc>
          <w:tcPr>
            <w:tcW w:w="7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2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4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2CF" w:rsidRDefault="001652CF" w:rsidP="001652CF">
            <w:pPr>
              <w:pStyle w:val="TableParagraph"/>
              <w:spacing w:line="318" w:lineRule="exact"/>
              <w:ind w:left="110"/>
              <w:rPr>
                <w:sz w:val="28"/>
              </w:rPr>
            </w:pPr>
            <w:r>
              <w:rPr>
                <w:sz w:val="28"/>
              </w:rPr>
              <w:t>Виды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линий (в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программе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Paint</w:t>
            </w:r>
          </w:p>
          <w:p w:rsidR="001652CF" w:rsidRDefault="001652CF" w:rsidP="001652CF">
            <w:pPr>
              <w:pStyle w:val="TableParagraph"/>
              <w:spacing w:before="23" w:line="256" w:lineRule="auto"/>
              <w:ind w:left="110" w:right="195"/>
              <w:rPr>
                <w:sz w:val="28"/>
              </w:rPr>
            </w:pPr>
            <w:r>
              <w:rPr>
                <w:sz w:val="28"/>
              </w:rPr>
              <w:t>или другом графическом редакторе).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Компьютерные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средства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изображения.</w:t>
            </w:r>
          </w:p>
          <w:p w:rsidR="001652CF" w:rsidRDefault="001652CF" w:rsidP="001652CF">
            <w:pPr>
              <w:pStyle w:val="TableParagraph"/>
              <w:spacing w:before="10" w:line="259" w:lineRule="auto"/>
              <w:ind w:left="110" w:right="1386"/>
              <w:rPr>
                <w:sz w:val="28"/>
              </w:rPr>
            </w:pPr>
            <w:r>
              <w:rPr>
                <w:sz w:val="28"/>
              </w:rPr>
              <w:t>Работа с геометрическими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фигурами.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Трансформация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1652CF" w:rsidRDefault="001652CF" w:rsidP="001652CF">
            <w:pPr>
              <w:pStyle w:val="TableParagraph"/>
              <w:spacing w:line="256" w:lineRule="auto"/>
              <w:ind w:left="110" w:right="522"/>
              <w:rPr>
                <w:sz w:val="28"/>
              </w:rPr>
            </w:pPr>
            <w:r>
              <w:rPr>
                <w:sz w:val="28"/>
              </w:rPr>
              <w:t>копирование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геометрических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фигур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программе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Paint.</w:t>
            </w:r>
          </w:p>
          <w:p w:rsidR="001652CF" w:rsidRDefault="001652CF" w:rsidP="001652CF">
            <w:pPr>
              <w:pStyle w:val="TableParagraph"/>
              <w:spacing w:before="6" w:line="256" w:lineRule="auto"/>
              <w:ind w:left="110" w:right="326"/>
              <w:rPr>
                <w:sz w:val="28"/>
              </w:rPr>
            </w:pPr>
            <w:r>
              <w:rPr>
                <w:sz w:val="28"/>
              </w:rPr>
              <w:t>Освоение инструментов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традиционного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рисования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(карандаш,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кисточка,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ластик,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заливка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другие)</w:t>
            </w:r>
          </w:p>
          <w:p w:rsidR="001652CF" w:rsidRDefault="001652CF" w:rsidP="001652CF">
            <w:pPr>
              <w:pStyle w:val="TableParagraph"/>
              <w:spacing w:before="4" w:line="264" w:lineRule="auto"/>
              <w:ind w:left="110" w:right="402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программе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Paint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основе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простых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сюжетов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(например, образ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дерева).</w:t>
            </w: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4"/>
              <w:rPr>
                <w:b/>
                <w:sz w:val="29"/>
              </w:rPr>
            </w:pPr>
          </w:p>
          <w:p w:rsidR="001652CF" w:rsidRDefault="001652CF" w:rsidP="001652CF">
            <w:pPr>
              <w:pStyle w:val="TableParagraph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«Скульптура»</w:t>
            </w:r>
          </w:p>
          <w:p w:rsidR="001652CF" w:rsidRDefault="001652CF" w:rsidP="001652CF">
            <w:pPr>
              <w:pStyle w:val="TableParagraph"/>
              <w:spacing w:before="31" w:line="256" w:lineRule="auto"/>
              <w:ind w:left="110" w:right="515"/>
              <w:rPr>
                <w:sz w:val="28"/>
              </w:rPr>
            </w:pPr>
            <w:r>
              <w:rPr>
                <w:sz w:val="28"/>
              </w:rPr>
              <w:t>Лепка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животных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(например,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кошки,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собаки, медвежонка) с передачей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характерной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пластики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движения.</w:t>
            </w:r>
          </w:p>
          <w:p w:rsidR="001652CF" w:rsidRDefault="001652CF" w:rsidP="001652CF">
            <w:pPr>
              <w:pStyle w:val="TableParagraph"/>
              <w:spacing w:before="11" w:line="256" w:lineRule="auto"/>
              <w:ind w:left="110" w:right="221"/>
              <w:rPr>
                <w:sz w:val="28"/>
              </w:rPr>
            </w:pPr>
            <w:r>
              <w:rPr>
                <w:sz w:val="28"/>
              </w:rPr>
              <w:t>Соблюдение цельности формы, её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преобразование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добавление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деталей.</w:t>
            </w:r>
          </w:p>
        </w:tc>
        <w:tc>
          <w:tcPr>
            <w:tcW w:w="4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2CF" w:rsidRDefault="001652CF" w:rsidP="001652CF">
            <w:pPr>
              <w:pStyle w:val="TableParagraph"/>
              <w:spacing w:line="256" w:lineRule="auto"/>
              <w:ind w:left="110" w:right="995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программе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Paint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(или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другом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графическом редакторе).</w:t>
            </w:r>
          </w:p>
          <w:p w:rsidR="001652CF" w:rsidRDefault="001652CF" w:rsidP="001652CF">
            <w:pPr>
              <w:pStyle w:val="TableParagraph"/>
              <w:spacing w:line="259" w:lineRule="auto"/>
              <w:ind w:left="110" w:right="260"/>
              <w:rPr>
                <w:sz w:val="28"/>
              </w:rPr>
            </w:pPr>
            <w:r>
              <w:rPr>
                <w:sz w:val="28"/>
              </w:rPr>
              <w:t>Освоение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приёмов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трансформации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копирования геометрических фигур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 программе Paint, а также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построения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них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простых</w:t>
            </w:r>
          </w:p>
          <w:p w:rsidR="001652CF" w:rsidRDefault="001652CF" w:rsidP="001652CF">
            <w:pPr>
              <w:pStyle w:val="TableParagraph"/>
              <w:spacing w:line="322" w:lineRule="exact"/>
              <w:ind w:left="110"/>
              <w:rPr>
                <w:sz w:val="28"/>
              </w:rPr>
            </w:pPr>
            <w:r>
              <w:rPr>
                <w:sz w:val="28"/>
              </w:rPr>
              <w:t>рисунков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орнаментов.</w:t>
            </w:r>
          </w:p>
          <w:p w:rsidR="001652CF" w:rsidRDefault="001652CF" w:rsidP="001652CF">
            <w:pPr>
              <w:pStyle w:val="TableParagraph"/>
              <w:spacing w:before="29" w:line="256" w:lineRule="auto"/>
              <w:ind w:left="110" w:right="177"/>
              <w:rPr>
                <w:sz w:val="28"/>
              </w:rPr>
            </w:pPr>
            <w:r>
              <w:rPr>
                <w:sz w:val="28"/>
              </w:rPr>
              <w:t>Освоение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компьютерном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редакторе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(например,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Paint)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инструментов</w:t>
            </w:r>
          </w:p>
          <w:p w:rsidR="001652CF" w:rsidRDefault="001652CF" w:rsidP="001652CF">
            <w:pPr>
              <w:pStyle w:val="TableParagraph"/>
              <w:spacing w:before="3" w:line="259" w:lineRule="auto"/>
              <w:ind w:left="110" w:right="131"/>
              <w:rPr>
                <w:sz w:val="28"/>
              </w:rPr>
            </w:pPr>
            <w:r>
              <w:rPr>
                <w:sz w:val="28"/>
              </w:rPr>
              <w:t>и техники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карандаш,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кисточка,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ластик,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заливка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другие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– 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создание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простых рисунков или композиции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(например,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образ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дерева).</w:t>
            </w: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line="261" w:lineRule="auto"/>
              <w:ind w:left="110" w:right="194"/>
              <w:rPr>
                <w:sz w:val="28"/>
              </w:rPr>
            </w:pPr>
            <w:r>
              <w:rPr>
                <w:sz w:val="28"/>
              </w:rPr>
              <w:t>Приобретение знаний об изменениях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скульптурного образа при осмотре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произведения 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сторон.</w:t>
            </w:r>
          </w:p>
          <w:p w:rsidR="001652CF" w:rsidRDefault="001652CF" w:rsidP="001652CF">
            <w:pPr>
              <w:pStyle w:val="TableParagraph"/>
              <w:spacing w:line="261" w:lineRule="auto"/>
              <w:ind w:left="110" w:right="1259"/>
              <w:rPr>
                <w:sz w:val="28"/>
              </w:rPr>
            </w:pPr>
            <w:r>
              <w:rPr>
                <w:sz w:val="28"/>
              </w:rPr>
              <w:t>Приобретение в процессе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лепки из пластилина опыта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передачи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движения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цельной</w:t>
            </w:r>
          </w:p>
          <w:p w:rsidR="001652CF" w:rsidRDefault="001652CF" w:rsidP="001652CF">
            <w:pPr>
              <w:pStyle w:val="TableParagraph"/>
              <w:spacing w:line="261" w:lineRule="auto"/>
              <w:ind w:left="110" w:right="258"/>
              <w:rPr>
                <w:sz w:val="28"/>
              </w:rPr>
            </w:pPr>
            <w:r>
              <w:rPr>
                <w:sz w:val="28"/>
              </w:rPr>
              <w:t>лепной формы и разного характера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движения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этой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формы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(изображения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зверушки).</w:t>
            </w:r>
          </w:p>
          <w:p w:rsidR="001652CF" w:rsidRDefault="001652CF" w:rsidP="001652CF">
            <w:pPr>
              <w:pStyle w:val="TableParagraph"/>
              <w:spacing w:line="256" w:lineRule="auto"/>
              <w:ind w:left="110" w:right="790"/>
              <w:rPr>
                <w:sz w:val="28"/>
              </w:rPr>
            </w:pPr>
            <w:r>
              <w:rPr>
                <w:sz w:val="28"/>
              </w:rPr>
              <w:t>Соблюдение цельности формы,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её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преобразование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добавление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деталей.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Знакомство</w:t>
            </w:r>
          </w:p>
          <w:p w:rsidR="001652CF" w:rsidRDefault="001652CF" w:rsidP="001652CF">
            <w:pPr>
              <w:pStyle w:val="TableParagraph"/>
              <w:ind w:left="110"/>
              <w:rPr>
                <w:sz w:val="28"/>
              </w:rPr>
            </w:pP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традиционными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игрушками</w:t>
            </w:r>
          </w:p>
        </w:tc>
      </w:tr>
    </w:tbl>
    <w:p w:rsidR="001F2BDB" w:rsidRDefault="001F2BDB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28"/>
        <w:gridCol w:w="2665"/>
        <w:gridCol w:w="1714"/>
        <w:gridCol w:w="4955"/>
        <w:gridCol w:w="4775"/>
      </w:tblGrid>
      <w:tr w:rsidR="001652CF" w:rsidRPr="001C6D12" w:rsidTr="001652CF">
        <w:trPr>
          <w:trHeight w:val="4521"/>
        </w:trPr>
        <w:tc>
          <w:tcPr>
            <w:tcW w:w="728" w:type="dxa"/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2665" w:type="dxa"/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1714" w:type="dxa"/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4955" w:type="dxa"/>
          </w:tcPr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5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1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«Архитектура»</w:t>
            </w:r>
          </w:p>
          <w:p w:rsidR="001652CF" w:rsidRDefault="001652CF" w:rsidP="001652CF">
            <w:pPr>
              <w:pStyle w:val="TableParagraph"/>
              <w:spacing w:before="24" w:line="256" w:lineRule="auto"/>
              <w:ind w:left="110" w:right="294"/>
              <w:rPr>
                <w:sz w:val="28"/>
              </w:rPr>
            </w:pPr>
            <w:r>
              <w:rPr>
                <w:sz w:val="28"/>
              </w:rPr>
              <w:t>Макетирование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пространства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детской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площадки.</w:t>
            </w: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11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line="256" w:lineRule="auto"/>
              <w:ind w:left="110" w:right="669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«Декоративно-прикладное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искусство»</w:t>
            </w:r>
          </w:p>
          <w:p w:rsidR="001652CF" w:rsidRDefault="001652CF" w:rsidP="001652CF">
            <w:pPr>
              <w:pStyle w:val="TableParagraph"/>
              <w:spacing w:before="2" w:line="264" w:lineRule="auto"/>
              <w:ind w:left="110" w:right="1102"/>
              <w:rPr>
                <w:sz w:val="28"/>
              </w:rPr>
            </w:pPr>
            <w:r>
              <w:rPr>
                <w:sz w:val="28"/>
              </w:rPr>
              <w:t>Поделки из подручных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нехудожественных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материалов</w:t>
            </w:r>
          </w:p>
        </w:tc>
        <w:tc>
          <w:tcPr>
            <w:tcW w:w="4775" w:type="dxa"/>
          </w:tcPr>
          <w:p w:rsidR="001652CF" w:rsidRDefault="001652CF" w:rsidP="001652CF">
            <w:pPr>
              <w:pStyle w:val="TableParagraph"/>
              <w:spacing w:line="318" w:lineRule="exact"/>
              <w:ind w:left="110"/>
              <w:rPr>
                <w:sz w:val="28"/>
              </w:rPr>
            </w:pPr>
            <w:r>
              <w:rPr>
                <w:sz w:val="28"/>
              </w:rPr>
              <w:t>одного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народных</w:t>
            </w:r>
          </w:p>
          <w:p w:rsidR="001652CF" w:rsidRDefault="001652CF" w:rsidP="001652CF">
            <w:pPr>
              <w:pStyle w:val="TableParagraph"/>
              <w:spacing w:before="23"/>
              <w:ind w:left="110"/>
              <w:rPr>
                <w:sz w:val="28"/>
              </w:rPr>
            </w:pPr>
            <w:r>
              <w:rPr>
                <w:sz w:val="28"/>
              </w:rPr>
              <w:t>художественных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промыслов.</w:t>
            </w:r>
          </w:p>
          <w:p w:rsidR="001652CF" w:rsidRDefault="001652CF" w:rsidP="001652CF">
            <w:pPr>
              <w:pStyle w:val="TableParagraph"/>
              <w:spacing w:before="9"/>
              <w:rPr>
                <w:b/>
                <w:sz w:val="32"/>
              </w:rPr>
            </w:pPr>
          </w:p>
          <w:p w:rsidR="001652CF" w:rsidRDefault="001652CF" w:rsidP="001652CF">
            <w:pPr>
              <w:pStyle w:val="TableParagraph"/>
              <w:spacing w:line="256" w:lineRule="auto"/>
              <w:ind w:left="110" w:right="125"/>
              <w:rPr>
                <w:sz w:val="28"/>
              </w:rPr>
            </w:pPr>
            <w:r>
              <w:rPr>
                <w:sz w:val="28"/>
              </w:rPr>
              <w:t>Построение из бумаги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пространственного макета детской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площадки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сказочного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города,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участие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коллективной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работе.</w:t>
            </w:r>
          </w:p>
          <w:p w:rsidR="001652CF" w:rsidRDefault="001652CF" w:rsidP="001652CF">
            <w:pPr>
              <w:pStyle w:val="TableParagraph"/>
              <w:spacing w:before="2"/>
              <w:rPr>
                <w:b/>
                <w:sz w:val="31"/>
              </w:rPr>
            </w:pPr>
          </w:p>
          <w:p w:rsidR="001652CF" w:rsidRDefault="001652CF" w:rsidP="001652CF">
            <w:pPr>
              <w:pStyle w:val="TableParagraph"/>
              <w:spacing w:line="256" w:lineRule="auto"/>
              <w:ind w:left="110" w:right="189"/>
              <w:rPr>
                <w:sz w:val="28"/>
              </w:rPr>
            </w:pPr>
            <w:r>
              <w:rPr>
                <w:sz w:val="28"/>
              </w:rPr>
              <w:t>Приобретение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опыта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преобразования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бытовых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подручных</w:t>
            </w:r>
          </w:p>
          <w:p w:rsidR="001652CF" w:rsidRDefault="001652CF" w:rsidP="001652CF">
            <w:pPr>
              <w:pStyle w:val="TableParagraph"/>
              <w:spacing w:before="2"/>
              <w:ind w:left="110"/>
              <w:rPr>
                <w:sz w:val="28"/>
              </w:rPr>
            </w:pPr>
            <w:r>
              <w:rPr>
                <w:sz w:val="28"/>
              </w:rPr>
              <w:t>нехудожественных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материалов</w:t>
            </w:r>
          </w:p>
          <w:p w:rsidR="001652CF" w:rsidRDefault="001652CF" w:rsidP="001652CF">
            <w:pPr>
              <w:pStyle w:val="TableParagraph"/>
              <w:spacing w:before="14" w:line="340" w:lineRule="atLeast"/>
              <w:ind w:left="110" w:right="612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художественные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изображения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поделки</w:t>
            </w:r>
          </w:p>
        </w:tc>
      </w:tr>
      <w:tr w:rsidR="001652CF" w:rsidTr="001652CF">
        <w:trPr>
          <w:trHeight w:val="4874"/>
        </w:trPr>
        <w:tc>
          <w:tcPr>
            <w:tcW w:w="728" w:type="dxa"/>
          </w:tcPr>
          <w:p w:rsidR="001652CF" w:rsidRDefault="001652CF" w:rsidP="001652CF">
            <w:pPr>
              <w:pStyle w:val="TableParagraph"/>
              <w:spacing w:line="319" w:lineRule="exact"/>
              <w:ind w:left="17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2665" w:type="dxa"/>
          </w:tcPr>
          <w:p w:rsidR="001652CF" w:rsidRDefault="001652CF" w:rsidP="001652CF">
            <w:pPr>
              <w:pStyle w:val="TableParagraph"/>
              <w:spacing w:line="256" w:lineRule="auto"/>
              <w:ind w:left="109" w:right="985"/>
              <w:rPr>
                <w:sz w:val="28"/>
              </w:rPr>
            </w:pPr>
            <w:r>
              <w:rPr>
                <w:sz w:val="28"/>
              </w:rPr>
              <w:t>Реальность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фантазия</w:t>
            </w:r>
          </w:p>
        </w:tc>
        <w:tc>
          <w:tcPr>
            <w:tcW w:w="1714" w:type="dxa"/>
          </w:tcPr>
          <w:p w:rsidR="001652CF" w:rsidRDefault="001652CF" w:rsidP="001652CF">
            <w:pPr>
              <w:pStyle w:val="TableParagraph"/>
              <w:spacing w:line="319" w:lineRule="exact"/>
              <w:ind w:left="25"/>
              <w:jc w:val="center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4955" w:type="dxa"/>
          </w:tcPr>
          <w:p w:rsidR="001652CF" w:rsidRDefault="001652CF" w:rsidP="001652CF">
            <w:pPr>
              <w:pStyle w:val="TableParagraph"/>
              <w:spacing w:line="319" w:lineRule="exact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«Графика»</w:t>
            </w:r>
          </w:p>
          <w:p w:rsidR="001652CF" w:rsidRDefault="001652CF" w:rsidP="001652CF">
            <w:pPr>
              <w:pStyle w:val="TableParagraph"/>
              <w:spacing w:before="23" w:line="256" w:lineRule="auto"/>
              <w:ind w:left="110" w:right="529"/>
              <w:rPr>
                <w:sz w:val="28"/>
              </w:rPr>
            </w:pPr>
            <w:r>
              <w:rPr>
                <w:sz w:val="28"/>
              </w:rPr>
              <w:t>Пропорции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соотношение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частей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целого. Развитие аналитических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навыков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видения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пропорций.</w:t>
            </w:r>
          </w:p>
          <w:p w:rsidR="001652CF" w:rsidRDefault="001652CF" w:rsidP="001652CF">
            <w:pPr>
              <w:pStyle w:val="TableParagraph"/>
              <w:spacing w:before="11" w:line="256" w:lineRule="auto"/>
              <w:ind w:left="110" w:right="460"/>
              <w:rPr>
                <w:sz w:val="28"/>
              </w:rPr>
            </w:pPr>
            <w:r>
              <w:rPr>
                <w:sz w:val="28"/>
              </w:rPr>
              <w:t>Выразительные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свойства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пропорций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основе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рисунков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птиц).</w:t>
            </w: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1"/>
              </w:rPr>
            </w:pPr>
          </w:p>
          <w:p w:rsidR="001652CF" w:rsidRDefault="001652CF" w:rsidP="001652CF">
            <w:pPr>
              <w:pStyle w:val="TableParagraph"/>
              <w:spacing w:line="259" w:lineRule="auto"/>
              <w:ind w:left="110" w:right="669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«Декоративно-прикладное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искусство»</w:t>
            </w:r>
          </w:p>
          <w:p w:rsidR="001652CF" w:rsidRDefault="001652CF" w:rsidP="001652CF">
            <w:pPr>
              <w:pStyle w:val="TableParagraph"/>
              <w:spacing w:line="318" w:lineRule="exact"/>
              <w:ind w:left="110"/>
              <w:rPr>
                <w:sz w:val="28"/>
              </w:rPr>
            </w:pPr>
            <w:r>
              <w:rPr>
                <w:sz w:val="28"/>
              </w:rPr>
              <w:t>Наблюдение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узоров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природе</w:t>
            </w:r>
          </w:p>
          <w:p w:rsidR="001652CF" w:rsidRDefault="001652CF" w:rsidP="001652CF">
            <w:pPr>
              <w:pStyle w:val="TableParagraph"/>
              <w:spacing w:before="24"/>
              <w:ind w:left="110"/>
              <w:rPr>
                <w:sz w:val="28"/>
              </w:rPr>
            </w:pPr>
            <w:r>
              <w:rPr>
                <w:sz w:val="28"/>
              </w:rPr>
              <w:t>(на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основе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фотографий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 условиях</w:t>
            </w:r>
          </w:p>
          <w:p w:rsidR="001652CF" w:rsidRDefault="001652CF" w:rsidP="001652CF">
            <w:pPr>
              <w:pStyle w:val="TableParagraph"/>
              <w:spacing w:before="13" w:line="340" w:lineRule="atLeast"/>
              <w:ind w:left="110" w:right="1372"/>
              <w:rPr>
                <w:sz w:val="28"/>
              </w:rPr>
            </w:pPr>
            <w:r>
              <w:rPr>
                <w:sz w:val="28"/>
              </w:rPr>
              <w:t>урока),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например,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снежинки,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паутинки, роса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листьях.</w:t>
            </w:r>
          </w:p>
        </w:tc>
        <w:tc>
          <w:tcPr>
            <w:tcW w:w="4775" w:type="dxa"/>
          </w:tcPr>
          <w:p w:rsidR="001652CF" w:rsidRDefault="001652CF" w:rsidP="001652CF">
            <w:pPr>
              <w:pStyle w:val="TableParagraph"/>
              <w:spacing w:line="259" w:lineRule="auto"/>
              <w:ind w:left="110" w:right="557"/>
              <w:rPr>
                <w:sz w:val="28"/>
              </w:rPr>
            </w:pPr>
            <w:r>
              <w:rPr>
                <w:sz w:val="28"/>
              </w:rPr>
              <w:t>Освоение навыков визуального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сравнения пространственных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величин,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приобретение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умения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соотносить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пропорции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рисунках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птиц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животных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(с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опорой</w:t>
            </w:r>
          </w:p>
          <w:p w:rsidR="001652CF" w:rsidRDefault="001652CF" w:rsidP="001652CF">
            <w:pPr>
              <w:pStyle w:val="TableParagraph"/>
              <w:spacing w:line="256" w:lineRule="auto"/>
              <w:ind w:left="110" w:right="1076"/>
              <w:rPr>
                <w:sz w:val="28"/>
              </w:rPr>
            </w:pP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зрительские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впечатления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анализ).</w:t>
            </w:r>
          </w:p>
          <w:p w:rsidR="001652CF" w:rsidRDefault="001652CF" w:rsidP="001652CF">
            <w:pPr>
              <w:pStyle w:val="TableParagraph"/>
              <w:spacing w:before="4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line="259" w:lineRule="auto"/>
              <w:ind w:left="110" w:right="389"/>
              <w:rPr>
                <w:sz w:val="28"/>
              </w:rPr>
            </w:pPr>
            <w:r>
              <w:rPr>
                <w:sz w:val="28"/>
              </w:rPr>
              <w:t>Сравнение,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сопоставление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природных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явлений</w:t>
            </w:r>
            <w:r>
              <w:rPr>
                <w:spacing w:val="6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узоры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(например,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капли,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снежинки,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паутинки,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роса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листьях,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серёжки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время цветения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деревьев)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</w:p>
          <w:p w:rsidR="001652CF" w:rsidRDefault="001652CF" w:rsidP="001652CF">
            <w:pPr>
              <w:pStyle w:val="TableParagraph"/>
              <w:spacing w:line="320" w:lineRule="exact"/>
              <w:ind w:left="110"/>
              <w:rPr>
                <w:sz w:val="28"/>
              </w:rPr>
            </w:pP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рукотворными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произведениями</w:t>
            </w:r>
          </w:p>
        </w:tc>
      </w:tr>
    </w:tbl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tbl>
      <w:tblPr>
        <w:tblStyle w:val="TableNormal"/>
        <w:tblW w:w="14109" w:type="dxa"/>
        <w:tblInd w:w="120" w:type="dxa"/>
        <w:tblLayout w:type="fixed"/>
        <w:tblLook w:val="04A0"/>
      </w:tblPr>
      <w:tblGrid>
        <w:gridCol w:w="2665"/>
        <w:gridCol w:w="1714"/>
        <w:gridCol w:w="4955"/>
        <w:gridCol w:w="4775"/>
      </w:tblGrid>
      <w:tr w:rsidR="001652CF" w:rsidRPr="001C6D12" w:rsidTr="001652CF">
        <w:trPr>
          <w:trHeight w:val="9391"/>
        </w:trPr>
        <w:tc>
          <w:tcPr>
            <w:tcW w:w="2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4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2CF" w:rsidRDefault="001652CF" w:rsidP="001652CF">
            <w:pPr>
              <w:pStyle w:val="TableParagraph"/>
              <w:spacing w:line="256" w:lineRule="auto"/>
              <w:ind w:left="110" w:right="1183"/>
              <w:rPr>
                <w:sz w:val="28"/>
              </w:rPr>
            </w:pPr>
            <w:r>
              <w:rPr>
                <w:sz w:val="28"/>
              </w:rPr>
              <w:t>Ассоциативное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сопоставление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орнаментами 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предметах</w:t>
            </w:r>
          </w:p>
          <w:p w:rsidR="001652CF" w:rsidRDefault="001652CF" w:rsidP="001652CF">
            <w:pPr>
              <w:pStyle w:val="TableParagraph"/>
              <w:spacing w:line="261" w:lineRule="auto"/>
              <w:ind w:left="110"/>
              <w:rPr>
                <w:sz w:val="28"/>
              </w:rPr>
            </w:pPr>
            <w:r>
              <w:rPr>
                <w:spacing w:val="-1"/>
                <w:sz w:val="28"/>
              </w:rPr>
              <w:t xml:space="preserve">декоративно-прикладного </w:t>
            </w:r>
            <w:r>
              <w:rPr>
                <w:sz w:val="28"/>
              </w:rPr>
              <w:t>искусства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(например,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кружево,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вышивка,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ювелирные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изделия).</w:t>
            </w:r>
          </w:p>
          <w:p w:rsidR="001652CF" w:rsidRDefault="001652CF" w:rsidP="001652CF">
            <w:pPr>
              <w:pStyle w:val="TableParagraph"/>
              <w:spacing w:line="261" w:lineRule="auto"/>
              <w:ind w:left="110" w:right="365"/>
              <w:jc w:val="both"/>
              <w:rPr>
                <w:sz w:val="28"/>
              </w:rPr>
            </w:pPr>
            <w:r>
              <w:rPr>
                <w:sz w:val="28"/>
              </w:rPr>
              <w:t>Рисунок геометрического орнамента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кружева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вышивки.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Декоративная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композиция.</w:t>
            </w:r>
          </w:p>
          <w:p w:rsidR="001652CF" w:rsidRDefault="001652CF" w:rsidP="001652CF">
            <w:pPr>
              <w:pStyle w:val="TableParagraph"/>
              <w:spacing w:before="6"/>
              <w:rPr>
                <w:b/>
                <w:sz w:val="28"/>
              </w:rPr>
            </w:pPr>
          </w:p>
          <w:p w:rsidR="001652CF" w:rsidRDefault="001652CF" w:rsidP="001652CF">
            <w:pPr>
              <w:pStyle w:val="TableParagraph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«Архитектура»</w:t>
            </w:r>
          </w:p>
          <w:p w:rsidR="001652CF" w:rsidRDefault="001652CF" w:rsidP="001652CF">
            <w:pPr>
              <w:pStyle w:val="TableParagraph"/>
              <w:spacing w:before="24" w:line="261" w:lineRule="auto"/>
              <w:ind w:left="110" w:right="685"/>
              <w:rPr>
                <w:sz w:val="28"/>
              </w:rPr>
            </w:pPr>
            <w:r>
              <w:rPr>
                <w:sz w:val="28"/>
              </w:rPr>
              <w:t>Образ здания. Памятники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отечественной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архитектуры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ярко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выраженным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характером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здания.</w:t>
            </w: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11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«Архитектура»</w:t>
            </w:r>
          </w:p>
          <w:p w:rsidR="001652CF" w:rsidRDefault="001652CF" w:rsidP="001652CF">
            <w:pPr>
              <w:pStyle w:val="TableParagraph"/>
              <w:spacing w:before="24" w:line="259" w:lineRule="auto"/>
              <w:ind w:left="110" w:right="261"/>
              <w:rPr>
                <w:sz w:val="28"/>
              </w:rPr>
            </w:pPr>
            <w:r>
              <w:rPr>
                <w:sz w:val="28"/>
              </w:rPr>
              <w:t>Конструирование из бумаги. Приёмы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работы с полосой бумаги, разные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варианты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складывания,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закручивания,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надрезания.</w:t>
            </w: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«Архитектура»</w:t>
            </w:r>
          </w:p>
          <w:p w:rsidR="001652CF" w:rsidRDefault="001652CF" w:rsidP="001652CF">
            <w:pPr>
              <w:pStyle w:val="TableParagraph"/>
              <w:spacing w:before="31"/>
              <w:ind w:left="110"/>
              <w:rPr>
                <w:sz w:val="28"/>
              </w:rPr>
            </w:pPr>
            <w:r>
              <w:rPr>
                <w:sz w:val="28"/>
              </w:rPr>
              <w:t>Построение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игрового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сказочного</w:t>
            </w:r>
          </w:p>
        </w:tc>
        <w:tc>
          <w:tcPr>
            <w:tcW w:w="4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2CF" w:rsidRDefault="001652CF" w:rsidP="001652CF">
            <w:pPr>
              <w:pStyle w:val="TableParagraph"/>
              <w:spacing w:line="256" w:lineRule="auto"/>
              <w:ind w:left="110" w:right="151"/>
              <w:rPr>
                <w:sz w:val="28"/>
              </w:rPr>
            </w:pPr>
            <w:r>
              <w:rPr>
                <w:sz w:val="28"/>
              </w:rPr>
              <w:t>декоративного искусства (кружево,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шитьё,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ювелирные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изделия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другое).</w:t>
            </w:r>
          </w:p>
          <w:p w:rsidR="001652CF" w:rsidRDefault="001652CF" w:rsidP="001652CF">
            <w:pPr>
              <w:pStyle w:val="TableParagraph"/>
              <w:spacing w:line="259" w:lineRule="auto"/>
              <w:ind w:left="110" w:right="486"/>
              <w:rPr>
                <w:sz w:val="28"/>
              </w:rPr>
            </w:pPr>
            <w:r>
              <w:rPr>
                <w:sz w:val="28"/>
              </w:rPr>
              <w:t>Приобретение опыта выполнения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эскиза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геометрического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орнамента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кружева или вышивки на основе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природных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мотивов.</w:t>
            </w: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8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line="261" w:lineRule="auto"/>
              <w:ind w:left="110" w:right="730"/>
              <w:rPr>
                <w:sz w:val="28"/>
              </w:rPr>
            </w:pPr>
            <w:r>
              <w:rPr>
                <w:spacing w:val="-1"/>
                <w:sz w:val="28"/>
              </w:rPr>
              <w:t xml:space="preserve">Рассматривание, </w:t>
            </w:r>
            <w:r>
              <w:rPr>
                <w:sz w:val="28"/>
              </w:rPr>
              <w:t>характеристика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конструкций архитектурных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строений (по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фотографиям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</w:p>
          <w:p w:rsidR="001652CF" w:rsidRDefault="001652CF" w:rsidP="001652CF">
            <w:pPr>
              <w:pStyle w:val="TableParagraph"/>
              <w:spacing w:line="256" w:lineRule="auto"/>
              <w:ind w:left="110" w:right="268"/>
              <w:rPr>
                <w:sz w:val="28"/>
              </w:rPr>
            </w:pPr>
            <w:r>
              <w:rPr>
                <w:sz w:val="28"/>
              </w:rPr>
              <w:t>условиях урока): составные части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пропорциональные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соотношения.</w:t>
            </w:r>
          </w:p>
          <w:p w:rsidR="001652CF" w:rsidRDefault="001652CF" w:rsidP="001652CF">
            <w:pPr>
              <w:pStyle w:val="TableParagraph"/>
              <w:spacing w:line="259" w:lineRule="auto"/>
              <w:ind w:left="110" w:right="1095"/>
              <w:rPr>
                <w:sz w:val="28"/>
              </w:rPr>
            </w:pPr>
            <w:r>
              <w:rPr>
                <w:spacing w:val="-1"/>
                <w:sz w:val="28"/>
              </w:rPr>
              <w:t xml:space="preserve">Приобретение </w:t>
            </w:r>
            <w:r>
              <w:rPr>
                <w:sz w:val="28"/>
              </w:rPr>
              <w:t>представлений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об образе здания, то есть его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эмоциональном воздействии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зрителя.</w:t>
            </w:r>
          </w:p>
          <w:p w:rsidR="001652CF" w:rsidRDefault="001652CF" w:rsidP="001652CF">
            <w:pPr>
              <w:pStyle w:val="TableParagraph"/>
              <w:spacing w:before="1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1" w:line="259" w:lineRule="auto"/>
              <w:ind w:left="110" w:right="193"/>
              <w:rPr>
                <w:sz w:val="28"/>
              </w:rPr>
            </w:pPr>
            <w:r>
              <w:rPr>
                <w:sz w:val="28"/>
              </w:rPr>
              <w:t>Освоение приёмов создания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объёмных предметов из бумаги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объёмного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декорирования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предметов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бумаги.</w:t>
            </w: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7"/>
              <w:rPr>
                <w:b/>
                <w:sz w:val="27"/>
              </w:rPr>
            </w:pPr>
          </w:p>
          <w:p w:rsidR="001652CF" w:rsidRDefault="001652CF" w:rsidP="001652CF">
            <w:pPr>
              <w:pStyle w:val="TableParagraph"/>
              <w:spacing w:before="1" w:line="350" w:lineRule="atLeast"/>
              <w:ind w:left="110" w:right="450"/>
              <w:rPr>
                <w:sz w:val="28"/>
              </w:rPr>
            </w:pPr>
            <w:r>
              <w:rPr>
                <w:sz w:val="28"/>
              </w:rPr>
              <w:t>Рассматривание,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обсуждение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примеров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жилищ;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создание</w:t>
            </w:r>
          </w:p>
        </w:tc>
      </w:tr>
    </w:tbl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28"/>
        <w:gridCol w:w="2665"/>
        <w:gridCol w:w="1714"/>
        <w:gridCol w:w="4955"/>
        <w:gridCol w:w="4775"/>
      </w:tblGrid>
      <w:tr w:rsidR="001652CF" w:rsidRPr="001123C8" w:rsidTr="001652CF">
        <w:trPr>
          <w:trHeight w:val="2439"/>
        </w:trPr>
        <w:tc>
          <w:tcPr>
            <w:tcW w:w="728" w:type="dxa"/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2665" w:type="dxa"/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1714" w:type="dxa"/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4955" w:type="dxa"/>
          </w:tcPr>
          <w:p w:rsidR="001652CF" w:rsidRDefault="001652CF" w:rsidP="001652CF">
            <w:pPr>
              <w:pStyle w:val="TableParagraph"/>
              <w:spacing w:line="259" w:lineRule="auto"/>
              <w:ind w:left="110" w:right="138"/>
              <w:rPr>
                <w:sz w:val="28"/>
              </w:rPr>
            </w:pPr>
            <w:r>
              <w:rPr>
                <w:sz w:val="28"/>
              </w:rPr>
              <w:t>города из бумаги (на основе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сворачивания геометрических тел –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параллелепипедов разной высоты,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цилиндров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прорезями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наклейками);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завивание,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скручивание</w:t>
            </w:r>
          </w:p>
          <w:p w:rsidR="001652CF" w:rsidRDefault="001652CF" w:rsidP="001652CF">
            <w:pPr>
              <w:pStyle w:val="TableParagraph"/>
              <w:spacing w:line="320" w:lineRule="exact"/>
              <w:ind w:left="110"/>
              <w:rPr>
                <w:sz w:val="28"/>
              </w:rPr>
            </w:pP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складывание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полоски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бумаги</w:t>
            </w:r>
          </w:p>
          <w:p w:rsidR="001652CF" w:rsidRDefault="001652CF" w:rsidP="001652CF">
            <w:pPr>
              <w:pStyle w:val="TableParagraph"/>
              <w:spacing w:before="20"/>
              <w:ind w:left="110"/>
              <w:rPr>
                <w:sz w:val="28"/>
              </w:rPr>
            </w:pPr>
            <w:r>
              <w:rPr>
                <w:sz w:val="28"/>
              </w:rPr>
              <w:t>(например,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гармошкой)</w:t>
            </w:r>
          </w:p>
        </w:tc>
        <w:tc>
          <w:tcPr>
            <w:tcW w:w="4775" w:type="dxa"/>
          </w:tcPr>
          <w:p w:rsidR="001652CF" w:rsidRDefault="001652CF" w:rsidP="001652CF">
            <w:pPr>
              <w:pStyle w:val="TableParagraph"/>
              <w:spacing w:line="256" w:lineRule="auto"/>
              <w:ind w:left="110" w:right="1330"/>
              <w:jc w:val="both"/>
              <w:rPr>
                <w:sz w:val="28"/>
              </w:rPr>
            </w:pPr>
            <w:r>
              <w:rPr>
                <w:sz w:val="28"/>
              </w:rPr>
              <w:t>домиков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сказочных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героев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 иллюстрациях известных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художников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детской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книги;</w:t>
            </w:r>
          </w:p>
          <w:p w:rsidR="001652CF" w:rsidRDefault="001652CF" w:rsidP="001652CF">
            <w:pPr>
              <w:pStyle w:val="TableParagraph"/>
              <w:spacing w:before="7" w:line="259" w:lineRule="auto"/>
              <w:ind w:left="110" w:right="963"/>
              <w:jc w:val="both"/>
              <w:rPr>
                <w:sz w:val="28"/>
              </w:rPr>
            </w:pPr>
            <w:r>
              <w:rPr>
                <w:sz w:val="28"/>
              </w:rPr>
              <w:t>развитие фантазии и внимания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архитектурным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постройкам</w:t>
            </w:r>
          </w:p>
        </w:tc>
      </w:tr>
      <w:tr w:rsidR="001652CF" w:rsidTr="001652CF">
        <w:trPr>
          <w:trHeight w:val="6956"/>
        </w:trPr>
        <w:tc>
          <w:tcPr>
            <w:tcW w:w="728" w:type="dxa"/>
          </w:tcPr>
          <w:p w:rsidR="001652CF" w:rsidRDefault="001652CF" w:rsidP="001652CF">
            <w:pPr>
              <w:pStyle w:val="TableParagraph"/>
              <w:spacing w:line="311" w:lineRule="exact"/>
              <w:ind w:left="17"/>
              <w:jc w:val="center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2665" w:type="dxa"/>
          </w:tcPr>
          <w:p w:rsidR="001652CF" w:rsidRDefault="001652CF" w:rsidP="001652CF">
            <w:pPr>
              <w:pStyle w:val="TableParagraph"/>
              <w:spacing w:line="256" w:lineRule="auto"/>
              <w:ind w:left="109" w:right="820"/>
              <w:rPr>
                <w:sz w:val="28"/>
              </w:rPr>
            </w:pPr>
            <w:r>
              <w:rPr>
                <w:sz w:val="28"/>
              </w:rPr>
              <w:t>О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чем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говорит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искусство?</w:t>
            </w:r>
          </w:p>
        </w:tc>
        <w:tc>
          <w:tcPr>
            <w:tcW w:w="1714" w:type="dxa"/>
          </w:tcPr>
          <w:p w:rsidR="001652CF" w:rsidRDefault="001652CF" w:rsidP="001652CF">
            <w:pPr>
              <w:pStyle w:val="TableParagraph"/>
              <w:spacing w:line="311" w:lineRule="exact"/>
              <w:ind w:left="25"/>
              <w:jc w:val="center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  <w:tc>
          <w:tcPr>
            <w:tcW w:w="4955" w:type="dxa"/>
          </w:tcPr>
          <w:p w:rsidR="001652CF" w:rsidRDefault="001652CF" w:rsidP="001652CF">
            <w:pPr>
              <w:pStyle w:val="TableParagraph"/>
              <w:spacing w:line="311" w:lineRule="exact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«Живопись»</w:t>
            </w:r>
          </w:p>
          <w:p w:rsidR="001652CF" w:rsidRDefault="001652CF" w:rsidP="001652CF">
            <w:pPr>
              <w:pStyle w:val="TableParagraph"/>
              <w:spacing w:before="23" w:line="261" w:lineRule="auto"/>
              <w:ind w:left="110" w:right="146"/>
              <w:rPr>
                <w:sz w:val="28"/>
              </w:rPr>
            </w:pPr>
            <w:r>
              <w:rPr>
                <w:sz w:val="28"/>
              </w:rPr>
              <w:t>Изображение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природы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(моря)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контрастных состояниях погоды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соответствующих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цветовых</w:t>
            </w:r>
          </w:p>
          <w:p w:rsidR="001652CF" w:rsidRDefault="001652CF" w:rsidP="001652CF">
            <w:pPr>
              <w:pStyle w:val="TableParagraph"/>
              <w:spacing w:line="256" w:lineRule="auto"/>
              <w:ind w:left="110" w:right="137"/>
              <w:rPr>
                <w:sz w:val="28"/>
              </w:rPr>
            </w:pPr>
            <w:r>
              <w:rPr>
                <w:sz w:val="28"/>
              </w:rPr>
              <w:t>состояниях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(туман,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нежное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утро,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гроза,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буря,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ветер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выбору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учителя).</w:t>
            </w:r>
          </w:p>
          <w:p w:rsidR="001652CF" w:rsidRDefault="001652CF" w:rsidP="001652CF">
            <w:pPr>
              <w:pStyle w:val="TableParagraph"/>
              <w:spacing w:before="2"/>
              <w:ind w:left="110"/>
              <w:rPr>
                <w:sz w:val="28"/>
              </w:rPr>
            </w:pPr>
            <w:r>
              <w:rPr>
                <w:sz w:val="28"/>
              </w:rPr>
              <w:t>Произведения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И.К.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Айвазовского.</w:t>
            </w:r>
          </w:p>
          <w:p w:rsidR="001652CF" w:rsidRDefault="001652CF" w:rsidP="001652CF">
            <w:pPr>
              <w:pStyle w:val="TableParagraph"/>
              <w:spacing w:before="2"/>
              <w:rPr>
                <w:b/>
                <w:sz w:val="32"/>
              </w:rPr>
            </w:pPr>
          </w:p>
          <w:p w:rsidR="001652CF" w:rsidRDefault="001652CF" w:rsidP="001652CF">
            <w:pPr>
              <w:pStyle w:val="TableParagraph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«Графика»</w:t>
            </w:r>
          </w:p>
          <w:p w:rsidR="001652CF" w:rsidRDefault="001652CF" w:rsidP="001652CF">
            <w:pPr>
              <w:pStyle w:val="TableParagraph"/>
              <w:spacing w:before="24"/>
              <w:ind w:left="110"/>
              <w:rPr>
                <w:sz w:val="28"/>
              </w:rPr>
            </w:pPr>
            <w:r>
              <w:rPr>
                <w:sz w:val="28"/>
              </w:rPr>
              <w:t>Графический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рисунок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животного</w:t>
            </w:r>
          </w:p>
          <w:p w:rsidR="001652CF" w:rsidRDefault="001652CF" w:rsidP="001652CF">
            <w:pPr>
              <w:pStyle w:val="TableParagraph"/>
              <w:spacing w:before="31" w:line="256" w:lineRule="auto"/>
              <w:ind w:left="110" w:right="122"/>
              <w:rPr>
                <w:sz w:val="28"/>
              </w:rPr>
            </w:pP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активным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выражением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характера.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Рассматривание графических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произведений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анималистического</w:t>
            </w:r>
          </w:p>
          <w:p w:rsidR="001652CF" w:rsidRDefault="001652CF" w:rsidP="001652CF">
            <w:pPr>
              <w:pStyle w:val="TableParagraph"/>
              <w:spacing w:before="4"/>
              <w:ind w:left="110"/>
              <w:rPr>
                <w:sz w:val="28"/>
              </w:rPr>
            </w:pPr>
            <w:r>
              <w:rPr>
                <w:sz w:val="28"/>
              </w:rPr>
              <w:t>жанра.</w:t>
            </w:r>
          </w:p>
          <w:p w:rsidR="001652CF" w:rsidRDefault="001652CF" w:rsidP="001652CF">
            <w:pPr>
              <w:pStyle w:val="TableParagraph"/>
              <w:spacing w:before="9"/>
              <w:rPr>
                <w:b/>
                <w:sz w:val="32"/>
              </w:rPr>
            </w:pPr>
          </w:p>
          <w:p w:rsidR="001652CF" w:rsidRDefault="001652CF" w:rsidP="001652CF">
            <w:pPr>
              <w:pStyle w:val="TableParagraph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«Живопись»</w:t>
            </w:r>
          </w:p>
          <w:p w:rsidR="001652CF" w:rsidRDefault="001652CF" w:rsidP="001652CF">
            <w:pPr>
              <w:pStyle w:val="TableParagraph"/>
              <w:spacing w:before="23"/>
              <w:ind w:left="110"/>
              <w:rPr>
                <w:sz w:val="28"/>
              </w:rPr>
            </w:pPr>
            <w:r>
              <w:rPr>
                <w:sz w:val="28"/>
              </w:rPr>
              <w:t>Изображение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сказочного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персонажа</w:t>
            </w:r>
          </w:p>
          <w:p w:rsidR="001652CF" w:rsidRDefault="001652CF" w:rsidP="001652CF">
            <w:pPr>
              <w:pStyle w:val="TableParagraph"/>
              <w:spacing w:before="24" w:line="264" w:lineRule="auto"/>
              <w:ind w:left="110" w:right="198"/>
              <w:rPr>
                <w:sz w:val="28"/>
              </w:rPr>
            </w:pP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ярко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выраженным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характером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(образ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мужской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женский).</w:t>
            </w:r>
          </w:p>
        </w:tc>
        <w:tc>
          <w:tcPr>
            <w:tcW w:w="4775" w:type="dxa"/>
          </w:tcPr>
          <w:p w:rsidR="001652CF" w:rsidRDefault="001652CF" w:rsidP="001652CF">
            <w:pPr>
              <w:pStyle w:val="TableParagraph"/>
              <w:spacing w:line="259" w:lineRule="auto"/>
              <w:ind w:left="110" w:right="261"/>
              <w:rPr>
                <w:sz w:val="28"/>
              </w:rPr>
            </w:pPr>
            <w:r>
              <w:rPr>
                <w:sz w:val="28"/>
              </w:rPr>
              <w:t>Приобретение опыта создания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пейзажей, передающих разные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состояния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погоды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(например,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туман,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грозу) на основе изменения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тонального звучания цвета,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приобретение опыта передачи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разного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цветового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состояния моря.</w:t>
            </w:r>
          </w:p>
          <w:p w:rsidR="001652CF" w:rsidRDefault="001652CF" w:rsidP="001652CF">
            <w:pPr>
              <w:pStyle w:val="TableParagraph"/>
              <w:spacing w:before="2"/>
              <w:rPr>
                <w:b/>
                <w:sz w:val="29"/>
              </w:rPr>
            </w:pPr>
          </w:p>
          <w:p w:rsidR="001652CF" w:rsidRDefault="001652CF" w:rsidP="001652CF">
            <w:pPr>
              <w:pStyle w:val="TableParagraph"/>
              <w:spacing w:before="1" w:line="259" w:lineRule="auto"/>
              <w:ind w:left="110" w:right="204"/>
              <w:rPr>
                <w:sz w:val="28"/>
              </w:rPr>
            </w:pPr>
            <w:r>
              <w:rPr>
                <w:sz w:val="28"/>
              </w:rPr>
              <w:t>Приобретение умения вести рисунок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натуры,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видеть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пропорции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объекта,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расположение его в пространстве;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располагать изображение на листе,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соблюдая этапы ведения рисунка,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осваивая навык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штриховки.</w:t>
            </w:r>
          </w:p>
          <w:p w:rsidR="001652CF" w:rsidRDefault="001652CF" w:rsidP="001652CF">
            <w:pPr>
              <w:pStyle w:val="TableParagraph"/>
              <w:spacing w:before="3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line="259" w:lineRule="auto"/>
              <w:ind w:left="110" w:right="245"/>
              <w:rPr>
                <w:sz w:val="28"/>
              </w:rPr>
            </w:pPr>
            <w:r>
              <w:rPr>
                <w:sz w:val="28"/>
              </w:rPr>
              <w:t>Изображение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сказочных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персонажей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 выразительным характером (герои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сказок добрые и злые, нежные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грозные);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обсуждение,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объяснение,</w:t>
            </w:r>
          </w:p>
          <w:p w:rsidR="001652CF" w:rsidRDefault="001652CF" w:rsidP="001652CF">
            <w:pPr>
              <w:pStyle w:val="TableParagraph"/>
              <w:spacing w:line="321" w:lineRule="exact"/>
              <w:ind w:left="110"/>
              <w:rPr>
                <w:sz w:val="28"/>
              </w:rPr>
            </w:pPr>
            <w:r>
              <w:rPr>
                <w:sz w:val="28"/>
              </w:rPr>
              <w:t>какими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художественными</w:t>
            </w:r>
          </w:p>
        </w:tc>
      </w:tr>
    </w:tbl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28"/>
        <w:gridCol w:w="2665"/>
        <w:gridCol w:w="1714"/>
        <w:gridCol w:w="4955"/>
        <w:gridCol w:w="4775"/>
      </w:tblGrid>
      <w:tr w:rsidR="001652CF" w:rsidRPr="001123C8" w:rsidTr="001652CF">
        <w:trPr>
          <w:trHeight w:val="9391"/>
        </w:trPr>
        <w:tc>
          <w:tcPr>
            <w:tcW w:w="728" w:type="dxa"/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2665" w:type="dxa"/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1714" w:type="dxa"/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4955" w:type="dxa"/>
          </w:tcPr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5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1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«Скульптура»</w:t>
            </w:r>
          </w:p>
          <w:p w:rsidR="001652CF" w:rsidRDefault="001652CF" w:rsidP="001652CF">
            <w:pPr>
              <w:pStyle w:val="TableParagraph"/>
              <w:spacing w:before="24" w:line="259" w:lineRule="auto"/>
              <w:ind w:left="110" w:right="591"/>
              <w:rPr>
                <w:sz w:val="28"/>
              </w:rPr>
            </w:pPr>
            <w:r>
              <w:rPr>
                <w:sz w:val="28"/>
              </w:rPr>
              <w:t>Изображение</w:t>
            </w:r>
            <w:r>
              <w:rPr>
                <w:spacing w:val="15"/>
                <w:sz w:val="28"/>
              </w:rPr>
              <w:t xml:space="preserve"> </w:t>
            </w:r>
            <w:r>
              <w:rPr>
                <w:sz w:val="28"/>
              </w:rPr>
              <w:t>движения</w:t>
            </w:r>
            <w:r>
              <w:rPr>
                <w:spacing w:val="1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7"/>
                <w:sz w:val="28"/>
              </w:rPr>
              <w:t xml:space="preserve"> </w:t>
            </w:r>
            <w:r>
              <w:rPr>
                <w:sz w:val="28"/>
              </w:rPr>
              <w:t>статики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 скульптуре: лепка из пластилина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тяжёлой,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неповоротливой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лёгкой,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стремительной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формы.</w:t>
            </w: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line="256" w:lineRule="auto"/>
              <w:ind w:left="110" w:right="669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«Декоративно-прикладное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искусство»</w:t>
            </w:r>
          </w:p>
          <w:p w:rsidR="001652CF" w:rsidRDefault="001652CF" w:rsidP="001652CF">
            <w:pPr>
              <w:pStyle w:val="TableParagraph"/>
              <w:spacing w:before="10" w:line="256" w:lineRule="auto"/>
              <w:ind w:left="110" w:right="223"/>
              <w:rPr>
                <w:sz w:val="28"/>
              </w:rPr>
            </w:pPr>
            <w:r>
              <w:rPr>
                <w:sz w:val="28"/>
              </w:rPr>
              <w:t>Декор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одежды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человека.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Разнообразие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украшений.</w:t>
            </w: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9"/>
              <w:rPr>
                <w:b/>
                <w:sz w:val="32"/>
              </w:rPr>
            </w:pPr>
          </w:p>
          <w:p w:rsidR="001652CF" w:rsidRDefault="001652CF" w:rsidP="001652CF">
            <w:pPr>
              <w:pStyle w:val="TableParagraph"/>
              <w:spacing w:line="256" w:lineRule="auto"/>
              <w:ind w:left="110" w:right="669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«Декоративно-прикладное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искусство»</w:t>
            </w:r>
          </w:p>
          <w:p w:rsidR="001652CF" w:rsidRDefault="001652CF" w:rsidP="001652CF">
            <w:pPr>
              <w:pStyle w:val="TableParagraph"/>
              <w:spacing w:before="3"/>
              <w:ind w:left="110"/>
              <w:rPr>
                <w:sz w:val="28"/>
              </w:rPr>
            </w:pPr>
            <w:r>
              <w:rPr>
                <w:sz w:val="28"/>
              </w:rPr>
              <w:t>Традиционные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народные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женские</w:t>
            </w:r>
          </w:p>
          <w:p w:rsidR="001652CF" w:rsidRDefault="001652CF" w:rsidP="001652CF">
            <w:pPr>
              <w:pStyle w:val="TableParagraph"/>
              <w:spacing w:before="31"/>
              <w:ind w:left="110"/>
              <w:rPr>
                <w:sz w:val="28"/>
              </w:rPr>
            </w:pP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мужские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украшения.</w:t>
            </w:r>
          </w:p>
        </w:tc>
        <w:tc>
          <w:tcPr>
            <w:tcW w:w="4775" w:type="dxa"/>
          </w:tcPr>
          <w:p w:rsidR="001652CF" w:rsidRDefault="001652CF" w:rsidP="001652CF">
            <w:pPr>
              <w:pStyle w:val="TableParagraph"/>
              <w:spacing w:line="256" w:lineRule="auto"/>
              <w:ind w:left="110" w:right="721"/>
              <w:rPr>
                <w:sz w:val="28"/>
              </w:rPr>
            </w:pPr>
            <w:r>
              <w:rPr>
                <w:sz w:val="28"/>
              </w:rPr>
              <w:t>средствами удалось показать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характер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сказочных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персонажей.</w:t>
            </w:r>
          </w:p>
          <w:p w:rsidR="001652CF" w:rsidRDefault="001652CF" w:rsidP="001652CF">
            <w:pPr>
              <w:pStyle w:val="TableParagraph"/>
              <w:spacing w:before="6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1" w:line="259" w:lineRule="auto"/>
              <w:ind w:left="110" w:right="1007"/>
              <w:rPr>
                <w:sz w:val="28"/>
              </w:rPr>
            </w:pPr>
            <w:r>
              <w:rPr>
                <w:sz w:val="28"/>
              </w:rPr>
              <w:t>Приобретение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опыта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создания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круглой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скульптуры,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знаний</w:t>
            </w:r>
          </w:p>
          <w:p w:rsidR="001652CF" w:rsidRDefault="001652CF" w:rsidP="001652CF">
            <w:pPr>
              <w:pStyle w:val="TableParagraph"/>
              <w:spacing w:line="261" w:lineRule="auto"/>
              <w:ind w:left="110" w:right="215"/>
              <w:rPr>
                <w:sz w:val="28"/>
              </w:rPr>
            </w:pPr>
            <w:r>
              <w:rPr>
                <w:sz w:val="28"/>
              </w:rPr>
              <w:t>об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изменениях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скульптурного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образа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при осмотре произведения с разных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сторон.</w:t>
            </w:r>
          </w:p>
          <w:p w:rsidR="001652CF" w:rsidRDefault="001652CF" w:rsidP="001652CF">
            <w:pPr>
              <w:pStyle w:val="TableParagraph"/>
              <w:rPr>
                <w:b/>
                <w:sz w:val="29"/>
              </w:rPr>
            </w:pPr>
          </w:p>
          <w:p w:rsidR="001652CF" w:rsidRDefault="001652CF" w:rsidP="001652CF">
            <w:pPr>
              <w:pStyle w:val="TableParagraph"/>
              <w:spacing w:line="259" w:lineRule="auto"/>
              <w:ind w:left="110" w:right="271"/>
              <w:rPr>
                <w:sz w:val="28"/>
              </w:rPr>
            </w:pPr>
            <w:r>
              <w:rPr>
                <w:sz w:val="28"/>
              </w:rPr>
              <w:t>Рассматривание, анализ декора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одежды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человека,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сравнение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украшений человека на примерах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иллюстраций к народным сказкам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лучших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художников-иллюстраторов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(например,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И.Я.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Билибина), когда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украшения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только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соответствуют</w:t>
            </w:r>
          </w:p>
          <w:p w:rsidR="001652CF" w:rsidRDefault="001652CF" w:rsidP="001652CF">
            <w:pPr>
              <w:pStyle w:val="TableParagraph"/>
              <w:spacing w:before="1" w:line="261" w:lineRule="auto"/>
              <w:ind w:left="110" w:right="137"/>
              <w:rPr>
                <w:sz w:val="28"/>
              </w:rPr>
            </w:pPr>
            <w:r>
              <w:rPr>
                <w:sz w:val="28"/>
              </w:rPr>
              <w:t>народным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традициям,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выражают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характер персонажа; обсуждение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украшений человека,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которые</w:t>
            </w:r>
          </w:p>
          <w:p w:rsidR="001652CF" w:rsidRDefault="001652CF" w:rsidP="001652CF">
            <w:pPr>
              <w:pStyle w:val="TableParagraph"/>
              <w:spacing w:line="256" w:lineRule="auto"/>
              <w:ind w:left="110" w:right="936"/>
              <w:jc w:val="both"/>
              <w:rPr>
                <w:sz w:val="28"/>
              </w:rPr>
            </w:pPr>
            <w:r>
              <w:rPr>
                <w:sz w:val="28"/>
              </w:rPr>
              <w:t>рассказывают о нём, выявляют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особенности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характера,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представления 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красоте.</w:t>
            </w:r>
          </w:p>
          <w:p w:rsidR="001652CF" w:rsidRDefault="001652CF" w:rsidP="001652CF">
            <w:pPr>
              <w:pStyle w:val="TableParagraph"/>
              <w:spacing w:before="3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1" w:line="256" w:lineRule="auto"/>
              <w:ind w:left="110" w:right="608"/>
              <w:rPr>
                <w:sz w:val="28"/>
              </w:rPr>
            </w:pPr>
            <w:r>
              <w:rPr>
                <w:sz w:val="28"/>
              </w:rPr>
              <w:t>Приобретение опыта выполнения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красками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рисунков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украшений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народных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былинных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персонажей.</w:t>
            </w:r>
          </w:p>
        </w:tc>
      </w:tr>
    </w:tbl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28"/>
        <w:gridCol w:w="2665"/>
        <w:gridCol w:w="1714"/>
        <w:gridCol w:w="4955"/>
        <w:gridCol w:w="4775"/>
      </w:tblGrid>
      <w:tr w:rsidR="001652CF" w:rsidRPr="001123C8" w:rsidTr="001652CF">
        <w:trPr>
          <w:trHeight w:val="2439"/>
        </w:trPr>
        <w:tc>
          <w:tcPr>
            <w:tcW w:w="728" w:type="dxa"/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2665" w:type="dxa"/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1714" w:type="dxa"/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4955" w:type="dxa"/>
          </w:tcPr>
          <w:p w:rsidR="001652CF" w:rsidRDefault="001652CF" w:rsidP="001652CF">
            <w:pPr>
              <w:pStyle w:val="TableParagraph"/>
              <w:spacing w:line="256" w:lineRule="auto"/>
              <w:ind w:left="110" w:right="850"/>
              <w:jc w:val="both"/>
              <w:rPr>
                <w:sz w:val="28"/>
              </w:rPr>
            </w:pPr>
            <w:r>
              <w:rPr>
                <w:sz w:val="28"/>
              </w:rPr>
              <w:t>Назначение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украшений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роль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жизни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людей.</w:t>
            </w:r>
          </w:p>
          <w:p w:rsidR="001652CF" w:rsidRDefault="001652CF" w:rsidP="001652CF">
            <w:pPr>
              <w:pStyle w:val="TableParagraph"/>
              <w:spacing w:before="6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1"/>
              <w:ind w:left="110"/>
              <w:jc w:val="both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«Архитектура»</w:t>
            </w:r>
          </w:p>
          <w:p w:rsidR="001652CF" w:rsidRDefault="001652CF" w:rsidP="001652CF">
            <w:pPr>
              <w:pStyle w:val="TableParagraph"/>
              <w:spacing w:before="8" w:line="346" w:lineRule="exact"/>
              <w:ind w:left="110" w:right="437"/>
              <w:jc w:val="both"/>
              <w:rPr>
                <w:sz w:val="28"/>
              </w:rPr>
            </w:pPr>
            <w:r>
              <w:rPr>
                <w:sz w:val="28"/>
              </w:rPr>
              <w:t>Рисунок дома для доброго или злого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сказочного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персонажа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(иллюстрация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сказки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выбору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учителя)</w:t>
            </w:r>
          </w:p>
        </w:tc>
        <w:tc>
          <w:tcPr>
            <w:tcW w:w="4775" w:type="dxa"/>
          </w:tcPr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5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1" w:line="256" w:lineRule="auto"/>
              <w:ind w:left="110" w:right="599"/>
              <w:rPr>
                <w:sz w:val="28"/>
              </w:rPr>
            </w:pPr>
            <w:r>
              <w:rPr>
                <w:sz w:val="28"/>
              </w:rPr>
              <w:t>Приобретение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опыта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сочинения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изображения жилья для разных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 своему характеру героев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литературных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народных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сказок</w:t>
            </w:r>
          </w:p>
        </w:tc>
      </w:tr>
      <w:tr w:rsidR="001652CF" w:rsidRPr="001123C8" w:rsidTr="001652CF">
        <w:trPr>
          <w:trHeight w:val="6956"/>
        </w:trPr>
        <w:tc>
          <w:tcPr>
            <w:tcW w:w="728" w:type="dxa"/>
          </w:tcPr>
          <w:p w:rsidR="001652CF" w:rsidRDefault="001652CF" w:rsidP="001652CF">
            <w:pPr>
              <w:pStyle w:val="TableParagraph"/>
              <w:spacing w:line="311" w:lineRule="exact"/>
              <w:ind w:left="17"/>
              <w:jc w:val="center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2665" w:type="dxa"/>
          </w:tcPr>
          <w:p w:rsidR="001652CF" w:rsidRDefault="001652CF" w:rsidP="001652CF">
            <w:pPr>
              <w:pStyle w:val="TableParagraph"/>
              <w:spacing w:line="256" w:lineRule="auto"/>
              <w:ind w:left="109" w:right="1080"/>
              <w:rPr>
                <w:sz w:val="28"/>
              </w:rPr>
            </w:pPr>
            <w:r>
              <w:rPr>
                <w:spacing w:val="-1"/>
                <w:sz w:val="28"/>
              </w:rPr>
              <w:t>Как говорит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искусство?</w:t>
            </w:r>
          </w:p>
        </w:tc>
        <w:tc>
          <w:tcPr>
            <w:tcW w:w="1714" w:type="dxa"/>
          </w:tcPr>
          <w:p w:rsidR="001652CF" w:rsidRDefault="001652CF" w:rsidP="001652CF">
            <w:pPr>
              <w:pStyle w:val="TableParagraph"/>
              <w:spacing w:line="311" w:lineRule="exact"/>
              <w:ind w:left="25"/>
              <w:jc w:val="center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4955" w:type="dxa"/>
          </w:tcPr>
          <w:p w:rsidR="001652CF" w:rsidRDefault="001652CF" w:rsidP="001652CF">
            <w:pPr>
              <w:pStyle w:val="TableParagraph"/>
              <w:spacing w:line="311" w:lineRule="exact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«Живопись»</w:t>
            </w:r>
          </w:p>
          <w:p w:rsidR="001652CF" w:rsidRDefault="001652CF" w:rsidP="001652CF">
            <w:pPr>
              <w:pStyle w:val="TableParagraph"/>
              <w:spacing w:before="23" w:line="264" w:lineRule="auto"/>
              <w:ind w:left="110" w:right="1599"/>
              <w:rPr>
                <w:sz w:val="28"/>
              </w:rPr>
            </w:pPr>
            <w:r>
              <w:rPr>
                <w:sz w:val="28"/>
              </w:rPr>
              <w:t>Цвет тёплый и холодный –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цветовой контраст.</w:t>
            </w:r>
          </w:p>
          <w:p w:rsidR="001652CF" w:rsidRDefault="001652CF" w:rsidP="001652CF">
            <w:pPr>
              <w:pStyle w:val="TableParagraph"/>
              <w:spacing w:line="259" w:lineRule="auto"/>
              <w:ind w:left="110" w:right="462"/>
              <w:rPr>
                <w:sz w:val="28"/>
              </w:rPr>
            </w:pPr>
            <w:r>
              <w:rPr>
                <w:sz w:val="28"/>
              </w:rPr>
              <w:t>Разный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характер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мазков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движений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кистью.</w:t>
            </w: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7"/>
              <w:rPr>
                <w:b/>
                <w:sz w:val="29"/>
              </w:rPr>
            </w:pPr>
          </w:p>
          <w:p w:rsidR="001652CF" w:rsidRDefault="001652CF" w:rsidP="001652CF">
            <w:pPr>
              <w:pStyle w:val="TableParagraph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«Живопись»</w:t>
            </w:r>
          </w:p>
          <w:p w:rsidR="001652CF" w:rsidRDefault="001652CF" w:rsidP="001652CF">
            <w:pPr>
              <w:pStyle w:val="TableParagraph"/>
              <w:spacing w:before="25" w:line="256" w:lineRule="auto"/>
              <w:ind w:left="110" w:right="1517"/>
              <w:rPr>
                <w:sz w:val="28"/>
              </w:rPr>
            </w:pPr>
            <w:r>
              <w:rPr>
                <w:sz w:val="28"/>
              </w:rPr>
              <w:t>Цвет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открытый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– звонкий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приглушённый,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тихий.</w:t>
            </w:r>
          </w:p>
          <w:p w:rsidR="001652CF" w:rsidRDefault="001652CF" w:rsidP="001652CF">
            <w:pPr>
              <w:pStyle w:val="TableParagraph"/>
              <w:spacing w:before="9" w:line="256" w:lineRule="auto"/>
              <w:ind w:left="110" w:right="849"/>
              <w:rPr>
                <w:sz w:val="28"/>
              </w:rPr>
            </w:pPr>
            <w:r>
              <w:rPr>
                <w:spacing w:val="-1"/>
                <w:sz w:val="28"/>
              </w:rPr>
              <w:t xml:space="preserve">Эмоциональная </w:t>
            </w:r>
            <w:r>
              <w:rPr>
                <w:sz w:val="28"/>
              </w:rPr>
              <w:t>выразительность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цвета.</w:t>
            </w: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1652CF" w:rsidRDefault="001652CF" w:rsidP="001652CF">
            <w:pPr>
              <w:pStyle w:val="TableParagraph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«Графика»</w:t>
            </w:r>
          </w:p>
          <w:p w:rsidR="001652CF" w:rsidRDefault="001652CF" w:rsidP="001652CF">
            <w:pPr>
              <w:pStyle w:val="TableParagraph"/>
              <w:spacing w:before="24"/>
              <w:ind w:left="110"/>
              <w:rPr>
                <w:sz w:val="28"/>
              </w:rPr>
            </w:pPr>
            <w:r>
              <w:rPr>
                <w:sz w:val="28"/>
              </w:rPr>
              <w:t>Ритм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линий.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Выразительность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линии.</w:t>
            </w:r>
          </w:p>
          <w:p w:rsidR="001652CF" w:rsidRDefault="001652CF" w:rsidP="001652CF">
            <w:pPr>
              <w:pStyle w:val="TableParagraph"/>
              <w:spacing w:before="24"/>
              <w:ind w:left="110"/>
              <w:rPr>
                <w:sz w:val="28"/>
              </w:rPr>
            </w:pPr>
            <w:r>
              <w:rPr>
                <w:sz w:val="28"/>
              </w:rPr>
              <w:t>Художественные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материалы</w:t>
            </w:r>
          </w:p>
          <w:p w:rsidR="001652CF" w:rsidRDefault="001652CF" w:rsidP="001652CF">
            <w:pPr>
              <w:pStyle w:val="TableParagraph"/>
              <w:spacing w:before="13" w:line="340" w:lineRule="atLeast"/>
              <w:ind w:left="110" w:right="256"/>
              <w:rPr>
                <w:sz w:val="28"/>
              </w:rPr>
            </w:pPr>
            <w:r>
              <w:rPr>
                <w:sz w:val="28"/>
              </w:rPr>
              <w:t>для линейного рисунка и их свойства.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Развитие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навыков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линейного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рисунка.</w:t>
            </w:r>
          </w:p>
        </w:tc>
        <w:tc>
          <w:tcPr>
            <w:tcW w:w="4775" w:type="dxa"/>
          </w:tcPr>
          <w:p w:rsidR="001652CF" w:rsidRDefault="001652CF" w:rsidP="001652CF">
            <w:pPr>
              <w:pStyle w:val="TableParagraph"/>
              <w:spacing w:line="259" w:lineRule="auto"/>
              <w:ind w:left="110" w:right="266"/>
              <w:rPr>
                <w:sz w:val="28"/>
              </w:rPr>
            </w:pPr>
            <w:r>
              <w:rPr>
                <w:sz w:val="28"/>
              </w:rPr>
              <w:t>Приобретение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опыта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узнавания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теплых и холодных цветов,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сравнения теплых и холодных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оттенков и цвета; приобретение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опыта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творческой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теплыми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 холодными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оттенками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цвета.</w:t>
            </w:r>
          </w:p>
          <w:p w:rsidR="001652CF" w:rsidRDefault="001652CF" w:rsidP="001652CF">
            <w:pPr>
              <w:pStyle w:val="TableParagraph"/>
              <w:spacing w:before="4"/>
              <w:rPr>
                <w:b/>
                <w:sz w:val="29"/>
              </w:rPr>
            </w:pPr>
          </w:p>
          <w:p w:rsidR="001652CF" w:rsidRDefault="001652CF" w:rsidP="001652CF">
            <w:pPr>
              <w:pStyle w:val="TableParagraph"/>
              <w:spacing w:line="259" w:lineRule="auto"/>
              <w:ind w:left="110" w:right="521"/>
              <w:rPr>
                <w:sz w:val="28"/>
              </w:rPr>
            </w:pPr>
            <w:r>
              <w:rPr>
                <w:sz w:val="28"/>
              </w:rPr>
              <w:t>Освоение эмоциональной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выразительности цвета: цвет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звонкий и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яркий,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радостный.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Освоение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навыков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цветом,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навыков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смешения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красок,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</w:p>
          <w:p w:rsidR="001652CF" w:rsidRDefault="001652CF" w:rsidP="001652CF">
            <w:pPr>
              <w:pStyle w:val="TableParagraph"/>
              <w:spacing w:line="256" w:lineRule="auto"/>
              <w:ind w:left="110" w:right="395"/>
              <w:rPr>
                <w:sz w:val="28"/>
              </w:rPr>
            </w:pPr>
            <w:r>
              <w:rPr>
                <w:sz w:val="28"/>
              </w:rPr>
              <w:t>пастозного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плотного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прозрачного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нанесения.</w:t>
            </w:r>
          </w:p>
          <w:p w:rsidR="001652CF" w:rsidRDefault="001652CF" w:rsidP="001652CF">
            <w:pPr>
              <w:pStyle w:val="TableParagraph"/>
              <w:spacing w:before="8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1" w:line="256" w:lineRule="auto"/>
              <w:ind w:left="110" w:right="253"/>
              <w:rPr>
                <w:sz w:val="28"/>
              </w:rPr>
            </w:pPr>
            <w:r>
              <w:rPr>
                <w:sz w:val="28"/>
              </w:rPr>
              <w:t>Приобретение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навыков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изображения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 основе разной по характеру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способу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наложения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линии.</w:t>
            </w:r>
          </w:p>
          <w:p w:rsidR="001652CF" w:rsidRDefault="001652CF" w:rsidP="001652CF">
            <w:pPr>
              <w:pStyle w:val="TableParagraph"/>
              <w:spacing w:before="11"/>
              <w:ind w:left="110"/>
              <w:rPr>
                <w:sz w:val="28"/>
              </w:rPr>
            </w:pPr>
            <w:r>
              <w:rPr>
                <w:sz w:val="28"/>
              </w:rPr>
              <w:t>Знакомство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понятием «ритм»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1652CF" w:rsidRDefault="001652CF" w:rsidP="001652CF">
            <w:pPr>
              <w:pStyle w:val="TableParagraph"/>
              <w:spacing w:before="23"/>
              <w:ind w:left="110"/>
              <w:rPr>
                <w:sz w:val="28"/>
              </w:rPr>
            </w:pPr>
            <w:r>
              <w:rPr>
                <w:sz w:val="28"/>
              </w:rPr>
              <w:t>навыками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ритмической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организации</w:t>
            </w:r>
          </w:p>
        </w:tc>
      </w:tr>
    </w:tbl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tbl>
      <w:tblPr>
        <w:tblStyle w:val="TableNormal"/>
        <w:tblW w:w="14837" w:type="dxa"/>
        <w:tblInd w:w="115" w:type="dxa"/>
        <w:tblLayout w:type="fixed"/>
        <w:tblLook w:val="04A0"/>
      </w:tblPr>
      <w:tblGrid>
        <w:gridCol w:w="728"/>
        <w:gridCol w:w="2665"/>
        <w:gridCol w:w="1714"/>
        <w:gridCol w:w="4955"/>
        <w:gridCol w:w="4775"/>
      </w:tblGrid>
      <w:tr w:rsidR="001652CF" w:rsidRPr="001123C8" w:rsidTr="001652CF">
        <w:trPr>
          <w:trHeight w:val="9391"/>
        </w:trPr>
        <w:tc>
          <w:tcPr>
            <w:tcW w:w="7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2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4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7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line="256" w:lineRule="auto"/>
              <w:ind w:left="110" w:right="669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«Декоративно-прикладное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искусство»</w:t>
            </w:r>
          </w:p>
          <w:p w:rsidR="001652CF" w:rsidRDefault="001652CF" w:rsidP="001652CF">
            <w:pPr>
              <w:pStyle w:val="TableParagraph"/>
              <w:spacing w:before="2" w:line="264" w:lineRule="auto"/>
              <w:ind w:left="110" w:right="1558"/>
              <w:rPr>
                <w:sz w:val="28"/>
              </w:rPr>
            </w:pPr>
            <w:r>
              <w:rPr>
                <w:sz w:val="28"/>
              </w:rPr>
              <w:t>Ритм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пятен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декоративной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аппликации.</w:t>
            </w:r>
          </w:p>
          <w:p w:rsidR="001652CF" w:rsidRDefault="001652CF" w:rsidP="001652CF">
            <w:pPr>
              <w:pStyle w:val="TableParagraph"/>
              <w:spacing w:line="312" w:lineRule="exact"/>
              <w:ind w:left="110"/>
              <w:rPr>
                <w:sz w:val="28"/>
              </w:rPr>
            </w:pPr>
            <w:r>
              <w:rPr>
                <w:sz w:val="28"/>
              </w:rPr>
              <w:t>Ритм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пятен: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освоение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основ</w:t>
            </w:r>
          </w:p>
          <w:p w:rsidR="001652CF" w:rsidRDefault="001652CF" w:rsidP="001652CF">
            <w:pPr>
              <w:pStyle w:val="TableParagraph"/>
              <w:spacing w:before="24" w:line="259" w:lineRule="auto"/>
              <w:ind w:left="110" w:right="775"/>
              <w:rPr>
                <w:sz w:val="28"/>
              </w:rPr>
            </w:pPr>
            <w:r>
              <w:rPr>
                <w:sz w:val="28"/>
              </w:rPr>
              <w:t>композиции.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Расположение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пятна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 плоскости листа: сгущение,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разброс, доминанта, равновесие,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спокойствие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движение.</w:t>
            </w:r>
          </w:p>
          <w:p w:rsidR="001652CF" w:rsidRDefault="001652CF" w:rsidP="001652CF">
            <w:pPr>
              <w:pStyle w:val="TableParagraph"/>
              <w:spacing w:before="1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ind w:left="110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«Скульптура»</w:t>
            </w:r>
          </w:p>
          <w:p w:rsidR="001652CF" w:rsidRDefault="001652CF" w:rsidP="001652CF">
            <w:pPr>
              <w:pStyle w:val="TableParagraph"/>
              <w:spacing w:before="31" w:line="256" w:lineRule="auto"/>
              <w:ind w:left="110"/>
              <w:rPr>
                <w:sz w:val="28"/>
              </w:rPr>
            </w:pPr>
            <w:r>
              <w:rPr>
                <w:sz w:val="28"/>
              </w:rPr>
              <w:t>Лепка животных с передачей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характерной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пластики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движения.</w:t>
            </w:r>
          </w:p>
          <w:p w:rsidR="001652CF" w:rsidRDefault="001652CF" w:rsidP="001652CF">
            <w:pPr>
              <w:pStyle w:val="TableParagraph"/>
              <w:spacing w:before="2" w:line="259" w:lineRule="auto"/>
              <w:ind w:left="110" w:right="221"/>
              <w:rPr>
                <w:sz w:val="28"/>
              </w:rPr>
            </w:pPr>
            <w:r>
              <w:rPr>
                <w:sz w:val="28"/>
              </w:rPr>
              <w:t>Соблюдение цельности формы, её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преобразование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добавление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деталей.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Лепка из пластилина или глины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игрушки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сказочного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животного</w:t>
            </w:r>
          </w:p>
          <w:p w:rsidR="001652CF" w:rsidRDefault="001652CF" w:rsidP="001652CF">
            <w:pPr>
              <w:pStyle w:val="TableParagraph"/>
              <w:spacing w:line="264" w:lineRule="auto"/>
              <w:ind w:left="110" w:right="1440"/>
              <w:rPr>
                <w:sz w:val="28"/>
              </w:rPr>
            </w:pPr>
            <w:r>
              <w:rPr>
                <w:sz w:val="28"/>
              </w:rPr>
              <w:t>по мотивам выбранного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художественного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народного</w:t>
            </w:r>
          </w:p>
          <w:p w:rsidR="001652CF" w:rsidRDefault="001652CF" w:rsidP="001652CF">
            <w:pPr>
              <w:pStyle w:val="TableParagraph"/>
              <w:spacing w:line="256" w:lineRule="auto"/>
              <w:ind w:left="110" w:right="452"/>
              <w:rPr>
                <w:sz w:val="28"/>
              </w:rPr>
            </w:pPr>
            <w:r>
              <w:rPr>
                <w:sz w:val="28"/>
              </w:rPr>
              <w:t>промысла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(филимоновская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игрушка,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дымковский петух, каргопольский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Полкан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 другие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выбору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учителя</w:t>
            </w:r>
          </w:p>
          <w:p w:rsidR="001652CF" w:rsidRDefault="001652CF" w:rsidP="001652CF">
            <w:pPr>
              <w:pStyle w:val="TableParagraph"/>
              <w:spacing w:before="1"/>
              <w:ind w:left="110"/>
              <w:rPr>
                <w:sz w:val="28"/>
              </w:rPr>
            </w:pPr>
            <w:r>
              <w:rPr>
                <w:sz w:val="28"/>
              </w:rPr>
              <w:t>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учётом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местных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промыслов).</w:t>
            </w:r>
          </w:p>
        </w:tc>
        <w:tc>
          <w:tcPr>
            <w:tcW w:w="4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52CF" w:rsidRDefault="001652CF" w:rsidP="001652CF">
            <w:pPr>
              <w:pStyle w:val="TableParagraph"/>
              <w:spacing w:line="318" w:lineRule="exact"/>
              <w:ind w:left="110"/>
              <w:rPr>
                <w:sz w:val="28"/>
              </w:rPr>
            </w:pPr>
            <w:r>
              <w:rPr>
                <w:sz w:val="28"/>
              </w:rPr>
              <w:t>изображения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как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необходимой</w:t>
            </w:r>
          </w:p>
          <w:p w:rsidR="001652CF" w:rsidRDefault="001652CF" w:rsidP="001652CF">
            <w:pPr>
              <w:pStyle w:val="TableParagraph"/>
              <w:spacing w:before="23" w:line="256" w:lineRule="auto"/>
              <w:ind w:left="110" w:right="279"/>
              <w:rPr>
                <w:sz w:val="28"/>
              </w:rPr>
            </w:pPr>
            <w:r>
              <w:rPr>
                <w:sz w:val="28"/>
              </w:rPr>
              <w:t>композиционной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основы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выражения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содержания.</w:t>
            </w:r>
          </w:p>
          <w:p w:rsidR="001652CF" w:rsidRDefault="001652CF" w:rsidP="001652CF">
            <w:pPr>
              <w:pStyle w:val="TableParagraph"/>
              <w:rPr>
                <w:b/>
                <w:sz w:val="31"/>
              </w:rPr>
            </w:pPr>
          </w:p>
          <w:p w:rsidR="001652CF" w:rsidRDefault="001652CF" w:rsidP="001652CF">
            <w:pPr>
              <w:pStyle w:val="TableParagraph"/>
              <w:spacing w:line="256" w:lineRule="auto"/>
              <w:ind w:left="110" w:right="235"/>
              <w:rPr>
                <w:sz w:val="28"/>
              </w:rPr>
            </w:pPr>
            <w:r>
              <w:rPr>
                <w:sz w:val="28"/>
              </w:rPr>
              <w:t>Освоение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понятия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«ритм»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навыков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ритмической организации</w:t>
            </w:r>
          </w:p>
          <w:p w:rsidR="001652CF" w:rsidRDefault="001652CF" w:rsidP="001652CF">
            <w:pPr>
              <w:pStyle w:val="TableParagraph"/>
              <w:spacing w:before="2"/>
              <w:ind w:left="110"/>
              <w:rPr>
                <w:sz w:val="28"/>
              </w:rPr>
            </w:pPr>
            <w:r>
              <w:rPr>
                <w:sz w:val="28"/>
              </w:rPr>
              <w:t>изображения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как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необходимой</w:t>
            </w:r>
          </w:p>
          <w:p w:rsidR="001652CF" w:rsidRDefault="001652CF" w:rsidP="001652CF">
            <w:pPr>
              <w:pStyle w:val="TableParagraph"/>
              <w:spacing w:before="31" w:line="256" w:lineRule="auto"/>
              <w:ind w:left="110" w:right="211"/>
              <w:rPr>
                <w:sz w:val="28"/>
              </w:rPr>
            </w:pPr>
            <w:r>
              <w:rPr>
                <w:sz w:val="28"/>
              </w:rPr>
              <w:t>композиционной основы выражения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содержания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произведения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искусства.</w:t>
            </w: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2"/>
              <w:rPr>
                <w:b/>
                <w:sz w:val="31"/>
              </w:rPr>
            </w:pPr>
          </w:p>
          <w:p w:rsidR="001652CF" w:rsidRDefault="001652CF" w:rsidP="001652CF">
            <w:pPr>
              <w:pStyle w:val="TableParagraph"/>
              <w:spacing w:before="1" w:line="264" w:lineRule="auto"/>
              <w:ind w:left="110" w:right="830"/>
              <w:rPr>
                <w:sz w:val="28"/>
              </w:rPr>
            </w:pPr>
            <w:r>
              <w:rPr>
                <w:sz w:val="28"/>
              </w:rPr>
              <w:t>Приобретение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процессе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лепки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пластилина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опыта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передачи</w:t>
            </w:r>
          </w:p>
          <w:p w:rsidR="001652CF" w:rsidRDefault="001652CF" w:rsidP="001652CF">
            <w:pPr>
              <w:pStyle w:val="TableParagraph"/>
              <w:spacing w:line="261" w:lineRule="auto"/>
              <w:ind w:left="110" w:right="388"/>
              <w:rPr>
                <w:sz w:val="28"/>
              </w:rPr>
            </w:pPr>
            <w:r>
              <w:rPr>
                <w:sz w:val="28"/>
              </w:rPr>
              <w:t>движения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цельной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лепной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формы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разного характера движения этой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формы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(изображения зверушки).</w:t>
            </w:r>
          </w:p>
          <w:p w:rsidR="001652CF" w:rsidRDefault="001652CF" w:rsidP="001652CF">
            <w:pPr>
              <w:pStyle w:val="TableParagraph"/>
              <w:spacing w:line="259" w:lineRule="auto"/>
              <w:ind w:left="110" w:right="293"/>
              <w:rPr>
                <w:sz w:val="28"/>
              </w:rPr>
            </w:pPr>
            <w:r>
              <w:rPr>
                <w:sz w:val="28"/>
              </w:rPr>
              <w:t>Освоение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приёмов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орнаментального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оформления сказочных глиняных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зверушек, созданных по мотивам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народного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художественного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промысла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выбору:</w:t>
            </w:r>
          </w:p>
          <w:p w:rsidR="001652CF" w:rsidRDefault="001652CF" w:rsidP="001652CF">
            <w:pPr>
              <w:pStyle w:val="TableParagraph"/>
              <w:spacing w:line="320" w:lineRule="exact"/>
              <w:ind w:left="110"/>
              <w:rPr>
                <w:sz w:val="28"/>
              </w:rPr>
            </w:pPr>
            <w:r>
              <w:rPr>
                <w:sz w:val="28"/>
              </w:rPr>
              <w:t>филимоновская,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абашевская,</w:t>
            </w:r>
          </w:p>
          <w:p w:rsidR="001652CF" w:rsidRDefault="001652CF" w:rsidP="001652CF">
            <w:pPr>
              <w:pStyle w:val="TableParagraph"/>
              <w:spacing w:line="352" w:lineRule="exact"/>
              <w:ind w:left="110" w:right="241"/>
              <w:rPr>
                <w:sz w:val="28"/>
              </w:rPr>
            </w:pPr>
            <w:r>
              <w:rPr>
                <w:sz w:val="28"/>
              </w:rPr>
              <w:t>каргопольская,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дымковская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игрушки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учётом местных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промыслов).</w:t>
            </w:r>
          </w:p>
        </w:tc>
      </w:tr>
    </w:tbl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28"/>
        <w:gridCol w:w="2665"/>
        <w:gridCol w:w="1714"/>
        <w:gridCol w:w="4955"/>
        <w:gridCol w:w="4775"/>
      </w:tblGrid>
      <w:tr w:rsidR="001652CF" w:rsidTr="001652CF">
        <w:trPr>
          <w:trHeight w:val="5566"/>
        </w:trPr>
        <w:tc>
          <w:tcPr>
            <w:tcW w:w="728" w:type="dxa"/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2665" w:type="dxa"/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1714" w:type="dxa"/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4955" w:type="dxa"/>
          </w:tcPr>
          <w:p w:rsidR="001652CF" w:rsidRDefault="001652CF" w:rsidP="001652CF">
            <w:pPr>
              <w:pStyle w:val="TableParagraph"/>
              <w:spacing w:line="256" w:lineRule="auto"/>
              <w:ind w:left="110" w:right="1322"/>
              <w:rPr>
                <w:sz w:val="28"/>
              </w:rPr>
            </w:pPr>
            <w:r>
              <w:rPr>
                <w:sz w:val="28"/>
              </w:rPr>
              <w:t>Способ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лепки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соответствии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традициями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промысла.</w:t>
            </w:r>
          </w:p>
          <w:p w:rsidR="001652CF" w:rsidRDefault="001652CF" w:rsidP="001652CF">
            <w:pPr>
              <w:pStyle w:val="TableParagraph"/>
              <w:spacing w:before="6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1" w:line="259" w:lineRule="auto"/>
              <w:ind w:left="110" w:right="152"/>
              <w:rPr>
                <w:sz w:val="28"/>
              </w:rPr>
            </w:pPr>
            <w:r>
              <w:rPr>
                <w:i/>
                <w:sz w:val="28"/>
              </w:rPr>
              <w:t>Модуль «Азбука цифровой графики»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Освоение инструментов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традиционного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рисования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программе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Paint на основе темы «Тёплый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холодный цвета»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(например,</w:t>
            </w:r>
          </w:p>
          <w:p w:rsidR="001652CF" w:rsidRDefault="001652CF" w:rsidP="001652CF">
            <w:pPr>
              <w:pStyle w:val="TableParagraph"/>
              <w:spacing w:line="320" w:lineRule="exact"/>
              <w:ind w:left="110"/>
              <w:rPr>
                <w:sz w:val="28"/>
              </w:rPr>
            </w:pPr>
            <w:r>
              <w:rPr>
                <w:sz w:val="28"/>
              </w:rPr>
              <w:t>«Горящий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костёр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синей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ночи»,</w:t>
            </w:r>
          </w:p>
          <w:p w:rsidR="001652CF" w:rsidRDefault="001652CF" w:rsidP="001652CF">
            <w:pPr>
              <w:pStyle w:val="TableParagraph"/>
              <w:spacing w:before="24"/>
              <w:ind w:left="110"/>
              <w:rPr>
                <w:sz w:val="28"/>
              </w:rPr>
            </w:pPr>
            <w:r>
              <w:rPr>
                <w:sz w:val="28"/>
              </w:rPr>
              <w:t>«Перо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жар-птицы»).</w:t>
            </w:r>
          </w:p>
          <w:p w:rsidR="001652CF" w:rsidRDefault="001652CF" w:rsidP="001652CF">
            <w:pPr>
              <w:pStyle w:val="TableParagraph"/>
              <w:spacing w:before="23" w:line="259" w:lineRule="auto"/>
              <w:ind w:left="110" w:right="631"/>
              <w:rPr>
                <w:sz w:val="28"/>
              </w:rPr>
            </w:pPr>
            <w:r>
              <w:rPr>
                <w:sz w:val="28"/>
              </w:rPr>
              <w:t>Художественная фотография.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Расположение объекта в кадре.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Масштаб.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Доминанта.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Обсуждение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условиях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урока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ученических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фотографий, соответствующих</w:t>
            </w:r>
          </w:p>
          <w:p w:rsidR="001652CF" w:rsidRDefault="001652CF" w:rsidP="001652CF">
            <w:pPr>
              <w:pStyle w:val="TableParagraph"/>
              <w:spacing w:before="6"/>
              <w:ind w:left="110"/>
              <w:rPr>
                <w:sz w:val="28"/>
              </w:rPr>
            </w:pPr>
            <w:r>
              <w:rPr>
                <w:sz w:val="28"/>
              </w:rPr>
              <w:t>изучаемой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теме</w:t>
            </w:r>
          </w:p>
        </w:tc>
        <w:tc>
          <w:tcPr>
            <w:tcW w:w="4775" w:type="dxa"/>
          </w:tcPr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5"/>
              <w:rPr>
                <w:b/>
                <w:sz w:val="30"/>
              </w:rPr>
            </w:pPr>
          </w:p>
          <w:p w:rsidR="001652CF" w:rsidRDefault="001652CF" w:rsidP="001652CF">
            <w:pPr>
              <w:pStyle w:val="TableParagraph"/>
              <w:spacing w:before="1" w:line="259" w:lineRule="auto"/>
              <w:ind w:left="110" w:right="1530"/>
              <w:rPr>
                <w:sz w:val="28"/>
              </w:rPr>
            </w:pPr>
            <w:r>
              <w:rPr>
                <w:sz w:val="28"/>
              </w:rPr>
              <w:t>Освоение инструментов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традиционного</w:t>
            </w:r>
            <w:r>
              <w:rPr>
                <w:spacing w:val="-18"/>
                <w:sz w:val="28"/>
              </w:rPr>
              <w:t xml:space="preserve"> </w:t>
            </w:r>
            <w:r>
              <w:rPr>
                <w:sz w:val="28"/>
              </w:rPr>
              <w:t>рисования</w:t>
            </w:r>
          </w:p>
          <w:p w:rsidR="001652CF" w:rsidRDefault="001652CF" w:rsidP="001652CF">
            <w:pPr>
              <w:pStyle w:val="TableParagraph"/>
              <w:spacing w:line="318" w:lineRule="exact"/>
              <w:ind w:left="110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программе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Paint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основе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темы</w:t>
            </w:r>
          </w:p>
          <w:p w:rsidR="001652CF" w:rsidRDefault="001652CF" w:rsidP="001652CF">
            <w:pPr>
              <w:pStyle w:val="TableParagraph"/>
              <w:spacing w:before="24" w:line="259" w:lineRule="auto"/>
              <w:ind w:left="110" w:right="1174"/>
              <w:rPr>
                <w:sz w:val="28"/>
              </w:rPr>
            </w:pPr>
            <w:r>
              <w:rPr>
                <w:sz w:val="28"/>
              </w:rPr>
              <w:t>«Тёплый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холодный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цвета».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Освоение композиционного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построения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кадра</w:t>
            </w:r>
          </w:p>
          <w:p w:rsidR="001652CF" w:rsidRDefault="001652CF" w:rsidP="001652CF">
            <w:pPr>
              <w:pStyle w:val="TableParagraph"/>
              <w:spacing w:before="1" w:line="261" w:lineRule="auto"/>
              <w:ind w:left="110" w:right="942"/>
              <w:rPr>
                <w:sz w:val="28"/>
              </w:rPr>
            </w:pPr>
            <w:r>
              <w:rPr>
                <w:sz w:val="28"/>
              </w:rPr>
              <w:t>при фотографировании: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расположение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объекта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кадре,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масштаб,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доминанта.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Участие</w:t>
            </w:r>
          </w:p>
          <w:p w:rsidR="001652CF" w:rsidRDefault="001652CF" w:rsidP="001652CF">
            <w:pPr>
              <w:pStyle w:val="TableParagraph"/>
              <w:spacing w:line="256" w:lineRule="auto"/>
              <w:ind w:left="110" w:right="788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обсуждении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композиционного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построения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кадра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фотографии</w:t>
            </w:r>
          </w:p>
        </w:tc>
      </w:tr>
      <w:tr w:rsidR="001652CF" w:rsidTr="001652CF">
        <w:trPr>
          <w:trHeight w:val="695"/>
        </w:trPr>
        <w:tc>
          <w:tcPr>
            <w:tcW w:w="3393" w:type="dxa"/>
            <w:gridSpan w:val="2"/>
          </w:tcPr>
          <w:p w:rsidR="001652CF" w:rsidRDefault="001652CF" w:rsidP="001652CF">
            <w:pPr>
              <w:pStyle w:val="TableParagraph"/>
              <w:spacing w:line="311" w:lineRule="exact"/>
              <w:ind w:left="110"/>
              <w:rPr>
                <w:sz w:val="28"/>
              </w:rPr>
            </w:pPr>
            <w:r>
              <w:rPr>
                <w:sz w:val="28"/>
              </w:rPr>
              <w:t>ОБЩЕЕ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ЧИСЛО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ЧАСОВ</w:t>
            </w:r>
          </w:p>
          <w:p w:rsidR="001652CF" w:rsidRDefault="001652CF" w:rsidP="001652CF">
            <w:pPr>
              <w:pStyle w:val="TableParagraph"/>
              <w:spacing w:before="31"/>
              <w:ind w:left="110"/>
              <w:rPr>
                <w:sz w:val="28"/>
              </w:rPr>
            </w:pPr>
            <w:r>
              <w:rPr>
                <w:sz w:val="28"/>
              </w:rPr>
              <w:t>ПО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ПРОГРАММЕ</w:t>
            </w:r>
          </w:p>
        </w:tc>
        <w:tc>
          <w:tcPr>
            <w:tcW w:w="1714" w:type="dxa"/>
          </w:tcPr>
          <w:p w:rsidR="001652CF" w:rsidRDefault="001652CF" w:rsidP="001652CF">
            <w:pPr>
              <w:pStyle w:val="TableParagraph"/>
              <w:spacing w:line="311" w:lineRule="exact"/>
              <w:ind w:left="706" w:right="678"/>
              <w:jc w:val="center"/>
              <w:rPr>
                <w:sz w:val="28"/>
              </w:rPr>
            </w:pPr>
            <w:r>
              <w:rPr>
                <w:sz w:val="28"/>
              </w:rPr>
              <w:t>34</w:t>
            </w:r>
          </w:p>
        </w:tc>
        <w:tc>
          <w:tcPr>
            <w:tcW w:w="4955" w:type="dxa"/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  <w:tc>
          <w:tcPr>
            <w:tcW w:w="4775" w:type="dxa"/>
          </w:tcPr>
          <w:p w:rsidR="001652CF" w:rsidRDefault="001652CF" w:rsidP="001652CF">
            <w:pPr>
              <w:pStyle w:val="TableParagraph"/>
              <w:rPr>
                <w:sz w:val="26"/>
              </w:rPr>
            </w:pPr>
          </w:p>
        </w:tc>
      </w:tr>
    </w:tbl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535C03" w:rsidRDefault="00535C03" w:rsidP="00535C03">
      <w:pPr>
        <w:pStyle w:val="Heading2"/>
        <w:tabs>
          <w:tab w:val="left" w:pos="327"/>
        </w:tabs>
        <w:spacing w:before="79"/>
        <w:ind w:left="0"/>
        <w:rPr>
          <w:rFonts w:eastAsiaTheme="minorHAnsi"/>
          <w:bCs w:val="0"/>
          <w:color w:val="000000"/>
          <w:sz w:val="24"/>
          <w:szCs w:val="24"/>
        </w:rPr>
      </w:pPr>
    </w:p>
    <w:p w:rsidR="00535C03" w:rsidRDefault="00FA27C9" w:rsidP="00535C03">
      <w:pPr>
        <w:pStyle w:val="Heading2"/>
        <w:tabs>
          <w:tab w:val="left" w:pos="327"/>
        </w:tabs>
        <w:spacing w:before="79"/>
        <w:ind w:left="0"/>
      </w:pPr>
      <w:r>
        <w:t xml:space="preserve">              4</w:t>
      </w:r>
      <w:r w:rsidR="00535C03">
        <w:t>КЛАСС</w:t>
      </w:r>
    </w:p>
    <w:p w:rsidR="00535C03" w:rsidRDefault="00535C03" w:rsidP="00535C03">
      <w:pPr>
        <w:pStyle w:val="a5"/>
        <w:spacing w:before="1"/>
        <w:ind w:left="0"/>
        <w:rPr>
          <w:b/>
          <w:sz w:val="14"/>
        </w:r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99"/>
        <w:gridCol w:w="2694"/>
        <w:gridCol w:w="1707"/>
        <w:gridCol w:w="4977"/>
        <w:gridCol w:w="4769"/>
      </w:tblGrid>
      <w:tr w:rsidR="00535C03" w:rsidTr="00AC071A">
        <w:trPr>
          <w:trHeight w:val="1049"/>
        </w:trPr>
        <w:tc>
          <w:tcPr>
            <w:tcW w:w="699" w:type="dxa"/>
          </w:tcPr>
          <w:p w:rsidR="00535C03" w:rsidRDefault="00535C03" w:rsidP="00AC071A">
            <w:pPr>
              <w:pStyle w:val="TableParagraph"/>
              <w:spacing w:before="169" w:line="256" w:lineRule="auto"/>
              <w:ind w:left="167" w:right="124" w:firstLine="50"/>
              <w:rPr>
                <w:sz w:val="28"/>
              </w:rPr>
            </w:pPr>
            <w:r>
              <w:rPr>
                <w:sz w:val="28"/>
              </w:rPr>
              <w:lastRenderedPageBreak/>
              <w:t>№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п/п</w:t>
            </w:r>
          </w:p>
        </w:tc>
        <w:tc>
          <w:tcPr>
            <w:tcW w:w="2694" w:type="dxa"/>
          </w:tcPr>
          <w:p w:rsidR="00535C03" w:rsidRDefault="00535C03" w:rsidP="00AC071A">
            <w:pPr>
              <w:pStyle w:val="TableParagraph"/>
              <w:spacing w:line="256" w:lineRule="auto"/>
              <w:ind w:left="470" w:right="451" w:firstLine="11"/>
              <w:jc w:val="center"/>
              <w:rPr>
                <w:sz w:val="28"/>
              </w:rPr>
            </w:pPr>
            <w:r>
              <w:rPr>
                <w:spacing w:val="-1"/>
                <w:sz w:val="28"/>
              </w:rPr>
              <w:t>Наименование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разделов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тем</w:t>
            </w:r>
          </w:p>
          <w:p w:rsidR="00535C03" w:rsidRDefault="00535C03" w:rsidP="00AC071A">
            <w:pPr>
              <w:pStyle w:val="TableParagraph"/>
              <w:ind w:left="199" w:right="186"/>
              <w:jc w:val="center"/>
              <w:rPr>
                <w:sz w:val="28"/>
              </w:rPr>
            </w:pPr>
            <w:r>
              <w:rPr>
                <w:sz w:val="28"/>
              </w:rPr>
              <w:t>учебного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предмета</w:t>
            </w:r>
          </w:p>
        </w:tc>
        <w:tc>
          <w:tcPr>
            <w:tcW w:w="1707" w:type="dxa"/>
          </w:tcPr>
          <w:p w:rsidR="00535C03" w:rsidRDefault="00535C03" w:rsidP="00AC071A">
            <w:pPr>
              <w:pStyle w:val="TableParagraph"/>
              <w:spacing w:before="169" w:line="256" w:lineRule="auto"/>
              <w:ind w:left="527" w:right="120" w:hanging="361"/>
              <w:rPr>
                <w:sz w:val="28"/>
              </w:rPr>
            </w:pPr>
            <w:r>
              <w:rPr>
                <w:spacing w:val="-1"/>
                <w:sz w:val="28"/>
              </w:rPr>
              <w:t>Количество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часов</w:t>
            </w:r>
          </w:p>
        </w:tc>
        <w:tc>
          <w:tcPr>
            <w:tcW w:w="4977" w:type="dxa"/>
          </w:tcPr>
          <w:p w:rsidR="00535C03" w:rsidRDefault="00535C03" w:rsidP="00AC071A">
            <w:pPr>
              <w:pStyle w:val="TableParagraph"/>
              <w:spacing w:before="8"/>
              <w:rPr>
                <w:b/>
                <w:sz w:val="29"/>
              </w:rPr>
            </w:pPr>
          </w:p>
          <w:p w:rsidR="00535C03" w:rsidRDefault="00535C03" w:rsidP="00AC071A">
            <w:pPr>
              <w:pStyle w:val="TableParagraph"/>
              <w:spacing w:before="1"/>
              <w:ind w:left="938"/>
              <w:rPr>
                <w:sz w:val="28"/>
              </w:rPr>
            </w:pPr>
            <w:r>
              <w:rPr>
                <w:sz w:val="28"/>
              </w:rPr>
              <w:t>Программное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содержание</w:t>
            </w:r>
          </w:p>
        </w:tc>
        <w:tc>
          <w:tcPr>
            <w:tcW w:w="4769" w:type="dxa"/>
          </w:tcPr>
          <w:p w:rsidR="00535C03" w:rsidRDefault="00535C03" w:rsidP="00AC071A">
            <w:pPr>
              <w:pStyle w:val="TableParagraph"/>
              <w:spacing w:before="169" w:line="256" w:lineRule="auto"/>
              <w:ind w:left="1565" w:right="588" w:hanging="951"/>
              <w:rPr>
                <w:sz w:val="28"/>
              </w:rPr>
            </w:pPr>
            <w:r>
              <w:rPr>
                <w:sz w:val="28"/>
              </w:rPr>
              <w:t>Основные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виды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деятельности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обучающихся</w:t>
            </w:r>
          </w:p>
        </w:tc>
      </w:tr>
      <w:tr w:rsidR="00535C03" w:rsidRPr="001123C8" w:rsidTr="00AC071A">
        <w:trPr>
          <w:trHeight w:val="3822"/>
        </w:trPr>
        <w:tc>
          <w:tcPr>
            <w:tcW w:w="699" w:type="dxa"/>
          </w:tcPr>
          <w:p w:rsidR="00535C03" w:rsidRDefault="00535C03" w:rsidP="00AC071A">
            <w:pPr>
              <w:pStyle w:val="TableParagraph"/>
              <w:spacing w:line="311" w:lineRule="exact"/>
              <w:ind w:left="17"/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2694" w:type="dxa"/>
          </w:tcPr>
          <w:p w:rsidR="00535C03" w:rsidRDefault="00535C03" w:rsidP="00AC071A">
            <w:pPr>
              <w:pStyle w:val="TableParagraph"/>
              <w:spacing w:line="311" w:lineRule="exact"/>
              <w:ind w:left="117"/>
              <w:rPr>
                <w:sz w:val="28"/>
              </w:rPr>
            </w:pPr>
            <w:r>
              <w:rPr>
                <w:sz w:val="28"/>
              </w:rPr>
              <w:t>Введение</w:t>
            </w:r>
          </w:p>
        </w:tc>
        <w:tc>
          <w:tcPr>
            <w:tcW w:w="1707" w:type="dxa"/>
          </w:tcPr>
          <w:p w:rsidR="00535C03" w:rsidRDefault="00535C03" w:rsidP="00AC071A">
            <w:pPr>
              <w:pStyle w:val="TableParagraph"/>
              <w:spacing w:line="311" w:lineRule="exact"/>
              <w:ind w:left="32"/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  <w:tc>
          <w:tcPr>
            <w:tcW w:w="4977" w:type="dxa"/>
          </w:tcPr>
          <w:p w:rsidR="00535C03" w:rsidRDefault="00535C03" w:rsidP="00AC071A">
            <w:pPr>
              <w:pStyle w:val="TableParagraph"/>
              <w:spacing w:line="256" w:lineRule="auto"/>
              <w:ind w:left="117" w:right="623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«Восприятие</w:t>
            </w:r>
            <w:r>
              <w:rPr>
                <w:i/>
                <w:spacing w:val="-12"/>
                <w:sz w:val="28"/>
              </w:rPr>
              <w:t xml:space="preserve"> </w:t>
            </w:r>
            <w:r>
              <w:rPr>
                <w:i/>
                <w:sz w:val="28"/>
              </w:rPr>
              <w:t>произведений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535C03" w:rsidRDefault="00535C03" w:rsidP="00AC071A">
            <w:pPr>
              <w:pStyle w:val="TableParagraph"/>
              <w:spacing w:line="264" w:lineRule="auto"/>
              <w:ind w:left="117" w:right="171"/>
              <w:rPr>
                <w:sz w:val="28"/>
              </w:rPr>
            </w:pPr>
            <w:r>
              <w:rPr>
                <w:sz w:val="28"/>
              </w:rPr>
              <w:t>Художественная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культура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эпох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народов.</w:t>
            </w:r>
          </w:p>
          <w:p w:rsidR="00535C03" w:rsidRDefault="00535C03" w:rsidP="00AC071A">
            <w:pPr>
              <w:pStyle w:val="TableParagraph"/>
              <w:spacing w:line="256" w:lineRule="auto"/>
              <w:ind w:left="117" w:right="715"/>
              <w:rPr>
                <w:sz w:val="28"/>
              </w:rPr>
            </w:pPr>
            <w:r>
              <w:rPr>
                <w:sz w:val="28"/>
              </w:rPr>
              <w:t>Произведения В.М. Васнецова,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Б.М.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Кустодиева,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А.М.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Васнецова,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В.И.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Сурикова, К.А.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Коровина,</w:t>
            </w:r>
          </w:p>
          <w:p w:rsidR="00535C03" w:rsidRDefault="00535C03" w:rsidP="00AC071A">
            <w:pPr>
              <w:pStyle w:val="TableParagraph"/>
              <w:ind w:left="117"/>
              <w:rPr>
                <w:sz w:val="28"/>
              </w:rPr>
            </w:pPr>
            <w:r>
              <w:rPr>
                <w:sz w:val="28"/>
              </w:rPr>
              <w:t>А.Г.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Венецианова,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А.П.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Рябушкина,</w:t>
            </w:r>
          </w:p>
          <w:p w:rsidR="00535C03" w:rsidRDefault="00535C03" w:rsidP="00AC071A">
            <w:pPr>
              <w:pStyle w:val="TableParagraph"/>
              <w:spacing w:before="17"/>
              <w:ind w:left="117"/>
              <w:rPr>
                <w:sz w:val="28"/>
              </w:rPr>
            </w:pPr>
            <w:r>
              <w:rPr>
                <w:sz w:val="28"/>
              </w:rPr>
              <w:t>И.Я.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Билибина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темы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истории</w:t>
            </w:r>
          </w:p>
          <w:p w:rsidR="00535C03" w:rsidRDefault="00535C03" w:rsidP="00AC071A">
            <w:pPr>
              <w:pStyle w:val="TableParagraph"/>
              <w:spacing w:before="3" w:line="352" w:lineRule="exact"/>
              <w:ind w:left="117" w:right="663"/>
              <w:rPr>
                <w:sz w:val="28"/>
              </w:rPr>
            </w:pP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традиций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русской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отечественной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культуры</w:t>
            </w:r>
          </w:p>
        </w:tc>
        <w:tc>
          <w:tcPr>
            <w:tcW w:w="4769" w:type="dxa"/>
          </w:tcPr>
          <w:p w:rsidR="00535C03" w:rsidRDefault="00535C03" w:rsidP="00AC071A">
            <w:pPr>
              <w:pStyle w:val="TableParagraph"/>
              <w:spacing w:line="259" w:lineRule="auto"/>
              <w:ind w:left="117" w:right="141"/>
              <w:rPr>
                <w:sz w:val="28"/>
              </w:rPr>
            </w:pPr>
            <w:r>
              <w:rPr>
                <w:sz w:val="28"/>
              </w:rPr>
              <w:t>Понимание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объяснение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значимости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для современных людей сохранения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архитектурных памятников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исторического образа отечественной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мировой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культуры.</w:t>
            </w:r>
          </w:p>
          <w:p w:rsidR="00535C03" w:rsidRDefault="00535C03" w:rsidP="00AC071A">
            <w:pPr>
              <w:pStyle w:val="TableParagraph"/>
              <w:spacing w:line="259" w:lineRule="auto"/>
              <w:ind w:left="117" w:right="204"/>
              <w:rPr>
                <w:sz w:val="28"/>
              </w:rPr>
            </w:pPr>
            <w:r>
              <w:rPr>
                <w:sz w:val="28"/>
              </w:rPr>
              <w:t>Приобретение опыта восприятия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произведений великих художников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темы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истории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традиций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русской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отечественной культуры</w:t>
            </w:r>
          </w:p>
        </w:tc>
      </w:tr>
      <w:tr w:rsidR="00535C03" w:rsidRPr="001123C8" w:rsidTr="00AC071A">
        <w:trPr>
          <w:trHeight w:val="3822"/>
        </w:trPr>
        <w:tc>
          <w:tcPr>
            <w:tcW w:w="699" w:type="dxa"/>
          </w:tcPr>
          <w:p w:rsidR="00535C03" w:rsidRDefault="00535C03" w:rsidP="00AC071A">
            <w:pPr>
              <w:pStyle w:val="TableParagraph"/>
              <w:spacing w:line="312" w:lineRule="exact"/>
              <w:ind w:left="17"/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2694" w:type="dxa"/>
          </w:tcPr>
          <w:p w:rsidR="00535C03" w:rsidRDefault="00535C03" w:rsidP="00AC071A">
            <w:pPr>
              <w:pStyle w:val="TableParagraph"/>
              <w:spacing w:line="256" w:lineRule="auto"/>
              <w:ind w:left="117" w:right="650"/>
              <w:rPr>
                <w:sz w:val="28"/>
              </w:rPr>
            </w:pPr>
            <w:r>
              <w:rPr>
                <w:sz w:val="28"/>
              </w:rPr>
              <w:t>Истоки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родного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искусства</w:t>
            </w:r>
          </w:p>
        </w:tc>
        <w:tc>
          <w:tcPr>
            <w:tcW w:w="1707" w:type="dxa"/>
          </w:tcPr>
          <w:p w:rsidR="00535C03" w:rsidRDefault="00535C03" w:rsidP="00AC071A">
            <w:pPr>
              <w:pStyle w:val="TableParagraph"/>
              <w:spacing w:line="312" w:lineRule="exact"/>
              <w:ind w:left="32"/>
              <w:jc w:val="center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  <w:tc>
          <w:tcPr>
            <w:tcW w:w="4977" w:type="dxa"/>
          </w:tcPr>
          <w:p w:rsidR="00535C03" w:rsidRDefault="00535C03" w:rsidP="00AC071A">
            <w:pPr>
              <w:pStyle w:val="TableParagraph"/>
              <w:spacing w:line="312" w:lineRule="exact"/>
              <w:ind w:left="1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«Живопись»</w:t>
            </w:r>
          </w:p>
          <w:p w:rsidR="00535C03" w:rsidRDefault="00535C03" w:rsidP="00AC071A">
            <w:pPr>
              <w:pStyle w:val="TableParagraph"/>
              <w:spacing w:before="23"/>
              <w:ind w:left="117"/>
              <w:rPr>
                <w:sz w:val="28"/>
              </w:rPr>
            </w:pPr>
            <w:r>
              <w:rPr>
                <w:sz w:val="28"/>
              </w:rPr>
              <w:t>Красота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природы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</w:p>
          <w:p w:rsidR="00535C03" w:rsidRDefault="00535C03" w:rsidP="00AC071A">
            <w:pPr>
              <w:pStyle w:val="TableParagraph"/>
              <w:spacing w:before="32" w:line="256" w:lineRule="auto"/>
              <w:ind w:left="117" w:right="548"/>
              <w:rPr>
                <w:i/>
                <w:sz w:val="28"/>
              </w:rPr>
            </w:pPr>
            <w:r>
              <w:rPr>
                <w:sz w:val="28"/>
              </w:rPr>
              <w:t>климатических зон, создание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пейзажных композиций (горный,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степной,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среднерусский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ландшафт).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Модуль</w:t>
            </w:r>
            <w:r>
              <w:rPr>
                <w:i/>
                <w:spacing w:val="2"/>
                <w:sz w:val="28"/>
              </w:rPr>
              <w:t xml:space="preserve"> </w:t>
            </w:r>
            <w:r>
              <w:rPr>
                <w:i/>
                <w:sz w:val="28"/>
              </w:rPr>
              <w:t>«Графика»</w:t>
            </w:r>
          </w:p>
          <w:p w:rsidR="00535C03" w:rsidRDefault="00535C03" w:rsidP="00AC071A">
            <w:pPr>
              <w:pStyle w:val="TableParagraph"/>
              <w:spacing w:before="12" w:line="256" w:lineRule="auto"/>
              <w:ind w:left="117" w:right="665"/>
              <w:rPr>
                <w:sz w:val="28"/>
              </w:rPr>
            </w:pPr>
            <w:r>
              <w:rPr>
                <w:sz w:val="28"/>
              </w:rPr>
              <w:t>Правила линейной и воздушной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перспективы: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уменьшение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размера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изображения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мере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удаления</w:t>
            </w:r>
          </w:p>
          <w:p w:rsidR="00535C03" w:rsidRDefault="00535C03" w:rsidP="00AC071A">
            <w:pPr>
              <w:pStyle w:val="TableParagraph"/>
              <w:spacing w:before="4"/>
              <w:ind w:left="117"/>
              <w:rPr>
                <w:sz w:val="28"/>
              </w:rPr>
            </w:pPr>
            <w:r>
              <w:rPr>
                <w:sz w:val="28"/>
              </w:rPr>
              <w:t>от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первого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плана,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смягчения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цветового</w:t>
            </w:r>
          </w:p>
          <w:p w:rsidR="00535C03" w:rsidRDefault="00535C03" w:rsidP="00AC071A">
            <w:pPr>
              <w:pStyle w:val="TableParagraph"/>
              <w:spacing w:before="31"/>
              <w:ind w:left="117"/>
              <w:rPr>
                <w:sz w:val="28"/>
              </w:rPr>
            </w:pP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тонального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контрастов.</w:t>
            </w:r>
          </w:p>
        </w:tc>
        <w:tc>
          <w:tcPr>
            <w:tcW w:w="4769" w:type="dxa"/>
          </w:tcPr>
          <w:p w:rsidR="00535C03" w:rsidRDefault="00535C03" w:rsidP="00AC071A">
            <w:pPr>
              <w:pStyle w:val="TableParagraph"/>
              <w:spacing w:line="259" w:lineRule="auto"/>
              <w:ind w:left="117" w:right="806"/>
              <w:rPr>
                <w:sz w:val="28"/>
              </w:rPr>
            </w:pPr>
            <w:r>
              <w:rPr>
                <w:sz w:val="28"/>
              </w:rPr>
              <w:t>Выполнение живописного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изображения пейзажей разных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климатических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зон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(пейзаж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гор,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пейзаж степной или пустынной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зоны,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пейзаж,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типичный</w:t>
            </w:r>
          </w:p>
          <w:p w:rsidR="00535C03" w:rsidRDefault="00535C03" w:rsidP="00AC071A">
            <w:pPr>
              <w:pStyle w:val="TableParagraph"/>
              <w:spacing w:line="261" w:lineRule="auto"/>
              <w:ind w:left="117" w:right="1124"/>
              <w:jc w:val="both"/>
              <w:rPr>
                <w:sz w:val="28"/>
              </w:rPr>
            </w:pPr>
            <w:r>
              <w:rPr>
                <w:sz w:val="28"/>
              </w:rPr>
              <w:t>для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среднерусской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природы).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Освоение правил линейной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воздушной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перспективы.</w:t>
            </w:r>
          </w:p>
          <w:p w:rsidR="00535C03" w:rsidRDefault="00535C03" w:rsidP="00AC071A">
            <w:pPr>
              <w:pStyle w:val="TableParagraph"/>
              <w:spacing w:line="314" w:lineRule="exact"/>
              <w:ind w:left="117"/>
              <w:jc w:val="both"/>
              <w:rPr>
                <w:sz w:val="28"/>
              </w:rPr>
            </w:pPr>
            <w:r>
              <w:rPr>
                <w:sz w:val="28"/>
              </w:rPr>
              <w:t>Практическая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творческая</w:t>
            </w:r>
          </w:p>
          <w:p w:rsidR="00535C03" w:rsidRDefault="00535C03" w:rsidP="00AC071A">
            <w:pPr>
              <w:pStyle w:val="TableParagraph"/>
              <w:spacing w:line="352" w:lineRule="exact"/>
              <w:ind w:left="117" w:right="336"/>
              <w:jc w:val="both"/>
              <w:rPr>
                <w:sz w:val="28"/>
              </w:rPr>
            </w:pPr>
            <w:r>
              <w:rPr>
                <w:sz w:val="28"/>
              </w:rPr>
              <w:t>деятельность: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изображение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пейзажа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красками.</w:t>
            </w:r>
          </w:p>
        </w:tc>
      </w:tr>
    </w:tbl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tbl>
      <w:tblPr>
        <w:tblStyle w:val="TableNormal"/>
        <w:tblW w:w="14846" w:type="dxa"/>
        <w:tblInd w:w="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699"/>
        <w:gridCol w:w="2694"/>
        <w:gridCol w:w="1707"/>
        <w:gridCol w:w="4977"/>
        <w:gridCol w:w="4769"/>
      </w:tblGrid>
      <w:tr w:rsidR="00535C03" w:rsidTr="00535C03">
        <w:trPr>
          <w:trHeight w:val="9391"/>
        </w:trPr>
        <w:tc>
          <w:tcPr>
            <w:tcW w:w="699" w:type="dxa"/>
          </w:tcPr>
          <w:p w:rsidR="00535C03" w:rsidRDefault="00535C03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2694" w:type="dxa"/>
          </w:tcPr>
          <w:p w:rsidR="00535C03" w:rsidRDefault="00535C03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1707" w:type="dxa"/>
          </w:tcPr>
          <w:p w:rsidR="00535C03" w:rsidRDefault="00535C03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4977" w:type="dxa"/>
          </w:tcPr>
          <w:p w:rsidR="00535C03" w:rsidRDefault="00535C03" w:rsidP="00AC071A">
            <w:pPr>
              <w:pStyle w:val="TableParagraph"/>
              <w:spacing w:line="259" w:lineRule="auto"/>
              <w:ind w:left="117" w:right="317"/>
              <w:rPr>
                <w:sz w:val="28"/>
              </w:rPr>
            </w:pPr>
            <w:r>
              <w:rPr>
                <w:i/>
                <w:sz w:val="28"/>
              </w:rPr>
              <w:t>Модуль «Азбука цифровой графики»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Изображение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освоение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программе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Paint правил линейной и воздушной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перспективы: изображение линии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горизонта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точки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схода,</w:t>
            </w:r>
          </w:p>
          <w:p w:rsidR="00535C03" w:rsidRDefault="00535C03" w:rsidP="00AC071A">
            <w:pPr>
              <w:pStyle w:val="TableParagraph"/>
              <w:spacing w:line="256" w:lineRule="auto"/>
              <w:ind w:left="117" w:right="227"/>
              <w:rPr>
                <w:sz w:val="28"/>
              </w:rPr>
            </w:pPr>
            <w:r>
              <w:rPr>
                <w:sz w:val="28"/>
              </w:rPr>
              <w:t>перспективных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сокращений,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цветовых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тональных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изменений.</w:t>
            </w:r>
          </w:p>
          <w:p w:rsidR="00535C03" w:rsidRDefault="00535C03" w:rsidP="00AC071A">
            <w:pPr>
              <w:pStyle w:val="TableParagraph"/>
              <w:spacing w:before="4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ind w:left="1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«Архитектура»</w:t>
            </w:r>
          </w:p>
          <w:p w:rsidR="00535C03" w:rsidRDefault="00535C03" w:rsidP="00AC071A">
            <w:pPr>
              <w:pStyle w:val="TableParagraph"/>
              <w:spacing w:before="24" w:line="256" w:lineRule="auto"/>
              <w:ind w:left="117" w:right="662"/>
              <w:rPr>
                <w:sz w:val="28"/>
              </w:rPr>
            </w:pPr>
            <w:r>
              <w:rPr>
                <w:sz w:val="28"/>
              </w:rPr>
              <w:t>Деревянная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изба,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её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конструкция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декор.</w:t>
            </w:r>
          </w:p>
          <w:p w:rsidR="00535C03" w:rsidRDefault="00535C03" w:rsidP="00AC071A">
            <w:pPr>
              <w:pStyle w:val="TableParagraph"/>
              <w:spacing w:before="10" w:line="256" w:lineRule="auto"/>
              <w:ind w:left="117" w:right="118"/>
              <w:rPr>
                <w:sz w:val="28"/>
              </w:rPr>
            </w:pPr>
            <w:r>
              <w:rPr>
                <w:sz w:val="28"/>
              </w:rPr>
              <w:t>Моделирование избы из бумаги или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изображение на плоскости в технике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аппликации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её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фасада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традиционного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декора.</w:t>
            </w:r>
          </w:p>
          <w:p w:rsidR="00535C03" w:rsidRDefault="00535C03" w:rsidP="00AC071A">
            <w:pPr>
              <w:pStyle w:val="TableParagraph"/>
              <w:spacing w:before="13" w:line="256" w:lineRule="auto"/>
              <w:ind w:left="117" w:right="684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«Декоративно-прикладное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искусство»</w:t>
            </w:r>
          </w:p>
          <w:p w:rsidR="00535C03" w:rsidRDefault="00535C03" w:rsidP="00AC071A">
            <w:pPr>
              <w:pStyle w:val="TableParagraph"/>
              <w:spacing w:before="2" w:line="259" w:lineRule="auto"/>
              <w:ind w:left="117" w:right="292"/>
              <w:rPr>
                <w:sz w:val="28"/>
              </w:rPr>
            </w:pPr>
            <w:r>
              <w:rPr>
                <w:sz w:val="28"/>
              </w:rPr>
              <w:t>Мотивы и назначение русских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народных орнаментов. Деревянная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резьба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роспись,</w:t>
            </w:r>
            <w:r>
              <w:rPr>
                <w:spacing w:val="8"/>
                <w:sz w:val="28"/>
              </w:rPr>
              <w:t xml:space="preserve"> </w:t>
            </w:r>
            <w:r>
              <w:rPr>
                <w:sz w:val="28"/>
              </w:rPr>
              <w:t>украшение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наличников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других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элементов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избы.</w:t>
            </w:r>
          </w:p>
          <w:p w:rsidR="00535C03" w:rsidRDefault="00535C03" w:rsidP="00AC071A">
            <w:pPr>
              <w:pStyle w:val="TableParagraph"/>
              <w:spacing w:before="8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spacing w:line="256" w:lineRule="auto"/>
              <w:ind w:left="117" w:right="620"/>
              <w:rPr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2"/>
                <w:sz w:val="28"/>
              </w:rPr>
              <w:t xml:space="preserve"> </w:t>
            </w:r>
            <w:r>
              <w:rPr>
                <w:i/>
                <w:sz w:val="28"/>
              </w:rPr>
              <w:t>«Архитектура»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Понимание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тесной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связи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красоты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пользы,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функционального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535C03" w:rsidRDefault="00535C03" w:rsidP="00AC071A">
            <w:pPr>
              <w:pStyle w:val="TableParagraph"/>
              <w:spacing w:before="3"/>
              <w:ind w:left="117"/>
              <w:rPr>
                <w:sz w:val="28"/>
              </w:rPr>
            </w:pPr>
            <w:r>
              <w:rPr>
                <w:sz w:val="28"/>
              </w:rPr>
              <w:t>декоративного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архитектуре</w:t>
            </w:r>
          </w:p>
          <w:p w:rsidR="00535C03" w:rsidRDefault="00535C03" w:rsidP="00AC071A">
            <w:pPr>
              <w:pStyle w:val="TableParagraph"/>
              <w:spacing w:before="31"/>
              <w:ind w:left="117"/>
              <w:rPr>
                <w:sz w:val="28"/>
              </w:rPr>
            </w:pPr>
            <w:r>
              <w:rPr>
                <w:sz w:val="28"/>
              </w:rPr>
              <w:t>традиционного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жилого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деревянного</w:t>
            </w:r>
          </w:p>
        </w:tc>
        <w:tc>
          <w:tcPr>
            <w:tcW w:w="4769" w:type="dxa"/>
          </w:tcPr>
          <w:p w:rsidR="00535C03" w:rsidRDefault="00535C03" w:rsidP="00AC071A">
            <w:pPr>
              <w:pStyle w:val="TableParagraph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spacing w:before="5"/>
              <w:rPr>
                <w:b/>
                <w:sz w:val="31"/>
              </w:rPr>
            </w:pPr>
          </w:p>
          <w:p w:rsidR="00535C03" w:rsidRDefault="00535C03" w:rsidP="00AC071A">
            <w:pPr>
              <w:pStyle w:val="TableParagraph"/>
              <w:spacing w:line="256" w:lineRule="auto"/>
              <w:ind w:left="117" w:right="324"/>
              <w:rPr>
                <w:sz w:val="28"/>
              </w:rPr>
            </w:pPr>
            <w:r>
              <w:rPr>
                <w:sz w:val="28"/>
              </w:rPr>
              <w:t>Знакомство с конструкцией избы –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традиционного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деревянного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жилого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дома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надворных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построек.</w:t>
            </w:r>
          </w:p>
          <w:p w:rsidR="00535C03" w:rsidRDefault="00535C03" w:rsidP="00AC071A">
            <w:pPr>
              <w:pStyle w:val="TableParagraph"/>
              <w:spacing w:before="12" w:line="256" w:lineRule="auto"/>
              <w:ind w:left="117" w:right="622"/>
              <w:rPr>
                <w:sz w:val="28"/>
              </w:rPr>
            </w:pPr>
            <w:r>
              <w:rPr>
                <w:sz w:val="28"/>
              </w:rPr>
              <w:t>Конструирование из бумаги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изображение конструкции избы.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Получение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знаний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тесной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связи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декора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(украшений) избы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</w:p>
          <w:p w:rsidR="00535C03" w:rsidRDefault="00535C03" w:rsidP="00AC071A">
            <w:pPr>
              <w:pStyle w:val="TableParagraph"/>
              <w:spacing w:before="12" w:line="256" w:lineRule="auto"/>
              <w:ind w:left="117" w:right="1209"/>
              <w:rPr>
                <w:sz w:val="28"/>
              </w:rPr>
            </w:pPr>
            <w:r>
              <w:rPr>
                <w:sz w:val="28"/>
              </w:rPr>
              <w:t>функциональным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значением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деталей: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единство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красоты</w:t>
            </w:r>
          </w:p>
          <w:p w:rsidR="00535C03" w:rsidRDefault="00535C03" w:rsidP="00AC071A">
            <w:pPr>
              <w:pStyle w:val="TableParagraph"/>
              <w:spacing w:before="3"/>
              <w:ind w:left="117"/>
              <w:rPr>
                <w:sz w:val="28"/>
              </w:rPr>
            </w:pP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пользы.</w:t>
            </w:r>
          </w:p>
          <w:p w:rsidR="00535C03" w:rsidRDefault="00535C03" w:rsidP="00AC071A">
            <w:pPr>
              <w:pStyle w:val="TableParagraph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spacing w:before="7"/>
              <w:rPr>
                <w:b/>
                <w:sz w:val="33"/>
              </w:rPr>
            </w:pPr>
          </w:p>
          <w:p w:rsidR="00535C03" w:rsidRDefault="00535C03" w:rsidP="00AC071A">
            <w:pPr>
              <w:pStyle w:val="TableParagraph"/>
              <w:ind w:left="117"/>
              <w:rPr>
                <w:sz w:val="28"/>
              </w:rPr>
            </w:pPr>
            <w:r>
              <w:rPr>
                <w:sz w:val="28"/>
              </w:rPr>
              <w:t>Получение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представления</w:t>
            </w:r>
          </w:p>
          <w:p w:rsidR="00535C03" w:rsidRDefault="00535C03" w:rsidP="00AC071A">
            <w:pPr>
              <w:pStyle w:val="TableParagraph"/>
              <w:spacing w:before="24" w:line="256" w:lineRule="auto"/>
              <w:ind w:left="117" w:right="1074"/>
              <w:rPr>
                <w:sz w:val="28"/>
              </w:rPr>
            </w:pPr>
            <w:r>
              <w:rPr>
                <w:sz w:val="28"/>
              </w:rPr>
              <w:t>о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конструкции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традиционных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жилищ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у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народов,</w:t>
            </w:r>
          </w:p>
          <w:p w:rsidR="00535C03" w:rsidRDefault="00535C03" w:rsidP="00AC071A">
            <w:pPr>
              <w:pStyle w:val="TableParagraph"/>
              <w:spacing w:before="2"/>
              <w:ind w:left="117"/>
              <w:rPr>
                <w:sz w:val="28"/>
              </w:rPr>
            </w:pPr>
            <w:r>
              <w:rPr>
                <w:sz w:val="28"/>
              </w:rPr>
              <w:t>об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связи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окружающей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природой.</w:t>
            </w:r>
          </w:p>
          <w:p w:rsidR="00535C03" w:rsidRDefault="00535C03" w:rsidP="00AC071A">
            <w:pPr>
              <w:pStyle w:val="TableParagraph"/>
              <w:spacing w:before="31"/>
              <w:ind w:left="117"/>
              <w:rPr>
                <w:sz w:val="28"/>
              </w:rPr>
            </w:pPr>
            <w:r>
              <w:rPr>
                <w:sz w:val="28"/>
              </w:rPr>
              <w:t>Практическая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</w:p>
        </w:tc>
      </w:tr>
    </w:tbl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99"/>
        <w:gridCol w:w="2694"/>
        <w:gridCol w:w="1707"/>
        <w:gridCol w:w="4977"/>
        <w:gridCol w:w="4769"/>
      </w:tblGrid>
      <w:tr w:rsidR="00535C03" w:rsidRPr="001123C8" w:rsidTr="00AC071A">
        <w:trPr>
          <w:trHeight w:val="9045"/>
        </w:trPr>
        <w:tc>
          <w:tcPr>
            <w:tcW w:w="699" w:type="dxa"/>
          </w:tcPr>
          <w:p w:rsidR="00535C03" w:rsidRDefault="00535C03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2694" w:type="dxa"/>
          </w:tcPr>
          <w:p w:rsidR="00535C03" w:rsidRDefault="00535C03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1707" w:type="dxa"/>
          </w:tcPr>
          <w:p w:rsidR="00535C03" w:rsidRDefault="00535C03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4977" w:type="dxa"/>
          </w:tcPr>
          <w:p w:rsidR="00535C03" w:rsidRDefault="00535C03" w:rsidP="00AC071A">
            <w:pPr>
              <w:pStyle w:val="TableParagraph"/>
              <w:spacing w:line="256" w:lineRule="auto"/>
              <w:ind w:left="117" w:right="524"/>
              <w:rPr>
                <w:sz w:val="28"/>
              </w:rPr>
            </w:pPr>
            <w:r>
              <w:rPr>
                <w:sz w:val="28"/>
              </w:rPr>
              <w:t>дома.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Разные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виды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изб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надворных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построек.</w:t>
            </w:r>
          </w:p>
          <w:p w:rsidR="00535C03" w:rsidRDefault="00535C03" w:rsidP="00AC071A">
            <w:pPr>
              <w:pStyle w:val="TableParagraph"/>
              <w:spacing w:line="259" w:lineRule="auto"/>
              <w:ind w:left="117" w:right="475"/>
              <w:rPr>
                <w:sz w:val="28"/>
              </w:rPr>
            </w:pPr>
            <w:r>
              <w:rPr>
                <w:i/>
                <w:sz w:val="28"/>
              </w:rPr>
              <w:t>Модуль «Азбука цифровой графики»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Моделирование в графическом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редакторе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помощью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инструментов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геометрических фигур конструкции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традиционного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крестьянского</w:t>
            </w:r>
          </w:p>
          <w:p w:rsidR="00535C03" w:rsidRDefault="00535C03" w:rsidP="00AC071A">
            <w:pPr>
              <w:pStyle w:val="TableParagraph"/>
              <w:spacing w:before="3" w:line="256" w:lineRule="auto"/>
              <w:ind w:left="117" w:right="288"/>
              <w:rPr>
                <w:sz w:val="28"/>
              </w:rPr>
            </w:pPr>
            <w:r>
              <w:rPr>
                <w:sz w:val="28"/>
              </w:rPr>
              <w:t>деревянного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дома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(избы)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различных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вариантов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устройства.</w:t>
            </w:r>
          </w:p>
          <w:p w:rsidR="00535C03" w:rsidRDefault="00535C03" w:rsidP="00AC071A">
            <w:pPr>
              <w:pStyle w:val="TableParagraph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spacing w:before="3"/>
              <w:rPr>
                <w:b/>
                <w:sz w:val="31"/>
              </w:rPr>
            </w:pPr>
          </w:p>
          <w:p w:rsidR="00535C03" w:rsidRDefault="00535C03" w:rsidP="00AC071A">
            <w:pPr>
              <w:pStyle w:val="TableParagraph"/>
              <w:spacing w:line="261" w:lineRule="auto"/>
              <w:ind w:left="117" w:right="1241"/>
              <w:rPr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2"/>
                <w:sz w:val="28"/>
              </w:rPr>
              <w:t xml:space="preserve"> </w:t>
            </w:r>
            <w:r>
              <w:rPr>
                <w:i/>
                <w:sz w:val="28"/>
              </w:rPr>
              <w:t>«Архитектура»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Разные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виды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изб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надворных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построек.</w:t>
            </w:r>
          </w:p>
          <w:p w:rsidR="00535C03" w:rsidRDefault="00535C03" w:rsidP="00AC071A">
            <w:pPr>
              <w:pStyle w:val="TableParagraph"/>
              <w:spacing w:line="264" w:lineRule="auto"/>
              <w:ind w:left="117" w:right="609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«Восприятие произведений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535C03" w:rsidRDefault="00535C03" w:rsidP="00AC071A">
            <w:pPr>
              <w:pStyle w:val="TableParagraph"/>
              <w:spacing w:line="256" w:lineRule="auto"/>
              <w:ind w:left="117" w:right="443"/>
              <w:rPr>
                <w:sz w:val="28"/>
              </w:rPr>
            </w:pPr>
            <w:r>
              <w:rPr>
                <w:sz w:val="28"/>
              </w:rPr>
              <w:t>Памятники русского деревянного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зодчества.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Архитектурный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комплекс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острове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Кижи.</w:t>
            </w:r>
          </w:p>
        </w:tc>
        <w:tc>
          <w:tcPr>
            <w:tcW w:w="4769" w:type="dxa"/>
          </w:tcPr>
          <w:p w:rsidR="00535C03" w:rsidRDefault="00535C03" w:rsidP="00AC071A">
            <w:pPr>
              <w:pStyle w:val="TableParagraph"/>
              <w:spacing w:line="256" w:lineRule="auto"/>
              <w:ind w:left="117" w:right="791"/>
              <w:rPr>
                <w:sz w:val="28"/>
              </w:rPr>
            </w:pPr>
            <w:r>
              <w:rPr>
                <w:sz w:val="28"/>
              </w:rPr>
              <w:t>по изображению образа избы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графическими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материалами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красками.</w:t>
            </w:r>
          </w:p>
          <w:p w:rsidR="00535C03" w:rsidRDefault="00535C03" w:rsidP="00AC071A">
            <w:pPr>
              <w:pStyle w:val="TableParagraph"/>
              <w:spacing w:before="7" w:line="256" w:lineRule="auto"/>
              <w:ind w:left="117" w:right="394"/>
              <w:rPr>
                <w:sz w:val="28"/>
              </w:rPr>
            </w:pPr>
            <w:r>
              <w:rPr>
                <w:sz w:val="28"/>
              </w:rPr>
              <w:t>Использование поисковой системы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для знакомства с разными видами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деревянного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дома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основе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избы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традициями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её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украшений.</w:t>
            </w:r>
          </w:p>
          <w:p w:rsidR="00535C03" w:rsidRDefault="00535C03" w:rsidP="00AC071A">
            <w:pPr>
              <w:pStyle w:val="TableParagraph"/>
              <w:spacing w:before="13"/>
              <w:ind w:left="117"/>
              <w:rPr>
                <w:sz w:val="28"/>
              </w:rPr>
            </w:pPr>
            <w:r>
              <w:rPr>
                <w:sz w:val="28"/>
              </w:rPr>
              <w:t>Практическая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</w:p>
          <w:p w:rsidR="00535C03" w:rsidRDefault="00535C03" w:rsidP="00AC071A">
            <w:pPr>
              <w:pStyle w:val="TableParagraph"/>
              <w:spacing w:before="23" w:line="259" w:lineRule="auto"/>
              <w:ind w:left="117" w:right="283"/>
              <w:rPr>
                <w:sz w:val="28"/>
              </w:rPr>
            </w:pPr>
            <w:r>
              <w:rPr>
                <w:sz w:val="28"/>
              </w:rPr>
              <w:t>по моделированию в графическом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редакторе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помощью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инструментов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геометрических фигур конструкций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избы и различные варианты его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устройства.</w:t>
            </w:r>
          </w:p>
          <w:p w:rsidR="00535C03" w:rsidRDefault="00535C03" w:rsidP="00AC071A">
            <w:pPr>
              <w:pStyle w:val="TableParagraph"/>
              <w:spacing w:before="10"/>
              <w:rPr>
                <w:b/>
                <w:sz w:val="29"/>
              </w:rPr>
            </w:pPr>
          </w:p>
          <w:p w:rsidR="00535C03" w:rsidRDefault="00535C03" w:rsidP="00AC071A">
            <w:pPr>
              <w:pStyle w:val="TableParagraph"/>
              <w:ind w:left="117"/>
              <w:rPr>
                <w:sz w:val="28"/>
              </w:rPr>
            </w:pPr>
            <w:r>
              <w:rPr>
                <w:sz w:val="28"/>
              </w:rPr>
              <w:t>Восприятие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красоты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535C03" w:rsidRDefault="00535C03" w:rsidP="00AC071A">
            <w:pPr>
              <w:pStyle w:val="TableParagraph"/>
              <w:spacing w:before="32" w:line="256" w:lineRule="auto"/>
              <w:ind w:left="117" w:right="545"/>
              <w:rPr>
                <w:sz w:val="28"/>
              </w:rPr>
            </w:pPr>
            <w:r>
              <w:rPr>
                <w:sz w:val="28"/>
              </w:rPr>
              <w:t>конструктивных особенностей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памятников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русского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деревянного</w:t>
            </w:r>
          </w:p>
          <w:p w:rsidR="00535C03" w:rsidRDefault="00535C03" w:rsidP="00AC071A">
            <w:pPr>
              <w:pStyle w:val="TableParagraph"/>
              <w:spacing w:before="2" w:line="264" w:lineRule="auto"/>
              <w:ind w:left="117" w:right="292"/>
              <w:rPr>
                <w:sz w:val="28"/>
              </w:rPr>
            </w:pPr>
            <w:r>
              <w:rPr>
                <w:sz w:val="28"/>
              </w:rPr>
              <w:t>зодчества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(архитектурный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комплекс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острове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Кижи).</w:t>
            </w:r>
          </w:p>
          <w:p w:rsidR="00535C03" w:rsidRDefault="00535C03" w:rsidP="00AC071A">
            <w:pPr>
              <w:pStyle w:val="TableParagraph"/>
              <w:spacing w:line="256" w:lineRule="auto"/>
              <w:ind w:left="117" w:right="1103"/>
              <w:rPr>
                <w:sz w:val="28"/>
              </w:rPr>
            </w:pPr>
            <w:r>
              <w:rPr>
                <w:spacing w:val="-1"/>
                <w:sz w:val="28"/>
              </w:rPr>
              <w:t xml:space="preserve">Приобретение </w:t>
            </w:r>
            <w:r>
              <w:rPr>
                <w:sz w:val="28"/>
              </w:rPr>
              <w:t>представления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красоте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 конструктивных</w:t>
            </w:r>
          </w:p>
          <w:p w:rsidR="00535C03" w:rsidRDefault="00535C03" w:rsidP="00AC071A">
            <w:pPr>
              <w:pStyle w:val="TableParagraph"/>
              <w:spacing w:line="264" w:lineRule="auto"/>
              <w:ind w:left="117" w:right="409"/>
              <w:rPr>
                <w:sz w:val="28"/>
              </w:rPr>
            </w:pPr>
            <w:r>
              <w:rPr>
                <w:sz w:val="28"/>
              </w:rPr>
              <w:t>особенностях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памятников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русского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деревянного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зодчества.</w:t>
            </w:r>
          </w:p>
          <w:p w:rsidR="00535C03" w:rsidRDefault="00535C03" w:rsidP="00AC071A">
            <w:pPr>
              <w:pStyle w:val="TableParagraph"/>
              <w:spacing w:line="313" w:lineRule="exact"/>
              <w:ind w:left="117"/>
              <w:rPr>
                <w:sz w:val="28"/>
              </w:rPr>
            </w:pPr>
            <w:r>
              <w:rPr>
                <w:sz w:val="28"/>
              </w:rPr>
              <w:t>Коллективная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творческая</w:t>
            </w:r>
          </w:p>
          <w:p w:rsidR="00535C03" w:rsidRDefault="00535C03" w:rsidP="00AC071A">
            <w:pPr>
              <w:pStyle w:val="TableParagraph"/>
              <w:spacing w:before="16"/>
              <w:ind w:left="117"/>
              <w:rPr>
                <w:sz w:val="28"/>
              </w:rPr>
            </w:pPr>
            <w:r>
              <w:rPr>
                <w:sz w:val="28"/>
              </w:rPr>
              <w:t>деятельность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созданию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панно.</w:t>
            </w:r>
          </w:p>
        </w:tc>
      </w:tr>
    </w:tbl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tbl>
      <w:tblPr>
        <w:tblStyle w:val="TableNormal"/>
        <w:tblW w:w="14846" w:type="dxa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99"/>
        <w:gridCol w:w="2694"/>
        <w:gridCol w:w="1707"/>
        <w:gridCol w:w="4977"/>
        <w:gridCol w:w="4769"/>
      </w:tblGrid>
      <w:tr w:rsidR="00535C03" w:rsidRPr="001123C8" w:rsidTr="00535C03">
        <w:trPr>
          <w:trHeight w:val="9045"/>
        </w:trPr>
        <w:tc>
          <w:tcPr>
            <w:tcW w:w="699" w:type="dxa"/>
          </w:tcPr>
          <w:p w:rsidR="00535C03" w:rsidRDefault="00535C03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2694" w:type="dxa"/>
            <w:tcBorders>
              <w:bottom w:val="single" w:sz="4" w:space="0" w:color="auto"/>
            </w:tcBorders>
          </w:tcPr>
          <w:p w:rsidR="00535C03" w:rsidRDefault="00535C03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1707" w:type="dxa"/>
            <w:tcBorders>
              <w:bottom w:val="single" w:sz="4" w:space="0" w:color="auto"/>
            </w:tcBorders>
          </w:tcPr>
          <w:p w:rsidR="00535C03" w:rsidRDefault="00535C03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4977" w:type="dxa"/>
            <w:tcBorders>
              <w:bottom w:val="single" w:sz="4" w:space="0" w:color="auto"/>
            </w:tcBorders>
          </w:tcPr>
          <w:p w:rsidR="00535C03" w:rsidRDefault="00535C03" w:rsidP="00AC071A">
            <w:pPr>
              <w:pStyle w:val="TableParagraph"/>
              <w:spacing w:line="259" w:lineRule="auto"/>
              <w:ind w:left="117" w:right="496"/>
              <w:rPr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«Графика»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Графическое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изображение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героев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былин,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древних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легенд, сказок и сказаний разных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народов.</w:t>
            </w:r>
          </w:p>
          <w:p w:rsidR="00535C03" w:rsidRDefault="00535C03" w:rsidP="00AC071A">
            <w:pPr>
              <w:pStyle w:val="TableParagraph"/>
              <w:spacing w:line="322" w:lineRule="exact"/>
              <w:ind w:left="1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«Жиопись»</w:t>
            </w:r>
          </w:p>
          <w:p w:rsidR="00535C03" w:rsidRDefault="00535C03" w:rsidP="00AC071A">
            <w:pPr>
              <w:pStyle w:val="TableParagraph"/>
              <w:spacing w:before="20" w:line="256" w:lineRule="auto"/>
              <w:ind w:left="117" w:right="641"/>
              <w:rPr>
                <w:sz w:val="28"/>
              </w:rPr>
            </w:pPr>
            <w:r>
              <w:rPr>
                <w:sz w:val="28"/>
              </w:rPr>
              <w:t>Портретные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изображения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человека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представлению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наблюдению</w:t>
            </w:r>
          </w:p>
          <w:p w:rsidR="00535C03" w:rsidRDefault="00535C03" w:rsidP="00AC071A">
            <w:pPr>
              <w:pStyle w:val="TableParagraph"/>
              <w:spacing w:before="9" w:line="256" w:lineRule="auto"/>
              <w:ind w:left="117" w:right="372"/>
              <w:jc w:val="both"/>
              <w:rPr>
                <w:sz w:val="28"/>
              </w:rPr>
            </w:pPr>
            <w:r>
              <w:rPr>
                <w:sz w:val="28"/>
              </w:rPr>
              <w:t>с разным содержанием: женский или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мужской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портрет,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портрет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персонажа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представлению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(из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выбранной</w:t>
            </w:r>
          </w:p>
          <w:p w:rsidR="00535C03" w:rsidRDefault="00535C03" w:rsidP="00AC071A">
            <w:pPr>
              <w:pStyle w:val="TableParagraph"/>
              <w:spacing w:before="4"/>
              <w:ind w:left="117"/>
              <w:jc w:val="both"/>
              <w:rPr>
                <w:sz w:val="28"/>
              </w:rPr>
            </w:pPr>
            <w:r>
              <w:rPr>
                <w:sz w:val="28"/>
              </w:rPr>
              <w:t>культурной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эпохи).</w:t>
            </w:r>
          </w:p>
          <w:p w:rsidR="00535C03" w:rsidRDefault="00535C03" w:rsidP="00AC071A">
            <w:pPr>
              <w:pStyle w:val="TableParagraph"/>
              <w:spacing w:before="9"/>
              <w:rPr>
                <w:b/>
                <w:sz w:val="32"/>
              </w:rPr>
            </w:pPr>
          </w:p>
          <w:p w:rsidR="00535C03" w:rsidRDefault="00535C03" w:rsidP="00AC071A">
            <w:pPr>
              <w:pStyle w:val="TableParagraph"/>
              <w:ind w:left="1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3"/>
                <w:sz w:val="28"/>
              </w:rPr>
              <w:t xml:space="preserve"> </w:t>
            </w:r>
            <w:r>
              <w:rPr>
                <w:i/>
                <w:sz w:val="28"/>
              </w:rPr>
              <w:t>«Графика»</w:t>
            </w:r>
          </w:p>
          <w:p w:rsidR="00535C03" w:rsidRDefault="00535C03" w:rsidP="00AC071A">
            <w:pPr>
              <w:pStyle w:val="TableParagraph"/>
              <w:spacing w:before="24" w:line="259" w:lineRule="auto"/>
              <w:ind w:left="117" w:right="245"/>
              <w:rPr>
                <w:sz w:val="28"/>
              </w:rPr>
            </w:pPr>
            <w:r>
              <w:rPr>
                <w:sz w:val="28"/>
              </w:rPr>
              <w:t>Рисунок фигуры человека: основные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пропорции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взаимоотношение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частей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фигуры, передача движения фигуры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плоскости листа: бег,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ходьба,</w:t>
            </w:r>
          </w:p>
          <w:p w:rsidR="00535C03" w:rsidRDefault="00535C03" w:rsidP="00AC071A">
            <w:pPr>
              <w:pStyle w:val="TableParagraph"/>
              <w:spacing w:line="259" w:lineRule="auto"/>
              <w:ind w:left="117" w:right="838"/>
              <w:rPr>
                <w:sz w:val="28"/>
              </w:rPr>
            </w:pPr>
            <w:r>
              <w:rPr>
                <w:sz w:val="28"/>
              </w:rPr>
              <w:t>сидящая и стоящая фигуры.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Графическое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изображение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героев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былин, древних легенд, сказок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сказаний разных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народов.</w:t>
            </w:r>
          </w:p>
        </w:tc>
        <w:tc>
          <w:tcPr>
            <w:tcW w:w="4769" w:type="dxa"/>
            <w:tcBorders>
              <w:bottom w:val="single" w:sz="4" w:space="0" w:color="auto"/>
            </w:tcBorders>
          </w:tcPr>
          <w:p w:rsidR="00535C03" w:rsidRDefault="00535C03" w:rsidP="00AC071A">
            <w:pPr>
              <w:pStyle w:val="TableParagraph"/>
              <w:spacing w:line="318" w:lineRule="exact"/>
              <w:ind w:left="117"/>
              <w:rPr>
                <w:sz w:val="28"/>
              </w:rPr>
            </w:pPr>
            <w:r>
              <w:rPr>
                <w:sz w:val="28"/>
              </w:rPr>
              <w:t>Получение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представлений</w:t>
            </w:r>
          </w:p>
          <w:p w:rsidR="00535C03" w:rsidRDefault="00535C03" w:rsidP="00AC071A">
            <w:pPr>
              <w:pStyle w:val="TableParagraph"/>
              <w:spacing w:before="23" w:line="256" w:lineRule="auto"/>
              <w:ind w:left="117" w:right="690"/>
              <w:rPr>
                <w:sz w:val="28"/>
              </w:rPr>
            </w:pPr>
            <w:r>
              <w:rPr>
                <w:sz w:val="28"/>
              </w:rPr>
              <w:t>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традиционных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одеждах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народов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красоте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человека</w:t>
            </w:r>
          </w:p>
          <w:p w:rsidR="00535C03" w:rsidRDefault="00535C03" w:rsidP="00AC071A">
            <w:pPr>
              <w:pStyle w:val="TableParagraph"/>
              <w:spacing w:before="10" w:line="259" w:lineRule="auto"/>
              <w:ind w:left="117" w:right="123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культурах,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применение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этих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знаний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изображении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персонажей</w:t>
            </w:r>
          </w:p>
          <w:p w:rsidR="00535C03" w:rsidRDefault="00535C03" w:rsidP="00AC071A">
            <w:pPr>
              <w:pStyle w:val="TableParagraph"/>
              <w:spacing w:line="261" w:lineRule="auto"/>
              <w:ind w:left="117" w:right="810"/>
              <w:rPr>
                <w:sz w:val="28"/>
              </w:rPr>
            </w:pPr>
            <w:r>
              <w:rPr>
                <w:sz w:val="28"/>
              </w:rPr>
              <w:t>сказаний и легенд или просто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представителей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народов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культур.</w:t>
            </w:r>
          </w:p>
          <w:p w:rsidR="00535C03" w:rsidRDefault="00535C03" w:rsidP="00AC071A">
            <w:pPr>
              <w:pStyle w:val="TableParagraph"/>
              <w:spacing w:line="256" w:lineRule="auto"/>
              <w:ind w:left="117" w:right="303"/>
              <w:rPr>
                <w:sz w:val="28"/>
              </w:rPr>
            </w:pPr>
            <w:r>
              <w:rPr>
                <w:sz w:val="28"/>
              </w:rPr>
              <w:t>Получение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представлений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красоте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русского народного костюма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головных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женских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уборов.</w:t>
            </w:r>
          </w:p>
          <w:p w:rsidR="00535C03" w:rsidRDefault="00535C03" w:rsidP="00AC071A">
            <w:pPr>
              <w:pStyle w:val="TableParagraph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spacing w:line="259" w:lineRule="auto"/>
              <w:ind w:left="117" w:right="135"/>
              <w:rPr>
                <w:sz w:val="28"/>
              </w:rPr>
            </w:pPr>
            <w:r>
              <w:rPr>
                <w:sz w:val="28"/>
              </w:rPr>
              <w:t>Изучение основных пропорций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фигуры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человека,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пропорциональных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отношений</w:t>
            </w:r>
            <w:r>
              <w:rPr>
                <w:spacing w:val="70"/>
                <w:sz w:val="28"/>
              </w:rPr>
              <w:t xml:space="preserve"> </w:t>
            </w:r>
            <w:r>
              <w:rPr>
                <w:sz w:val="28"/>
              </w:rPr>
              <w:t>отдельных частей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фигуры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применение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этих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знаний</w:t>
            </w:r>
          </w:p>
          <w:p w:rsidR="00535C03" w:rsidRDefault="00535C03" w:rsidP="00AC071A">
            <w:pPr>
              <w:pStyle w:val="TableParagraph"/>
              <w:spacing w:line="322" w:lineRule="exact"/>
              <w:ind w:left="117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рисунках.</w:t>
            </w:r>
          </w:p>
          <w:p w:rsidR="00535C03" w:rsidRDefault="00535C03" w:rsidP="00AC071A">
            <w:pPr>
              <w:pStyle w:val="TableParagraph"/>
              <w:spacing w:before="24"/>
              <w:ind w:left="117"/>
              <w:rPr>
                <w:sz w:val="28"/>
              </w:rPr>
            </w:pPr>
            <w:r>
              <w:rPr>
                <w:spacing w:val="-1"/>
                <w:sz w:val="28"/>
              </w:rPr>
              <w:t>Приобретение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представлений</w:t>
            </w:r>
          </w:p>
          <w:p w:rsidR="00535C03" w:rsidRDefault="00535C03" w:rsidP="00AC071A">
            <w:pPr>
              <w:pStyle w:val="TableParagraph"/>
              <w:spacing w:before="31" w:line="256" w:lineRule="auto"/>
              <w:ind w:left="117" w:right="690"/>
              <w:rPr>
                <w:sz w:val="28"/>
              </w:rPr>
            </w:pPr>
            <w:r>
              <w:rPr>
                <w:sz w:val="28"/>
              </w:rPr>
              <w:t>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традиционных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одеждах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народов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красоте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человека</w:t>
            </w:r>
          </w:p>
          <w:p w:rsidR="00535C03" w:rsidRDefault="00535C03" w:rsidP="00AC071A">
            <w:pPr>
              <w:pStyle w:val="TableParagraph"/>
              <w:spacing w:before="3" w:line="256" w:lineRule="auto"/>
              <w:ind w:left="117" w:right="123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культурах,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применение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этих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знаний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изображении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персонажей</w:t>
            </w:r>
          </w:p>
          <w:p w:rsidR="00535C03" w:rsidRDefault="00535C03" w:rsidP="00AC071A">
            <w:pPr>
              <w:pStyle w:val="TableParagraph"/>
              <w:spacing w:before="10" w:line="256" w:lineRule="auto"/>
              <w:ind w:left="117" w:right="810"/>
              <w:rPr>
                <w:sz w:val="28"/>
              </w:rPr>
            </w:pPr>
            <w:r>
              <w:rPr>
                <w:sz w:val="28"/>
              </w:rPr>
              <w:t>сказаний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легенд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представителей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народов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культур.</w:t>
            </w:r>
          </w:p>
        </w:tc>
      </w:tr>
      <w:tr w:rsidR="00535C03" w:rsidRPr="001123C8" w:rsidTr="00535C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3476"/>
        </w:trPr>
        <w:tc>
          <w:tcPr>
            <w:tcW w:w="699" w:type="dxa"/>
            <w:tcBorders>
              <w:right w:val="single" w:sz="4" w:space="0" w:color="auto"/>
            </w:tcBorders>
          </w:tcPr>
          <w:p w:rsidR="00535C03" w:rsidRDefault="00535C03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5C03" w:rsidRDefault="00535C03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1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5C03" w:rsidRDefault="00535C03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4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5C03" w:rsidRDefault="00535C03" w:rsidP="00AC071A">
            <w:pPr>
              <w:pStyle w:val="TableParagraph"/>
              <w:spacing w:line="318" w:lineRule="exact"/>
              <w:ind w:left="1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«Живопись»</w:t>
            </w:r>
          </w:p>
          <w:p w:rsidR="00535C03" w:rsidRDefault="00535C03" w:rsidP="00AC071A">
            <w:pPr>
              <w:pStyle w:val="TableParagraph"/>
              <w:spacing w:before="23"/>
              <w:ind w:left="117"/>
              <w:rPr>
                <w:sz w:val="28"/>
              </w:rPr>
            </w:pPr>
            <w:r>
              <w:rPr>
                <w:sz w:val="28"/>
              </w:rPr>
              <w:t>Тематические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многофигурные</w:t>
            </w:r>
          </w:p>
          <w:p w:rsidR="00535C03" w:rsidRDefault="00535C03" w:rsidP="00AC071A">
            <w:pPr>
              <w:pStyle w:val="TableParagraph"/>
              <w:spacing w:before="24" w:line="261" w:lineRule="auto"/>
              <w:ind w:left="117" w:right="133"/>
              <w:rPr>
                <w:sz w:val="28"/>
              </w:rPr>
            </w:pPr>
            <w:r>
              <w:rPr>
                <w:sz w:val="28"/>
              </w:rPr>
              <w:t>композиции: коллективно созданные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панно-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аппликации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индивидуальных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рисунков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 вырезанных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персонажей</w:t>
            </w:r>
          </w:p>
          <w:p w:rsidR="00535C03" w:rsidRDefault="00535C03" w:rsidP="00AC071A">
            <w:pPr>
              <w:pStyle w:val="TableParagraph"/>
              <w:spacing w:line="261" w:lineRule="auto"/>
              <w:ind w:left="117" w:right="242"/>
              <w:rPr>
                <w:sz w:val="28"/>
              </w:rPr>
            </w:pPr>
            <w:r>
              <w:rPr>
                <w:sz w:val="28"/>
              </w:rPr>
              <w:t>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темы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праздников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народов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мира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 качестве иллюстраций к сказкам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легендам</w:t>
            </w:r>
          </w:p>
        </w:tc>
        <w:tc>
          <w:tcPr>
            <w:tcW w:w="4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5C03" w:rsidRDefault="00535C03" w:rsidP="00AC071A">
            <w:pPr>
              <w:pStyle w:val="TableParagraph"/>
              <w:spacing w:line="256" w:lineRule="auto"/>
              <w:ind w:left="117" w:right="310"/>
              <w:rPr>
                <w:sz w:val="28"/>
              </w:rPr>
            </w:pPr>
            <w:r>
              <w:rPr>
                <w:sz w:val="28"/>
              </w:rPr>
              <w:t>Участие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коллективной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творческой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работе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созданию</w:t>
            </w:r>
          </w:p>
          <w:p w:rsidR="00535C03" w:rsidRDefault="00535C03" w:rsidP="00AC071A">
            <w:pPr>
              <w:pStyle w:val="TableParagraph"/>
              <w:ind w:left="117"/>
              <w:rPr>
                <w:sz w:val="28"/>
              </w:rPr>
            </w:pPr>
            <w:r>
              <w:rPr>
                <w:sz w:val="28"/>
              </w:rPr>
              <w:t>композиционного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панно</w:t>
            </w:r>
          </w:p>
          <w:p w:rsidR="00535C03" w:rsidRDefault="00535C03" w:rsidP="00AC071A">
            <w:pPr>
              <w:pStyle w:val="TableParagraph"/>
              <w:spacing w:before="29" w:line="259" w:lineRule="auto"/>
              <w:ind w:left="117" w:right="697"/>
              <w:rPr>
                <w:sz w:val="28"/>
              </w:rPr>
            </w:pPr>
            <w:r>
              <w:rPr>
                <w:sz w:val="28"/>
              </w:rPr>
              <w:t>(аппликации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индивидуальных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рисунков) на темы народных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праздников (русского народного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праздника и традиционных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праздников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у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народов),</w:t>
            </w:r>
          </w:p>
          <w:p w:rsidR="00535C03" w:rsidRDefault="00535C03" w:rsidP="00AC071A">
            <w:pPr>
              <w:pStyle w:val="TableParagraph"/>
              <w:spacing w:line="320" w:lineRule="exact"/>
              <w:ind w:left="117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которых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выражается обобщённый</w:t>
            </w:r>
          </w:p>
          <w:p w:rsidR="00535C03" w:rsidRDefault="00535C03" w:rsidP="00AC071A">
            <w:pPr>
              <w:pStyle w:val="TableParagraph"/>
              <w:spacing w:before="25"/>
              <w:ind w:left="117"/>
              <w:rPr>
                <w:sz w:val="28"/>
              </w:rPr>
            </w:pPr>
            <w:r>
              <w:rPr>
                <w:sz w:val="28"/>
              </w:rPr>
              <w:t>образ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национальной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культуры</w:t>
            </w:r>
          </w:p>
        </w:tc>
      </w:tr>
      <w:tr w:rsidR="00535C03" w:rsidRPr="001123C8" w:rsidTr="00535C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5919"/>
        </w:trPr>
        <w:tc>
          <w:tcPr>
            <w:tcW w:w="699" w:type="dxa"/>
            <w:tcBorders>
              <w:right w:val="single" w:sz="4" w:space="0" w:color="auto"/>
            </w:tcBorders>
          </w:tcPr>
          <w:p w:rsidR="00535C03" w:rsidRDefault="00535C03" w:rsidP="00AC071A">
            <w:pPr>
              <w:pStyle w:val="TableParagraph"/>
              <w:spacing w:line="318" w:lineRule="exact"/>
              <w:ind w:left="17"/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5C03" w:rsidRDefault="00535C03" w:rsidP="00AC071A">
            <w:pPr>
              <w:pStyle w:val="TableParagraph"/>
              <w:spacing w:line="259" w:lineRule="auto"/>
              <w:ind w:left="117" w:right="687"/>
              <w:rPr>
                <w:sz w:val="28"/>
              </w:rPr>
            </w:pPr>
            <w:r>
              <w:rPr>
                <w:spacing w:val="-1"/>
                <w:sz w:val="28"/>
              </w:rPr>
              <w:t>Древние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города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нашей земли</w:t>
            </w:r>
          </w:p>
        </w:tc>
        <w:tc>
          <w:tcPr>
            <w:tcW w:w="1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5C03" w:rsidRDefault="00535C03" w:rsidP="00AC071A">
            <w:pPr>
              <w:pStyle w:val="TableParagraph"/>
              <w:spacing w:line="318" w:lineRule="exact"/>
              <w:ind w:left="706" w:right="671"/>
              <w:jc w:val="center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4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5C03" w:rsidRDefault="00535C03" w:rsidP="00AC071A">
            <w:pPr>
              <w:pStyle w:val="TableParagraph"/>
              <w:spacing w:line="259" w:lineRule="auto"/>
              <w:ind w:left="117" w:right="1288"/>
              <w:rPr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2"/>
                <w:sz w:val="28"/>
              </w:rPr>
              <w:t xml:space="preserve"> </w:t>
            </w:r>
            <w:r>
              <w:rPr>
                <w:i/>
                <w:sz w:val="28"/>
              </w:rPr>
              <w:t>«Архитектура»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Освоение образа и структуры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архитектурного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пространства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древнерусского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города.</w:t>
            </w:r>
          </w:p>
          <w:p w:rsidR="00535C03" w:rsidRDefault="00535C03" w:rsidP="00AC071A">
            <w:pPr>
              <w:pStyle w:val="TableParagraph"/>
              <w:spacing w:line="259" w:lineRule="auto"/>
              <w:ind w:left="117" w:right="218"/>
              <w:rPr>
                <w:sz w:val="28"/>
              </w:rPr>
            </w:pPr>
            <w:r>
              <w:rPr>
                <w:sz w:val="28"/>
              </w:rPr>
              <w:t>Крепостные стены и башни, торг,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посад, главный собор. Красота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мудрость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организации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города,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жизнь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городе.</w:t>
            </w:r>
          </w:p>
          <w:p w:rsidR="00535C03" w:rsidRDefault="00535C03" w:rsidP="00AC071A">
            <w:pPr>
              <w:pStyle w:val="TableParagraph"/>
              <w:spacing w:before="7"/>
              <w:rPr>
                <w:b/>
                <w:sz w:val="29"/>
              </w:rPr>
            </w:pPr>
          </w:p>
          <w:p w:rsidR="00535C03" w:rsidRDefault="00535C03" w:rsidP="00AC071A">
            <w:pPr>
              <w:pStyle w:val="TableParagraph"/>
              <w:spacing w:before="1" w:line="261" w:lineRule="auto"/>
              <w:ind w:left="117" w:right="1288"/>
              <w:rPr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2"/>
                <w:sz w:val="28"/>
              </w:rPr>
              <w:t xml:space="preserve"> </w:t>
            </w:r>
            <w:r>
              <w:rPr>
                <w:i/>
                <w:sz w:val="28"/>
              </w:rPr>
              <w:t>«Архитектура»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Освоение образа и структуры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архитектурного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пространства</w:t>
            </w:r>
          </w:p>
          <w:p w:rsidR="00535C03" w:rsidRDefault="00535C03" w:rsidP="00AC071A">
            <w:pPr>
              <w:pStyle w:val="TableParagraph"/>
              <w:spacing w:line="256" w:lineRule="auto"/>
              <w:ind w:left="117" w:right="454"/>
              <w:jc w:val="both"/>
              <w:rPr>
                <w:sz w:val="28"/>
              </w:rPr>
            </w:pPr>
            <w:r>
              <w:rPr>
                <w:sz w:val="28"/>
              </w:rPr>
              <w:t>древнерусского города. Крепостные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стены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башни,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торг,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посад,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главный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собор.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Красота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мудрость</w:t>
            </w:r>
          </w:p>
          <w:p w:rsidR="00535C03" w:rsidRDefault="00535C03" w:rsidP="00AC071A">
            <w:pPr>
              <w:pStyle w:val="TableParagraph"/>
              <w:spacing w:before="3"/>
              <w:ind w:left="117"/>
              <w:jc w:val="both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организации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города,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жизнь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городе.</w:t>
            </w:r>
          </w:p>
          <w:p w:rsidR="00535C03" w:rsidRDefault="00535C03" w:rsidP="00AC071A">
            <w:pPr>
              <w:pStyle w:val="TableParagraph"/>
              <w:spacing w:before="23"/>
              <w:ind w:left="117"/>
              <w:jc w:val="both"/>
              <w:rPr>
                <w:sz w:val="28"/>
              </w:rPr>
            </w:pPr>
            <w:r>
              <w:rPr>
                <w:sz w:val="28"/>
              </w:rPr>
              <w:t>Понимание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значения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современных</w:t>
            </w:r>
          </w:p>
        </w:tc>
        <w:tc>
          <w:tcPr>
            <w:tcW w:w="4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5C03" w:rsidRDefault="00535C03" w:rsidP="00AC071A">
            <w:pPr>
              <w:pStyle w:val="TableParagraph"/>
              <w:spacing w:line="256" w:lineRule="auto"/>
              <w:ind w:left="117" w:right="760"/>
              <w:rPr>
                <w:sz w:val="28"/>
              </w:rPr>
            </w:pPr>
            <w:r>
              <w:rPr>
                <w:sz w:val="28"/>
              </w:rPr>
              <w:t>Создание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зарисовок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памятников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отечественной и мировой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архитектуры.</w:t>
            </w:r>
          </w:p>
          <w:p w:rsidR="00535C03" w:rsidRDefault="00535C03" w:rsidP="00AC071A">
            <w:pPr>
              <w:pStyle w:val="TableParagraph"/>
              <w:spacing w:before="8"/>
              <w:ind w:left="117"/>
              <w:rPr>
                <w:sz w:val="28"/>
              </w:rPr>
            </w:pPr>
            <w:r>
              <w:rPr>
                <w:sz w:val="28"/>
              </w:rPr>
              <w:t>Приобретение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опыта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создания</w:t>
            </w:r>
          </w:p>
          <w:p w:rsidR="00535C03" w:rsidRDefault="00535C03" w:rsidP="00AC071A">
            <w:pPr>
              <w:pStyle w:val="TableParagraph"/>
              <w:spacing w:before="23" w:line="259" w:lineRule="auto"/>
              <w:ind w:left="117" w:right="175"/>
              <w:rPr>
                <w:sz w:val="28"/>
              </w:rPr>
            </w:pPr>
            <w:r>
              <w:rPr>
                <w:sz w:val="28"/>
              </w:rPr>
              <w:t>композиции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тему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«Древнерусский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город».</w:t>
            </w:r>
          </w:p>
          <w:p w:rsidR="00535C03" w:rsidRDefault="00535C03" w:rsidP="00AC071A">
            <w:pPr>
              <w:pStyle w:val="TableParagraph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spacing w:before="6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spacing w:line="256" w:lineRule="auto"/>
              <w:ind w:left="117" w:right="817"/>
              <w:rPr>
                <w:sz w:val="28"/>
              </w:rPr>
            </w:pPr>
            <w:r>
              <w:rPr>
                <w:sz w:val="28"/>
              </w:rPr>
              <w:t>Понимание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объяснение,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чём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заключается значимость</w:t>
            </w:r>
          </w:p>
          <w:p w:rsidR="00535C03" w:rsidRDefault="00535C03" w:rsidP="00AC071A">
            <w:pPr>
              <w:pStyle w:val="TableParagraph"/>
              <w:spacing w:before="10" w:line="256" w:lineRule="auto"/>
              <w:ind w:left="117" w:right="298"/>
              <w:rPr>
                <w:sz w:val="28"/>
              </w:rPr>
            </w:pPr>
            <w:r>
              <w:rPr>
                <w:sz w:val="28"/>
              </w:rPr>
              <w:t>для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современных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людей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сохранения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архитектурных памятников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исторического образа своей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мировой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культуры.</w:t>
            </w:r>
          </w:p>
          <w:p w:rsidR="00535C03" w:rsidRDefault="00535C03" w:rsidP="00AC071A">
            <w:pPr>
              <w:pStyle w:val="TableParagraph"/>
              <w:spacing w:before="12"/>
              <w:ind w:left="117"/>
              <w:rPr>
                <w:sz w:val="28"/>
              </w:rPr>
            </w:pPr>
            <w:r>
              <w:rPr>
                <w:sz w:val="28"/>
              </w:rPr>
              <w:t>Создание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коллективной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работы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-</w:t>
            </w:r>
          </w:p>
          <w:p w:rsidR="00535C03" w:rsidRDefault="00535C03" w:rsidP="00AC071A">
            <w:pPr>
              <w:pStyle w:val="TableParagraph"/>
              <w:spacing w:before="24"/>
              <w:ind w:left="117"/>
              <w:rPr>
                <w:sz w:val="28"/>
              </w:rPr>
            </w:pPr>
            <w:r>
              <w:rPr>
                <w:sz w:val="28"/>
              </w:rPr>
              <w:t>макета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«Древний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город».</w:t>
            </w:r>
          </w:p>
        </w:tc>
      </w:tr>
      <w:tr w:rsidR="00535C03" w:rsidRPr="001123C8" w:rsidTr="00535C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9391"/>
        </w:trPr>
        <w:tc>
          <w:tcPr>
            <w:tcW w:w="699" w:type="dxa"/>
            <w:tcBorders>
              <w:bottom w:val="single" w:sz="4" w:space="0" w:color="auto"/>
              <w:right w:val="single" w:sz="4" w:space="0" w:color="auto"/>
            </w:tcBorders>
          </w:tcPr>
          <w:p w:rsidR="00535C03" w:rsidRDefault="00535C03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5C03" w:rsidRDefault="00535C03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1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5C03" w:rsidRDefault="00535C03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4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5C03" w:rsidRDefault="00535C03" w:rsidP="00AC071A">
            <w:pPr>
              <w:pStyle w:val="TableParagraph"/>
              <w:spacing w:line="256" w:lineRule="auto"/>
              <w:ind w:left="117" w:right="1082"/>
              <w:rPr>
                <w:sz w:val="28"/>
              </w:rPr>
            </w:pPr>
            <w:r>
              <w:rPr>
                <w:sz w:val="28"/>
              </w:rPr>
              <w:t>людей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сохранения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культурного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наследия.</w:t>
            </w:r>
          </w:p>
          <w:p w:rsidR="00535C03" w:rsidRDefault="00535C03" w:rsidP="00AC071A">
            <w:pPr>
              <w:pStyle w:val="TableParagraph"/>
              <w:spacing w:before="6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spacing w:before="1"/>
              <w:ind w:left="1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«Архитектура»</w:t>
            </w:r>
          </w:p>
          <w:p w:rsidR="00535C03" w:rsidRDefault="00535C03" w:rsidP="00AC071A">
            <w:pPr>
              <w:pStyle w:val="TableParagraph"/>
              <w:spacing w:before="24" w:line="256" w:lineRule="auto"/>
              <w:ind w:left="117" w:right="567"/>
              <w:rPr>
                <w:sz w:val="28"/>
              </w:rPr>
            </w:pPr>
            <w:r>
              <w:rPr>
                <w:sz w:val="28"/>
              </w:rPr>
              <w:t>Конструкция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изображение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здания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каменного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собора: свод,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нефы,</w:t>
            </w:r>
          </w:p>
          <w:p w:rsidR="00535C03" w:rsidRDefault="00535C03" w:rsidP="00AC071A">
            <w:pPr>
              <w:pStyle w:val="TableParagraph"/>
              <w:spacing w:before="2"/>
              <w:ind w:left="117"/>
              <w:rPr>
                <w:sz w:val="28"/>
              </w:rPr>
            </w:pPr>
            <w:r>
              <w:rPr>
                <w:sz w:val="28"/>
              </w:rPr>
              <w:t>закомары,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глава,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купол.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Роль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собора</w:t>
            </w:r>
          </w:p>
          <w:p w:rsidR="00535C03" w:rsidRDefault="00535C03" w:rsidP="00AC071A">
            <w:pPr>
              <w:pStyle w:val="TableParagraph"/>
              <w:spacing w:before="31" w:line="256" w:lineRule="auto"/>
              <w:ind w:left="117" w:right="246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организации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жизни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древнего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города,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собор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как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архитектурная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доминанта.</w:t>
            </w:r>
          </w:p>
          <w:p w:rsidR="00535C03" w:rsidRDefault="00535C03" w:rsidP="00AC071A">
            <w:pPr>
              <w:pStyle w:val="TableParagraph"/>
              <w:spacing w:before="3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spacing w:line="261" w:lineRule="auto"/>
              <w:ind w:left="117" w:right="1288"/>
              <w:rPr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2"/>
                <w:sz w:val="28"/>
              </w:rPr>
              <w:t xml:space="preserve"> </w:t>
            </w:r>
            <w:r>
              <w:rPr>
                <w:i/>
                <w:sz w:val="28"/>
              </w:rPr>
              <w:t>«Архитектура»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Освоение образа и структуры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архитектурного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пространства</w:t>
            </w:r>
          </w:p>
          <w:p w:rsidR="00535C03" w:rsidRDefault="00535C03" w:rsidP="00AC071A">
            <w:pPr>
              <w:pStyle w:val="TableParagraph"/>
              <w:spacing w:line="261" w:lineRule="auto"/>
              <w:ind w:left="117" w:right="454"/>
              <w:jc w:val="both"/>
              <w:rPr>
                <w:sz w:val="28"/>
              </w:rPr>
            </w:pPr>
            <w:r>
              <w:rPr>
                <w:sz w:val="28"/>
              </w:rPr>
              <w:t>древнерусского города. Крепостные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стены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башни,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торг,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посад,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главный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собор.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Красота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мудрость</w:t>
            </w:r>
          </w:p>
          <w:p w:rsidR="00535C03" w:rsidRDefault="00535C03" w:rsidP="00AC071A">
            <w:pPr>
              <w:pStyle w:val="TableParagraph"/>
              <w:spacing w:line="259" w:lineRule="auto"/>
              <w:ind w:left="117" w:right="194"/>
              <w:rPr>
                <w:sz w:val="28"/>
              </w:rPr>
            </w:pPr>
            <w:r>
              <w:rPr>
                <w:sz w:val="28"/>
              </w:rPr>
              <w:t>в организации города, жизнь в городе.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Понимание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значения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современных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людей сохранения культурного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наследия.</w:t>
            </w:r>
          </w:p>
          <w:p w:rsidR="00535C03" w:rsidRDefault="00535C03" w:rsidP="00AC071A">
            <w:pPr>
              <w:pStyle w:val="TableParagraph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spacing w:before="4"/>
              <w:rPr>
                <w:b/>
                <w:sz w:val="29"/>
              </w:rPr>
            </w:pPr>
          </w:p>
          <w:p w:rsidR="00535C03" w:rsidRDefault="00535C03" w:rsidP="00AC071A">
            <w:pPr>
              <w:pStyle w:val="TableParagraph"/>
              <w:ind w:left="1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«Графика»</w:t>
            </w:r>
          </w:p>
          <w:p w:rsidR="00535C03" w:rsidRDefault="00535C03" w:rsidP="00AC071A">
            <w:pPr>
              <w:pStyle w:val="TableParagraph"/>
              <w:spacing w:before="24" w:line="256" w:lineRule="auto"/>
              <w:ind w:left="117" w:right="838"/>
              <w:rPr>
                <w:sz w:val="28"/>
              </w:rPr>
            </w:pPr>
            <w:r>
              <w:rPr>
                <w:sz w:val="28"/>
              </w:rPr>
              <w:t>Графическое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изображение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героев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былин, древних легенд, сказок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сказаний разных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народов.</w:t>
            </w:r>
          </w:p>
          <w:p w:rsidR="00535C03" w:rsidRDefault="00535C03" w:rsidP="00AC071A">
            <w:pPr>
              <w:pStyle w:val="TableParagraph"/>
              <w:spacing w:before="11"/>
              <w:ind w:left="1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«Декоративно-прикладное</w:t>
            </w:r>
          </w:p>
        </w:tc>
        <w:tc>
          <w:tcPr>
            <w:tcW w:w="4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5C03" w:rsidRDefault="00535C03" w:rsidP="00AC071A">
            <w:pPr>
              <w:pStyle w:val="TableParagraph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spacing w:before="5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spacing w:before="1" w:line="256" w:lineRule="auto"/>
              <w:ind w:left="117" w:right="332"/>
              <w:rPr>
                <w:sz w:val="28"/>
              </w:rPr>
            </w:pPr>
            <w:r>
              <w:rPr>
                <w:sz w:val="28"/>
              </w:rPr>
              <w:t>Приобретение знаний и умений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объяснять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изображать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традиционную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конструкцию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здания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каменного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древнерусского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храма.</w:t>
            </w:r>
          </w:p>
          <w:p w:rsidR="00535C03" w:rsidRDefault="00535C03" w:rsidP="00AC071A">
            <w:pPr>
              <w:pStyle w:val="TableParagraph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spacing w:before="3"/>
              <w:rPr>
                <w:b/>
                <w:sz w:val="31"/>
              </w:rPr>
            </w:pPr>
          </w:p>
          <w:p w:rsidR="00535C03" w:rsidRDefault="00535C03" w:rsidP="00AC071A">
            <w:pPr>
              <w:pStyle w:val="TableParagraph"/>
              <w:spacing w:line="261" w:lineRule="auto"/>
              <w:ind w:left="117" w:right="1379"/>
              <w:rPr>
                <w:sz w:val="28"/>
              </w:rPr>
            </w:pPr>
            <w:r>
              <w:rPr>
                <w:sz w:val="28"/>
              </w:rPr>
              <w:t>Получение представлений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 устройстве и красоте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древнерусского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города,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</w:p>
          <w:p w:rsidR="00535C03" w:rsidRDefault="00535C03" w:rsidP="00AC071A">
            <w:pPr>
              <w:pStyle w:val="TableParagraph"/>
              <w:spacing w:line="256" w:lineRule="auto"/>
              <w:ind w:left="117" w:right="395"/>
              <w:rPr>
                <w:sz w:val="28"/>
              </w:rPr>
            </w:pPr>
            <w:r>
              <w:rPr>
                <w:sz w:val="28"/>
              </w:rPr>
              <w:t>архитектурном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устройстве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жизни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нём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людей.</w:t>
            </w:r>
          </w:p>
          <w:p w:rsidR="00535C03" w:rsidRDefault="00535C03" w:rsidP="00AC071A">
            <w:pPr>
              <w:pStyle w:val="TableParagraph"/>
              <w:spacing w:before="2" w:line="259" w:lineRule="auto"/>
              <w:ind w:left="117" w:right="152"/>
              <w:rPr>
                <w:sz w:val="28"/>
              </w:rPr>
            </w:pPr>
            <w:r>
              <w:rPr>
                <w:sz w:val="28"/>
              </w:rPr>
              <w:t>Приобретение представлений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умения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объяснять,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чём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заключается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значимость для современных людей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сохранения архитектурных</w:t>
            </w:r>
          </w:p>
          <w:p w:rsidR="00535C03" w:rsidRDefault="00535C03" w:rsidP="00AC071A">
            <w:pPr>
              <w:pStyle w:val="TableParagraph"/>
              <w:spacing w:line="256" w:lineRule="auto"/>
              <w:ind w:left="117" w:right="345"/>
              <w:rPr>
                <w:sz w:val="28"/>
              </w:rPr>
            </w:pPr>
            <w:r>
              <w:rPr>
                <w:sz w:val="28"/>
              </w:rPr>
              <w:t>памятников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исторического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образа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своей и мировой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культуры.</w:t>
            </w:r>
          </w:p>
          <w:p w:rsidR="00535C03" w:rsidRDefault="00535C03" w:rsidP="00AC071A">
            <w:pPr>
              <w:pStyle w:val="TableParagraph"/>
              <w:spacing w:before="10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spacing w:line="256" w:lineRule="auto"/>
              <w:ind w:left="117" w:right="113"/>
              <w:rPr>
                <w:sz w:val="28"/>
              </w:rPr>
            </w:pPr>
            <w:r>
              <w:rPr>
                <w:sz w:val="28"/>
              </w:rPr>
              <w:t>Освоение пропорциональных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отношений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отдельных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частей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фигуры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человека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 применение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этих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знаний</w:t>
            </w:r>
          </w:p>
          <w:p w:rsidR="00535C03" w:rsidRDefault="00535C03" w:rsidP="00AC071A">
            <w:pPr>
              <w:pStyle w:val="TableParagraph"/>
              <w:spacing w:before="4"/>
              <w:ind w:left="117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своих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рисунках.</w:t>
            </w:r>
          </w:p>
          <w:p w:rsidR="00535C03" w:rsidRDefault="00535C03" w:rsidP="00AC071A">
            <w:pPr>
              <w:pStyle w:val="TableParagraph"/>
              <w:spacing w:before="31"/>
              <w:ind w:left="117"/>
              <w:rPr>
                <w:sz w:val="28"/>
              </w:rPr>
            </w:pPr>
            <w:r>
              <w:rPr>
                <w:sz w:val="28"/>
              </w:rPr>
              <w:t>Приобретение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опыта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изображения</w:t>
            </w:r>
          </w:p>
        </w:tc>
      </w:tr>
      <w:tr w:rsidR="00535C03" w:rsidRPr="001123C8" w:rsidTr="00535C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9391"/>
        </w:trPr>
        <w:tc>
          <w:tcPr>
            <w:tcW w:w="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5C03" w:rsidRDefault="00535C03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5C03" w:rsidRDefault="00535C03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1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5C03" w:rsidRDefault="00535C03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4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5C03" w:rsidRDefault="00535C03" w:rsidP="00AC071A">
            <w:pPr>
              <w:pStyle w:val="TableParagraph"/>
              <w:spacing w:line="318" w:lineRule="exact"/>
              <w:ind w:left="117"/>
              <w:rPr>
                <w:i/>
                <w:sz w:val="28"/>
              </w:rPr>
            </w:pPr>
            <w:r>
              <w:rPr>
                <w:i/>
                <w:sz w:val="28"/>
              </w:rPr>
              <w:t>искусство»</w:t>
            </w:r>
          </w:p>
          <w:p w:rsidR="00535C03" w:rsidRDefault="00535C03" w:rsidP="00AC071A">
            <w:pPr>
              <w:pStyle w:val="TableParagraph"/>
              <w:spacing w:before="23" w:line="256" w:lineRule="auto"/>
              <w:ind w:left="117" w:right="261"/>
              <w:rPr>
                <w:sz w:val="28"/>
              </w:rPr>
            </w:pPr>
            <w:r>
              <w:rPr>
                <w:sz w:val="28"/>
              </w:rPr>
              <w:t>Народный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костюм.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Русский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народный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праздничный костюм,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символы</w:t>
            </w:r>
          </w:p>
          <w:p w:rsidR="00535C03" w:rsidRDefault="00535C03" w:rsidP="00AC071A">
            <w:pPr>
              <w:pStyle w:val="TableParagraph"/>
              <w:spacing w:before="10" w:line="256" w:lineRule="auto"/>
              <w:ind w:left="117" w:right="258"/>
              <w:rPr>
                <w:sz w:val="28"/>
              </w:rPr>
            </w:pPr>
            <w:r>
              <w:rPr>
                <w:sz w:val="28"/>
              </w:rPr>
              <w:t>и обереги в его декоре. Головные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уборы.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Особенности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мужской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одежды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сословий, связь</w:t>
            </w:r>
            <w:r>
              <w:rPr>
                <w:spacing w:val="6"/>
                <w:sz w:val="28"/>
              </w:rPr>
              <w:t xml:space="preserve"> </w:t>
            </w:r>
            <w:r>
              <w:rPr>
                <w:sz w:val="28"/>
              </w:rPr>
              <w:t>украшения</w:t>
            </w:r>
          </w:p>
          <w:p w:rsidR="00535C03" w:rsidRDefault="00535C03" w:rsidP="00AC071A">
            <w:pPr>
              <w:pStyle w:val="TableParagraph"/>
              <w:spacing w:before="4" w:line="264" w:lineRule="auto"/>
              <w:ind w:left="117" w:right="1154"/>
              <w:rPr>
                <w:sz w:val="28"/>
              </w:rPr>
            </w:pPr>
            <w:r>
              <w:rPr>
                <w:sz w:val="28"/>
              </w:rPr>
              <w:t>костюма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мужчины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родом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занятий.</w:t>
            </w:r>
          </w:p>
          <w:p w:rsidR="00535C03" w:rsidRDefault="00535C03" w:rsidP="00AC071A">
            <w:pPr>
              <w:pStyle w:val="TableParagraph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spacing w:before="1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spacing w:line="256" w:lineRule="auto"/>
              <w:ind w:left="117" w:right="623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«Восприятие</w:t>
            </w:r>
            <w:r>
              <w:rPr>
                <w:i/>
                <w:spacing w:val="-12"/>
                <w:sz w:val="28"/>
              </w:rPr>
              <w:t xml:space="preserve"> </w:t>
            </w:r>
            <w:r>
              <w:rPr>
                <w:i/>
                <w:sz w:val="28"/>
              </w:rPr>
              <w:t>произведений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535C03" w:rsidRDefault="00535C03" w:rsidP="00AC071A">
            <w:pPr>
              <w:pStyle w:val="TableParagraph"/>
              <w:spacing w:before="3" w:line="261" w:lineRule="auto"/>
              <w:ind w:left="117" w:right="241"/>
              <w:rPr>
                <w:sz w:val="28"/>
              </w:rPr>
            </w:pPr>
            <w:r>
              <w:rPr>
                <w:sz w:val="28"/>
              </w:rPr>
              <w:t>Памятники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древнерусского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каменного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зодчества: Московский Кремль,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Новгородский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детинец, Псковский</w:t>
            </w:r>
          </w:p>
          <w:p w:rsidR="00535C03" w:rsidRDefault="00535C03" w:rsidP="00AC071A">
            <w:pPr>
              <w:pStyle w:val="TableParagraph"/>
              <w:spacing w:line="261" w:lineRule="auto"/>
              <w:ind w:left="117" w:right="700"/>
              <w:rPr>
                <w:sz w:val="28"/>
              </w:rPr>
            </w:pPr>
            <w:r>
              <w:rPr>
                <w:sz w:val="28"/>
              </w:rPr>
              <w:t>Кром,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Казанский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кремль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(и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другие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 учётом местных архитектурных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комплексов,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том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числе</w:t>
            </w:r>
          </w:p>
          <w:p w:rsidR="00535C03" w:rsidRDefault="00535C03" w:rsidP="00AC071A">
            <w:pPr>
              <w:pStyle w:val="TableParagraph"/>
              <w:spacing w:line="256" w:lineRule="auto"/>
              <w:ind w:left="117" w:right="426"/>
              <w:rPr>
                <w:sz w:val="28"/>
              </w:rPr>
            </w:pPr>
            <w:r>
              <w:rPr>
                <w:sz w:val="28"/>
              </w:rPr>
              <w:t>монастырских).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Памятники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русского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деревянного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зодчества.</w:t>
            </w:r>
          </w:p>
        </w:tc>
        <w:tc>
          <w:tcPr>
            <w:tcW w:w="4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5C03" w:rsidRDefault="00535C03" w:rsidP="00AC071A">
            <w:pPr>
              <w:pStyle w:val="TableParagraph"/>
              <w:spacing w:line="259" w:lineRule="auto"/>
              <w:ind w:left="117" w:right="319"/>
              <w:rPr>
                <w:sz w:val="28"/>
              </w:rPr>
            </w:pPr>
            <w:r>
              <w:rPr>
                <w:sz w:val="28"/>
              </w:rPr>
              <w:t>фигуры человека в движении.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Получение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представления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красоте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русского народного костюма,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особенностях мужской одежды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разных сословий, а также о связи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украшения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костюма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мужчины</w:t>
            </w:r>
          </w:p>
          <w:p w:rsidR="00535C03" w:rsidRDefault="00535C03" w:rsidP="00AC071A">
            <w:pPr>
              <w:pStyle w:val="TableParagraph"/>
              <w:spacing w:line="264" w:lineRule="auto"/>
              <w:ind w:left="117" w:right="479"/>
              <w:rPr>
                <w:sz w:val="28"/>
              </w:rPr>
            </w:pP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родом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занятий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положением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обществе.</w:t>
            </w:r>
          </w:p>
          <w:p w:rsidR="00535C03" w:rsidRDefault="00535C03" w:rsidP="00AC071A">
            <w:pPr>
              <w:pStyle w:val="TableParagraph"/>
              <w:spacing w:line="312" w:lineRule="exact"/>
              <w:ind w:left="117"/>
              <w:rPr>
                <w:sz w:val="28"/>
              </w:rPr>
            </w:pPr>
            <w:r>
              <w:rPr>
                <w:spacing w:val="-1"/>
                <w:sz w:val="28"/>
              </w:rPr>
              <w:t>Приобретение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представлений</w:t>
            </w:r>
          </w:p>
          <w:p w:rsidR="00535C03" w:rsidRDefault="00535C03" w:rsidP="00AC071A">
            <w:pPr>
              <w:pStyle w:val="TableParagraph"/>
              <w:spacing w:before="16" w:line="256" w:lineRule="auto"/>
              <w:ind w:left="117" w:right="690"/>
              <w:rPr>
                <w:sz w:val="28"/>
              </w:rPr>
            </w:pPr>
            <w:r>
              <w:rPr>
                <w:sz w:val="28"/>
              </w:rPr>
              <w:t>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традиционных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одеждах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народов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 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красоте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человека.</w:t>
            </w:r>
          </w:p>
          <w:p w:rsidR="00535C03" w:rsidRDefault="00535C03" w:rsidP="00AC071A">
            <w:pPr>
              <w:pStyle w:val="TableParagraph"/>
              <w:spacing w:before="10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spacing w:before="1" w:line="259" w:lineRule="auto"/>
              <w:ind w:left="117" w:right="159"/>
              <w:rPr>
                <w:sz w:val="28"/>
              </w:rPr>
            </w:pPr>
            <w:r>
              <w:rPr>
                <w:sz w:val="28"/>
              </w:rPr>
              <w:t>Получение образных представлений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каменном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древнерусском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зодчестве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(Московский Кремль, Новгородский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детинец, Псковский кром, Казанский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кремль и другие с учётом местных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архитектурных комплексов, в том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числе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монастырских).</w:t>
            </w:r>
          </w:p>
          <w:p w:rsidR="00535C03" w:rsidRDefault="00535C03" w:rsidP="00AC071A">
            <w:pPr>
              <w:pStyle w:val="TableParagraph"/>
              <w:spacing w:line="259" w:lineRule="auto"/>
              <w:ind w:left="117" w:right="96"/>
              <w:rPr>
                <w:sz w:val="28"/>
              </w:rPr>
            </w:pPr>
            <w:r>
              <w:rPr>
                <w:sz w:val="28"/>
              </w:rPr>
              <w:t>Приобретение знаний о наиболее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значительных древнерусских соборах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 где они находятся, приобретение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представлений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красоте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535C03" w:rsidRDefault="00535C03" w:rsidP="00AC071A">
            <w:pPr>
              <w:pStyle w:val="TableParagraph"/>
              <w:spacing w:line="256" w:lineRule="auto"/>
              <w:ind w:left="117" w:right="545"/>
              <w:rPr>
                <w:sz w:val="28"/>
              </w:rPr>
            </w:pPr>
            <w:r>
              <w:rPr>
                <w:sz w:val="28"/>
              </w:rPr>
              <w:t>конструктивных особенностях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памятников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русского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деревянного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зодчества.</w:t>
            </w:r>
          </w:p>
        </w:tc>
      </w:tr>
      <w:tr w:rsidR="00535C03" w:rsidRPr="001123C8" w:rsidTr="00535C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/>
        </w:tblPrEx>
        <w:trPr>
          <w:trHeight w:val="9391"/>
        </w:trPr>
        <w:tc>
          <w:tcPr>
            <w:tcW w:w="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5C03" w:rsidRDefault="00535C03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5C03" w:rsidRDefault="00535C03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1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5C03" w:rsidRDefault="00535C03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4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5C03" w:rsidRDefault="00535C03" w:rsidP="00AC071A">
            <w:pPr>
              <w:pStyle w:val="TableParagraph"/>
              <w:spacing w:line="256" w:lineRule="auto"/>
              <w:ind w:left="117" w:right="609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«Восприятие произведений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535C03" w:rsidRDefault="00535C03" w:rsidP="00AC071A">
            <w:pPr>
              <w:pStyle w:val="TableParagraph"/>
              <w:spacing w:line="261" w:lineRule="auto"/>
              <w:ind w:left="117" w:right="243"/>
              <w:rPr>
                <w:sz w:val="28"/>
              </w:rPr>
            </w:pPr>
            <w:r>
              <w:rPr>
                <w:sz w:val="28"/>
              </w:rPr>
              <w:t>Памятники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древнерусского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каменного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зодчества: Московский Кремль,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Новгородский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детинец,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Псковский</w:t>
            </w:r>
          </w:p>
          <w:p w:rsidR="00535C03" w:rsidRDefault="00535C03" w:rsidP="00AC071A">
            <w:pPr>
              <w:pStyle w:val="TableParagraph"/>
              <w:spacing w:line="261" w:lineRule="auto"/>
              <w:ind w:left="117" w:right="700"/>
              <w:rPr>
                <w:sz w:val="28"/>
              </w:rPr>
            </w:pPr>
            <w:r>
              <w:rPr>
                <w:sz w:val="28"/>
              </w:rPr>
              <w:t>Кром,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Казанский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кремль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(и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другие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 учётом местных архитектурных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комплексов,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том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числе</w:t>
            </w:r>
          </w:p>
          <w:p w:rsidR="00535C03" w:rsidRDefault="00535C03" w:rsidP="00AC071A">
            <w:pPr>
              <w:pStyle w:val="TableParagraph"/>
              <w:spacing w:line="256" w:lineRule="auto"/>
              <w:ind w:left="117" w:right="426"/>
              <w:rPr>
                <w:sz w:val="28"/>
              </w:rPr>
            </w:pPr>
            <w:r>
              <w:rPr>
                <w:sz w:val="28"/>
              </w:rPr>
              <w:t>монастырских).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Памятники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русского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деревянного</w:t>
            </w:r>
            <w:r>
              <w:rPr>
                <w:spacing w:val="5"/>
                <w:sz w:val="28"/>
              </w:rPr>
              <w:t xml:space="preserve"> </w:t>
            </w:r>
            <w:r>
              <w:rPr>
                <w:sz w:val="28"/>
              </w:rPr>
              <w:t>зодчества.</w:t>
            </w:r>
          </w:p>
          <w:p w:rsidR="00535C03" w:rsidRDefault="00535C03" w:rsidP="00AC071A">
            <w:pPr>
              <w:pStyle w:val="TableParagraph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spacing w:before="4"/>
              <w:rPr>
                <w:b/>
                <w:sz w:val="30"/>
              </w:rPr>
            </w:pPr>
          </w:p>
          <w:p w:rsidR="00535C03" w:rsidRDefault="00535C03" w:rsidP="00AC071A">
            <w:pPr>
              <w:pStyle w:val="TableParagraph"/>
              <w:spacing w:line="256" w:lineRule="auto"/>
              <w:ind w:left="117" w:right="623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«Восприятие</w:t>
            </w:r>
            <w:r>
              <w:rPr>
                <w:i/>
                <w:spacing w:val="-12"/>
                <w:sz w:val="28"/>
              </w:rPr>
              <w:t xml:space="preserve"> </w:t>
            </w:r>
            <w:r>
              <w:rPr>
                <w:i/>
                <w:sz w:val="28"/>
              </w:rPr>
              <w:t>произведений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535C03" w:rsidRDefault="00535C03" w:rsidP="00AC071A">
            <w:pPr>
              <w:pStyle w:val="TableParagraph"/>
              <w:spacing w:before="2" w:line="261" w:lineRule="auto"/>
              <w:ind w:left="117" w:right="243"/>
              <w:rPr>
                <w:sz w:val="28"/>
              </w:rPr>
            </w:pPr>
            <w:r>
              <w:rPr>
                <w:sz w:val="28"/>
              </w:rPr>
              <w:t>Памятники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древнерусского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каменного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зодчества: Московский Кремль,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Новгородский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детинец,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Псковский</w:t>
            </w:r>
          </w:p>
          <w:p w:rsidR="00535C03" w:rsidRDefault="00535C03" w:rsidP="00AC071A">
            <w:pPr>
              <w:pStyle w:val="TableParagraph"/>
              <w:spacing w:line="261" w:lineRule="auto"/>
              <w:ind w:left="117" w:right="700"/>
              <w:rPr>
                <w:sz w:val="28"/>
              </w:rPr>
            </w:pPr>
            <w:r>
              <w:rPr>
                <w:sz w:val="28"/>
              </w:rPr>
              <w:t>Кром,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Казанский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кремль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(и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другие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 учётом местных архитектурных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комплексов,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том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числе</w:t>
            </w:r>
          </w:p>
          <w:p w:rsidR="00535C03" w:rsidRDefault="00535C03" w:rsidP="00AC071A">
            <w:pPr>
              <w:pStyle w:val="TableParagraph"/>
              <w:spacing w:line="256" w:lineRule="auto"/>
              <w:ind w:left="117" w:right="426"/>
              <w:rPr>
                <w:sz w:val="28"/>
              </w:rPr>
            </w:pPr>
            <w:r>
              <w:rPr>
                <w:sz w:val="28"/>
              </w:rPr>
              <w:t>монастырских).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Памятники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русского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деревянного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зодчества.</w:t>
            </w:r>
          </w:p>
        </w:tc>
        <w:tc>
          <w:tcPr>
            <w:tcW w:w="4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5C03" w:rsidRDefault="00535C03" w:rsidP="00AC071A">
            <w:pPr>
              <w:pStyle w:val="TableParagraph"/>
              <w:spacing w:line="259" w:lineRule="auto"/>
              <w:ind w:left="117" w:right="140"/>
              <w:rPr>
                <w:sz w:val="28"/>
              </w:rPr>
            </w:pPr>
            <w:r>
              <w:rPr>
                <w:sz w:val="28"/>
              </w:rPr>
              <w:t>Получение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образных представлений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 каменном древнерусском зодчестве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(Московский Кремль, Новгородский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детинец,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Псковский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Кром,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Казанский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кремль и другие с учётом местных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архитектурных комплексов, в том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числе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монастырских).</w:t>
            </w:r>
          </w:p>
          <w:p w:rsidR="00535C03" w:rsidRDefault="00535C03" w:rsidP="00AC071A">
            <w:pPr>
              <w:pStyle w:val="TableParagraph"/>
              <w:spacing w:line="256" w:lineRule="auto"/>
              <w:ind w:left="117" w:right="116"/>
              <w:rPr>
                <w:sz w:val="28"/>
              </w:rPr>
            </w:pPr>
            <w:r>
              <w:rPr>
                <w:sz w:val="28"/>
              </w:rPr>
              <w:t>Приобретение знаний о наиболее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значительных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древнерусских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соборах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 где они находятся, приобретение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представлений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красоте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535C03" w:rsidRDefault="00535C03" w:rsidP="00AC071A">
            <w:pPr>
              <w:pStyle w:val="TableParagraph"/>
              <w:spacing w:before="10" w:line="256" w:lineRule="auto"/>
              <w:ind w:left="117" w:right="545"/>
              <w:rPr>
                <w:sz w:val="28"/>
              </w:rPr>
            </w:pPr>
            <w:r>
              <w:rPr>
                <w:sz w:val="28"/>
              </w:rPr>
              <w:t>конструктивных особенностях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памятников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русского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деревянного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зодчества.</w:t>
            </w:r>
          </w:p>
          <w:p w:rsidR="00535C03" w:rsidRDefault="00535C03" w:rsidP="00AC071A">
            <w:pPr>
              <w:pStyle w:val="TableParagraph"/>
              <w:rPr>
                <w:b/>
                <w:sz w:val="31"/>
              </w:rPr>
            </w:pPr>
          </w:p>
          <w:p w:rsidR="00535C03" w:rsidRDefault="00535C03" w:rsidP="00AC071A">
            <w:pPr>
              <w:pStyle w:val="TableParagraph"/>
              <w:spacing w:line="259" w:lineRule="auto"/>
              <w:ind w:left="117" w:right="461"/>
              <w:rPr>
                <w:sz w:val="28"/>
              </w:rPr>
            </w:pPr>
            <w:r>
              <w:rPr>
                <w:sz w:val="28"/>
              </w:rPr>
              <w:t>Развитие образных представлений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 каменном древнерусском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зодчестве (Московский Кремль,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Новгородский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детинец,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Псковский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Кром, Казанский кремль и другие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 учётом местных архитектурных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комплексов,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том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числе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монастырских), о памятниках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русского деревянного зодчества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(архитектурный комплекс</w:t>
            </w:r>
          </w:p>
          <w:p w:rsidR="00535C03" w:rsidRDefault="00535C03" w:rsidP="00AC071A">
            <w:pPr>
              <w:pStyle w:val="TableParagraph"/>
              <w:spacing w:line="317" w:lineRule="exact"/>
              <w:ind w:left="117"/>
              <w:rPr>
                <w:sz w:val="28"/>
              </w:rPr>
            </w:pPr>
            <w:r>
              <w:rPr>
                <w:sz w:val="28"/>
              </w:rPr>
              <w:t>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острове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Кижи).</w:t>
            </w:r>
          </w:p>
          <w:p w:rsidR="00535C03" w:rsidRDefault="00535C03" w:rsidP="00AC071A">
            <w:pPr>
              <w:pStyle w:val="TableParagraph"/>
              <w:spacing w:before="31"/>
              <w:ind w:left="117"/>
              <w:rPr>
                <w:sz w:val="28"/>
              </w:rPr>
            </w:pPr>
            <w:r>
              <w:rPr>
                <w:sz w:val="28"/>
              </w:rPr>
              <w:t>Приобретение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знаний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наиболее</w:t>
            </w:r>
          </w:p>
        </w:tc>
      </w:tr>
    </w:tbl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tbl>
      <w:tblPr>
        <w:tblStyle w:val="TableNormal"/>
        <w:tblW w:w="14846" w:type="dxa"/>
        <w:tblInd w:w="115" w:type="dxa"/>
        <w:tblLayout w:type="fixed"/>
        <w:tblLook w:val="04A0"/>
      </w:tblPr>
      <w:tblGrid>
        <w:gridCol w:w="699"/>
        <w:gridCol w:w="2694"/>
        <w:gridCol w:w="1707"/>
        <w:gridCol w:w="4977"/>
        <w:gridCol w:w="4769"/>
      </w:tblGrid>
      <w:tr w:rsidR="009D619E" w:rsidTr="009D619E">
        <w:trPr>
          <w:trHeight w:val="9391"/>
        </w:trPr>
        <w:tc>
          <w:tcPr>
            <w:tcW w:w="699" w:type="dxa"/>
            <w:tcBorders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1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4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spacing w:before="5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spacing w:before="1" w:line="259" w:lineRule="auto"/>
              <w:ind w:left="117" w:right="623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«Восприятие</w:t>
            </w:r>
            <w:r>
              <w:rPr>
                <w:i/>
                <w:spacing w:val="-12"/>
                <w:sz w:val="28"/>
              </w:rPr>
              <w:t xml:space="preserve"> </w:t>
            </w:r>
            <w:r>
              <w:rPr>
                <w:i/>
                <w:sz w:val="28"/>
              </w:rPr>
              <w:t>произведений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9D619E" w:rsidRDefault="009D619E" w:rsidP="00AC071A">
            <w:pPr>
              <w:pStyle w:val="TableParagraph"/>
              <w:spacing w:line="261" w:lineRule="auto"/>
              <w:ind w:left="117" w:right="243"/>
              <w:rPr>
                <w:sz w:val="28"/>
              </w:rPr>
            </w:pPr>
            <w:r>
              <w:rPr>
                <w:sz w:val="28"/>
              </w:rPr>
              <w:t>Памятники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древнерусского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каменного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зодчества: Московский Кремль,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Новгородский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детинец,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Псковский</w:t>
            </w:r>
          </w:p>
          <w:p w:rsidR="009D619E" w:rsidRDefault="009D619E" w:rsidP="00AC071A">
            <w:pPr>
              <w:pStyle w:val="TableParagraph"/>
              <w:spacing w:line="256" w:lineRule="auto"/>
              <w:ind w:left="117" w:right="700"/>
              <w:rPr>
                <w:sz w:val="28"/>
              </w:rPr>
            </w:pPr>
            <w:r>
              <w:rPr>
                <w:sz w:val="28"/>
              </w:rPr>
              <w:t>Кром,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Казанский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кремль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(и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другие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 учётом местных архитектурных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комплексов,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том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числе</w:t>
            </w:r>
          </w:p>
          <w:p w:rsidR="009D619E" w:rsidRDefault="009D619E" w:rsidP="00AC071A">
            <w:pPr>
              <w:pStyle w:val="TableParagraph"/>
              <w:spacing w:line="256" w:lineRule="auto"/>
              <w:ind w:left="117" w:right="426"/>
              <w:rPr>
                <w:sz w:val="28"/>
              </w:rPr>
            </w:pPr>
            <w:r>
              <w:rPr>
                <w:sz w:val="28"/>
              </w:rPr>
              <w:t>монастырских).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Памятники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русского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деревянного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зодчества.</w:t>
            </w: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spacing w:before="10"/>
              <w:rPr>
                <w:b/>
                <w:sz w:val="31"/>
              </w:rPr>
            </w:pPr>
          </w:p>
          <w:p w:rsidR="009D619E" w:rsidRDefault="009D619E" w:rsidP="00AC071A">
            <w:pPr>
              <w:pStyle w:val="TableParagraph"/>
              <w:spacing w:line="256" w:lineRule="auto"/>
              <w:ind w:left="117" w:right="684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«Декоративно-прикладное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искусство»</w:t>
            </w:r>
          </w:p>
          <w:p w:rsidR="009D619E" w:rsidRDefault="009D619E" w:rsidP="00AC071A">
            <w:pPr>
              <w:pStyle w:val="TableParagraph"/>
              <w:spacing w:before="10" w:line="256" w:lineRule="auto"/>
              <w:ind w:left="117" w:right="831"/>
              <w:rPr>
                <w:sz w:val="28"/>
              </w:rPr>
            </w:pPr>
            <w:r>
              <w:rPr>
                <w:sz w:val="28"/>
              </w:rPr>
              <w:t>Орнаменты разных народов.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Подчинённость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орнамента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форме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назначению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предмета,</w:t>
            </w:r>
          </w:p>
          <w:p w:rsidR="009D619E" w:rsidRDefault="009D619E" w:rsidP="00AC071A">
            <w:pPr>
              <w:pStyle w:val="TableParagraph"/>
              <w:spacing w:before="4"/>
              <w:ind w:left="117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художественной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обработке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которого</w:t>
            </w:r>
          </w:p>
          <w:p w:rsidR="009D619E" w:rsidRDefault="009D619E" w:rsidP="00AC071A">
            <w:pPr>
              <w:pStyle w:val="TableParagraph"/>
              <w:spacing w:before="31"/>
              <w:ind w:left="117"/>
              <w:rPr>
                <w:sz w:val="28"/>
              </w:rPr>
            </w:pPr>
            <w:r>
              <w:rPr>
                <w:sz w:val="28"/>
              </w:rPr>
              <w:t>он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применяется.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Особенности</w:t>
            </w:r>
          </w:p>
        </w:tc>
        <w:tc>
          <w:tcPr>
            <w:tcW w:w="4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spacing w:line="256" w:lineRule="auto"/>
              <w:ind w:left="117" w:right="96"/>
              <w:rPr>
                <w:sz w:val="28"/>
              </w:rPr>
            </w:pPr>
            <w:r>
              <w:rPr>
                <w:sz w:val="28"/>
              </w:rPr>
              <w:t>значительных древнерусских соборах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где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они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находятся.</w:t>
            </w:r>
          </w:p>
          <w:p w:rsidR="009D619E" w:rsidRDefault="009D619E" w:rsidP="00AC071A">
            <w:pPr>
              <w:pStyle w:val="TableParagraph"/>
              <w:spacing w:before="6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spacing w:before="1" w:line="259" w:lineRule="auto"/>
              <w:ind w:left="117" w:right="208"/>
              <w:rPr>
                <w:sz w:val="28"/>
              </w:rPr>
            </w:pPr>
            <w:r>
              <w:rPr>
                <w:sz w:val="28"/>
              </w:rPr>
              <w:t>Знакомство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соборами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Московского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Кремля.</w:t>
            </w:r>
          </w:p>
          <w:p w:rsidR="009D619E" w:rsidRDefault="009D619E" w:rsidP="00AC071A">
            <w:pPr>
              <w:pStyle w:val="TableParagraph"/>
              <w:spacing w:line="259" w:lineRule="auto"/>
              <w:ind w:left="117" w:right="930"/>
              <w:rPr>
                <w:sz w:val="28"/>
              </w:rPr>
            </w:pPr>
            <w:r>
              <w:rPr>
                <w:sz w:val="28"/>
              </w:rPr>
              <w:t>Формирование образных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представлений о каменном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древнерусском зодчестве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(Московский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Кремль,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другие</w:t>
            </w:r>
          </w:p>
          <w:p w:rsidR="009D619E" w:rsidRDefault="009D619E" w:rsidP="00AC071A">
            <w:pPr>
              <w:pStyle w:val="TableParagraph"/>
              <w:spacing w:line="261" w:lineRule="auto"/>
              <w:ind w:left="117" w:right="613"/>
              <w:rPr>
                <w:sz w:val="28"/>
              </w:rPr>
            </w:pPr>
            <w:r>
              <w:rPr>
                <w:sz w:val="28"/>
              </w:rPr>
              <w:t>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учётом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местных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архитектурных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комплексов,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том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числе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монастырских).</w:t>
            </w:r>
          </w:p>
          <w:p w:rsidR="009D619E" w:rsidRDefault="009D619E" w:rsidP="00AC071A">
            <w:pPr>
              <w:pStyle w:val="TableParagraph"/>
              <w:spacing w:line="259" w:lineRule="auto"/>
              <w:ind w:left="117" w:right="116"/>
              <w:rPr>
                <w:sz w:val="28"/>
              </w:rPr>
            </w:pPr>
            <w:r>
              <w:rPr>
                <w:sz w:val="28"/>
              </w:rPr>
              <w:t>Приобретение знаний о наиболее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значительных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древнерусских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соборах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 где они находятся, приобретение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представлений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красоте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9D619E" w:rsidRDefault="009D619E" w:rsidP="00AC071A">
            <w:pPr>
              <w:pStyle w:val="TableParagraph"/>
              <w:spacing w:line="261" w:lineRule="auto"/>
              <w:ind w:left="117" w:right="545"/>
              <w:rPr>
                <w:sz w:val="28"/>
              </w:rPr>
            </w:pPr>
            <w:r>
              <w:rPr>
                <w:sz w:val="28"/>
              </w:rPr>
              <w:t>конструктивных особенностях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памятников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русского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деревянного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зодчества.</w:t>
            </w:r>
          </w:p>
          <w:p w:rsidR="009D619E" w:rsidRDefault="009D619E" w:rsidP="00AC071A">
            <w:pPr>
              <w:pStyle w:val="TableParagraph"/>
              <w:spacing w:before="2"/>
              <w:rPr>
                <w:b/>
                <w:sz w:val="28"/>
              </w:rPr>
            </w:pPr>
          </w:p>
          <w:p w:rsidR="009D619E" w:rsidRDefault="009D619E" w:rsidP="00AC071A">
            <w:pPr>
              <w:pStyle w:val="TableParagraph"/>
              <w:spacing w:line="256" w:lineRule="auto"/>
              <w:ind w:left="117" w:right="1341"/>
              <w:rPr>
                <w:sz w:val="28"/>
              </w:rPr>
            </w:pPr>
            <w:r>
              <w:rPr>
                <w:sz w:val="28"/>
              </w:rPr>
              <w:t>Исследование и зарисовки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pacing w:val="-1"/>
                <w:sz w:val="28"/>
              </w:rPr>
              <w:t>особенностей,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характерных</w:t>
            </w:r>
          </w:p>
          <w:p w:rsidR="009D619E" w:rsidRDefault="009D619E" w:rsidP="00AC071A">
            <w:pPr>
              <w:pStyle w:val="TableParagraph"/>
              <w:spacing w:before="10" w:line="256" w:lineRule="auto"/>
              <w:ind w:left="117" w:right="167"/>
              <w:rPr>
                <w:sz w:val="28"/>
              </w:rPr>
            </w:pPr>
            <w:r>
              <w:rPr>
                <w:sz w:val="28"/>
              </w:rPr>
              <w:t>для орнаментов разных народов или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исторических эпох (особенности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символов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стилизованных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мотивов),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демонстрация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рисунках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традиции</w:t>
            </w:r>
          </w:p>
          <w:p w:rsidR="009D619E" w:rsidRDefault="009D619E" w:rsidP="00AC071A">
            <w:pPr>
              <w:pStyle w:val="TableParagraph"/>
              <w:spacing w:before="12"/>
              <w:ind w:left="117"/>
              <w:rPr>
                <w:sz w:val="28"/>
              </w:rPr>
            </w:pPr>
            <w:r>
              <w:rPr>
                <w:sz w:val="28"/>
              </w:rPr>
              <w:t>использования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орнаментов</w:t>
            </w:r>
          </w:p>
        </w:tc>
      </w:tr>
      <w:tr w:rsidR="009D619E" w:rsidTr="009D619E">
        <w:trPr>
          <w:trHeight w:val="9391"/>
        </w:trPr>
        <w:tc>
          <w:tcPr>
            <w:tcW w:w="699" w:type="dxa"/>
            <w:tcBorders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1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4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spacing w:line="256" w:lineRule="auto"/>
              <w:ind w:left="117" w:right="300"/>
              <w:rPr>
                <w:sz w:val="28"/>
              </w:rPr>
            </w:pPr>
            <w:r>
              <w:rPr>
                <w:sz w:val="28"/>
              </w:rPr>
              <w:t>символов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изобразительных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мотивов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орнаментах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народов.</w:t>
            </w:r>
          </w:p>
          <w:p w:rsidR="009D619E" w:rsidRDefault="009D619E" w:rsidP="00AC071A">
            <w:pPr>
              <w:pStyle w:val="TableParagraph"/>
              <w:spacing w:line="264" w:lineRule="auto"/>
              <w:ind w:left="117" w:right="383"/>
              <w:rPr>
                <w:sz w:val="28"/>
              </w:rPr>
            </w:pPr>
            <w:r>
              <w:rPr>
                <w:sz w:val="28"/>
              </w:rPr>
              <w:t>Орнаменты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архитектуре,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тканях,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одежде,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предметах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быта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другие.</w:t>
            </w:r>
          </w:p>
          <w:p w:rsidR="009D619E" w:rsidRDefault="009D619E" w:rsidP="00AC071A">
            <w:pPr>
              <w:pStyle w:val="TableParagraph"/>
              <w:spacing w:line="259" w:lineRule="auto"/>
              <w:ind w:left="117" w:right="295"/>
              <w:rPr>
                <w:sz w:val="28"/>
              </w:rPr>
            </w:pPr>
            <w:r>
              <w:rPr>
                <w:sz w:val="28"/>
              </w:rPr>
              <w:t>Мотивы и назначение русских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народных орнаментов. Деревянная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резьба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роспись,</w:t>
            </w:r>
            <w:r>
              <w:rPr>
                <w:spacing w:val="8"/>
                <w:sz w:val="28"/>
              </w:rPr>
              <w:t xml:space="preserve"> </w:t>
            </w:r>
            <w:r>
              <w:rPr>
                <w:sz w:val="28"/>
              </w:rPr>
              <w:t>украшение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наличников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других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элементов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избы,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вышивка, декор головных уборов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другие.</w:t>
            </w:r>
          </w:p>
          <w:p w:rsidR="009D619E" w:rsidRDefault="009D619E" w:rsidP="00AC071A">
            <w:pPr>
              <w:pStyle w:val="TableParagraph"/>
              <w:spacing w:line="264" w:lineRule="auto"/>
              <w:ind w:left="117" w:right="259"/>
              <w:rPr>
                <w:sz w:val="28"/>
              </w:rPr>
            </w:pPr>
            <w:r>
              <w:rPr>
                <w:sz w:val="28"/>
              </w:rPr>
              <w:t>Орнаментальное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украшение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каменной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архитектуры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памятниках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русской</w:t>
            </w:r>
          </w:p>
          <w:p w:rsidR="009D619E" w:rsidRDefault="009D619E" w:rsidP="00AC071A">
            <w:pPr>
              <w:pStyle w:val="TableParagraph"/>
              <w:spacing w:line="256" w:lineRule="auto"/>
              <w:ind w:left="117" w:right="505"/>
              <w:rPr>
                <w:sz w:val="28"/>
              </w:rPr>
            </w:pPr>
            <w:r>
              <w:rPr>
                <w:sz w:val="28"/>
              </w:rPr>
              <w:t>культуры,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каменная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резьба,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росписи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стен,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изразцы.</w:t>
            </w:r>
          </w:p>
          <w:p w:rsidR="009D619E" w:rsidRDefault="009D619E" w:rsidP="00AC071A">
            <w:pPr>
              <w:pStyle w:val="TableParagraph"/>
              <w:spacing w:line="264" w:lineRule="auto"/>
              <w:ind w:left="117" w:right="571"/>
              <w:rPr>
                <w:sz w:val="28"/>
              </w:rPr>
            </w:pPr>
            <w:r>
              <w:rPr>
                <w:sz w:val="28"/>
              </w:rPr>
              <w:t>Своеобразие одежды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эпох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культур.</w:t>
            </w:r>
          </w:p>
          <w:p w:rsidR="009D619E" w:rsidRDefault="009D619E" w:rsidP="00AC071A">
            <w:pPr>
              <w:pStyle w:val="TableParagraph"/>
              <w:spacing w:before="3"/>
              <w:rPr>
                <w:b/>
                <w:sz w:val="27"/>
              </w:rPr>
            </w:pPr>
          </w:p>
          <w:p w:rsidR="009D619E" w:rsidRDefault="009D619E" w:rsidP="00AC071A">
            <w:pPr>
              <w:pStyle w:val="TableParagraph"/>
              <w:spacing w:before="1"/>
              <w:ind w:left="1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«Живопись»</w:t>
            </w:r>
          </w:p>
          <w:p w:rsidR="009D619E" w:rsidRDefault="009D619E" w:rsidP="00AC071A">
            <w:pPr>
              <w:pStyle w:val="TableParagraph"/>
              <w:spacing w:before="31"/>
              <w:ind w:left="117"/>
              <w:rPr>
                <w:sz w:val="28"/>
              </w:rPr>
            </w:pPr>
            <w:r>
              <w:rPr>
                <w:sz w:val="28"/>
              </w:rPr>
              <w:t>Тематические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многофигурные</w:t>
            </w:r>
          </w:p>
          <w:p w:rsidR="009D619E" w:rsidRDefault="009D619E" w:rsidP="00AC071A">
            <w:pPr>
              <w:pStyle w:val="TableParagraph"/>
              <w:spacing w:before="23" w:line="259" w:lineRule="auto"/>
              <w:ind w:left="117" w:right="198"/>
              <w:rPr>
                <w:sz w:val="28"/>
              </w:rPr>
            </w:pPr>
            <w:r>
              <w:rPr>
                <w:sz w:val="28"/>
              </w:rPr>
              <w:t>композиции: коллективно созданные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панно-аппликации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индивидуальных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рисунков</w:t>
            </w:r>
            <w:r>
              <w:rPr>
                <w:spacing w:val="1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6"/>
                <w:sz w:val="28"/>
              </w:rPr>
              <w:t xml:space="preserve"> </w:t>
            </w:r>
            <w:r>
              <w:rPr>
                <w:sz w:val="28"/>
              </w:rPr>
              <w:t>вырезанных</w:t>
            </w:r>
            <w:r>
              <w:rPr>
                <w:spacing w:val="11"/>
                <w:sz w:val="28"/>
              </w:rPr>
              <w:t xml:space="preserve"> </w:t>
            </w:r>
            <w:r>
              <w:rPr>
                <w:sz w:val="28"/>
              </w:rPr>
              <w:t>персонажей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 темы праздников народов мира или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 качестве иллюстраций к сказкам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легендам.</w:t>
            </w:r>
          </w:p>
          <w:p w:rsidR="009D619E" w:rsidRDefault="009D619E" w:rsidP="00AC071A">
            <w:pPr>
              <w:pStyle w:val="TableParagraph"/>
              <w:spacing w:line="318" w:lineRule="exact"/>
              <w:ind w:left="1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«Декоративно-прикладное</w:t>
            </w:r>
          </w:p>
          <w:p w:rsidR="009D619E" w:rsidRDefault="009D619E" w:rsidP="00AC071A">
            <w:pPr>
              <w:pStyle w:val="TableParagraph"/>
              <w:spacing w:before="31"/>
              <w:ind w:left="117"/>
              <w:rPr>
                <w:i/>
                <w:sz w:val="28"/>
              </w:rPr>
            </w:pPr>
            <w:r>
              <w:rPr>
                <w:i/>
                <w:sz w:val="28"/>
              </w:rPr>
              <w:t>искусство»</w:t>
            </w:r>
          </w:p>
        </w:tc>
        <w:tc>
          <w:tcPr>
            <w:tcW w:w="4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spacing w:line="256" w:lineRule="auto"/>
              <w:ind w:left="117" w:right="346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архитектуре,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одежде,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оформлении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предметов</w:t>
            </w:r>
            <w:r>
              <w:rPr>
                <w:spacing w:val="5"/>
                <w:sz w:val="28"/>
              </w:rPr>
              <w:t xml:space="preserve"> </w:t>
            </w:r>
            <w:r>
              <w:rPr>
                <w:sz w:val="28"/>
              </w:rPr>
              <w:t>быта</w:t>
            </w:r>
            <w:r>
              <w:rPr>
                <w:spacing w:val="14"/>
                <w:sz w:val="28"/>
              </w:rPr>
              <w:t xml:space="preserve"> </w:t>
            </w:r>
            <w:r>
              <w:rPr>
                <w:sz w:val="28"/>
              </w:rPr>
              <w:t>у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5"/>
                <w:sz w:val="28"/>
              </w:rPr>
              <w:t xml:space="preserve"> </w:t>
            </w:r>
            <w:r>
              <w:rPr>
                <w:sz w:val="28"/>
              </w:rPr>
              <w:t>народов,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разные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эпохи.</w:t>
            </w: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spacing w:before="6"/>
              <w:rPr>
                <w:b/>
                <w:sz w:val="33"/>
              </w:rPr>
            </w:pPr>
          </w:p>
          <w:p w:rsidR="009D619E" w:rsidRDefault="009D619E" w:rsidP="00AC071A">
            <w:pPr>
              <w:pStyle w:val="TableParagraph"/>
              <w:spacing w:line="259" w:lineRule="auto"/>
              <w:ind w:left="117" w:right="1117"/>
              <w:rPr>
                <w:sz w:val="28"/>
              </w:rPr>
            </w:pPr>
            <w:r>
              <w:rPr>
                <w:sz w:val="28"/>
              </w:rPr>
              <w:t>Выполнение тематических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многофигурных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композиций: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коллективно созданные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панно-аппликации</w:t>
            </w:r>
          </w:p>
          <w:p w:rsidR="009D619E" w:rsidRDefault="009D619E" w:rsidP="00AC071A">
            <w:pPr>
              <w:pStyle w:val="TableParagraph"/>
              <w:spacing w:line="264" w:lineRule="auto"/>
              <w:ind w:left="117" w:right="882"/>
              <w:rPr>
                <w:sz w:val="28"/>
              </w:rPr>
            </w:pPr>
            <w:r>
              <w:rPr>
                <w:sz w:val="28"/>
              </w:rPr>
              <w:t>из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индивидуальных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рисунков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вырезанных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персонажей.</w:t>
            </w:r>
          </w:p>
          <w:p w:rsidR="009D619E" w:rsidRDefault="009D619E" w:rsidP="00AC071A">
            <w:pPr>
              <w:pStyle w:val="TableParagraph"/>
              <w:spacing w:line="313" w:lineRule="exact"/>
              <w:ind w:left="117"/>
              <w:rPr>
                <w:sz w:val="28"/>
              </w:rPr>
            </w:pPr>
            <w:r>
              <w:rPr>
                <w:sz w:val="28"/>
              </w:rPr>
              <w:t>Изучение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применение</w:t>
            </w:r>
          </w:p>
          <w:p w:rsidR="009D619E" w:rsidRDefault="009D619E" w:rsidP="00AC071A">
            <w:pPr>
              <w:pStyle w:val="TableParagraph"/>
              <w:spacing w:before="23" w:line="256" w:lineRule="auto"/>
              <w:ind w:left="117" w:right="291"/>
              <w:rPr>
                <w:sz w:val="28"/>
              </w:rPr>
            </w:pPr>
            <w:r>
              <w:rPr>
                <w:sz w:val="28"/>
              </w:rPr>
              <w:t>в практической творческой работе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орнаментов,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традиционных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мотивов</w:t>
            </w:r>
          </w:p>
          <w:p w:rsidR="009D619E" w:rsidRDefault="009D619E" w:rsidP="00AC071A">
            <w:pPr>
              <w:pStyle w:val="TableParagraph"/>
              <w:spacing w:before="10"/>
              <w:ind w:left="117"/>
              <w:rPr>
                <w:sz w:val="28"/>
              </w:rPr>
            </w:pP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символов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русской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народной</w:t>
            </w:r>
          </w:p>
        </w:tc>
      </w:tr>
    </w:tbl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99"/>
        <w:gridCol w:w="2694"/>
        <w:gridCol w:w="1707"/>
        <w:gridCol w:w="4977"/>
        <w:gridCol w:w="4769"/>
      </w:tblGrid>
      <w:tr w:rsidR="009D619E" w:rsidRPr="001123C8" w:rsidTr="00AC071A">
        <w:trPr>
          <w:trHeight w:val="2784"/>
        </w:trPr>
        <w:tc>
          <w:tcPr>
            <w:tcW w:w="699" w:type="dxa"/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2694" w:type="dxa"/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1707" w:type="dxa"/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4977" w:type="dxa"/>
          </w:tcPr>
          <w:p w:rsidR="009D619E" w:rsidRDefault="009D619E" w:rsidP="00AC071A">
            <w:pPr>
              <w:pStyle w:val="TableParagraph"/>
              <w:spacing w:line="259" w:lineRule="auto"/>
              <w:ind w:left="117" w:right="915"/>
              <w:rPr>
                <w:sz w:val="28"/>
              </w:rPr>
            </w:pPr>
            <w:r>
              <w:rPr>
                <w:sz w:val="28"/>
              </w:rPr>
              <w:t>Деревянная резьба и роспись,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украшение наличников и других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элементов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избы,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вышивка,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декор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головных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уборов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 другие.</w:t>
            </w:r>
          </w:p>
          <w:p w:rsidR="009D619E" w:rsidRDefault="009D619E" w:rsidP="00AC071A">
            <w:pPr>
              <w:pStyle w:val="TableParagraph"/>
              <w:spacing w:line="256" w:lineRule="auto"/>
              <w:ind w:left="117" w:right="571"/>
              <w:rPr>
                <w:sz w:val="28"/>
              </w:rPr>
            </w:pPr>
            <w:r>
              <w:rPr>
                <w:sz w:val="28"/>
              </w:rPr>
              <w:t>Своеобразие одежды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эпох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культур.</w:t>
            </w:r>
          </w:p>
          <w:p w:rsidR="009D619E" w:rsidRDefault="009D619E" w:rsidP="00AC071A">
            <w:pPr>
              <w:pStyle w:val="TableParagraph"/>
              <w:ind w:left="117"/>
              <w:rPr>
                <w:sz w:val="28"/>
              </w:rPr>
            </w:pPr>
            <w:r>
              <w:rPr>
                <w:sz w:val="28"/>
              </w:rPr>
              <w:t>Орнаменты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архитектуре,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тканях,</w:t>
            </w:r>
          </w:p>
          <w:p w:rsidR="009D619E" w:rsidRDefault="009D619E" w:rsidP="00AC071A">
            <w:pPr>
              <w:pStyle w:val="TableParagraph"/>
              <w:spacing w:before="29"/>
              <w:ind w:left="117"/>
              <w:rPr>
                <w:sz w:val="28"/>
              </w:rPr>
            </w:pPr>
            <w:r>
              <w:rPr>
                <w:sz w:val="28"/>
              </w:rPr>
              <w:t>одежде,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предметах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быта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другие</w:t>
            </w:r>
          </w:p>
        </w:tc>
        <w:tc>
          <w:tcPr>
            <w:tcW w:w="4769" w:type="dxa"/>
          </w:tcPr>
          <w:p w:rsidR="009D619E" w:rsidRDefault="009D619E" w:rsidP="00AC071A">
            <w:pPr>
              <w:pStyle w:val="TableParagraph"/>
              <w:spacing w:line="256" w:lineRule="auto"/>
              <w:ind w:left="117" w:right="266"/>
              <w:rPr>
                <w:sz w:val="28"/>
              </w:rPr>
            </w:pPr>
            <w:r>
              <w:rPr>
                <w:sz w:val="28"/>
              </w:rPr>
              <w:t>культуры (в деревянной резьбе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росписи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дереву,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вышивке,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декоре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головных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уборов, орнаментах,</w:t>
            </w:r>
          </w:p>
          <w:p w:rsidR="009D619E" w:rsidRDefault="009D619E" w:rsidP="00AC071A">
            <w:pPr>
              <w:pStyle w:val="TableParagraph"/>
              <w:spacing w:before="7" w:line="259" w:lineRule="auto"/>
              <w:ind w:left="117" w:right="382"/>
              <w:rPr>
                <w:sz w:val="28"/>
              </w:rPr>
            </w:pPr>
            <w:r>
              <w:rPr>
                <w:sz w:val="28"/>
              </w:rPr>
              <w:t>которые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характерны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предметов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быта)</w:t>
            </w:r>
          </w:p>
        </w:tc>
      </w:tr>
      <w:tr w:rsidR="009D619E" w:rsidRPr="001123C8" w:rsidTr="00AC071A">
        <w:trPr>
          <w:trHeight w:val="6610"/>
        </w:trPr>
        <w:tc>
          <w:tcPr>
            <w:tcW w:w="699" w:type="dxa"/>
          </w:tcPr>
          <w:p w:rsidR="009D619E" w:rsidRDefault="009D619E" w:rsidP="00AC071A">
            <w:pPr>
              <w:pStyle w:val="TableParagraph"/>
              <w:spacing w:line="311" w:lineRule="exact"/>
              <w:ind w:left="17"/>
              <w:jc w:val="center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2694" w:type="dxa"/>
          </w:tcPr>
          <w:p w:rsidR="009D619E" w:rsidRDefault="009D619E" w:rsidP="00AC071A">
            <w:pPr>
              <w:pStyle w:val="TableParagraph"/>
              <w:spacing w:line="264" w:lineRule="auto"/>
              <w:ind w:left="117" w:right="585"/>
              <w:rPr>
                <w:sz w:val="28"/>
              </w:rPr>
            </w:pPr>
            <w:r>
              <w:rPr>
                <w:sz w:val="28"/>
              </w:rPr>
              <w:t>Каждый народ –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художник</w:t>
            </w:r>
          </w:p>
        </w:tc>
        <w:tc>
          <w:tcPr>
            <w:tcW w:w="1707" w:type="dxa"/>
          </w:tcPr>
          <w:p w:rsidR="009D619E" w:rsidRDefault="009D619E" w:rsidP="00AC071A">
            <w:pPr>
              <w:pStyle w:val="TableParagraph"/>
              <w:spacing w:line="311" w:lineRule="exact"/>
              <w:ind w:left="32"/>
              <w:jc w:val="center"/>
              <w:rPr>
                <w:sz w:val="28"/>
              </w:rPr>
            </w:pPr>
            <w:r>
              <w:rPr>
                <w:sz w:val="28"/>
              </w:rPr>
              <w:t>9</w:t>
            </w:r>
          </w:p>
        </w:tc>
        <w:tc>
          <w:tcPr>
            <w:tcW w:w="4977" w:type="dxa"/>
          </w:tcPr>
          <w:p w:rsidR="009D619E" w:rsidRDefault="009D619E" w:rsidP="00AC071A">
            <w:pPr>
              <w:pStyle w:val="TableParagraph"/>
              <w:spacing w:line="311" w:lineRule="exact"/>
              <w:ind w:left="1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«Графика»</w:t>
            </w:r>
          </w:p>
          <w:p w:rsidR="009D619E" w:rsidRDefault="009D619E" w:rsidP="00AC071A">
            <w:pPr>
              <w:pStyle w:val="TableParagraph"/>
              <w:spacing w:before="31" w:line="256" w:lineRule="auto"/>
              <w:ind w:left="117" w:right="665"/>
              <w:rPr>
                <w:sz w:val="28"/>
              </w:rPr>
            </w:pPr>
            <w:r>
              <w:rPr>
                <w:sz w:val="28"/>
              </w:rPr>
              <w:t>Правила линейной и воздушной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перспективы: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уменьшение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размера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изображения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мере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удаления</w:t>
            </w:r>
          </w:p>
          <w:p w:rsidR="009D619E" w:rsidRDefault="009D619E" w:rsidP="00AC071A">
            <w:pPr>
              <w:pStyle w:val="TableParagraph"/>
              <w:spacing w:before="4" w:line="264" w:lineRule="auto"/>
              <w:ind w:left="117" w:right="179"/>
              <w:rPr>
                <w:sz w:val="28"/>
              </w:rPr>
            </w:pPr>
            <w:r>
              <w:rPr>
                <w:sz w:val="28"/>
              </w:rPr>
              <w:t>от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первого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плана,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смягчения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цветового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тонального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контрастов.</w:t>
            </w:r>
          </w:p>
          <w:p w:rsidR="009D619E" w:rsidRDefault="009D619E" w:rsidP="00AC071A">
            <w:pPr>
              <w:pStyle w:val="TableParagraph"/>
              <w:spacing w:line="312" w:lineRule="exact"/>
              <w:ind w:left="1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«Архитектура»</w:t>
            </w:r>
          </w:p>
          <w:p w:rsidR="009D619E" w:rsidRDefault="009D619E" w:rsidP="00AC071A">
            <w:pPr>
              <w:pStyle w:val="TableParagraph"/>
              <w:spacing w:before="24" w:line="256" w:lineRule="auto"/>
              <w:ind w:left="117" w:right="214"/>
              <w:rPr>
                <w:sz w:val="28"/>
              </w:rPr>
            </w:pPr>
            <w:r>
              <w:rPr>
                <w:sz w:val="28"/>
              </w:rPr>
              <w:t>Традиции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архитектурной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конструкции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храмовых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построек</w:t>
            </w:r>
            <w:r>
              <w:rPr>
                <w:spacing w:val="5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народов.</w:t>
            </w:r>
          </w:p>
          <w:p w:rsidR="009D619E" w:rsidRDefault="009D619E" w:rsidP="00AC071A">
            <w:pPr>
              <w:pStyle w:val="TableParagraph"/>
              <w:spacing w:before="9" w:line="256" w:lineRule="auto"/>
              <w:ind w:left="117" w:right="417"/>
              <w:rPr>
                <w:sz w:val="28"/>
              </w:rPr>
            </w:pPr>
            <w:r>
              <w:rPr>
                <w:sz w:val="28"/>
              </w:rPr>
              <w:t>Изображение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типичной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конструкции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зданий: древнегреческий храм,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готический или романский собор,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мечеть,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пагода.</w:t>
            </w:r>
          </w:p>
        </w:tc>
        <w:tc>
          <w:tcPr>
            <w:tcW w:w="4769" w:type="dxa"/>
          </w:tcPr>
          <w:p w:rsidR="009D619E" w:rsidRDefault="009D619E" w:rsidP="00AC071A">
            <w:pPr>
              <w:pStyle w:val="TableParagraph"/>
              <w:spacing w:line="259" w:lineRule="auto"/>
              <w:ind w:left="117" w:right="932"/>
              <w:rPr>
                <w:sz w:val="28"/>
              </w:rPr>
            </w:pPr>
            <w:r>
              <w:rPr>
                <w:sz w:val="28"/>
              </w:rPr>
              <w:t>Освоение правил линейной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воздушной перспективы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применение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практической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творческой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деятельности.</w:t>
            </w:r>
          </w:p>
          <w:p w:rsidR="009D619E" w:rsidRDefault="009D619E" w:rsidP="00AC071A">
            <w:pPr>
              <w:pStyle w:val="TableParagraph"/>
              <w:spacing w:line="264" w:lineRule="auto"/>
              <w:ind w:left="117" w:right="228"/>
              <w:rPr>
                <w:sz w:val="28"/>
              </w:rPr>
            </w:pPr>
            <w:r>
              <w:rPr>
                <w:sz w:val="28"/>
              </w:rPr>
              <w:t>Развитие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умений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находить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основные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характерные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черты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храмовых</w:t>
            </w:r>
          </w:p>
          <w:p w:rsidR="009D619E" w:rsidRDefault="009D619E" w:rsidP="00AC071A">
            <w:pPr>
              <w:pStyle w:val="TableParagraph"/>
              <w:spacing w:line="259" w:lineRule="auto"/>
              <w:ind w:left="117" w:right="115"/>
              <w:rPr>
                <w:sz w:val="28"/>
              </w:rPr>
            </w:pPr>
            <w:r>
              <w:rPr>
                <w:sz w:val="28"/>
              </w:rPr>
              <w:t>сооружений,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характерных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культур: готический (романский)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собор в европейских городах,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буддийская пагода, мусульманская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мечеть,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изображение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их.</w:t>
            </w:r>
          </w:p>
          <w:p w:rsidR="009D619E" w:rsidRDefault="009D619E" w:rsidP="00AC071A">
            <w:pPr>
              <w:pStyle w:val="TableParagraph"/>
              <w:spacing w:line="320" w:lineRule="exact"/>
              <w:ind w:left="117"/>
              <w:rPr>
                <w:sz w:val="28"/>
              </w:rPr>
            </w:pPr>
            <w:r>
              <w:rPr>
                <w:sz w:val="28"/>
              </w:rPr>
              <w:t>Получение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представлений</w:t>
            </w:r>
          </w:p>
          <w:p w:rsidR="009D619E" w:rsidRDefault="009D619E" w:rsidP="00AC071A">
            <w:pPr>
              <w:pStyle w:val="TableParagraph"/>
              <w:spacing w:before="3" w:line="264" w:lineRule="auto"/>
              <w:ind w:left="117" w:right="425"/>
              <w:rPr>
                <w:sz w:val="28"/>
              </w:rPr>
            </w:pPr>
            <w:r>
              <w:rPr>
                <w:sz w:val="28"/>
              </w:rPr>
              <w:t>об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архитектурных,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декоративных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изобразительных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произведениях</w:t>
            </w:r>
          </w:p>
          <w:p w:rsidR="009D619E" w:rsidRDefault="009D619E" w:rsidP="00AC071A">
            <w:pPr>
              <w:pStyle w:val="TableParagraph"/>
              <w:spacing w:line="256" w:lineRule="auto"/>
              <w:ind w:left="117" w:right="380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культуре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Древней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Греции,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других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культурах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Древнего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мира,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том</w:t>
            </w:r>
          </w:p>
          <w:p w:rsidR="009D619E" w:rsidRDefault="009D619E" w:rsidP="00AC071A">
            <w:pPr>
              <w:pStyle w:val="TableParagraph"/>
              <w:spacing w:line="264" w:lineRule="auto"/>
              <w:ind w:left="117" w:right="166"/>
              <w:rPr>
                <w:sz w:val="28"/>
              </w:rPr>
            </w:pPr>
            <w:r>
              <w:rPr>
                <w:sz w:val="28"/>
              </w:rPr>
              <w:t>числе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Древнего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Востока,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обсуждение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этих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произведений.</w:t>
            </w:r>
          </w:p>
        </w:tc>
      </w:tr>
    </w:tbl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tbl>
      <w:tblPr>
        <w:tblStyle w:val="TableNormal"/>
        <w:tblW w:w="14846" w:type="dxa"/>
        <w:tblInd w:w="115" w:type="dxa"/>
        <w:tblLayout w:type="fixed"/>
        <w:tblLook w:val="04A0"/>
      </w:tblPr>
      <w:tblGrid>
        <w:gridCol w:w="699"/>
        <w:gridCol w:w="2694"/>
        <w:gridCol w:w="1707"/>
        <w:gridCol w:w="4977"/>
        <w:gridCol w:w="4769"/>
      </w:tblGrid>
      <w:tr w:rsidR="009D619E" w:rsidTr="009D619E">
        <w:trPr>
          <w:trHeight w:val="9391"/>
        </w:trPr>
        <w:tc>
          <w:tcPr>
            <w:tcW w:w="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1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4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spacing w:line="318" w:lineRule="exact"/>
              <w:ind w:left="1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«Графика»</w:t>
            </w:r>
          </w:p>
          <w:p w:rsidR="009D619E" w:rsidRDefault="009D619E" w:rsidP="00AC071A">
            <w:pPr>
              <w:pStyle w:val="TableParagraph"/>
              <w:spacing w:before="23" w:line="259" w:lineRule="auto"/>
              <w:ind w:left="117" w:right="238"/>
              <w:rPr>
                <w:sz w:val="28"/>
              </w:rPr>
            </w:pPr>
            <w:r>
              <w:rPr>
                <w:sz w:val="28"/>
              </w:rPr>
              <w:t>Рисунок фигуры человека: основные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пропорции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взаимоотношение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частей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фигуры, передача движения фигуры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плоскости листа: бег,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ходьба,</w:t>
            </w:r>
          </w:p>
          <w:p w:rsidR="009D619E" w:rsidRDefault="009D619E" w:rsidP="00AC071A">
            <w:pPr>
              <w:pStyle w:val="TableParagraph"/>
              <w:spacing w:line="261" w:lineRule="auto"/>
              <w:ind w:left="117" w:right="623"/>
              <w:rPr>
                <w:i/>
                <w:sz w:val="28"/>
              </w:rPr>
            </w:pPr>
            <w:r>
              <w:rPr>
                <w:sz w:val="28"/>
              </w:rPr>
              <w:t>сидящая и стоящая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фигуры.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«Восприятие</w:t>
            </w:r>
            <w:r>
              <w:rPr>
                <w:i/>
                <w:spacing w:val="-12"/>
                <w:sz w:val="28"/>
              </w:rPr>
              <w:t xml:space="preserve"> </w:t>
            </w:r>
            <w:r>
              <w:rPr>
                <w:i/>
                <w:sz w:val="28"/>
              </w:rPr>
              <w:t>произведений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9D619E" w:rsidRDefault="009D619E" w:rsidP="00AC071A">
            <w:pPr>
              <w:pStyle w:val="TableParagraph"/>
              <w:spacing w:line="256" w:lineRule="auto"/>
              <w:ind w:left="117" w:right="838"/>
              <w:rPr>
                <w:sz w:val="28"/>
              </w:rPr>
            </w:pPr>
            <w:r>
              <w:rPr>
                <w:sz w:val="28"/>
              </w:rPr>
              <w:t>Произведения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предметно-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пространственной культуры,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составляющие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истоки,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основания</w:t>
            </w:r>
          </w:p>
          <w:p w:rsidR="009D619E" w:rsidRDefault="009D619E" w:rsidP="00AC071A">
            <w:pPr>
              <w:pStyle w:val="TableParagraph"/>
              <w:spacing w:before="3" w:line="256" w:lineRule="auto"/>
              <w:ind w:left="117" w:right="258"/>
              <w:rPr>
                <w:sz w:val="28"/>
              </w:rPr>
            </w:pPr>
            <w:r>
              <w:rPr>
                <w:sz w:val="28"/>
              </w:rPr>
              <w:t>национальных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культур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современном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мире.</w:t>
            </w:r>
          </w:p>
          <w:p w:rsidR="009D619E" w:rsidRDefault="009D619E" w:rsidP="00AC071A">
            <w:pPr>
              <w:pStyle w:val="TableParagraph"/>
              <w:spacing w:before="3" w:line="256" w:lineRule="auto"/>
              <w:ind w:left="117" w:right="684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«Декоративно-прикладное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искусство»</w:t>
            </w:r>
          </w:p>
          <w:p w:rsidR="009D619E" w:rsidRDefault="009D619E" w:rsidP="00AC071A">
            <w:pPr>
              <w:pStyle w:val="TableParagraph"/>
              <w:spacing w:before="10" w:line="256" w:lineRule="auto"/>
              <w:ind w:left="117" w:right="1247"/>
              <w:rPr>
                <w:sz w:val="28"/>
              </w:rPr>
            </w:pPr>
            <w:r>
              <w:rPr>
                <w:sz w:val="28"/>
              </w:rPr>
              <w:t>Женский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мужской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костюмы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традициях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народов.</w:t>
            </w:r>
          </w:p>
          <w:p w:rsidR="009D619E" w:rsidRDefault="009D619E" w:rsidP="00AC071A">
            <w:pPr>
              <w:pStyle w:val="TableParagraph"/>
              <w:spacing w:before="2" w:line="264" w:lineRule="auto"/>
              <w:ind w:left="117" w:right="571"/>
              <w:rPr>
                <w:sz w:val="28"/>
              </w:rPr>
            </w:pPr>
            <w:r>
              <w:rPr>
                <w:sz w:val="28"/>
              </w:rPr>
              <w:t>Своеобразие одежды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эпох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культур.</w:t>
            </w:r>
          </w:p>
          <w:p w:rsidR="009D619E" w:rsidRDefault="009D619E" w:rsidP="00AC071A">
            <w:pPr>
              <w:pStyle w:val="TableParagraph"/>
              <w:spacing w:before="3"/>
              <w:rPr>
                <w:b/>
                <w:sz w:val="29"/>
              </w:rPr>
            </w:pPr>
          </w:p>
          <w:p w:rsidR="009D619E" w:rsidRDefault="009D619E" w:rsidP="00AC071A">
            <w:pPr>
              <w:pStyle w:val="TableParagraph"/>
              <w:ind w:left="1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«Архитектура»</w:t>
            </w:r>
          </w:p>
          <w:p w:rsidR="009D619E" w:rsidRDefault="009D619E" w:rsidP="00AC071A">
            <w:pPr>
              <w:pStyle w:val="TableParagraph"/>
              <w:spacing w:before="23" w:line="261" w:lineRule="auto"/>
              <w:ind w:left="117" w:right="221"/>
              <w:rPr>
                <w:sz w:val="28"/>
              </w:rPr>
            </w:pPr>
            <w:r>
              <w:rPr>
                <w:sz w:val="28"/>
              </w:rPr>
              <w:t>Конструкция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традиционных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народных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жилищ, их связь с окружающей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природой: дома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дерева,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глины,</w:t>
            </w:r>
          </w:p>
          <w:p w:rsidR="009D619E" w:rsidRDefault="009D619E" w:rsidP="00AC071A">
            <w:pPr>
              <w:pStyle w:val="TableParagraph"/>
              <w:spacing w:line="256" w:lineRule="auto"/>
              <w:ind w:left="117" w:right="1160"/>
              <w:rPr>
                <w:sz w:val="28"/>
              </w:rPr>
            </w:pPr>
            <w:r>
              <w:rPr>
                <w:sz w:val="28"/>
              </w:rPr>
              <w:t>камня; юрта и её устройство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(каркасный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дом);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изображение</w:t>
            </w:r>
          </w:p>
          <w:p w:rsidR="009D619E" w:rsidRDefault="009D619E" w:rsidP="00AC071A">
            <w:pPr>
              <w:pStyle w:val="TableParagraph"/>
              <w:spacing w:before="2"/>
              <w:ind w:left="117"/>
              <w:rPr>
                <w:sz w:val="28"/>
              </w:rPr>
            </w:pPr>
            <w:r>
              <w:rPr>
                <w:sz w:val="28"/>
              </w:rPr>
              <w:t>традиционных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жилищ.</w:t>
            </w:r>
          </w:p>
        </w:tc>
        <w:tc>
          <w:tcPr>
            <w:tcW w:w="4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spacing w:line="318" w:lineRule="exact"/>
              <w:ind w:left="117"/>
              <w:rPr>
                <w:sz w:val="28"/>
              </w:rPr>
            </w:pPr>
            <w:r>
              <w:rPr>
                <w:sz w:val="28"/>
              </w:rPr>
              <w:t>Приобретение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представлений</w:t>
            </w:r>
          </w:p>
          <w:p w:rsidR="009D619E" w:rsidRDefault="009D619E" w:rsidP="00AC071A">
            <w:pPr>
              <w:pStyle w:val="TableParagraph"/>
              <w:spacing w:before="23" w:line="259" w:lineRule="auto"/>
              <w:ind w:left="117" w:right="425"/>
              <w:rPr>
                <w:sz w:val="28"/>
              </w:rPr>
            </w:pPr>
            <w:r>
              <w:rPr>
                <w:sz w:val="28"/>
              </w:rPr>
              <w:t>о традиционных одеждах разных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народов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представлений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красоте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человека в разных культурах,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применение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этих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знаний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</w:p>
          <w:p w:rsidR="009D619E" w:rsidRDefault="009D619E" w:rsidP="00AC071A">
            <w:pPr>
              <w:pStyle w:val="TableParagraph"/>
              <w:spacing w:line="261" w:lineRule="auto"/>
              <w:ind w:left="117" w:right="212"/>
              <w:rPr>
                <w:sz w:val="28"/>
              </w:rPr>
            </w:pPr>
            <w:r>
              <w:rPr>
                <w:sz w:val="28"/>
              </w:rPr>
              <w:t>изображении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персонажей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сказаний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легенд или представителей народов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культур.</w:t>
            </w: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2"/>
              </w:rPr>
            </w:pPr>
          </w:p>
          <w:p w:rsidR="009D619E" w:rsidRDefault="009D619E" w:rsidP="00AC071A">
            <w:pPr>
              <w:pStyle w:val="TableParagraph"/>
              <w:spacing w:before="1"/>
              <w:ind w:left="117"/>
              <w:rPr>
                <w:sz w:val="28"/>
              </w:rPr>
            </w:pPr>
            <w:r>
              <w:rPr>
                <w:sz w:val="28"/>
              </w:rPr>
              <w:t>Получение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представлений</w:t>
            </w:r>
          </w:p>
          <w:p w:rsidR="009D619E" w:rsidRDefault="009D619E" w:rsidP="00AC071A">
            <w:pPr>
              <w:pStyle w:val="TableParagraph"/>
              <w:spacing w:before="23" w:line="264" w:lineRule="auto"/>
              <w:ind w:left="117" w:right="765"/>
              <w:rPr>
                <w:sz w:val="28"/>
              </w:rPr>
            </w:pPr>
            <w:r>
              <w:rPr>
                <w:sz w:val="28"/>
              </w:rPr>
              <w:t>о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конструктивных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особенностях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переносного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жилища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юрты.</w:t>
            </w:r>
          </w:p>
          <w:p w:rsidR="009D619E" w:rsidRDefault="009D619E" w:rsidP="00AC071A">
            <w:pPr>
              <w:pStyle w:val="TableParagraph"/>
              <w:spacing w:line="256" w:lineRule="auto"/>
              <w:ind w:left="117" w:right="283"/>
              <w:rPr>
                <w:sz w:val="28"/>
              </w:rPr>
            </w:pPr>
            <w:r>
              <w:rPr>
                <w:sz w:val="28"/>
              </w:rPr>
              <w:t>Моделирование в графическом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редакторе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помощью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инструментов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геометрических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фигур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конструкции</w:t>
            </w:r>
          </w:p>
          <w:p w:rsidR="009D619E" w:rsidRDefault="009D619E" w:rsidP="00AC071A">
            <w:pPr>
              <w:pStyle w:val="TableParagraph"/>
              <w:spacing w:before="2"/>
              <w:ind w:left="117"/>
              <w:rPr>
                <w:sz w:val="28"/>
              </w:rPr>
            </w:pPr>
            <w:r>
              <w:rPr>
                <w:sz w:val="28"/>
              </w:rPr>
              <w:t>юрты.</w:t>
            </w:r>
            <w:r>
              <w:rPr>
                <w:spacing w:val="61"/>
                <w:sz w:val="28"/>
              </w:rPr>
              <w:t xml:space="preserve"> </w:t>
            </w:r>
            <w:r>
              <w:rPr>
                <w:sz w:val="28"/>
              </w:rPr>
              <w:t>Приобретите умения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находить</w:t>
            </w:r>
          </w:p>
        </w:tc>
      </w:tr>
      <w:tr w:rsidR="009D619E" w:rsidTr="009D619E">
        <w:trPr>
          <w:trHeight w:val="9391"/>
        </w:trPr>
        <w:tc>
          <w:tcPr>
            <w:tcW w:w="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1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4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spacing w:line="259" w:lineRule="auto"/>
              <w:ind w:left="117" w:right="414"/>
              <w:rPr>
                <w:sz w:val="28"/>
              </w:rPr>
            </w:pPr>
            <w:r>
              <w:rPr>
                <w:i/>
                <w:sz w:val="28"/>
              </w:rPr>
              <w:t>Модуль «Азбука цифровой графики»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Моделирование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конструкции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видов традиционных жилищ разных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народов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(например,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юрта,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каркасный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дом, в том числе с учётом местных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традиций).</w:t>
            </w: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ind w:left="1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«Живопись»</w:t>
            </w:r>
          </w:p>
          <w:p w:rsidR="009D619E" w:rsidRDefault="009D619E" w:rsidP="00AC071A">
            <w:pPr>
              <w:pStyle w:val="TableParagraph"/>
              <w:spacing w:before="23"/>
              <w:ind w:left="117"/>
              <w:rPr>
                <w:sz w:val="28"/>
              </w:rPr>
            </w:pPr>
            <w:r>
              <w:rPr>
                <w:sz w:val="28"/>
              </w:rPr>
              <w:t>Красота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природы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</w:p>
          <w:p w:rsidR="009D619E" w:rsidRDefault="009D619E" w:rsidP="00AC071A">
            <w:pPr>
              <w:pStyle w:val="TableParagraph"/>
              <w:spacing w:before="24" w:line="259" w:lineRule="auto"/>
              <w:ind w:left="117" w:right="548"/>
              <w:rPr>
                <w:i/>
                <w:sz w:val="28"/>
              </w:rPr>
            </w:pPr>
            <w:r>
              <w:rPr>
                <w:sz w:val="28"/>
              </w:rPr>
              <w:t>климатических зон, создание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пейзажных композиций (горный,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степной,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среднерусский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ландшафт).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Модуль</w:t>
            </w:r>
            <w:r>
              <w:rPr>
                <w:i/>
                <w:spacing w:val="2"/>
                <w:sz w:val="28"/>
              </w:rPr>
              <w:t xml:space="preserve"> </w:t>
            </w:r>
            <w:r>
              <w:rPr>
                <w:i/>
                <w:sz w:val="28"/>
              </w:rPr>
              <w:t>«Архитектура»</w:t>
            </w:r>
          </w:p>
          <w:p w:rsidR="009D619E" w:rsidRDefault="009D619E" w:rsidP="00AC071A">
            <w:pPr>
              <w:pStyle w:val="TableParagraph"/>
              <w:spacing w:line="261" w:lineRule="auto"/>
              <w:ind w:left="117" w:right="221"/>
              <w:rPr>
                <w:sz w:val="28"/>
              </w:rPr>
            </w:pPr>
            <w:r>
              <w:rPr>
                <w:sz w:val="28"/>
              </w:rPr>
              <w:t>Конструкция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традиционных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народных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жилищ, их связь с окружающей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природой: дома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дерева,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глины,</w:t>
            </w:r>
          </w:p>
          <w:p w:rsidR="009D619E" w:rsidRDefault="009D619E" w:rsidP="00AC071A">
            <w:pPr>
              <w:pStyle w:val="TableParagraph"/>
              <w:spacing w:line="261" w:lineRule="auto"/>
              <w:ind w:left="117" w:right="1160"/>
              <w:rPr>
                <w:sz w:val="28"/>
              </w:rPr>
            </w:pPr>
            <w:r>
              <w:rPr>
                <w:sz w:val="28"/>
              </w:rPr>
              <w:t>камня; юрта и её устройство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(каркасный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дом);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изображение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традиционных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жилищ.</w:t>
            </w:r>
          </w:p>
          <w:p w:rsidR="009D619E" w:rsidRDefault="009D619E" w:rsidP="00AC071A">
            <w:pPr>
              <w:pStyle w:val="TableParagraph"/>
              <w:spacing w:before="7"/>
              <w:rPr>
                <w:b/>
                <w:sz w:val="28"/>
              </w:rPr>
            </w:pPr>
          </w:p>
          <w:p w:rsidR="009D619E" w:rsidRDefault="009D619E" w:rsidP="00AC071A">
            <w:pPr>
              <w:pStyle w:val="TableParagraph"/>
              <w:ind w:left="1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«Архитектура»</w:t>
            </w:r>
          </w:p>
          <w:p w:rsidR="009D619E" w:rsidRDefault="009D619E" w:rsidP="00AC071A">
            <w:pPr>
              <w:pStyle w:val="TableParagraph"/>
              <w:spacing w:before="24"/>
              <w:ind w:left="117"/>
              <w:rPr>
                <w:sz w:val="28"/>
              </w:rPr>
            </w:pPr>
            <w:r>
              <w:rPr>
                <w:sz w:val="28"/>
              </w:rPr>
              <w:t>Традиции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архитектурной</w:t>
            </w:r>
          </w:p>
          <w:p w:rsidR="009D619E" w:rsidRDefault="009D619E" w:rsidP="00AC071A">
            <w:pPr>
              <w:pStyle w:val="TableParagraph"/>
              <w:spacing w:before="31" w:line="256" w:lineRule="auto"/>
              <w:ind w:left="117" w:right="907"/>
              <w:rPr>
                <w:sz w:val="28"/>
              </w:rPr>
            </w:pPr>
            <w:r>
              <w:rPr>
                <w:sz w:val="28"/>
              </w:rPr>
              <w:t>конструкции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храмовых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построек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народов.</w:t>
            </w:r>
          </w:p>
          <w:p w:rsidR="009D619E" w:rsidRDefault="009D619E" w:rsidP="00AC071A">
            <w:pPr>
              <w:pStyle w:val="TableParagraph"/>
              <w:spacing w:before="3" w:line="256" w:lineRule="auto"/>
              <w:ind w:left="117" w:right="2018"/>
              <w:rPr>
                <w:sz w:val="28"/>
              </w:rPr>
            </w:pPr>
            <w:r>
              <w:rPr>
                <w:sz w:val="28"/>
              </w:rPr>
              <w:t>Изображение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типичной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конструкции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зданий:</w:t>
            </w:r>
          </w:p>
          <w:p w:rsidR="009D619E" w:rsidRDefault="009D619E" w:rsidP="00AC071A">
            <w:pPr>
              <w:pStyle w:val="TableParagraph"/>
              <w:spacing w:before="9"/>
              <w:ind w:left="117"/>
              <w:rPr>
                <w:sz w:val="28"/>
              </w:rPr>
            </w:pPr>
            <w:r>
              <w:rPr>
                <w:sz w:val="28"/>
              </w:rPr>
              <w:t>древнегреческий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храм,</w:t>
            </w:r>
          </w:p>
        </w:tc>
        <w:tc>
          <w:tcPr>
            <w:tcW w:w="4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spacing w:line="256" w:lineRule="auto"/>
              <w:ind w:left="117" w:right="309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поисковой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системе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разнообразные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модели юрты,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её</w:t>
            </w:r>
            <w:r>
              <w:rPr>
                <w:spacing w:val="5"/>
                <w:sz w:val="28"/>
              </w:rPr>
              <w:t xml:space="preserve"> </w:t>
            </w:r>
            <w:r>
              <w:rPr>
                <w:sz w:val="28"/>
              </w:rPr>
              <w:t>украшения,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внешний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внутренний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вид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юрты.</w:t>
            </w: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spacing w:before="6"/>
              <w:rPr>
                <w:b/>
                <w:sz w:val="31"/>
              </w:rPr>
            </w:pPr>
          </w:p>
          <w:p w:rsidR="009D619E" w:rsidRDefault="009D619E" w:rsidP="00AC071A">
            <w:pPr>
              <w:pStyle w:val="TableParagraph"/>
              <w:spacing w:line="259" w:lineRule="auto"/>
              <w:ind w:left="117" w:right="806"/>
              <w:rPr>
                <w:sz w:val="28"/>
              </w:rPr>
            </w:pPr>
            <w:r>
              <w:rPr>
                <w:sz w:val="28"/>
              </w:rPr>
              <w:t>Выполнение живописных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изображений пейзажей разных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климатических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зон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(пейзаж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гор,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пейзаж степной или пустынной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зоны).</w:t>
            </w:r>
          </w:p>
          <w:p w:rsidR="009D619E" w:rsidRDefault="009D619E" w:rsidP="00AC071A">
            <w:pPr>
              <w:pStyle w:val="TableParagraph"/>
              <w:spacing w:line="320" w:lineRule="exact"/>
              <w:ind w:left="117"/>
              <w:rPr>
                <w:sz w:val="28"/>
              </w:rPr>
            </w:pPr>
            <w:r>
              <w:rPr>
                <w:sz w:val="28"/>
              </w:rPr>
              <w:t>Получение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представлений</w:t>
            </w:r>
          </w:p>
          <w:p w:rsidR="009D619E" w:rsidRDefault="009D619E" w:rsidP="00AC071A">
            <w:pPr>
              <w:pStyle w:val="TableParagraph"/>
              <w:spacing w:before="24" w:line="256" w:lineRule="auto"/>
              <w:ind w:left="117" w:right="160"/>
              <w:rPr>
                <w:sz w:val="28"/>
              </w:rPr>
            </w:pPr>
            <w:r>
              <w:rPr>
                <w:sz w:val="28"/>
              </w:rPr>
              <w:t>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конструкции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традиционных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жилищ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у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народов,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об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связи</w:t>
            </w:r>
          </w:p>
          <w:p w:rsidR="009D619E" w:rsidRDefault="009D619E" w:rsidP="00AC071A">
            <w:pPr>
              <w:pStyle w:val="TableParagraph"/>
              <w:spacing w:before="10"/>
              <w:ind w:left="117"/>
              <w:rPr>
                <w:sz w:val="28"/>
              </w:rPr>
            </w:pP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окружающей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природой.</w:t>
            </w: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3"/>
              </w:rPr>
            </w:pPr>
          </w:p>
          <w:p w:rsidR="009D619E" w:rsidRDefault="009D619E" w:rsidP="00AC071A">
            <w:pPr>
              <w:pStyle w:val="TableParagraph"/>
              <w:ind w:left="117"/>
              <w:rPr>
                <w:sz w:val="28"/>
              </w:rPr>
            </w:pPr>
            <w:r>
              <w:rPr>
                <w:sz w:val="28"/>
              </w:rPr>
              <w:t>Получение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представление</w:t>
            </w:r>
          </w:p>
          <w:p w:rsidR="009D619E" w:rsidRDefault="009D619E" w:rsidP="00AC071A">
            <w:pPr>
              <w:pStyle w:val="TableParagraph"/>
              <w:spacing w:before="23" w:line="259" w:lineRule="auto"/>
              <w:ind w:left="117" w:right="269"/>
              <w:rPr>
                <w:sz w:val="28"/>
              </w:rPr>
            </w:pPr>
            <w:r>
              <w:rPr>
                <w:sz w:val="28"/>
              </w:rPr>
              <w:t>об основных характерных чертах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храмовых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сооружений,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характерных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для разных культур: готический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(романский) собор в европейских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городах,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буддийская пагода,</w:t>
            </w:r>
          </w:p>
          <w:p w:rsidR="009D619E" w:rsidRDefault="009D619E" w:rsidP="00AC071A">
            <w:pPr>
              <w:pStyle w:val="TableParagraph"/>
              <w:spacing w:before="5"/>
              <w:ind w:left="117"/>
              <w:rPr>
                <w:sz w:val="28"/>
              </w:rPr>
            </w:pPr>
            <w:r>
              <w:rPr>
                <w:sz w:val="28"/>
              </w:rPr>
              <w:t>мусульманская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мечеть,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уметь</w:t>
            </w:r>
          </w:p>
        </w:tc>
      </w:tr>
      <w:tr w:rsidR="009D619E" w:rsidTr="009D619E">
        <w:trPr>
          <w:trHeight w:val="9391"/>
        </w:trPr>
        <w:tc>
          <w:tcPr>
            <w:tcW w:w="699" w:type="dxa"/>
            <w:tcBorders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1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4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spacing w:line="256" w:lineRule="auto"/>
              <w:ind w:left="117" w:right="799"/>
              <w:rPr>
                <w:sz w:val="28"/>
              </w:rPr>
            </w:pPr>
            <w:r>
              <w:rPr>
                <w:sz w:val="28"/>
              </w:rPr>
              <w:t>готический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романский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собор,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мечеть,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пагода.</w:t>
            </w: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spacing w:before="6"/>
              <w:rPr>
                <w:b/>
                <w:sz w:val="31"/>
              </w:rPr>
            </w:pPr>
          </w:p>
          <w:p w:rsidR="009D619E" w:rsidRDefault="009D619E" w:rsidP="00AC071A">
            <w:pPr>
              <w:pStyle w:val="TableParagraph"/>
              <w:ind w:left="1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«Графика»</w:t>
            </w:r>
          </w:p>
          <w:p w:rsidR="009D619E" w:rsidRDefault="009D619E" w:rsidP="00AC071A">
            <w:pPr>
              <w:pStyle w:val="TableParagraph"/>
              <w:spacing w:before="23" w:line="259" w:lineRule="auto"/>
              <w:ind w:left="117" w:right="245"/>
              <w:rPr>
                <w:sz w:val="28"/>
              </w:rPr>
            </w:pPr>
            <w:r>
              <w:rPr>
                <w:sz w:val="28"/>
              </w:rPr>
              <w:t>Рисунок фигуры человека: основные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пропорции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взаимоотношение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частей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фигуры, передача движения фигуры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плоскости листа: бег,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ходьба,</w:t>
            </w:r>
          </w:p>
          <w:p w:rsidR="009D619E" w:rsidRDefault="009D619E" w:rsidP="00AC071A">
            <w:pPr>
              <w:pStyle w:val="TableParagraph"/>
              <w:spacing w:line="322" w:lineRule="exact"/>
              <w:ind w:left="117"/>
              <w:rPr>
                <w:sz w:val="28"/>
              </w:rPr>
            </w:pPr>
            <w:r>
              <w:rPr>
                <w:sz w:val="28"/>
              </w:rPr>
              <w:t>сидящая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стоящая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фигуры.</w:t>
            </w:r>
          </w:p>
          <w:p w:rsidR="009D619E" w:rsidRDefault="009D619E" w:rsidP="00AC071A">
            <w:pPr>
              <w:pStyle w:val="TableParagraph"/>
              <w:spacing w:before="24"/>
              <w:ind w:left="1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«Азбука</w:t>
            </w:r>
            <w:r>
              <w:rPr>
                <w:i/>
                <w:spacing w:val="-5"/>
                <w:sz w:val="28"/>
              </w:rPr>
              <w:t xml:space="preserve"> </w:t>
            </w:r>
            <w:r>
              <w:rPr>
                <w:i/>
                <w:sz w:val="28"/>
              </w:rPr>
              <w:t>цифровой графики»</w:t>
            </w:r>
          </w:p>
          <w:p w:rsidR="009D619E" w:rsidRDefault="009D619E" w:rsidP="00AC071A">
            <w:pPr>
              <w:pStyle w:val="TableParagraph"/>
              <w:spacing w:before="24"/>
              <w:ind w:left="117"/>
              <w:rPr>
                <w:sz w:val="28"/>
              </w:rPr>
            </w:pPr>
            <w:r>
              <w:rPr>
                <w:sz w:val="28"/>
              </w:rPr>
              <w:t>Построение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графическом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редакторе</w:t>
            </w:r>
          </w:p>
          <w:p w:rsidR="009D619E" w:rsidRDefault="009D619E" w:rsidP="00AC071A">
            <w:pPr>
              <w:pStyle w:val="TableParagraph"/>
              <w:spacing w:before="31" w:line="259" w:lineRule="auto"/>
              <w:ind w:left="117" w:right="117" w:firstLine="72"/>
              <w:rPr>
                <w:sz w:val="28"/>
              </w:rPr>
            </w:pPr>
            <w:r>
              <w:rPr>
                <w:sz w:val="28"/>
              </w:rPr>
              <w:t>с помощью геометрических фигур или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линейной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основе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пропорций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фигуры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человека, изображение различных фаз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движения.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Создание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анимации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схематического движения человека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(при соответствующих технических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условиях).</w:t>
            </w:r>
          </w:p>
          <w:p w:rsidR="009D619E" w:rsidRDefault="009D619E" w:rsidP="00AC071A">
            <w:pPr>
              <w:pStyle w:val="TableParagraph"/>
              <w:spacing w:before="1" w:line="256" w:lineRule="auto"/>
              <w:ind w:left="117" w:right="807"/>
              <w:rPr>
                <w:sz w:val="28"/>
              </w:rPr>
            </w:pPr>
            <w:r>
              <w:rPr>
                <w:sz w:val="28"/>
              </w:rPr>
              <w:t>Анимация простого движения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нарисованной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фигурки: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загрузить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две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фазы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движения фигурки</w:t>
            </w:r>
          </w:p>
          <w:p w:rsidR="009D619E" w:rsidRDefault="009D619E" w:rsidP="00AC071A">
            <w:pPr>
              <w:pStyle w:val="TableParagraph"/>
              <w:spacing w:before="4"/>
              <w:ind w:left="117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виртуальный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редактор</w:t>
            </w:r>
          </w:p>
          <w:p w:rsidR="009D619E" w:rsidRDefault="009D619E" w:rsidP="00AC071A">
            <w:pPr>
              <w:pStyle w:val="TableParagraph"/>
              <w:spacing w:before="31"/>
              <w:ind w:left="117"/>
              <w:rPr>
                <w:sz w:val="28"/>
              </w:rPr>
            </w:pPr>
            <w:r>
              <w:rPr>
                <w:sz w:val="28"/>
              </w:rPr>
              <w:t>GIF-анимации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сохранить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простое</w:t>
            </w:r>
          </w:p>
        </w:tc>
        <w:tc>
          <w:tcPr>
            <w:tcW w:w="4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spacing w:line="318" w:lineRule="exact"/>
              <w:ind w:left="117"/>
              <w:jc w:val="both"/>
              <w:rPr>
                <w:sz w:val="28"/>
              </w:rPr>
            </w:pPr>
            <w:r>
              <w:rPr>
                <w:sz w:val="28"/>
              </w:rPr>
              <w:t>изображать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их.</w:t>
            </w:r>
          </w:p>
          <w:p w:rsidR="009D619E" w:rsidRDefault="009D619E" w:rsidP="00AC071A">
            <w:pPr>
              <w:pStyle w:val="TableParagraph"/>
              <w:spacing w:before="23" w:line="256" w:lineRule="auto"/>
              <w:ind w:left="117" w:right="217"/>
              <w:jc w:val="both"/>
              <w:rPr>
                <w:sz w:val="28"/>
              </w:rPr>
            </w:pPr>
            <w:r>
              <w:rPr>
                <w:sz w:val="28"/>
              </w:rPr>
              <w:t>Изображение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типичной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конструкции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зданий: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мечеть,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пагода.</w:t>
            </w:r>
          </w:p>
          <w:p w:rsidR="009D619E" w:rsidRDefault="009D619E" w:rsidP="00AC071A">
            <w:pPr>
              <w:pStyle w:val="TableParagraph"/>
              <w:spacing w:before="10" w:line="256" w:lineRule="auto"/>
              <w:ind w:left="117" w:right="1370"/>
              <w:jc w:val="both"/>
              <w:rPr>
                <w:sz w:val="28"/>
              </w:rPr>
            </w:pPr>
            <w:r>
              <w:rPr>
                <w:sz w:val="28"/>
              </w:rPr>
              <w:t>Определение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особенностей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архитектурного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устройства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мусульманских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мечетей.</w:t>
            </w:r>
          </w:p>
          <w:p w:rsidR="009D619E" w:rsidRDefault="009D619E" w:rsidP="00AC071A">
            <w:pPr>
              <w:pStyle w:val="TableParagraph"/>
              <w:spacing w:before="1"/>
              <w:rPr>
                <w:b/>
                <w:sz w:val="31"/>
              </w:rPr>
            </w:pPr>
          </w:p>
          <w:p w:rsidR="009D619E" w:rsidRDefault="009D619E" w:rsidP="00AC071A">
            <w:pPr>
              <w:pStyle w:val="TableParagraph"/>
              <w:spacing w:line="256" w:lineRule="auto"/>
              <w:ind w:left="117" w:right="494"/>
              <w:rPr>
                <w:sz w:val="28"/>
              </w:rPr>
            </w:pPr>
            <w:r>
              <w:rPr>
                <w:sz w:val="28"/>
              </w:rPr>
              <w:t>Построение пропорций фигуры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человека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графическом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редакторе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 помощью геометрических фигур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или 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линейной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основе;</w:t>
            </w:r>
          </w:p>
          <w:p w:rsidR="009D619E" w:rsidRDefault="009D619E" w:rsidP="00AC071A">
            <w:pPr>
              <w:pStyle w:val="TableParagraph"/>
              <w:spacing w:before="12" w:line="256" w:lineRule="auto"/>
              <w:ind w:left="117" w:right="826"/>
              <w:rPr>
                <w:sz w:val="28"/>
              </w:rPr>
            </w:pPr>
            <w:r>
              <w:rPr>
                <w:sz w:val="28"/>
              </w:rPr>
              <w:t>изображение различных фаз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движения,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двигая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части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фигуры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(при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соответствующих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технических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условиях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создать</w:t>
            </w:r>
          </w:p>
          <w:p w:rsidR="009D619E" w:rsidRDefault="009D619E" w:rsidP="00AC071A">
            <w:pPr>
              <w:pStyle w:val="TableParagraph"/>
              <w:spacing w:before="13" w:line="256" w:lineRule="auto"/>
              <w:ind w:left="117" w:right="211"/>
              <w:rPr>
                <w:sz w:val="28"/>
              </w:rPr>
            </w:pPr>
            <w:r>
              <w:rPr>
                <w:sz w:val="28"/>
              </w:rPr>
              <w:t>анимацию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схематического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движения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человека).</w:t>
            </w:r>
          </w:p>
          <w:p w:rsidR="009D619E" w:rsidRDefault="009D619E" w:rsidP="00AC071A">
            <w:pPr>
              <w:pStyle w:val="TableParagraph"/>
              <w:spacing w:before="2" w:line="261" w:lineRule="auto"/>
              <w:ind w:left="117" w:right="1160"/>
              <w:rPr>
                <w:sz w:val="28"/>
              </w:rPr>
            </w:pPr>
            <w:r>
              <w:rPr>
                <w:sz w:val="28"/>
              </w:rPr>
              <w:t>Исследование и выполнение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зарисовок особенностей,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характерных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орнаментов</w:t>
            </w:r>
          </w:p>
          <w:p w:rsidR="009D619E" w:rsidRDefault="009D619E" w:rsidP="00AC071A">
            <w:pPr>
              <w:pStyle w:val="TableParagraph"/>
              <w:spacing w:line="259" w:lineRule="auto"/>
              <w:ind w:left="117" w:right="531"/>
              <w:rPr>
                <w:sz w:val="28"/>
              </w:rPr>
            </w:pPr>
            <w:r>
              <w:rPr>
                <w:sz w:val="28"/>
              </w:rPr>
              <w:t>разных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народов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исторических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эпох (особенности символов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стилизованных мотивов),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приобретение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умения</w:t>
            </w:r>
          </w:p>
          <w:p w:rsidR="009D619E" w:rsidRDefault="009D619E" w:rsidP="00AC071A">
            <w:pPr>
              <w:pStyle w:val="TableParagraph"/>
              <w:spacing w:line="256" w:lineRule="auto"/>
              <w:ind w:left="117" w:right="1029"/>
              <w:rPr>
                <w:sz w:val="28"/>
              </w:rPr>
            </w:pPr>
            <w:r>
              <w:rPr>
                <w:sz w:val="28"/>
              </w:rPr>
              <w:t>показать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рисунках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традиции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использования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орнаментов</w:t>
            </w:r>
          </w:p>
          <w:p w:rsidR="009D619E" w:rsidRDefault="009D619E" w:rsidP="00AC071A">
            <w:pPr>
              <w:pStyle w:val="TableParagraph"/>
              <w:spacing w:before="1"/>
              <w:ind w:left="117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архитектуре,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одежде,</w:t>
            </w:r>
          </w:p>
        </w:tc>
      </w:tr>
      <w:tr w:rsidR="009D619E" w:rsidRPr="001123C8" w:rsidTr="009D619E">
        <w:trPr>
          <w:trHeight w:val="9391"/>
        </w:trPr>
        <w:tc>
          <w:tcPr>
            <w:tcW w:w="699" w:type="dxa"/>
            <w:tcBorders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1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4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spacing w:line="256" w:lineRule="auto"/>
              <w:ind w:left="117" w:right="882"/>
              <w:rPr>
                <w:sz w:val="28"/>
              </w:rPr>
            </w:pPr>
            <w:r>
              <w:rPr>
                <w:sz w:val="28"/>
              </w:rPr>
              <w:t>повторяющееся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движение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своего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рисунка.</w:t>
            </w:r>
          </w:p>
          <w:p w:rsidR="009D619E" w:rsidRDefault="009D619E" w:rsidP="00AC071A">
            <w:pPr>
              <w:pStyle w:val="TableParagraph"/>
              <w:spacing w:before="6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spacing w:before="1"/>
              <w:ind w:left="1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«Живопись»</w:t>
            </w:r>
          </w:p>
          <w:p w:rsidR="009D619E" w:rsidRDefault="009D619E" w:rsidP="00AC071A">
            <w:pPr>
              <w:pStyle w:val="TableParagraph"/>
              <w:spacing w:before="24"/>
              <w:ind w:left="117"/>
              <w:rPr>
                <w:sz w:val="28"/>
              </w:rPr>
            </w:pPr>
            <w:r>
              <w:rPr>
                <w:sz w:val="28"/>
              </w:rPr>
              <w:t>Тематические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многофигурные</w:t>
            </w:r>
          </w:p>
          <w:p w:rsidR="009D619E" w:rsidRDefault="009D619E" w:rsidP="00AC071A">
            <w:pPr>
              <w:pStyle w:val="TableParagraph"/>
              <w:spacing w:before="23" w:line="259" w:lineRule="auto"/>
              <w:ind w:left="117" w:right="198"/>
              <w:rPr>
                <w:sz w:val="28"/>
              </w:rPr>
            </w:pPr>
            <w:r>
              <w:rPr>
                <w:sz w:val="28"/>
              </w:rPr>
              <w:t>композиции: коллективно созданные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панно-аппликации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индивидуальных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рисунков</w:t>
            </w:r>
            <w:r>
              <w:rPr>
                <w:spacing w:val="1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6"/>
                <w:sz w:val="28"/>
              </w:rPr>
              <w:t xml:space="preserve"> </w:t>
            </w:r>
            <w:r>
              <w:rPr>
                <w:sz w:val="28"/>
              </w:rPr>
              <w:t>вырезанных</w:t>
            </w:r>
            <w:r>
              <w:rPr>
                <w:spacing w:val="11"/>
                <w:sz w:val="28"/>
              </w:rPr>
              <w:t xml:space="preserve"> </w:t>
            </w:r>
            <w:r>
              <w:rPr>
                <w:sz w:val="28"/>
              </w:rPr>
              <w:t>персонажей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 темы праздников народов мира или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 качестве иллюстраций к сказкам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легендам.</w:t>
            </w:r>
          </w:p>
          <w:p w:rsidR="009D619E" w:rsidRDefault="009D619E" w:rsidP="00AC071A">
            <w:pPr>
              <w:pStyle w:val="TableParagraph"/>
              <w:spacing w:before="3" w:line="256" w:lineRule="auto"/>
              <w:ind w:left="117" w:right="609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«Восприятие произведений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9D619E" w:rsidRDefault="009D619E" w:rsidP="00AC071A">
            <w:pPr>
              <w:pStyle w:val="TableParagraph"/>
              <w:spacing w:before="3" w:line="259" w:lineRule="auto"/>
              <w:ind w:left="117" w:right="650"/>
              <w:rPr>
                <w:sz w:val="28"/>
              </w:rPr>
            </w:pPr>
            <w:r>
              <w:rPr>
                <w:sz w:val="28"/>
              </w:rPr>
              <w:t>Представления об архитектурных,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декоративных и изобразительных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произведениях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культуре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Древней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Греции, других культур Древнего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мира. Архитектурные памятники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Западной Европы Средних веков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эпохи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Возрождения.</w:t>
            </w:r>
          </w:p>
        </w:tc>
        <w:tc>
          <w:tcPr>
            <w:tcW w:w="4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spacing w:line="318" w:lineRule="exact"/>
              <w:ind w:left="117"/>
              <w:rPr>
                <w:sz w:val="28"/>
              </w:rPr>
            </w:pPr>
            <w:r>
              <w:rPr>
                <w:sz w:val="28"/>
              </w:rPr>
              <w:t>оформлении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предметов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быта</w:t>
            </w:r>
          </w:p>
          <w:p w:rsidR="009D619E" w:rsidRDefault="009D619E" w:rsidP="00AC071A">
            <w:pPr>
              <w:pStyle w:val="TableParagraph"/>
              <w:spacing w:before="23"/>
              <w:ind w:left="117"/>
              <w:rPr>
                <w:sz w:val="28"/>
              </w:rPr>
            </w:pPr>
            <w:r>
              <w:rPr>
                <w:sz w:val="28"/>
              </w:rPr>
              <w:t>у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народов, 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разные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эпохи.</w:t>
            </w:r>
          </w:p>
          <w:p w:rsidR="009D619E" w:rsidRDefault="009D619E" w:rsidP="00AC071A">
            <w:pPr>
              <w:pStyle w:val="TableParagraph"/>
              <w:spacing w:before="9"/>
              <w:rPr>
                <w:b/>
                <w:sz w:val="32"/>
              </w:rPr>
            </w:pPr>
          </w:p>
          <w:p w:rsidR="009D619E" w:rsidRDefault="009D619E" w:rsidP="00AC071A">
            <w:pPr>
              <w:pStyle w:val="TableParagraph"/>
              <w:ind w:left="117"/>
              <w:rPr>
                <w:sz w:val="28"/>
              </w:rPr>
            </w:pPr>
            <w:r>
              <w:rPr>
                <w:sz w:val="28"/>
              </w:rPr>
              <w:t>Формирование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представлений</w:t>
            </w:r>
          </w:p>
          <w:p w:rsidR="009D619E" w:rsidRDefault="009D619E" w:rsidP="00AC071A">
            <w:pPr>
              <w:pStyle w:val="TableParagraph"/>
              <w:spacing w:before="24" w:line="256" w:lineRule="auto"/>
              <w:ind w:left="117" w:right="425"/>
              <w:rPr>
                <w:sz w:val="28"/>
              </w:rPr>
            </w:pPr>
            <w:r>
              <w:rPr>
                <w:sz w:val="28"/>
              </w:rPr>
              <w:t>об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архитектурных,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декоративных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изобразительных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произведениях</w:t>
            </w:r>
          </w:p>
          <w:p w:rsidR="009D619E" w:rsidRDefault="009D619E" w:rsidP="00AC071A">
            <w:pPr>
              <w:pStyle w:val="TableParagraph"/>
              <w:spacing w:before="3" w:line="259" w:lineRule="auto"/>
              <w:ind w:left="117" w:right="380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культуре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Древней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Греции,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других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культурах Древнего мира, в том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числе Древнего Востока, умение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обсуждать эти произведения.</w:t>
            </w:r>
          </w:p>
          <w:p w:rsidR="009D619E" w:rsidRDefault="009D619E" w:rsidP="00AC071A">
            <w:pPr>
              <w:pStyle w:val="TableParagraph"/>
              <w:spacing w:line="261" w:lineRule="auto"/>
              <w:ind w:left="117" w:right="1427"/>
              <w:rPr>
                <w:sz w:val="28"/>
              </w:rPr>
            </w:pPr>
            <w:r>
              <w:rPr>
                <w:sz w:val="28"/>
              </w:rPr>
              <w:t>Знакомство с основными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конструктивными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чертами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древнегреческого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храма,</w:t>
            </w:r>
          </w:p>
          <w:p w:rsidR="009D619E" w:rsidRDefault="009D619E" w:rsidP="00AC071A">
            <w:pPr>
              <w:pStyle w:val="TableParagraph"/>
              <w:spacing w:line="261" w:lineRule="auto"/>
              <w:ind w:left="117" w:right="143"/>
              <w:rPr>
                <w:sz w:val="28"/>
              </w:rPr>
            </w:pPr>
            <w:r>
              <w:rPr>
                <w:sz w:val="28"/>
              </w:rPr>
              <w:t>приобретение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умения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изобразить,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формирование общего, целостного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образного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представления</w:t>
            </w:r>
          </w:p>
          <w:p w:rsidR="009D619E" w:rsidRDefault="009D619E" w:rsidP="00AC071A">
            <w:pPr>
              <w:pStyle w:val="TableParagraph"/>
              <w:spacing w:line="259" w:lineRule="auto"/>
              <w:ind w:left="117" w:right="1117"/>
              <w:rPr>
                <w:sz w:val="28"/>
              </w:rPr>
            </w:pPr>
            <w:r>
              <w:rPr>
                <w:sz w:val="28"/>
              </w:rPr>
              <w:t>о древнегреческой культуре.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Создание тематических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многофигурных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композиций: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коллективно созданных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панно-аппликаций</w:t>
            </w:r>
          </w:p>
          <w:p w:rsidR="009D619E" w:rsidRDefault="009D619E" w:rsidP="00AC071A">
            <w:pPr>
              <w:pStyle w:val="TableParagraph"/>
              <w:spacing w:line="261" w:lineRule="auto"/>
              <w:ind w:left="117" w:right="675"/>
              <w:rPr>
                <w:sz w:val="28"/>
              </w:rPr>
            </w:pPr>
            <w:r>
              <w:rPr>
                <w:sz w:val="28"/>
              </w:rPr>
              <w:t>из индивидуальных рисунков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вырезанных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персонажей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темы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праздников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народов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мира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</w:p>
          <w:p w:rsidR="009D619E" w:rsidRDefault="009D619E" w:rsidP="00AC071A">
            <w:pPr>
              <w:pStyle w:val="TableParagraph"/>
              <w:spacing w:line="256" w:lineRule="auto"/>
              <w:ind w:left="117" w:right="306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качестве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иллюстраций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сказкам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легендам.</w:t>
            </w:r>
          </w:p>
        </w:tc>
      </w:tr>
      <w:tr w:rsidR="009D619E" w:rsidTr="009D619E">
        <w:trPr>
          <w:trHeight w:val="9391"/>
        </w:trPr>
        <w:tc>
          <w:tcPr>
            <w:tcW w:w="699" w:type="dxa"/>
            <w:tcBorders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1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4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spacing w:line="318" w:lineRule="exact"/>
              <w:ind w:left="1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1"/>
                <w:sz w:val="28"/>
              </w:rPr>
              <w:t xml:space="preserve"> </w:t>
            </w:r>
            <w:r>
              <w:rPr>
                <w:i/>
                <w:sz w:val="28"/>
              </w:rPr>
              <w:t>«Архитектура»</w:t>
            </w:r>
          </w:p>
          <w:p w:rsidR="009D619E" w:rsidRDefault="009D619E" w:rsidP="00AC071A">
            <w:pPr>
              <w:pStyle w:val="TableParagraph"/>
              <w:spacing w:before="23" w:line="259" w:lineRule="auto"/>
              <w:ind w:left="117" w:right="417"/>
              <w:rPr>
                <w:sz w:val="28"/>
              </w:rPr>
            </w:pPr>
            <w:r>
              <w:rPr>
                <w:sz w:val="28"/>
              </w:rPr>
              <w:t>Изображение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типичной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конструкции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зданий: древнегреческий храм,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готический или романский собор,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мечеть,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пагода.</w:t>
            </w:r>
          </w:p>
          <w:p w:rsidR="009D619E" w:rsidRDefault="009D619E" w:rsidP="00AC071A">
            <w:pPr>
              <w:pStyle w:val="TableParagraph"/>
              <w:spacing w:line="256" w:lineRule="auto"/>
              <w:ind w:left="117" w:right="216"/>
              <w:rPr>
                <w:sz w:val="28"/>
              </w:rPr>
            </w:pPr>
            <w:r>
              <w:rPr>
                <w:sz w:val="28"/>
              </w:rPr>
              <w:t>Традиции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архитектурной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конструкции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храмовых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построек</w:t>
            </w:r>
            <w:r>
              <w:rPr>
                <w:spacing w:val="5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народов.</w:t>
            </w:r>
          </w:p>
          <w:p w:rsidR="009D619E" w:rsidRDefault="009D619E" w:rsidP="00AC071A">
            <w:pPr>
              <w:pStyle w:val="TableParagraph"/>
              <w:spacing w:before="10" w:line="256" w:lineRule="auto"/>
              <w:ind w:left="117" w:right="623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«Восприятие</w:t>
            </w:r>
            <w:r>
              <w:rPr>
                <w:i/>
                <w:spacing w:val="-12"/>
                <w:sz w:val="28"/>
              </w:rPr>
              <w:t xml:space="preserve"> </w:t>
            </w:r>
            <w:r>
              <w:rPr>
                <w:i/>
                <w:sz w:val="28"/>
              </w:rPr>
              <w:t>произведений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9D619E" w:rsidRDefault="009D619E" w:rsidP="00AC071A">
            <w:pPr>
              <w:pStyle w:val="TableParagraph"/>
              <w:spacing w:before="2" w:line="259" w:lineRule="auto"/>
              <w:ind w:left="117" w:right="650"/>
              <w:rPr>
                <w:sz w:val="28"/>
              </w:rPr>
            </w:pPr>
            <w:r>
              <w:rPr>
                <w:sz w:val="28"/>
              </w:rPr>
              <w:t>Представления об архитектурных,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декоративных и изобразительных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произведениях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культуре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Древней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Греции, других культур Древнего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мира. Архитектурные памятники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Западной Европы Средних веков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эпохи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Возрождения.</w:t>
            </w:r>
          </w:p>
          <w:p w:rsidR="009D619E" w:rsidRDefault="009D619E" w:rsidP="00AC071A">
            <w:pPr>
              <w:pStyle w:val="TableParagraph"/>
              <w:spacing w:before="1"/>
              <w:ind w:left="1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«Графика»</w:t>
            </w:r>
          </w:p>
          <w:p w:rsidR="009D619E" w:rsidRDefault="009D619E" w:rsidP="00AC071A">
            <w:pPr>
              <w:pStyle w:val="TableParagraph"/>
              <w:spacing w:before="24" w:line="259" w:lineRule="auto"/>
              <w:ind w:left="117" w:right="492"/>
              <w:rPr>
                <w:sz w:val="28"/>
              </w:rPr>
            </w:pPr>
            <w:r>
              <w:rPr>
                <w:sz w:val="28"/>
              </w:rPr>
              <w:t>Изображение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города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тематическая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графическая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композиция;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использование карандаша, мелков,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фломастеров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(смешанная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техника).</w:t>
            </w:r>
          </w:p>
          <w:p w:rsidR="009D619E" w:rsidRDefault="009D619E" w:rsidP="00AC071A">
            <w:pPr>
              <w:pStyle w:val="TableParagraph"/>
              <w:spacing w:before="8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spacing w:line="256" w:lineRule="auto"/>
              <w:ind w:left="117" w:right="475"/>
              <w:rPr>
                <w:sz w:val="28"/>
              </w:rPr>
            </w:pPr>
            <w:r>
              <w:rPr>
                <w:i/>
                <w:sz w:val="28"/>
              </w:rPr>
              <w:t>Модуль «Азбука цифровой графики»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Моделирование в графическом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редакторе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помощью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инструментов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геометрических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фигур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конструкций</w:t>
            </w:r>
          </w:p>
          <w:p w:rsidR="009D619E" w:rsidRDefault="009D619E" w:rsidP="00AC071A">
            <w:pPr>
              <w:pStyle w:val="TableParagraph"/>
              <w:spacing w:before="12"/>
              <w:ind w:left="117"/>
              <w:rPr>
                <w:sz w:val="28"/>
              </w:rPr>
            </w:pPr>
            <w:r>
              <w:rPr>
                <w:sz w:val="28"/>
              </w:rPr>
              <w:t>храмовых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зданий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культур:</w:t>
            </w:r>
          </w:p>
        </w:tc>
        <w:tc>
          <w:tcPr>
            <w:tcW w:w="4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spacing w:line="318" w:lineRule="exact"/>
              <w:ind w:left="117"/>
              <w:rPr>
                <w:sz w:val="28"/>
              </w:rPr>
            </w:pPr>
            <w:r>
              <w:rPr>
                <w:sz w:val="28"/>
              </w:rPr>
              <w:t>Получение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представлений</w:t>
            </w:r>
          </w:p>
          <w:p w:rsidR="009D619E" w:rsidRDefault="009D619E" w:rsidP="00AC071A">
            <w:pPr>
              <w:pStyle w:val="TableParagraph"/>
              <w:spacing w:before="23" w:line="256" w:lineRule="auto"/>
              <w:ind w:left="117" w:right="666"/>
              <w:rPr>
                <w:sz w:val="28"/>
              </w:rPr>
            </w:pPr>
            <w:r>
              <w:rPr>
                <w:sz w:val="28"/>
              </w:rPr>
              <w:t>об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основных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характерных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чертах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храмовых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сооружений,</w:t>
            </w:r>
          </w:p>
          <w:p w:rsidR="009D619E" w:rsidRDefault="009D619E" w:rsidP="00AC071A">
            <w:pPr>
              <w:pStyle w:val="TableParagraph"/>
              <w:spacing w:before="10" w:line="259" w:lineRule="auto"/>
              <w:ind w:left="117" w:right="621"/>
              <w:rPr>
                <w:sz w:val="28"/>
              </w:rPr>
            </w:pPr>
            <w:r>
              <w:rPr>
                <w:sz w:val="28"/>
              </w:rPr>
              <w:t>характерных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разных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культур: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готический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(романский)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собор</w:t>
            </w:r>
          </w:p>
          <w:p w:rsidR="009D619E" w:rsidRDefault="009D619E" w:rsidP="00AC071A">
            <w:pPr>
              <w:pStyle w:val="TableParagraph"/>
              <w:spacing w:line="261" w:lineRule="auto"/>
              <w:ind w:left="117" w:right="400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европейских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городах,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буддийская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пагода, мусульманская мечеть,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изображение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их.</w:t>
            </w:r>
          </w:p>
          <w:p w:rsidR="009D619E" w:rsidRDefault="009D619E" w:rsidP="00AC071A">
            <w:pPr>
              <w:pStyle w:val="TableParagraph"/>
              <w:spacing w:line="256" w:lineRule="auto"/>
              <w:ind w:left="117" w:right="872"/>
              <w:rPr>
                <w:sz w:val="28"/>
              </w:rPr>
            </w:pPr>
            <w:r>
              <w:rPr>
                <w:sz w:val="28"/>
              </w:rPr>
              <w:t>Творческая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деятельность: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изображение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города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создание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тематической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графической</w:t>
            </w:r>
          </w:p>
          <w:p w:rsidR="009D619E" w:rsidRDefault="009D619E" w:rsidP="00AC071A">
            <w:pPr>
              <w:pStyle w:val="TableParagraph"/>
              <w:ind w:left="117"/>
              <w:rPr>
                <w:sz w:val="28"/>
              </w:rPr>
            </w:pPr>
            <w:r>
              <w:rPr>
                <w:sz w:val="28"/>
              </w:rPr>
              <w:t>композиции;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использование</w:t>
            </w:r>
          </w:p>
          <w:p w:rsidR="009D619E" w:rsidRDefault="009D619E" w:rsidP="00AC071A">
            <w:pPr>
              <w:pStyle w:val="TableParagraph"/>
              <w:spacing w:before="23" w:line="256" w:lineRule="auto"/>
              <w:ind w:left="117" w:right="684"/>
              <w:rPr>
                <w:sz w:val="28"/>
              </w:rPr>
            </w:pPr>
            <w:r>
              <w:rPr>
                <w:sz w:val="28"/>
              </w:rPr>
              <w:t>карандаша,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мелков,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фломастеров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(смешанная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техника).</w:t>
            </w: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spacing w:before="8"/>
              <w:rPr>
                <w:b/>
                <w:sz w:val="32"/>
              </w:rPr>
            </w:pPr>
          </w:p>
          <w:p w:rsidR="009D619E" w:rsidRDefault="009D619E" w:rsidP="00AC071A">
            <w:pPr>
              <w:pStyle w:val="TableParagraph"/>
              <w:ind w:left="117"/>
              <w:jc w:val="both"/>
              <w:rPr>
                <w:sz w:val="28"/>
              </w:rPr>
            </w:pPr>
            <w:r>
              <w:rPr>
                <w:sz w:val="28"/>
              </w:rPr>
              <w:t>Освоение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моделирования</w:t>
            </w:r>
          </w:p>
          <w:p w:rsidR="009D619E" w:rsidRDefault="009D619E" w:rsidP="00AC071A">
            <w:pPr>
              <w:pStyle w:val="TableParagraph"/>
              <w:spacing w:before="24" w:line="256" w:lineRule="auto"/>
              <w:ind w:left="117" w:right="204"/>
              <w:jc w:val="both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графическом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редакторе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помощью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инструментов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геометрических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фигур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конструкции храмовых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зданий</w:t>
            </w:r>
          </w:p>
          <w:p w:rsidR="009D619E" w:rsidRDefault="009D619E" w:rsidP="00AC071A">
            <w:pPr>
              <w:pStyle w:val="TableParagraph"/>
              <w:spacing w:before="11"/>
              <w:ind w:left="117"/>
              <w:jc w:val="both"/>
              <w:rPr>
                <w:sz w:val="28"/>
              </w:rPr>
            </w:pPr>
            <w:r>
              <w:rPr>
                <w:sz w:val="28"/>
              </w:rPr>
              <w:t>разных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культур.</w:t>
            </w:r>
          </w:p>
        </w:tc>
      </w:tr>
      <w:tr w:rsidR="009D619E" w:rsidTr="009D619E">
        <w:trPr>
          <w:trHeight w:val="4521"/>
        </w:trPr>
        <w:tc>
          <w:tcPr>
            <w:tcW w:w="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1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4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spacing w:line="256" w:lineRule="auto"/>
              <w:ind w:left="117" w:right="799"/>
              <w:rPr>
                <w:sz w:val="28"/>
              </w:rPr>
            </w:pPr>
            <w:r>
              <w:rPr>
                <w:sz w:val="28"/>
              </w:rPr>
              <w:t>каменный православный собор,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готический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романский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собор,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пагода,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мечеть.</w:t>
            </w:r>
          </w:p>
          <w:p w:rsidR="009D619E" w:rsidRDefault="009D619E" w:rsidP="00AC071A">
            <w:pPr>
              <w:pStyle w:val="TableParagraph"/>
              <w:spacing w:before="7" w:line="256" w:lineRule="auto"/>
              <w:ind w:left="117" w:right="318"/>
              <w:rPr>
                <w:sz w:val="28"/>
              </w:rPr>
            </w:pPr>
            <w:r>
              <w:rPr>
                <w:sz w:val="28"/>
              </w:rPr>
              <w:t>Создание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компьютерной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презентации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 программе PowerPoint на тему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архитектуры,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декоративного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9D619E" w:rsidRDefault="009D619E" w:rsidP="00AC071A">
            <w:pPr>
              <w:pStyle w:val="TableParagraph"/>
              <w:spacing w:before="4" w:line="259" w:lineRule="auto"/>
              <w:ind w:left="117" w:right="98"/>
              <w:rPr>
                <w:sz w:val="28"/>
              </w:rPr>
            </w:pPr>
            <w:r>
              <w:rPr>
                <w:sz w:val="28"/>
              </w:rPr>
              <w:t>изобразительного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искусства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выбранной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эпохи или этнокультурных традиций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народов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России.</w:t>
            </w:r>
          </w:p>
          <w:p w:rsidR="009D619E" w:rsidRDefault="009D619E" w:rsidP="00AC071A">
            <w:pPr>
              <w:pStyle w:val="TableParagraph"/>
              <w:spacing w:before="1" w:line="261" w:lineRule="auto"/>
              <w:ind w:left="117" w:right="834"/>
              <w:rPr>
                <w:sz w:val="28"/>
              </w:rPr>
            </w:pPr>
            <w:r>
              <w:rPr>
                <w:sz w:val="28"/>
              </w:rPr>
              <w:t>Виртуальные тематические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путешествия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художественным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музеям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мира</w:t>
            </w:r>
          </w:p>
        </w:tc>
        <w:tc>
          <w:tcPr>
            <w:tcW w:w="4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spacing w:line="318" w:lineRule="exact"/>
              <w:ind w:left="117"/>
              <w:rPr>
                <w:sz w:val="28"/>
              </w:rPr>
            </w:pPr>
            <w:r>
              <w:rPr>
                <w:sz w:val="28"/>
              </w:rPr>
              <w:t>Создание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демонстрация</w:t>
            </w:r>
          </w:p>
          <w:p w:rsidR="009D619E" w:rsidRDefault="009D619E" w:rsidP="00AC071A">
            <w:pPr>
              <w:pStyle w:val="TableParagraph"/>
              <w:spacing w:before="23"/>
              <w:ind w:left="117"/>
              <w:rPr>
                <w:sz w:val="28"/>
              </w:rPr>
            </w:pPr>
            <w:r>
              <w:rPr>
                <w:spacing w:val="-1"/>
                <w:sz w:val="28"/>
              </w:rPr>
              <w:t>компьютерных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презентаций</w:t>
            </w:r>
          </w:p>
          <w:p w:rsidR="009D619E" w:rsidRDefault="009D619E" w:rsidP="00AC071A">
            <w:pPr>
              <w:pStyle w:val="TableParagraph"/>
              <w:spacing w:before="24" w:line="261" w:lineRule="auto"/>
              <w:ind w:left="117" w:right="490"/>
              <w:rPr>
                <w:sz w:val="28"/>
              </w:rPr>
            </w:pPr>
            <w:r>
              <w:rPr>
                <w:sz w:val="28"/>
              </w:rPr>
              <w:t>в программе PowerPoint по темам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изучаемого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материала,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помощью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найденного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самостоятельно</w:t>
            </w:r>
          </w:p>
          <w:p w:rsidR="009D619E" w:rsidRDefault="009D619E" w:rsidP="00AC071A">
            <w:pPr>
              <w:pStyle w:val="TableParagraph"/>
              <w:spacing w:line="259" w:lineRule="auto"/>
              <w:ind w:left="117" w:right="864"/>
              <w:rPr>
                <w:sz w:val="28"/>
              </w:rPr>
            </w:pPr>
            <w:r>
              <w:rPr>
                <w:sz w:val="28"/>
              </w:rPr>
              <w:t>в поисковых системах нужного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материала, или на основе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собственных фотографий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фотографий своих рисунков,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создавая шрифтовые надписи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наиболее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важных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определений,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названий,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положений,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которые</w:t>
            </w:r>
          </w:p>
          <w:p w:rsidR="009D619E" w:rsidRDefault="009D619E" w:rsidP="00AC071A">
            <w:pPr>
              <w:pStyle w:val="TableParagraph"/>
              <w:ind w:left="117"/>
              <w:rPr>
                <w:sz w:val="28"/>
              </w:rPr>
            </w:pPr>
            <w:r>
              <w:rPr>
                <w:sz w:val="28"/>
              </w:rPr>
              <w:t>надо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помнить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знать</w:t>
            </w:r>
          </w:p>
        </w:tc>
      </w:tr>
      <w:tr w:rsidR="009D619E" w:rsidRPr="001123C8" w:rsidTr="009D619E">
        <w:trPr>
          <w:trHeight w:val="4874"/>
        </w:trPr>
        <w:tc>
          <w:tcPr>
            <w:tcW w:w="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spacing w:line="319" w:lineRule="exact"/>
              <w:ind w:left="17"/>
              <w:jc w:val="center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spacing w:line="256" w:lineRule="auto"/>
              <w:ind w:left="117" w:right="236"/>
              <w:rPr>
                <w:sz w:val="28"/>
              </w:rPr>
            </w:pPr>
            <w:r>
              <w:rPr>
                <w:sz w:val="28"/>
              </w:rPr>
              <w:t>Искусство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объединяет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народы</w:t>
            </w:r>
          </w:p>
        </w:tc>
        <w:tc>
          <w:tcPr>
            <w:tcW w:w="1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spacing w:line="319" w:lineRule="exact"/>
              <w:ind w:left="32"/>
              <w:jc w:val="center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4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spacing w:line="319" w:lineRule="exact"/>
              <w:ind w:left="1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«Живопись»</w:t>
            </w:r>
          </w:p>
          <w:p w:rsidR="009D619E" w:rsidRDefault="009D619E" w:rsidP="00AC071A">
            <w:pPr>
              <w:pStyle w:val="TableParagraph"/>
              <w:spacing w:before="23" w:line="259" w:lineRule="auto"/>
              <w:ind w:left="117" w:right="642"/>
              <w:rPr>
                <w:sz w:val="28"/>
              </w:rPr>
            </w:pPr>
            <w:r>
              <w:rPr>
                <w:sz w:val="28"/>
              </w:rPr>
              <w:t>Портретные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изображения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человека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представлению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наблюдению</w:t>
            </w:r>
          </w:p>
          <w:p w:rsidR="009D619E" w:rsidRDefault="009D619E" w:rsidP="00AC071A">
            <w:pPr>
              <w:pStyle w:val="TableParagraph"/>
              <w:spacing w:line="259" w:lineRule="auto"/>
              <w:ind w:left="117" w:right="401"/>
              <w:rPr>
                <w:sz w:val="28"/>
              </w:rPr>
            </w:pPr>
            <w:r>
              <w:rPr>
                <w:sz w:val="28"/>
              </w:rPr>
              <w:t>с разным содержанием: женский или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мужской портрет, двойной портрет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матери и ребёнка, портрет пожилого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человека,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детский портрет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автопортрет,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портрет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персонажа</w:t>
            </w:r>
          </w:p>
          <w:p w:rsidR="009D619E" w:rsidRDefault="009D619E" w:rsidP="00AC071A">
            <w:pPr>
              <w:pStyle w:val="TableParagraph"/>
              <w:spacing w:before="1" w:line="259" w:lineRule="auto"/>
              <w:ind w:left="117" w:right="853"/>
              <w:rPr>
                <w:sz w:val="28"/>
              </w:rPr>
            </w:pPr>
            <w:r>
              <w:rPr>
                <w:sz w:val="28"/>
              </w:rPr>
              <w:t>по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представлению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(из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выбранной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культурной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эпохи).</w:t>
            </w:r>
          </w:p>
          <w:p w:rsidR="009D619E" w:rsidRDefault="009D619E" w:rsidP="00AC071A">
            <w:pPr>
              <w:pStyle w:val="TableParagraph"/>
              <w:spacing w:line="256" w:lineRule="auto"/>
              <w:ind w:left="117" w:right="623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«Восприятие</w:t>
            </w:r>
            <w:r>
              <w:rPr>
                <w:i/>
                <w:spacing w:val="-12"/>
                <w:sz w:val="28"/>
              </w:rPr>
              <w:t xml:space="preserve"> </w:t>
            </w:r>
            <w:r>
              <w:rPr>
                <w:i/>
                <w:sz w:val="28"/>
              </w:rPr>
              <w:t>произведений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9D619E" w:rsidRDefault="009D619E" w:rsidP="00AC071A">
            <w:pPr>
              <w:pStyle w:val="TableParagraph"/>
              <w:spacing w:before="6"/>
              <w:ind w:left="117"/>
              <w:rPr>
                <w:sz w:val="28"/>
              </w:rPr>
            </w:pPr>
            <w:r>
              <w:rPr>
                <w:sz w:val="28"/>
              </w:rPr>
              <w:t>Примеры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произведений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великих</w:t>
            </w:r>
          </w:p>
          <w:p w:rsidR="009D619E" w:rsidRDefault="009D619E" w:rsidP="00AC071A">
            <w:pPr>
              <w:pStyle w:val="TableParagraph"/>
              <w:spacing w:before="24"/>
              <w:ind w:left="117"/>
              <w:rPr>
                <w:sz w:val="28"/>
              </w:rPr>
            </w:pPr>
            <w:r>
              <w:rPr>
                <w:sz w:val="28"/>
              </w:rPr>
              <w:t>европейских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художников:</w:t>
            </w:r>
          </w:p>
        </w:tc>
        <w:tc>
          <w:tcPr>
            <w:tcW w:w="4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spacing w:line="256" w:lineRule="auto"/>
              <w:ind w:left="117" w:right="96"/>
              <w:rPr>
                <w:sz w:val="28"/>
              </w:rPr>
            </w:pPr>
            <w:r>
              <w:rPr>
                <w:sz w:val="28"/>
              </w:rPr>
              <w:t>Создание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женского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портрета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(матери)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или создание двойного портрета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(например,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портрет матери и</w:t>
            </w:r>
          </w:p>
          <w:p w:rsidR="009D619E" w:rsidRDefault="009D619E" w:rsidP="00AC071A">
            <w:pPr>
              <w:pStyle w:val="TableParagraph"/>
              <w:ind w:left="117"/>
              <w:rPr>
                <w:sz w:val="28"/>
              </w:rPr>
            </w:pPr>
            <w:r>
              <w:rPr>
                <w:sz w:val="28"/>
              </w:rPr>
              <w:t>ребёнка).</w:t>
            </w:r>
          </w:p>
          <w:p w:rsidR="009D619E" w:rsidRDefault="009D619E" w:rsidP="00AC071A">
            <w:pPr>
              <w:pStyle w:val="TableParagraph"/>
              <w:spacing w:before="31" w:line="256" w:lineRule="auto"/>
              <w:ind w:left="117" w:right="485"/>
              <w:rPr>
                <w:sz w:val="28"/>
              </w:rPr>
            </w:pPr>
            <w:r>
              <w:rPr>
                <w:sz w:val="28"/>
              </w:rPr>
              <w:t>Знакомство с произведениями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великих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европейских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художников.</w:t>
            </w:r>
          </w:p>
        </w:tc>
      </w:tr>
      <w:tr w:rsidR="009D619E" w:rsidRPr="001123C8" w:rsidTr="009D619E">
        <w:trPr>
          <w:trHeight w:val="9391"/>
        </w:trPr>
        <w:tc>
          <w:tcPr>
            <w:tcW w:w="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1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4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spacing w:line="256" w:lineRule="auto"/>
              <w:ind w:left="117" w:right="1098"/>
              <w:rPr>
                <w:sz w:val="28"/>
              </w:rPr>
            </w:pPr>
            <w:r>
              <w:rPr>
                <w:sz w:val="28"/>
              </w:rPr>
              <w:t>Леонардо да Винчи, Рафаэля,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Рембрандта,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Пикассо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(и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других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выбору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учителя).</w:t>
            </w:r>
          </w:p>
          <w:p w:rsidR="009D619E" w:rsidRDefault="009D619E" w:rsidP="00AC071A">
            <w:pPr>
              <w:pStyle w:val="TableParagraph"/>
              <w:spacing w:before="8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ind w:left="1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8"/>
                <w:sz w:val="28"/>
              </w:rPr>
              <w:t xml:space="preserve"> </w:t>
            </w:r>
            <w:r>
              <w:rPr>
                <w:i/>
                <w:sz w:val="28"/>
              </w:rPr>
              <w:t>«Живопись»</w:t>
            </w:r>
          </w:p>
          <w:p w:rsidR="009D619E" w:rsidRDefault="009D619E" w:rsidP="00AC071A">
            <w:pPr>
              <w:pStyle w:val="TableParagraph"/>
              <w:spacing w:before="24" w:line="256" w:lineRule="auto"/>
              <w:ind w:left="117" w:right="642"/>
              <w:rPr>
                <w:sz w:val="28"/>
              </w:rPr>
            </w:pPr>
            <w:r>
              <w:rPr>
                <w:sz w:val="28"/>
              </w:rPr>
              <w:t>Портретные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изображения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человека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представлению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наблюдению</w:t>
            </w:r>
          </w:p>
          <w:p w:rsidR="009D619E" w:rsidRDefault="009D619E" w:rsidP="00AC071A">
            <w:pPr>
              <w:pStyle w:val="TableParagraph"/>
              <w:spacing w:before="10" w:line="259" w:lineRule="auto"/>
              <w:ind w:left="117" w:right="401"/>
              <w:rPr>
                <w:sz w:val="28"/>
              </w:rPr>
            </w:pPr>
            <w:r>
              <w:rPr>
                <w:sz w:val="28"/>
              </w:rPr>
              <w:t>с разным содержанием: женский или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мужской портрет, двойной портрет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матери и ребёнка, портрет пожилого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человека,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детский портрет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автопортрет,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портрет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персонажа</w:t>
            </w:r>
          </w:p>
          <w:p w:rsidR="009D619E" w:rsidRDefault="009D619E" w:rsidP="00AC071A">
            <w:pPr>
              <w:pStyle w:val="TableParagraph"/>
              <w:spacing w:line="256" w:lineRule="auto"/>
              <w:ind w:left="117" w:right="853"/>
              <w:rPr>
                <w:sz w:val="28"/>
              </w:rPr>
            </w:pPr>
            <w:r>
              <w:rPr>
                <w:sz w:val="28"/>
              </w:rPr>
              <w:t>по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представлению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(из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выбранной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культурной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эпохи).</w:t>
            </w:r>
          </w:p>
          <w:p w:rsidR="009D619E" w:rsidRDefault="009D619E" w:rsidP="00AC071A">
            <w:pPr>
              <w:pStyle w:val="TableParagraph"/>
              <w:spacing w:line="264" w:lineRule="auto"/>
              <w:ind w:left="117" w:right="623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«Восприятие</w:t>
            </w:r>
            <w:r>
              <w:rPr>
                <w:i/>
                <w:spacing w:val="-12"/>
                <w:sz w:val="28"/>
              </w:rPr>
              <w:t xml:space="preserve"> </w:t>
            </w:r>
            <w:r>
              <w:rPr>
                <w:i/>
                <w:sz w:val="28"/>
              </w:rPr>
              <w:t>произведений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9D619E" w:rsidRDefault="009D619E" w:rsidP="00AC071A">
            <w:pPr>
              <w:pStyle w:val="TableParagraph"/>
              <w:spacing w:line="259" w:lineRule="auto"/>
              <w:ind w:left="117" w:right="953"/>
              <w:rPr>
                <w:sz w:val="28"/>
              </w:rPr>
            </w:pPr>
            <w:r>
              <w:rPr>
                <w:sz w:val="28"/>
              </w:rPr>
              <w:t>Примеры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произведений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великих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европейских художников: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Леонардо да Винчи, Рафаэля,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Рембрандта, Пикассо (и других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выбору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учителя).</w:t>
            </w:r>
          </w:p>
          <w:p w:rsidR="009D619E" w:rsidRDefault="009D619E" w:rsidP="00AC071A">
            <w:pPr>
              <w:pStyle w:val="TableParagraph"/>
              <w:spacing w:before="7"/>
              <w:rPr>
                <w:b/>
                <w:sz w:val="29"/>
              </w:rPr>
            </w:pPr>
          </w:p>
          <w:p w:rsidR="009D619E" w:rsidRDefault="009D619E" w:rsidP="00AC071A">
            <w:pPr>
              <w:pStyle w:val="TableParagraph"/>
              <w:spacing w:before="1"/>
              <w:ind w:left="1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«Графика»</w:t>
            </w:r>
          </w:p>
          <w:p w:rsidR="009D619E" w:rsidRDefault="009D619E" w:rsidP="00AC071A">
            <w:pPr>
              <w:pStyle w:val="TableParagraph"/>
              <w:spacing w:before="23" w:line="256" w:lineRule="auto"/>
              <w:ind w:left="117" w:right="245"/>
              <w:rPr>
                <w:sz w:val="28"/>
              </w:rPr>
            </w:pPr>
            <w:r>
              <w:rPr>
                <w:sz w:val="28"/>
              </w:rPr>
              <w:t>Рисунок фигуры человека: основные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пропорции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взаимоотношение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частей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фигуры,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передача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движения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фигуры</w:t>
            </w:r>
          </w:p>
          <w:p w:rsidR="009D619E" w:rsidRDefault="009D619E" w:rsidP="00AC071A">
            <w:pPr>
              <w:pStyle w:val="TableParagraph"/>
              <w:spacing w:before="11"/>
              <w:ind w:left="117"/>
              <w:rPr>
                <w:sz w:val="28"/>
              </w:rPr>
            </w:pPr>
            <w:r>
              <w:rPr>
                <w:sz w:val="28"/>
              </w:rPr>
              <w:t>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плоскости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листа: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бег,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ходьба,</w:t>
            </w:r>
          </w:p>
        </w:tc>
        <w:tc>
          <w:tcPr>
            <w:tcW w:w="4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spacing w:before="7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spacing w:line="259" w:lineRule="auto"/>
              <w:ind w:left="117" w:right="596"/>
              <w:rPr>
                <w:sz w:val="28"/>
              </w:rPr>
            </w:pPr>
            <w:r>
              <w:rPr>
                <w:sz w:val="28"/>
              </w:rPr>
              <w:t>Создание портрета пожилого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человека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портрета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персонажа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(по представлению из выбранной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культурной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эпохи).</w:t>
            </w:r>
          </w:p>
          <w:p w:rsidR="009D619E" w:rsidRDefault="009D619E" w:rsidP="00AC071A">
            <w:pPr>
              <w:pStyle w:val="TableParagraph"/>
              <w:spacing w:line="256" w:lineRule="auto"/>
              <w:ind w:left="117" w:right="485"/>
              <w:rPr>
                <w:sz w:val="28"/>
              </w:rPr>
            </w:pPr>
            <w:r>
              <w:rPr>
                <w:sz w:val="28"/>
              </w:rPr>
              <w:t>Знакомство с произведениями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великих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европейских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художников.</w:t>
            </w: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spacing w:before="6"/>
              <w:rPr>
                <w:b/>
                <w:sz w:val="33"/>
              </w:rPr>
            </w:pPr>
          </w:p>
          <w:p w:rsidR="009D619E" w:rsidRDefault="009D619E" w:rsidP="00AC071A">
            <w:pPr>
              <w:pStyle w:val="TableParagraph"/>
              <w:ind w:left="117"/>
              <w:rPr>
                <w:sz w:val="28"/>
              </w:rPr>
            </w:pPr>
            <w:r>
              <w:rPr>
                <w:sz w:val="28"/>
              </w:rPr>
              <w:t>Выполнение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тематической</w:t>
            </w:r>
          </w:p>
          <w:p w:rsidR="009D619E" w:rsidRDefault="009D619E" w:rsidP="00AC071A">
            <w:pPr>
              <w:pStyle w:val="TableParagraph"/>
              <w:spacing w:before="24" w:line="256" w:lineRule="auto"/>
              <w:ind w:left="117" w:right="485"/>
              <w:rPr>
                <w:sz w:val="28"/>
              </w:rPr>
            </w:pPr>
            <w:r>
              <w:rPr>
                <w:sz w:val="28"/>
              </w:rPr>
              <w:t>композиции «Сопереживание».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Знакомство с произведениями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великих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европейских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художников.</w:t>
            </w:r>
          </w:p>
        </w:tc>
      </w:tr>
      <w:tr w:rsidR="009D619E" w:rsidRPr="001123C8" w:rsidTr="009D619E">
        <w:trPr>
          <w:trHeight w:val="9391"/>
        </w:trPr>
        <w:tc>
          <w:tcPr>
            <w:tcW w:w="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1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4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spacing w:line="256" w:lineRule="auto"/>
              <w:ind w:left="117" w:right="623"/>
              <w:rPr>
                <w:i/>
                <w:sz w:val="28"/>
              </w:rPr>
            </w:pPr>
            <w:r>
              <w:rPr>
                <w:sz w:val="28"/>
              </w:rPr>
              <w:t>сидящая и стоящая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фигуры.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«Восприятие</w:t>
            </w:r>
            <w:r>
              <w:rPr>
                <w:i/>
                <w:spacing w:val="-12"/>
                <w:sz w:val="28"/>
              </w:rPr>
              <w:t xml:space="preserve"> </w:t>
            </w:r>
            <w:r>
              <w:rPr>
                <w:i/>
                <w:sz w:val="28"/>
              </w:rPr>
              <w:t>произведений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9D619E" w:rsidRDefault="009D619E" w:rsidP="00AC071A">
            <w:pPr>
              <w:pStyle w:val="TableParagraph"/>
              <w:spacing w:before="7" w:line="259" w:lineRule="auto"/>
              <w:ind w:left="117" w:right="953"/>
              <w:rPr>
                <w:sz w:val="28"/>
              </w:rPr>
            </w:pPr>
            <w:r>
              <w:rPr>
                <w:sz w:val="28"/>
              </w:rPr>
              <w:t>Примеры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произведений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великих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европейских художников: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Леонардо да Винчи, Рафаэля,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Рембрандта, Пикассо (и других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выбору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учителя).</w:t>
            </w:r>
          </w:p>
          <w:p w:rsidR="009D619E" w:rsidRDefault="009D619E" w:rsidP="00AC071A">
            <w:pPr>
              <w:pStyle w:val="TableParagraph"/>
              <w:spacing w:before="10"/>
              <w:rPr>
                <w:b/>
                <w:sz w:val="29"/>
              </w:rPr>
            </w:pPr>
          </w:p>
          <w:p w:rsidR="009D619E" w:rsidRDefault="009D619E" w:rsidP="00AC071A">
            <w:pPr>
              <w:pStyle w:val="TableParagraph"/>
              <w:spacing w:line="256" w:lineRule="auto"/>
              <w:ind w:left="117" w:right="623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«Восприятие</w:t>
            </w:r>
            <w:r>
              <w:rPr>
                <w:i/>
                <w:spacing w:val="-12"/>
                <w:sz w:val="28"/>
              </w:rPr>
              <w:t xml:space="preserve"> </w:t>
            </w:r>
            <w:r>
              <w:rPr>
                <w:i/>
                <w:sz w:val="28"/>
              </w:rPr>
              <w:t>произведений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9D619E" w:rsidRDefault="009D619E" w:rsidP="00AC071A">
            <w:pPr>
              <w:pStyle w:val="TableParagraph"/>
              <w:spacing w:before="10" w:line="256" w:lineRule="auto"/>
              <w:ind w:left="117" w:right="116"/>
              <w:rPr>
                <w:sz w:val="28"/>
              </w:rPr>
            </w:pPr>
            <w:r>
              <w:rPr>
                <w:sz w:val="28"/>
              </w:rPr>
              <w:t>Памятники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национальным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героям.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Памятник К. Минину и Д. Пожарскому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скульптора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И.П.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Мартоса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Москве.</w:t>
            </w:r>
          </w:p>
          <w:p w:rsidR="009D619E" w:rsidRDefault="009D619E" w:rsidP="00AC071A">
            <w:pPr>
              <w:pStyle w:val="TableParagraph"/>
              <w:spacing w:before="4" w:line="261" w:lineRule="auto"/>
              <w:ind w:left="117" w:right="753"/>
              <w:rPr>
                <w:sz w:val="28"/>
              </w:rPr>
            </w:pPr>
            <w:r>
              <w:rPr>
                <w:sz w:val="28"/>
              </w:rPr>
              <w:t>Мемориальные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ансамбли: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Могила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Неизвестного Солдата в Москве;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памятник-ансамбль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«Героям</w:t>
            </w:r>
          </w:p>
          <w:p w:rsidR="009D619E" w:rsidRDefault="009D619E" w:rsidP="00AC071A">
            <w:pPr>
              <w:pStyle w:val="TableParagraph"/>
              <w:spacing w:line="259" w:lineRule="auto"/>
              <w:ind w:left="117" w:right="242"/>
              <w:rPr>
                <w:sz w:val="28"/>
              </w:rPr>
            </w:pPr>
            <w:r>
              <w:rPr>
                <w:sz w:val="28"/>
              </w:rPr>
              <w:t>Сталинградской битвы» на Мамаевом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кургане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(и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другие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выбору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учителя).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Модуль «Азбука цифровой графики»</w:t>
            </w:r>
            <w:r>
              <w:rPr>
                <w:i/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Создание компьютерной презентации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 программе PowerPoint на тему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архитектуры,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декоративного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</w:p>
          <w:p w:rsidR="009D619E" w:rsidRDefault="009D619E" w:rsidP="00AC071A">
            <w:pPr>
              <w:pStyle w:val="TableParagraph"/>
              <w:spacing w:line="256" w:lineRule="auto"/>
              <w:ind w:left="117" w:right="98"/>
              <w:rPr>
                <w:sz w:val="28"/>
              </w:rPr>
            </w:pPr>
            <w:r>
              <w:rPr>
                <w:sz w:val="28"/>
              </w:rPr>
              <w:t>изобразительного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искусства</w:t>
            </w:r>
            <w:r>
              <w:rPr>
                <w:spacing w:val="-14"/>
                <w:sz w:val="28"/>
              </w:rPr>
              <w:t xml:space="preserve"> </w:t>
            </w:r>
            <w:r>
              <w:rPr>
                <w:sz w:val="28"/>
              </w:rPr>
              <w:t>выбранной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эпохи или этнокультурных традиций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народов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России.</w:t>
            </w:r>
          </w:p>
        </w:tc>
        <w:tc>
          <w:tcPr>
            <w:tcW w:w="4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spacing w:before="6"/>
              <w:rPr>
                <w:b/>
                <w:sz w:val="31"/>
              </w:rPr>
            </w:pPr>
          </w:p>
          <w:p w:rsidR="009D619E" w:rsidRDefault="009D619E" w:rsidP="00AC071A">
            <w:pPr>
              <w:pStyle w:val="TableParagraph"/>
              <w:ind w:left="117"/>
              <w:rPr>
                <w:sz w:val="28"/>
              </w:rPr>
            </w:pPr>
            <w:r>
              <w:rPr>
                <w:sz w:val="28"/>
              </w:rPr>
              <w:t>Знакомство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основными</w:t>
            </w:r>
          </w:p>
          <w:p w:rsidR="009D619E" w:rsidRDefault="009D619E" w:rsidP="00AC071A">
            <w:pPr>
              <w:pStyle w:val="TableParagraph"/>
              <w:spacing w:before="24" w:line="261" w:lineRule="auto"/>
              <w:ind w:left="117" w:right="382"/>
              <w:rPr>
                <w:sz w:val="28"/>
              </w:rPr>
            </w:pPr>
            <w:r>
              <w:rPr>
                <w:sz w:val="28"/>
              </w:rPr>
              <w:t>памятниками наиболее значимых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мемориальных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ансамблей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умение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объяснять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особое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значение</w:t>
            </w:r>
          </w:p>
          <w:p w:rsidR="009D619E" w:rsidRDefault="009D619E" w:rsidP="00AC071A">
            <w:pPr>
              <w:pStyle w:val="TableParagraph"/>
              <w:spacing w:line="314" w:lineRule="exact"/>
              <w:ind w:left="117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жизни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людей,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получение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знаний</w:t>
            </w:r>
          </w:p>
          <w:p w:rsidR="009D619E" w:rsidRDefault="009D619E" w:rsidP="00AC071A">
            <w:pPr>
              <w:pStyle w:val="TableParagraph"/>
              <w:spacing w:before="24" w:line="264" w:lineRule="auto"/>
              <w:ind w:left="117" w:right="115"/>
              <w:rPr>
                <w:sz w:val="28"/>
              </w:rPr>
            </w:pPr>
            <w:r>
              <w:rPr>
                <w:sz w:val="28"/>
              </w:rPr>
              <w:t>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правилах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поведения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посещении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мемориальных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памятников.</w:t>
            </w:r>
          </w:p>
          <w:p w:rsidR="009D619E" w:rsidRDefault="009D619E" w:rsidP="00AC071A">
            <w:pPr>
              <w:pStyle w:val="TableParagraph"/>
              <w:spacing w:line="256" w:lineRule="auto"/>
              <w:ind w:left="117" w:right="621"/>
              <w:rPr>
                <w:sz w:val="28"/>
              </w:rPr>
            </w:pPr>
            <w:r>
              <w:rPr>
                <w:sz w:val="28"/>
              </w:rPr>
              <w:t>Приобретение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умения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называть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объяснять историю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создания</w:t>
            </w:r>
          </w:p>
          <w:p w:rsidR="009D619E" w:rsidRDefault="009D619E" w:rsidP="00AC071A">
            <w:pPr>
              <w:pStyle w:val="TableParagraph"/>
              <w:spacing w:line="256" w:lineRule="auto"/>
              <w:ind w:left="117" w:right="283"/>
              <w:rPr>
                <w:sz w:val="28"/>
              </w:rPr>
            </w:pPr>
            <w:r>
              <w:rPr>
                <w:sz w:val="28"/>
              </w:rPr>
              <w:t>памятника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героям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Отечества,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давать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описание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памятника.</w:t>
            </w:r>
          </w:p>
          <w:p w:rsidR="009D619E" w:rsidRDefault="009D619E" w:rsidP="00AC071A">
            <w:pPr>
              <w:pStyle w:val="TableParagraph"/>
              <w:spacing w:before="3" w:line="259" w:lineRule="auto"/>
              <w:ind w:left="117" w:right="110"/>
              <w:rPr>
                <w:sz w:val="28"/>
              </w:rPr>
            </w:pPr>
            <w:r>
              <w:rPr>
                <w:sz w:val="28"/>
              </w:rPr>
              <w:t>Создание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компьютерной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презентации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 программе PowerPoint на тему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архитектуры, декоративного 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изобразительного искусства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выбранной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эпохи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</w:p>
          <w:p w:rsidR="009D619E" w:rsidRDefault="009D619E" w:rsidP="00AC071A">
            <w:pPr>
              <w:pStyle w:val="TableParagraph"/>
              <w:spacing w:line="320" w:lineRule="exact"/>
              <w:ind w:left="117"/>
              <w:rPr>
                <w:sz w:val="28"/>
              </w:rPr>
            </w:pPr>
            <w:r>
              <w:rPr>
                <w:sz w:val="28"/>
              </w:rPr>
              <w:t>этнокультурных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традиций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народов</w:t>
            </w:r>
          </w:p>
          <w:p w:rsidR="009D619E" w:rsidRDefault="009D619E" w:rsidP="00AC071A">
            <w:pPr>
              <w:pStyle w:val="TableParagraph"/>
              <w:spacing w:before="31"/>
              <w:ind w:left="117"/>
              <w:rPr>
                <w:sz w:val="28"/>
              </w:rPr>
            </w:pPr>
            <w:r>
              <w:rPr>
                <w:sz w:val="28"/>
              </w:rPr>
              <w:t>России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(презентация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выбранного</w:t>
            </w:r>
          </w:p>
        </w:tc>
      </w:tr>
      <w:tr w:rsidR="009D619E" w:rsidRPr="001123C8" w:rsidTr="009D619E">
        <w:trPr>
          <w:trHeight w:val="9391"/>
        </w:trPr>
        <w:tc>
          <w:tcPr>
            <w:tcW w:w="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1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4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spacing w:before="7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ind w:left="1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 «Скульптура»</w:t>
            </w:r>
          </w:p>
          <w:p w:rsidR="009D619E" w:rsidRDefault="009D619E" w:rsidP="00AC071A">
            <w:pPr>
              <w:pStyle w:val="TableParagraph"/>
              <w:spacing w:before="24" w:line="259" w:lineRule="auto"/>
              <w:ind w:left="117" w:right="595"/>
              <w:rPr>
                <w:sz w:val="28"/>
              </w:rPr>
            </w:pPr>
            <w:r>
              <w:rPr>
                <w:sz w:val="28"/>
              </w:rPr>
              <w:t>Знакомство со скульптурными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памятниками героям и защитникам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Отечества,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героям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Великой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Отечественной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войны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мемориальными комплексами.</w:t>
            </w:r>
          </w:p>
          <w:p w:rsidR="009D619E" w:rsidRDefault="009D619E" w:rsidP="00AC071A">
            <w:pPr>
              <w:pStyle w:val="TableParagraph"/>
              <w:spacing w:before="5" w:line="259" w:lineRule="auto"/>
              <w:ind w:left="117" w:right="470"/>
              <w:rPr>
                <w:sz w:val="28"/>
              </w:rPr>
            </w:pPr>
            <w:r>
              <w:rPr>
                <w:sz w:val="28"/>
              </w:rPr>
              <w:t>Создание эскиза памятника ко Дню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Победы в Великой Отечественной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войне. Работа с пластилином или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глиной.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Выражение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значительности,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трагизма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 победительной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силы.</w:t>
            </w: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spacing w:before="7"/>
              <w:rPr>
                <w:b/>
                <w:sz w:val="30"/>
              </w:rPr>
            </w:pPr>
          </w:p>
          <w:p w:rsidR="009D619E" w:rsidRDefault="009D619E" w:rsidP="00AC071A">
            <w:pPr>
              <w:pStyle w:val="TableParagraph"/>
              <w:ind w:left="117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«Живопись»</w:t>
            </w:r>
          </w:p>
          <w:p w:rsidR="009D619E" w:rsidRDefault="009D619E" w:rsidP="00AC071A">
            <w:pPr>
              <w:pStyle w:val="TableParagraph"/>
              <w:spacing w:before="24" w:line="256" w:lineRule="auto"/>
              <w:ind w:left="117" w:right="642"/>
              <w:rPr>
                <w:sz w:val="28"/>
              </w:rPr>
            </w:pPr>
            <w:r>
              <w:rPr>
                <w:sz w:val="28"/>
              </w:rPr>
              <w:t>Портретные</w:t>
            </w:r>
            <w:r>
              <w:rPr>
                <w:spacing w:val="-12"/>
                <w:sz w:val="28"/>
              </w:rPr>
              <w:t xml:space="preserve"> </w:t>
            </w:r>
            <w:r>
              <w:rPr>
                <w:sz w:val="28"/>
              </w:rPr>
              <w:t>изображения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человека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представлению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наблюдению</w:t>
            </w:r>
          </w:p>
          <w:p w:rsidR="009D619E" w:rsidRDefault="009D619E" w:rsidP="00AC071A">
            <w:pPr>
              <w:pStyle w:val="TableParagraph"/>
              <w:spacing w:before="10" w:line="256" w:lineRule="auto"/>
              <w:ind w:left="117" w:right="401"/>
              <w:rPr>
                <w:sz w:val="28"/>
              </w:rPr>
            </w:pPr>
            <w:r>
              <w:rPr>
                <w:sz w:val="28"/>
              </w:rPr>
              <w:t>с разным содержанием: женский или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мужской портрет, двойной портрет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матери и ребёнка, портрет пожилого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человека,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детский портрет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</w:p>
          <w:p w:rsidR="009D619E" w:rsidRDefault="009D619E" w:rsidP="00AC071A">
            <w:pPr>
              <w:pStyle w:val="TableParagraph"/>
              <w:spacing w:before="12"/>
              <w:ind w:left="117"/>
              <w:rPr>
                <w:sz w:val="28"/>
              </w:rPr>
            </w:pPr>
            <w:r>
              <w:rPr>
                <w:sz w:val="28"/>
              </w:rPr>
              <w:t>автопортрет,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портрет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персонажа</w:t>
            </w:r>
          </w:p>
        </w:tc>
        <w:tc>
          <w:tcPr>
            <w:tcW w:w="4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619E" w:rsidRDefault="009D619E" w:rsidP="00AC071A">
            <w:pPr>
              <w:pStyle w:val="TableParagraph"/>
              <w:spacing w:line="256" w:lineRule="auto"/>
              <w:ind w:left="117" w:right="332"/>
              <w:rPr>
                <w:sz w:val="28"/>
              </w:rPr>
            </w:pPr>
            <w:r>
              <w:rPr>
                <w:sz w:val="28"/>
              </w:rPr>
              <w:t>обучающимися памятника героям 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защитникам Отечества,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героям</w:t>
            </w:r>
          </w:p>
          <w:p w:rsidR="009D619E" w:rsidRDefault="009D619E" w:rsidP="00AC071A">
            <w:pPr>
              <w:pStyle w:val="TableParagraph"/>
              <w:spacing w:line="264" w:lineRule="auto"/>
              <w:ind w:left="117" w:right="398"/>
              <w:rPr>
                <w:sz w:val="28"/>
              </w:rPr>
            </w:pPr>
            <w:r>
              <w:rPr>
                <w:sz w:val="28"/>
              </w:rPr>
              <w:t>Великой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Отечественной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войны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или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мемориального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комплекса).</w:t>
            </w:r>
          </w:p>
          <w:p w:rsidR="009D619E" w:rsidRDefault="009D619E" w:rsidP="00AC071A">
            <w:pPr>
              <w:pStyle w:val="TableParagraph"/>
              <w:spacing w:before="1"/>
              <w:rPr>
                <w:b/>
                <w:sz w:val="29"/>
              </w:rPr>
            </w:pPr>
          </w:p>
          <w:p w:rsidR="009D619E" w:rsidRDefault="009D619E" w:rsidP="00AC071A">
            <w:pPr>
              <w:pStyle w:val="TableParagraph"/>
              <w:spacing w:line="256" w:lineRule="auto"/>
              <w:ind w:left="117" w:right="1306"/>
              <w:rPr>
                <w:sz w:val="28"/>
              </w:rPr>
            </w:pPr>
            <w:r>
              <w:rPr>
                <w:sz w:val="28"/>
              </w:rPr>
              <w:t>Лепка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пластилина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эскиза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памятника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героям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Великой</w:t>
            </w:r>
          </w:p>
          <w:p w:rsidR="009D619E" w:rsidRDefault="009D619E" w:rsidP="00AC071A">
            <w:pPr>
              <w:pStyle w:val="TableParagraph"/>
              <w:spacing w:before="10" w:line="259" w:lineRule="auto"/>
              <w:ind w:left="117" w:right="400"/>
              <w:rPr>
                <w:sz w:val="28"/>
              </w:rPr>
            </w:pPr>
            <w:r>
              <w:rPr>
                <w:sz w:val="28"/>
              </w:rPr>
              <w:t>Отечественной войны или участие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коллективной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разработке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проекта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макета мемориального комплекса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ко Дню Победы в Великой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Отечественной войне (работа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выполняется после освоения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собранного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материала</w:t>
            </w:r>
          </w:p>
          <w:p w:rsidR="009D619E" w:rsidRDefault="009D619E" w:rsidP="00AC071A">
            <w:pPr>
              <w:pStyle w:val="TableParagraph"/>
              <w:spacing w:line="264" w:lineRule="auto"/>
              <w:ind w:left="117" w:right="910"/>
              <w:rPr>
                <w:sz w:val="28"/>
              </w:rPr>
            </w:pPr>
            <w:r>
              <w:rPr>
                <w:sz w:val="28"/>
              </w:rPr>
              <w:t>о мемориальных комплексах,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существующих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нашей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стране</w:t>
            </w:r>
          </w:p>
          <w:p w:rsidR="009D619E" w:rsidRDefault="009D619E" w:rsidP="00AC071A">
            <w:pPr>
              <w:pStyle w:val="TableParagraph"/>
              <w:spacing w:line="256" w:lineRule="auto"/>
              <w:ind w:left="117" w:right="426"/>
              <w:rPr>
                <w:sz w:val="28"/>
              </w:rPr>
            </w:pPr>
            <w:r>
              <w:rPr>
                <w:sz w:val="28"/>
              </w:rPr>
              <w:t>в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память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Великой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Отечественной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войне).</w:t>
            </w:r>
          </w:p>
          <w:p w:rsidR="009D619E" w:rsidRDefault="009D619E" w:rsidP="00AC071A">
            <w:pPr>
              <w:pStyle w:val="TableParagraph"/>
              <w:spacing w:before="6"/>
              <w:rPr>
                <w:b/>
                <w:sz w:val="29"/>
              </w:rPr>
            </w:pPr>
          </w:p>
          <w:p w:rsidR="009D619E" w:rsidRDefault="009D619E" w:rsidP="00AC071A">
            <w:pPr>
              <w:pStyle w:val="TableParagraph"/>
              <w:spacing w:line="259" w:lineRule="auto"/>
              <w:ind w:left="117" w:right="938"/>
              <w:rPr>
                <w:sz w:val="28"/>
              </w:rPr>
            </w:pPr>
            <w:r>
              <w:rPr>
                <w:sz w:val="28"/>
              </w:rPr>
              <w:t>Приобретение опыта создания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детского</w:t>
            </w:r>
            <w:r>
              <w:rPr>
                <w:spacing w:val="-13"/>
                <w:sz w:val="28"/>
              </w:rPr>
              <w:t xml:space="preserve"> </w:t>
            </w:r>
            <w:r>
              <w:rPr>
                <w:sz w:val="28"/>
              </w:rPr>
              <w:t>портрета.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Знакомство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 произведениями великих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европейских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художников</w:t>
            </w:r>
          </w:p>
        </w:tc>
      </w:tr>
    </w:tbl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99"/>
        <w:gridCol w:w="2694"/>
        <w:gridCol w:w="1707"/>
        <w:gridCol w:w="4977"/>
        <w:gridCol w:w="4769"/>
      </w:tblGrid>
      <w:tr w:rsidR="009D619E" w:rsidTr="00AC071A">
        <w:trPr>
          <w:trHeight w:val="3130"/>
        </w:trPr>
        <w:tc>
          <w:tcPr>
            <w:tcW w:w="699" w:type="dxa"/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2694" w:type="dxa"/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1707" w:type="dxa"/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4977" w:type="dxa"/>
          </w:tcPr>
          <w:p w:rsidR="009D619E" w:rsidRDefault="009D619E" w:rsidP="00AC071A">
            <w:pPr>
              <w:pStyle w:val="TableParagraph"/>
              <w:spacing w:line="256" w:lineRule="auto"/>
              <w:ind w:left="117" w:right="853"/>
              <w:rPr>
                <w:sz w:val="28"/>
              </w:rPr>
            </w:pPr>
            <w:r>
              <w:rPr>
                <w:sz w:val="28"/>
              </w:rPr>
              <w:t>по</w:t>
            </w:r>
            <w:r>
              <w:rPr>
                <w:spacing w:val="-10"/>
                <w:sz w:val="28"/>
              </w:rPr>
              <w:t xml:space="preserve"> </w:t>
            </w:r>
            <w:r>
              <w:rPr>
                <w:sz w:val="28"/>
              </w:rPr>
              <w:t>представлению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(из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выбранной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культурной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эпохи).</w:t>
            </w:r>
          </w:p>
          <w:p w:rsidR="009D619E" w:rsidRDefault="009D619E" w:rsidP="00AC071A">
            <w:pPr>
              <w:pStyle w:val="TableParagraph"/>
              <w:spacing w:line="264" w:lineRule="auto"/>
              <w:ind w:left="117" w:right="623"/>
              <w:rPr>
                <w:i/>
                <w:sz w:val="28"/>
              </w:rPr>
            </w:pPr>
            <w:r>
              <w:rPr>
                <w:i/>
                <w:sz w:val="28"/>
              </w:rPr>
              <w:t>Модуль</w:t>
            </w:r>
            <w:r>
              <w:rPr>
                <w:i/>
                <w:spacing w:val="-2"/>
                <w:sz w:val="28"/>
              </w:rPr>
              <w:t xml:space="preserve"> </w:t>
            </w:r>
            <w:r>
              <w:rPr>
                <w:i/>
                <w:sz w:val="28"/>
              </w:rPr>
              <w:t>«Восприятие</w:t>
            </w:r>
            <w:r>
              <w:rPr>
                <w:i/>
                <w:spacing w:val="-12"/>
                <w:sz w:val="28"/>
              </w:rPr>
              <w:t xml:space="preserve"> </w:t>
            </w:r>
            <w:r>
              <w:rPr>
                <w:i/>
                <w:sz w:val="28"/>
              </w:rPr>
              <w:t>произведений</w:t>
            </w:r>
            <w:r>
              <w:rPr>
                <w:i/>
                <w:spacing w:val="-67"/>
                <w:sz w:val="28"/>
              </w:rPr>
              <w:t xml:space="preserve"> </w:t>
            </w:r>
            <w:r>
              <w:rPr>
                <w:i/>
                <w:sz w:val="28"/>
              </w:rPr>
              <w:t>искусства»</w:t>
            </w:r>
          </w:p>
          <w:p w:rsidR="009D619E" w:rsidRDefault="009D619E" w:rsidP="00AC071A">
            <w:pPr>
              <w:pStyle w:val="TableParagraph"/>
              <w:spacing w:line="259" w:lineRule="auto"/>
              <w:ind w:left="117" w:right="953"/>
              <w:rPr>
                <w:sz w:val="28"/>
              </w:rPr>
            </w:pPr>
            <w:r>
              <w:rPr>
                <w:sz w:val="28"/>
              </w:rPr>
              <w:t>Примеры</w:t>
            </w:r>
            <w:r>
              <w:rPr>
                <w:spacing w:val="-11"/>
                <w:sz w:val="28"/>
              </w:rPr>
              <w:t xml:space="preserve"> </w:t>
            </w:r>
            <w:r>
              <w:rPr>
                <w:sz w:val="28"/>
              </w:rPr>
              <w:t>произведений</w:t>
            </w:r>
            <w:r>
              <w:rPr>
                <w:spacing w:val="-9"/>
                <w:sz w:val="28"/>
              </w:rPr>
              <w:t xml:space="preserve"> </w:t>
            </w:r>
            <w:r>
              <w:rPr>
                <w:sz w:val="28"/>
              </w:rPr>
              <w:t>великих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европейских художников: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Леонардо да Винчи, Рафаэля,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Рембрандта,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Пикассо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(и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других</w:t>
            </w:r>
          </w:p>
          <w:p w:rsidR="009D619E" w:rsidRDefault="009D619E" w:rsidP="00AC071A">
            <w:pPr>
              <w:pStyle w:val="TableParagraph"/>
              <w:spacing w:line="321" w:lineRule="exact"/>
              <w:ind w:left="117"/>
              <w:rPr>
                <w:sz w:val="28"/>
              </w:rPr>
            </w:pPr>
            <w:r>
              <w:rPr>
                <w:sz w:val="28"/>
              </w:rPr>
              <w:t>по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выбору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учителя)</w:t>
            </w:r>
          </w:p>
        </w:tc>
        <w:tc>
          <w:tcPr>
            <w:tcW w:w="4769" w:type="dxa"/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</w:tr>
      <w:tr w:rsidR="009D619E" w:rsidTr="00AC071A">
        <w:trPr>
          <w:trHeight w:val="695"/>
        </w:trPr>
        <w:tc>
          <w:tcPr>
            <w:tcW w:w="3393" w:type="dxa"/>
            <w:gridSpan w:val="2"/>
          </w:tcPr>
          <w:p w:rsidR="009D619E" w:rsidRDefault="009D619E" w:rsidP="00AC071A">
            <w:pPr>
              <w:pStyle w:val="TableParagraph"/>
              <w:spacing w:line="318" w:lineRule="exact"/>
              <w:ind w:left="110"/>
              <w:rPr>
                <w:sz w:val="28"/>
              </w:rPr>
            </w:pPr>
            <w:r>
              <w:rPr>
                <w:sz w:val="28"/>
              </w:rPr>
              <w:t>ОБЩЕЕ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ЧИСЛО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ЧАСОВ</w:t>
            </w:r>
          </w:p>
          <w:p w:rsidR="009D619E" w:rsidRDefault="009D619E" w:rsidP="00AC071A">
            <w:pPr>
              <w:pStyle w:val="TableParagraph"/>
              <w:spacing w:before="23"/>
              <w:ind w:left="110"/>
              <w:rPr>
                <w:sz w:val="28"/>
              </w:rPr>
            </w:pPr>
            <w:r>
              <w:rPr>
                <w:sz w:val="28"/>
              </w:rPr>
              <w:t>ПО</w:t>
            </w:r>
            <w:r>
              <w:rPr>
                <w:spacing w:val="3"/>
                <w:sz w:val="28"/>
              </w:rPr>
              <w:t xml:space="preserve"> </w:t>
            </w:r>
            <w:r>
              <w:rPr>
                <w:sz w:val="28"/>
              </w:rPr>
              <w:t>ПРОГРАММЕ</w:t>
            </w:r>
          </w:p>
        </w:tc>
        <w:tc>
          <w:tcPr>
            <w:tcW w:w="1707" w:type="dxa"/>
          </w:tcPr>
          <w:p w:rsidR="009D619E" w:rsidRDefault="009D619E" w:rsidP="00AC071A">
            <w:pPr>
              <w:pStyle w:val="TableParagraph"/>
              <w:spacing w:line="318" w:lineRule="exact"/>
              <w:ind w:left="706" w:right="671"/>
              <w:jc w:val="center"/>
              <w:rPr>
                <w:sz w:val="28"/>
              </w:rPr>
            </w:pPr>
            <w:r>
              <w:rPr>
                <w:sz w:val="28"/>
              </w:rPr>
              <w:t>34</w:t>
            </w:r>
          </w:p>
        </w:tc>
        <w:tc>
          <w:tcPr>
            <w:tcW w:w="4977" w:type="dxa"/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  <w:tc>
          <w:tcPr>
            <w:tcW w:w="4769" w:type="dxa"/>
          </w:tcPr>
          <w:p w:rsidR="009D619E" w:rsidRDefault="009D619E" w:rsidP="00AC071A">
            <w:pPr>
              <w:pStyle w:val="TableParagraph"/>
              <w:rPr>
                <w:sz w:val="26"/>
              </w:rPr>
            </w:pPr>
          </w:p>
        </w:tc>
      </w:tr>
    </w:tbl>
    <w:p w:rsidR="001652CF" w:rsidRPr="001123C8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1652CF" w:rsidRDefault="001652CF" w:rsidP="00235EB0">
      <w:pPr>
        <w:spacing w:after="0"/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</w:pPr>
    </w:p>
    <w:p w:rsidR="00235EB0" w:rsidRPr="001123C8" w:rsidRDefault="00235EB0" w:rsidP="001123C8">
      <w:pPr>
        <w:spacing w:after="0"/>
        <w:ind w:left="284"/>
        <w:rPr>
          <w:rFonts w:ascii="Times New Roman" w:hAnsi="Times New Roman" w:cs="Times New Roman"/>
          <w:sz w:val="24"/>
          <w:szCs w:val="24"/>
          <w:lang w:val="ru-RU"/>
        </w:rPr>
      </w:pPr>
      <w:r w:rsidRPr="001123C8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ПОУРОЧНОЕ ПЛАНИРОВАНИЕ</w:t>
      </w:r>
      <w:r w:rsidR="00AF0A03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.</w:t>
      </w:r>
      <w:r w:rsidRPr="001123C8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 xml:space="preserve"> 1 КЛАСС </w:t>
      </w:r>
    </w:p>
    <w:tbl>
      <w:tblPr>
        <w:tblW w:w="13799" w:type="dxa"/>
        <w:tblCellSpacing w:w="20" w:type="nil"/>
        <w:tblInd w:w="242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/>
      </w:tblPr>
      <w:tblGrid>
        <w:gridCol w:w="992"/>
        <w:gridCol w:w="1394"/>
        <w:gridCol w:w="1016"/>
        <w:gridCol w:w="1269"/>
        <w:gridCol w:w="1276"/>
        <w:gridCol w:w="2126"/>
        <w:gridCol w:w="1993"/>
        <w:gridCol w:w="23"/>
        <w:gridCol w:w="12"/>
        <w:gridCol w:w="11"/>
        <w:gridCol w:w="23"/>
        <w:gridCol w:w="1463"/>
        <w:gridCol w:w="12"/>
        <w:gridCol w:w="12"/>
        <w:gridCol w:w="1036"/>
        <w:gridCol w:w="12"/>
        <w:gridCol w:w="12"/>
        <w:gridCol w:w="11"/>
        <w:gridCol w:w="1055"/>
        <w:gridCol w:w="51"/>
      </w:tblGrid>
      <w:tr w:rsidR="00235EB0" w:rsidRPr="001123C8" w:rsidTr="001123C8">
        <w:trPr>
          <w:trHeight w:val="144"/>
          <w:tblCellSpacing w:w="20" w:type="nil"/>
        </w:trPr>
        <w:tc>
          <w:tcPr>
            <w:tcW w:w="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35EB0" w:rsidRPr="001123C8" w:rsidRDefault="00235EB0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123C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  <w:t xml:space="preserve">№ п/п </w:t>
            </w:r>
          </w:p>
          <w:p w:rsidR="00235EB0" w:rsidRPr="001123C8" w:rsidRDefault="00235EB0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3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35EB0" w:rsidRPr="001123C8" w:rsidRDefault="00235EB0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123C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  <w:t xml:space="preserve">Тема урока </w:t>
            </w:r>
          </w:p>
          <w:p w:rsidR="00235EB0" w:rsidRPr="001123C8" w:rsidRDefault="00235EB0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3561" w:type="dxa"/>
            <w:gridSpan w:val="3"/>
            <w:tcMar>
              <w:top w:w="50" w:type="dxa"/>
              <w:left w:w="100" w:type="dxa"/>
            </w:tcMar>
            <w:vAlign w:val="center"/>
          </w:tcPr>
          <w:p w:rsidR="00235EB0" w:rsidRPr="001123C8" w:rsidRDefault="00235EB0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123C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  <w:t>Количество часов</w:t>
            </w:r>
          </w:p>
        </w:tc>
        <w:tc>
          <w:tcPr>
            <w:tcW w:w="212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35EB0" w:rsidRPr="00AF0A03" w:rsidRDefault="00235EB0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  <w:t>Формирование функциональной грамотности</w:t>
            </w:r>
          </w:p>
        </w:tc>
        <w:tc>
          <w:tcPr>
            <w:tcW w:w="1993" w:type="dxa"/>
            <w:vMerge w:val="restart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235EB0" w:rsidRPr="00AF0A03" w:rsidRDefault="00235EB0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  <w:t>ЦОРы</w:t>
            </w:r>
          </w:p>
        </w:tc>
        <w:tc>
          <w:tcPr>
            <w:tcW w:w="1544" w:type="dxa"/>
            <w:gridSpan w:val="6"/>
            <w:vMerge w:val="restart"/>
            <w:tcBorders>
              <w:left w:val="single" w:sz="4" w:space="0" w:color="auto"/>
            </w:tcBorders>
            <w:vAlign w:val="center"/>
          </w:tcPr>
          <w:p w:rsidR="00235EB0" w:rsidRPr="00AF0A03" w:rsidRDefault="00235EB0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Контроль</w:t>
            </w:r>
          </w:p>
        </w:tc>
        <w:tc>
          <w:tcPr>
            <w:tcW w:w="2189" w:type="dxa"/>
            <w:gridSpan w:val="7"/>
            <w:vMerge w:val="restart"/>
            <w:tcBorders>
              <w:left w:val="single" w:sz="4" w:space="0" w:color="auto"/>
            </w:tcBorders>
            <w:vAlign w:val="center"/>
          </w:tcPr>
          <w:p w:rsidR="00235EB0" w:rsidRPr="00AF0A03" w:rsidRDefault="00235EB0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Дата</w:t>
            </w:r>
          </w:p>
        </w:tc>
      </w:tr>
      <w:tr w:rsidR="00235EB0" w:rsidRPr="00AF0A03" w:rsidTr="001123C8">
        <w:trPr>
          <w:trHeight w:val="517"/>
          <w:tblCellSpacing w:w="20" w:type="nil"/>
        </w:trPr>
        <w:tc>
          <w:tcPr>
            <w:tcW w:w="992" w:type="dxa"/>
            <w:vMerge/>
            <w:tcMar>
              <w:top w:w="50" w:type="dxa"/>
              <w:left w:w="100" w:type="dxa"/>
            </w:tcMar>
          </w:tcPr>
          <w:p w:rsidR="00235EB0" w:rsidRPr="001123C8" w:rsidRDefault="00235EB0" w:rsidP="00235EB0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394" w:type="dxa"/>
            <w:vMerge/>
            <w:tcMar>
              <w:top w:w="50" w:type="dxa"/>
              <w:left w:w="100" w:type="dxa"/>
            </w:tcMar>
          </w:tcPr>
          <w:p w:rsidR="00235EB0" w:rsidRPr="001123C8" w:rsidRDefault="00235EB0" w:rsidP="00235EB0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0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35EB0" w:rsidRPr="001123C8" w:rsidRDefault="00235EB0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123C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  <w:t xml:space="preserve">Всего </w:t>
            </w:r>
          </w:p>
          <w:p w:rsidR="00235EB0" w:rsidRPr="001123C8" w:rsidRDefault="00235EB0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6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35EB0" w:rsidRPr="001123C8" w:rsidRDefault="00235EB0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1123C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  <w:t xml:space="preserve">Контрольные работы </w:t>
            </w:r>
          </w:p>
          <w:p w:rsidR="00235EB0" w:rsidRPr="001123C8" w:rsidRDefault="00235EB0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7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35EB0" w:rsidRPr="00AF0A03" w:rsidRDefault="00235EB0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235EB0" w:rsidRPr="00AF0A03" w:rsidRDefault="00235EB0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vMerge/>
            <w:tcMar>
              <w:top w:w="50" w:type="dxa"/>
              <w:left w:w="100" w:type="dxa"/>
            </w:tcMar>
          </w:tcPr>
          <w:p w:rsidR="00235EB0" w:rsidRPr="00AF0A03" w:rsidRDefault="00235EB0" w:rsidP="00235E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3" w:type="dxa"/>
            <w:vMerge/>
            <w:tcBorders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235EB0" w:rsidRPr="00AF0A03" w:rsidRDefault="00235EB0" w:rsidP="00235E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4" w:type="dxa"/>
            <w:gridSpan w:val="6"/>
            <w:vMerge/>
            <w:tcBorders>
              <w:left w:val="single" w:sz="4" w:space="0" w:color="auto"/>
            </w:tcBorders>
          </w:tcPr>
          <w:p w:rsidR="00235EB0" w:rsidRPr="00AF0A03" w:rsidRDefault="00235EB0" w:rsidP="00235E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89" w:type="dxa"/>
            <w:gridSpan w:val="7"/>
            <w:vMerge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235EB0" w:rsidRPr="00AF0A03" w:rsidRDefault="00235EB0" w:rsidP="00235E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35EB0" w:rsidRPr="00AF0A03" w:rsidTr="001123C8">
        <w:trPr>
          <w:trHeight w:val="1060"/>
          <w:tblCellSpacing w:w="20" w:type="nil"/>
        </w:trPr>
        <w:tc>
          <w:tcPr>
            <w:tcW w:w="992" w:type="dxa"/>
            <w:vMerge/>
            <w:tcMar>
              <w:top w:w="50" w:type="dxa"/>
              <w:left w:w="100" w:type="dxa"/>
            </w:tcMar>
          </w:tcPr>
          <w:p w:rsidR="00235EB0" w:rsidRPr="00AF0A03" w:rsidRDefault="00235EB0" w:rsidP="00235E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94" w:type="dxa"/>
            <w:vMerge/>
            <w:tcMar>
              <w:top w:w="50" w:type="dxa"/>
              <w:left w:w="100" w:type="dxa"/>
            </w:tcMar>
          </w:tcPr>
          <w:p w:rsidR="00235EB0" w:rsidRPr="00AF0A03" w:rsidRDefault="00235EB0" w:rsidP="00235E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16" w:type="dxa"/>
            <w:vMerge/>
            <w:tcMar>
              <w:top w:w="50" w:type="dxa"/>
              <w:left w:w="100" w:type="dxa"/>
            </w:tcMar>
            <w:vAlign w:val="center"/>
          </w:tcPr>
          <w:p w:rsidR="00235EB0" w:rsidRPr="00AF0A03" w:rsidRDefault="00235EB0" w:rsidP="00235EB0">
            <w:pPr>
              <w:spacing w:after="0"/>
              <w:ind w:left="13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69" w:type="dxa"/>
            <w:vMerge/>
            <w:tcMar>
              <w:top w:w="50" w:type="dxa"/>
              <w:left w:w="100" w:type="dxa"/>
            </w:tcMar>
            <w:vAlign w:val="center"/>
          </w:tcPr>
          <w:p w:rsidR="00235EB0" w:rsidRPr="00AF0A03" w:rsidRDefault="00235EB0" w:rsidP="00235EB0">
            <w:pPr>
              <w:spacing w:after="0"/>
              <w:ind w:left="13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vMerge/>
            <w:tcMar>
              <w:top w:w="50" w:type="dxa"/>
              <w:left w:w="100" w:type="dxa"/>
            </w:tcMar>
            <w:vAlign w:val="center"/>
          </w:tcPr>
          <w:p w:rsidR="00235EB0" w:rsidRPr="00AF0A03" w:rsidRDefault="00235EB0" w:rsidP="00235EB0">
            <w:pPr>
              <w:spacing w:after="0"/>
              <w:ind w:left="13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126" w:type="dxa"/>
            <w:vMerge/>
            <w:tcMar>
              <w:top w:w="50" w:type="dxa"/>
              <w:left w:w="100" w:type="dxa"/>
            </w:tcMar>
          </w:tcPr>
          <w:p w:rsidR="00235EB0" w:rsidRPr="00AF0A03" w:rsidRDefault="00235EB0" w:rsidP="00235E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3" w:type="dxa"/>
            <w:vMerge/>
            <w:tcBorders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235EB0" w:rsidRPr="00AF0A03" w:rsidRDefault="00235EB0" w:rsidP="00235E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4" w:type="dxa"/>
            <w:gridSpan w:val="6"/>
            <w:vMerge/>
            <w:tcBorders>
              <w:left w:val="single" w:sz="4" w:space="0" w:color="auto"/>
            </w:tcBorders>
          </w:tcPr>
          <w:p w:rsidR="00235EB0" w:rsidRPr="00AF0A03" w:rsidRDefault="00235EB0" w:rsidP="00235E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83" w:type="dxa"/>
            <w:gridSpan w:val="5"/>
            <w:tcBorders>
              <w:top w:val="single" w:sz="4" w:space="0" w:color="auto"/>
              <w:left w:val="single" w:sz="4" w:space="0" w:color="auto"/>
            </w:tcBorders>
          </w:tcPr>
          <w:p w:rsidR="00235EB0" w:rsidRPr="00AF0A03" w:rsidRDefault="00235EB0" w:rsidP="00235E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6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:rsidR="00235EB0" w:rsidRPr="00AF0A03" w:rsidRDefault="00235EB0" w:rsidP="00235E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35EB0" w:rsidRPr="00AF0A03" w:rsidTr="001123C8">
        <w:trPr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235EB0" w:rsidRPr="00AF0A03" w:rsidRDefault="00235EB0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235EB0" w:rsidRPr="00AF0A03" w:rsidRDefault="00235EB0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Все дети любят рисовать: рассматриваем детские рисунки и рисуем радостное солнце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235EB0" w:rsidRPr="00AF0A03" w:rsidRDefault="00235EB0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235EB0" w:rsidRPr="00AF0A03" w:rsidRDefault="00235EB0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35EB0" w:rsidRPr="00AF0A03" w:rsidRDefault="00235EB0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235EB0" w:rsidRPr="00AF0A03" w:rsidRDefault="00235EB0" w:rsidP="00235EB0">
            <w:pPr>
              <w:pStyle w:val="TableParagraph"/>
              <w:rPr>
                <w:b/>
                <w:sz w:val="24"/>
                <w:szCs w:val="24"/>
              </w:rPr>
            </w:pPr>
            <w:r w:rsidRPr="00AF0A03">
              <w:rPr>
                <w:color w:val="000000"/>
                <w:sz w:val="24"/>
                <w:szCs w:val="24"/>
              </w:rPr>
              <w:t xml:space="preserve"> </w:t>
            </w:r>
            <w:r w:rsidRPr="00AF0A03">
              <w:rPr>
                <w:color w:val="000000"/>
                <w:sz w:val="24"/>
                <w:szCs w:val="24"/>
                <w:shd w:val="clear" w:color="auto" w:fill="FFFFFF"/>
              </w:rPr>
              <w:t>Формировать интереса к изобразительному творчеству.</w:t>
            </w:r>
          </w:p>
          <w:p w:rsidR="00235EB0" w:rsidRPr="00AF0A03" w:rsidRDefault="00235EB0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993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235EB0" w:rsidRPr="00AF0A03" w:rsidRDefault="00235EB0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Мультурок </w:t>
            </w:r>
            <w:hyperlink r:id="rId9"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multiurok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files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konspiekt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priezientatsiia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uroku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-1-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po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izo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ti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544" w:type="dxa"/>
            <w:gridSpan w:val="6"/>
            <w:tcBorders>
              <w:left w:val="single" w:sz="4" w:space="0" w:color="auto"/>
            </w:tcBorders>
            <w:vAlign w:val="center"/>
          </w:tcPr>
          <w:p w:rsidR="00235EB0" w:rsidRPr="00AF0A03" w:rsidRDefault="00AF0A03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</w:t>
            </w:r>
          </w:p>
        </w:tc>
        <w:tc>
          <w:tcPr>
            <w:tcW w:w="1083" w:type="dxa"/>
            <w:gridSpan w:val="5"/>
            <w:tcBorders>
              <w:left w:val="single" w:sz="4" w:space="0" w:color="auto"/>
            </w:tcBorders>
            <w:vAlign w:val="center"/>
          </w:tcPr>
          <w:p w:rsidR="00235EB0" w:rsidRPr="00AF0A03" w:rsidRDefault="00235EB0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06" w:type="dxa"/>
            <w:gridSpan w:val="2"/>
            <w:tcBorders>
              <w:left w:val="single" w:sz="4" w:space="0" w:color="auto"/>
            </w:tcBorders>
            <w:vAlign w:val="center"/>
          </w:tcPr>
          <w:p w:rsidR="00235EB0" w:rsidRPr="00AF0A03" w:rsidRDefault="00235EB0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235EB0" w:rsidRPr="00AF0A03" w:rsidTr="001123C8">
        <w:trPr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235EB0" w:rsidRPr="00AF0A03" w:rsidRDefault="00235EB0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235EB0" w:rsidRPr="00AF0A03" w:rsidRDefault="00235EB0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Изображения вокруг нас: рассматриваем изображения в детских книгах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235EB0" w:rsidRPr="00AF0A03" w:rsidRDefault="00235EB0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235EB0" w:rsidRPr="00AF0A03" w:rsidRDefault="00235EB0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35EB0" w:rsidRPr="00AF0A03" w:rsidRDefault="00235EB0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235EB0" w:rsidRPr="00AF0A03" w:rsidRDefault="00235EB0" w:rsidP="00235EB0">
            <w:pPr>
              <w:pStyle w:val="TableParagraph"/>
              <w:rPr>
                <w:sz w:val="24"/>
                <w:szCs w:val="24"/>
              </w:rPr>
            </w:pPr>
            <w:r w:rsidRPr="00AF0A03">
              <w:rPr>
                <w:color w:val="000000"/>
                <w:sz w:val="24"/>
                <w:szCs w:val="24"/>
              </w:rPr>
              <w:t xml:space="preserve"> </w:t>
            </w:r>
            <w:r w:rsidRPr="00AF0A03">
              <w:rPr>
                <w:sz w:val="24"/>
                <w:szCs w:val="24"/>
              </w:rPr>
              <w:t>Знакомить с видами художественной деятельности, учить видеть и изображать</w:t>
            </w:r>
          </w:p>
          <w:p w:rsidR="00235EB0" w:rsidRPr="00AF0A03" w:rsidRDefault="00235EB0" w:rsidP="00235EB0">
            <w:pPr>
              <w:shd w:val="clear" w:color="auto" w:fill="FFFFFF"/>
              <w:spacing w:line="0" w:lineRule="auto"/>
              <w:textAlignment w:val="baseline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  ознакомить с видами художественной деятельности; учить видеть </w:t>
            </w:r>
          </w:p>
          <w:p w:rsidR="00235EB0" w:rsidRPr="00AF0A03" w:rsidRDefault="00235EB0" w:rsidP="00235EB0">
            <w:pPr>
              <w:shd w:val="clear" w:color="auto" w:fill="FFFFFF"/>
              <w:spacing w:line="0" w:lineRule="auto"/>
              <w:textAlignment w:val="baseline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и изображать</w:t>
            </w:r>
          </w:p>
          <w:p w:rsidR="00235EB0" w:rsidRPr="00AF0A03" w:rsidRDefault="00235EB0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93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235EB0" w:rsidRPr="00AF0A03" w:rsidRDefault="00235EB0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Мультиурок </w:t>
            </w:r>
            <w:hyperlink r:id="rId10"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multiurok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index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php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files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prezentatsiia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izobrazheniia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vsiudu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vokrug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?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login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=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</w:t>
              </w:r>
            </w:hyperlink>
          </w:p>
        </w:tc>
        <w:tc>
          <w:tcPr>
            <w:tcW w:w="1544" w:type="dxa"/>
            <w:gridSpan w:val="6"/>
            <w:tcBorders>
              <w:left w:val="single" w:sz="4" w:space="0" w:color="auto"/>
            </w:tcBorders>
            <w:vAlign w:val="center"/>
          </w:tcPr>
          <w:p w:rsidR="00235EB0" w:rsidRPr="00AF0A03" w:rsidRDefault="00AF0A03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1083" w:type="dxa"/>
            <w:gridSpan w:val="5"/>
            <w:tcBorders>
              <w:left w:val="single" w:sz="4" w:space="0" w:color="auto"/>
            </w:tcBorders>
            <w:vAlign w:val="center"/>
          </w:tcPr>
          <w:p w:rsidR="00235EB0" w:rsidRPr="00AF0A03" w:rsidRDefault="00235EB0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06" w:type="dxa"/>
            <w:gridSpan w:val="2"/>
            <w:tcBorders>
              <w:left w:val="single" w:sz="4" w:space="0" w:color="auto"/>
            </w:tcBorders>
            <w:vAlign w:val="center"/>
          </w:tcPr>
          <w:p w:rsidR="00235EB0" w:rsidRPr="00AF0A03" w:rsidRDefault="00235EB0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B7795" w:rsidRPr="00AF0A03" w:rsidTr="001123C8">
        <w:trPr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Мастер изображения учит видеть: создаем групповую работу «Сказочный лес»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pStyle w:val="TableParagraph"/>
              <w:rPr>
                <w:sz w:val="24"/>
                <w:szCs w:val="24"/>
              </w:rPr>
            </w:pPr>
            <w:r w:rsidRPr="00AF0A03">
              <w:rPr>
                <w:color w:val="000000"/>
                <w:sz w:val="24"/>
                <w:szCs w:val="24"/>
              </w:rPr>
              <w:t xml:space="preserve"> </w:t>
            </w:r>
            <w:r w:rsidRPr="00AF0A03">
              <w:rPr>
                <w:sz w:val="24"/>
                <w:szCs w:val="24"/>
              </w:rPr>
              <w:t>Знакомить с понятиями «монотипия»,знакомить с особенностями работы в технике монотипия</w:t>
            </w:r>
          </w:p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993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Мультиурок </w:t>
            </w:r>
            <w:hyperlink r:id="rId11"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multiurok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files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urok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izo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-1-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umk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shkola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rossii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544" w:type="dxa"/>
            <w:gridSpan w:val="6"/>
            <w:tcBorders>
              <w:left w:val="single" w:sz="4" w:space="0" w:color="auto"/>
            </w:tcBorders>
            <w:vAlign w:val="center"/>
          </w:tcPr>
          <w:p w:rsidR="00BB7795" w:rsidRPr="00AF0A03" w:rsidRDefault="00AF0A03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1072" w:type="dxa"/>
            <w:gridSpan w:val="4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17" w:type="dxa"/>
            <w:gridSpan w:val="3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B7795" w:rsidRPr="00AF0A03" w:rsidTr="001123C8">
        <w:trPr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Короткое и длинное: рисуем животных с различными пропорциями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F0A03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t xml:space="preserve">Знакомить с художниками-анималистами; учить детей рисовать животных с передачей пропорций, объемной фигуры, строения и цветовых оттенков </w:t>
            </w:r>
            <w:r w:rsidRPr="00AF0A03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  <w:lang w:val="ru-RU"/>
              </w:rPr>
              <w:lastRenderedPageBreak/>
              <w:t>шерсти;</w:t>
            </w:r>
            <w:r w:rsidRPr="00AF0A03">
              <w:rPr>
                <w:rFonts w:ascii="Times New Roman" w:hAnsi="Times New Roman" w:cs="Times New Roman"/>
                <w:color w:val="010101"/>
                <w:sz w:val="24"/>
                <w:szCs w:val="24"/>
                <w:shd w:val="clear" w:color="auto" w:fill="F9FAFA"/>
              </w:rPr>
              <w:t> </w:t>
            </w:r>
          </w:p>
        </w:tc>
        <w:tc>
          <w:tcPr>
            <w:tcW w:w="2016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Инфоурок </w:t>
            </w:r>
            <w:hyperlink r:id="rId12"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infourok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prezentaciya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po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izo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poetapnoe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risovanie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zhivotnih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-1975862.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533" w:type="dxa"/>
            <w:gridSpan w:val="6"/>
            <w:tcBorders>
              <w:left w:val="single" w:sz="4" w:space="0" w:color="auto"/>
            </w:tcBorders>
            <w:vAlign w:val="center"/>
          </w:tcPr>
          <w:p w:rsidR="00BB7795" w:rsidRPr="00AF0A03" w:rsidRDefault="00AF0A03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1060" w:type="dxa"/>
            <w:gridSpan w:val="3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17" w:type="dxa"/>
            <w:gridSpan w:val="3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B7795" w:rsidRPr="00AF0A03" w:rsidTr="001123C8">
        <w:trPr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5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Изображать можно пятном: дорисовываем зверушек от пятна или тени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hd w:val="clear" w:color="auto" w:fill="FFFFFF"/>
              <w:textAlignment w:val="baseline"/>
              <w:rPr>
                <w:rFonts w:ascii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учить использовать пятно как одно из главных средств изображения;  </w:t>
            </w:r>
          </w:p>
          <w:p w:rsidR="00BB7795" w:rsidRPr="00AF0A03" w:rsidRDefault="00BB7795" w:rsidP="00235EB0">
            <w:pPr>
              <w:pStyle w:val="TableParagraph"/>
              <w:rPr>
                <w:b/>
                <w:sz w:val="24"/>
                <w:szCs w:val="24"/>
              </w:rPr>
            </w:pPr>
          </w:p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016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Мудьтиурок </w:t>
            </w:r>
            <w:hyperlink r:id="rId13"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multiurok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index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php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files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prezentatsiia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izobrazhat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mozhno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piatnom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521" w:type="dxa"/>
            <w:gridSpan w:val="5"/>
            <w:tcBorders>
              <w:left w:val="single" w:sz="4" w:space="0" w:color="auto"/>
            </w:tcBorders>
            <w:vAlign w:val="center"/>
          </w:tcPr>
          <w:p w:rsidR="00BB7795" w:rsidRPr="00AF0A03" w:rsidRDefault="00AF0A03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1072" w:type="dxa"/>
            <w:gridSpan w:val="4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17" w:type="dxa"/>
            <w:gridSpan w:val="3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B7795" w:rsidRPr="00AF0A03" w:rsidTr="001123C8">
        <w:trPr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Изображать можно в объеме: лепим зверушек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BB7795">
            <w:pPr>
              <w:pStyle w:val="TableParagraph"/>
              <w:spacing w:before="81" w:line="254" w:lineRule="auto"/>
              <w:ind w:left="70" w:right="213"/>
              <w:rPr>
                <w:sz w:val="24"/>
                <w:szCs w:val="24"/>
              </w:rPr>
            </w:pPr>
            <w:r w:rsidRPr="00AF0A03">
              <w:rPr>
                <w:color w:val="000000"/>
                <w:sz w:val="24"/>
                <w:szCs w:val="24"/>
              </w:rPr>
              <w:t xml:space="preserve"> </w:t>
            </w:r>
            <w:r w:rsidRPr="00AF0A03">
              <w:rPr>
                <w:w w:val="90"/>
                <w:sz w:val="24"/>
                <w:szCs w:val="24"/>
              </w:rPr>
              <w:t>Наблюдать,</w:t>
            </w:r>
            <w:r w:rsidRPr="00AF0A03">
              <w:rPr>
                <w:spacing w:val="1"/>
                <w:w w:val="90"/>
                <w:sz w:val="24"/>
                <w:szCs w:val="24"/>
              </w:rPr>
              <w:t xml:space="preserve"> </w:t>
            </w:r>
            <w:r w:rsidRPr="00AF0A03">
              <w:rPr>
                <w:w w:val="90"/>
                <w:sz w:val="24"/>
                <w:szCs w:val="24"/>
              </w:rPr>
              <w:t>воспринимать</w:t>
            </w:r>
            <w:r w:rsidRPr="00AF0A03">
              <w:rPr>
                <w:spacing w:val="1"/>
                <w:w w:val="90"/>
                <w:sz w:val="24"/>
                <w:szCs w:val="24"/>
              </w:rPr>
              <w:t xml:space="preserve"> </w:t>
            </w:r>
            <w:r w:rsidRPr="00AF0A03">
              <w:rPr>
                <w:w w:val="95"/>
                <w:sz w:val="24"/>
                <w:szCs w:val="24"/>
              </w:rPr>
              <w:t>выразительные</w:t>
            </w:r>
            <w:r w:rsidRPr="00AF0A03">
              <w:rPr>
                <w:spacing w:val="3"/>
                <w:w w:val="95"/>
                <w:sz w:val="24"/>
                <w:szCs w:val="24"/>
              </w:rPr>
              <w:t xml:space="preserve"> </w:t>
            </w:r>
            <w:r w:rsidRPr="00AF0A03">
              <w:rPr>
                <w:w w:val="95"/>
                <w:sz w:val="24"/>
                <w:szCs w:val="24"/>
              </w:rPr>
              <w:t>образные</w:t>
            </w:r>
            <w:r w:rsidRPr="00AF0A03">
              <w:rPr>
                <w:spacing w:val="1"/>
                <w:w w:val="95"/>
                <w:sz w:val="24"/>
                <w:szCs w:val="24"/>
              </w:rPr>
              <w:t xml:space="preserve"> </w:t>
            </w:r>
            <w:r w:rsidRPr="00AF0A03">
              <w:rPr>
                <w:w w:val="95"/>
                <w:sz w:val="24"/>
                <w:szCs w:val="24"/>
              </w:rPr>
              <w:t>объёмы</w:t>
            </w:r>
            <w:r w:rsidRPr="00AF0A03">
              <w:rPr>
                <w:spacing w:val="2"/>
                <w:w w:val="95"/>
                <w:sz w:val="24"/>
                <w:szCs w:val="24"/>
              </w:rPr>
              <w:t xml:space="preserve"> </w:t>
            </w:r>
            <w:r w:rsidRPr="00AF0A03">
              <w:rPr>
                <w:w w:val="95"/>
                <w:sz w:val="24"/>
                <w:szCs w:val="24"/>
              </w:rPr>
              <w:t>в</w:t>
            </w:r>
            <w:r w:rsidRPr="00AF0A03">
              <w:rPr>
                <w:spacing w:val="7"/>
                <w:w w:val="95"/>
                <w:sz w:val="24"/>
                <w:szCs w:val="24"/>
              </w:rPr>
              <w:t xml:space="preserve"> </w:t>
            </w:r>
            <w:r w:rsidRPr="00AF0A03">
              <w:rPr>
                <w:w w:val="95"/>
                <w:sz w:val="24"/>
                <w:szCs w:val="24"/>
              </w:rPr>
              <w:t>природе:</w:t>
            </w:r>
            <w:r w:rsidRPr="00AF0A03">
              <w:rPr>
                <w:spacing w:val="2"/>
                <w:w w:val="95"/>
                <w:sz w:val="24"/>
                <w:szCs w:val="24"/>
              </w:rPr>
              <w:t xml:space="preserve"> </w:t>
            </w:r>
            <w:r w:rsidRPr="00AF0A03">
              <w:rPr>
                <w:w w:val="95"/>
                <w:sz w:val="24"/>
                <w:szCs w:val="24"/>
              </w:rPr>
              <w:t>на</w:t>
            </w:r>
            <w:r w:rsidRPr="00AF0A03">
              <w:rPr>
                <w:spacing w:val="2"/>
                <w:w w:val="95"/>
                <w:sz w:val="24"/>
                <w:szCs w:val="24"/>
              </w:rPr>
              <w:t xml:space="preserve"> </w:t>
            </w:r>
            <w:r w:rsidRPr="00AF0A03">
              <w:rPr>
                <w:w w:val="95"/>
                <w:sz w:val="24"/>
                <w:szCs w:val="24"/>
              </w:rPr>
              <w:t>что</w:t>
            </w:r>
            <w:r w:rsidRPr="00AF0A03">
              <w:rPr>
                <w:spacing w:val="1"/>
                <w:w w:val="95"/>
                <w:sz w:val="24"/>
                <w:szCs w:val="24"/>
              </w:rPr>
              <w:t xml:space="preserve"> </w:t>
            </w:r>
            <w:r w:rsidRPr="00AF0A03">
              <w:rPr>
                <w:w w:val="95"/>
                <w:sz w:val="24"/>
                <w:szCs w:val="24"/>
              </w:rPr>
              <w:t>похожи</w:t>
            </w:r>
            <w:r w:rsidRPr="00AF0A03">
              <w:rPr>
                <w:spacing w:val="8"/>
                <w:w w:val="95"/>
                <w:sz w:val="24"/>
                <w:szCs w:val="24"/>
              </w:rPr>
              <w:t xml:space="preserve"> </w:t>
            </w:r>
            <w:r w:rsidRPr="00AF0A03">
              <w:rPr>
                <w:w w:val="95"/>
                <w:sz w:val="24"/>
                <w:szCs w:val="24"/>
              </w:rPr>
              <w:t>формы</w:t>
            </w:r>
            <w:r w:rsidRPr="00AF0A03">
              <w:rPr>
                <w:spacing w:val="2"/>
                <w:w w:val="95"/>
                <w:sz w:val="24"/>
                <w:szCs w:val="24"/>
              </w:rPr>
              <w:t xml:space="preserve"> </w:t>
            </w:r>
            <w:r w:rsidRPr="00AF0A03">
              <w:rPr>
                <w:w w:val="95"/>
                <w:sz w:val="24"/>
                <w:szCs w:val="24"/>
              </w:rPr>
              <w:t>облаков,</w:t>
            </w:r>
            <w:r w:rsidRPr="00AF0A03">
              <w:rPr>
                <w:spacing w:val="1"/>
                <w:w w:val="95"/>
                <w:sz w:val="24"/>
                <w:szCs w:val="24"/>
              </w:rPr>
              <w:t xml:space="preserve"> </w:t>
            </w:r>
            <w:r w:rsidRPr="00AF0A03">
              <w:rPr>
                <w:w w:val="90"/>
                <w:sz w:val="24"/>
                <w:szCs w:val="24"/>
              </w:rPr>
              <w:t>камней,</w:t>
            </w:r>
            <w:r w:rsidRPr="00AF0A03">
              <w:rPr>
                <w:spacing w:val="33"/>
                <w:w w:val="90"/>
                <w:sz w:val="24"/>
                <w:szCs w:val="24"/>
              </w:rPr>
              <w:t xml:space="preserve"> </w:t>
            </w:r>
            <w:r w:rsidRPr="00AF0A03">
              <w:rPr>
                <w:w w:val="90"/>
                <w:sz w:val="24"/>
                <w:szCs w:val="24"/>
              </w:rPr>
              <w:t>коряг,</w:t>
            </w:r>
            <w:r w:rsidRPr="00AF0A03">
              <w:rPr>
                <w:spacing w:val="33"/>
                <w:w w:val="90"/>
                <w:sz w:val="24"/>
                <w:szCs w:val="24"/>
              </w:rPr>
              <w:t xml:space="preserve"> </w:t>
            </w:r>
            <w:r w:rsidRPr="00AF0A03">
              <w:rPr>
                <w:w w:val="90"/>
                <w:sz w:val="24"/>
                <w:szCs w:val="24"/>
              </w:rPr>
              <w:t>картофелин</w:t>
            </w:r>
            <w:r w:rsidRPr="00AF0A03">
              <w:rPr>
                <w:spacing w:val="8"/>
                <w:w w:val="90"/>
                <w:sz w:val="24"/>
                <w:szCs w:val="24"/>
              </w:rPr>
              <w:t xml:space="preserve"> </w:t>
            </w:r>
            <w:r w:rsidRPr="00AF0A03">
              <w:rPr>
                <w:w w:val="90"/>
                <w:sz w:val="24"/>
                <w:szCs w:val="24"/>
              </w:rPr>
              <w:t>и</w:t>
            </w:r>
            <w:r w:rsidRPr="00AF0A03">
              <w:rPr>
                <w:spacing w:val="-33"/>
                <w:w w:val="90"/>
                <w:sz w:val="24"/>
                <w:szCs w:val="24"/>
              </w:rPr>
              <w:t xml:space="preserve"> </w:t>
            </w:r>
            <w:r w:rsidRPr="00AF0A03">
              <w:rPr>
                <w:sz w:val="24"/>
                <w:szCs w:val="24"/>
              </w:rPr>
              <w:t>др. (в классе на основе</w:t>
            </w:r>
            <w:r w:rsidRPr="00AF0A03">
              <w:rPr>
                <w:spacing w:val="1"/>
                <w:sz w:val="24"/>
                <w:szCs w:val="24"/>
              </w:rPr>
              <w:t xml:space="preserve"> </w:t>
            </w:r>
            <w:r w:rsidRPr="00AF0A03">
              <w:rPr>
                <w:sz w:val="24"/>
                <w:szCs w:val="24"/>
              </w:rPr>
              <w:t>фотографий);</w:t>
            </w:r>
          </w:p>
          <w:p w:rsidR="00BB7795" w:rsidRPr="00AF0A03" w:rsidRDefault="00BB7795" w:rsidP="00BB7795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w w:val="90"/>
                <w:sz w:val="24"/>
                <w:szCs w:val="24"/>
                <w:lang w:val="ru-RU"/>
              </w:rPr>
              <w:t>Осваивать</w:t>
            </w:r>
            <w:r w:rsidRPr="00AF0A03">
              <w:rPr>
                <w:rFonts w:ascii="Times New Roman" w:hAnsi="Times New Roman" w:cs="Times New Roman"/>
                <w:spacing w:val="22"/>
                <w:w w:val="90"/>
                <w:sz w:val="24"/>
                <w:szCs w:val="24"/>
                <w:lang w:val="ru-RU"/>
              </w:rPr>
              <w:t xml:space="preserve"> </w:t>
            </w:r>
            <w:r w:rsidRPr="00AF0A03">
              <w:rPr>
                <w:rFonts w:ascii="Times New Roman" w:hAnsi="Times New Roman" w:cs="Times New Roman"/>
                <w:w w:val="90"/>
                <w:sz w:val="24"/>
                <w:szCs w:val="24"/>
                <w:lang w:val="ru-RU"/>
              </w:rPr>
              <w:t>первичные</w:t>
            </w:r>
            <w:r w:rsidRPr="00AF0A03">
              <w:rPr>
                <w:rFonts w:ascii="Times New Roman" w:hAnsi="Times New Roman" w:cs="Times New Roman"/>
                <w:spacing w:val="15"/>
                <w:w w:val="90"/>
                <w:sz w:val="24"/>
                <w:szCs w:val="24"/>
                <w:lang w:val="ru-RU"/>
              </w:rPr>
              <w:t xml:space="preserve"> </w:t>
            </w:r>
            <w:r w:rsidRPr="00AF0A03">
              <w:rPr>
                <w:rFonts w:ascii="Times New Roman" w:hAnsi="Times New Roman" w:cs="Times New Roman"/>
                <w:w w:val="90"/>
                <w:sz w:val="24"/>
                <w:szCs w:val="24"/>
                <w:lang w:val="ru-RU"/>
              </w:rPr>
              <w:t>навыки</w:t>
            </w:r>
            <w:r w:rsidRPr="00AF0A03">
              <w:rPr>
                <w:rFonts w:ascii="Times New Roman" w:hAnsi="Times New Roman" w:cs="Times New Roman"/>
                <w:spacing w:val="-33"/>
                <w:w w:val="90"/>
                <w:sz w:val="24"/>
                <w:szCs w:val="24"/>
                <w:lang w:val="ru-RU"/>
              </w:rPr>
              <w:t xml:space="preserve"> </w:t>
            </w: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лепки — изображения в</w:t>
            </w:r>
            <w:r w:rsidRPr="00AF0A03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объёме;</w:t>
            </w:r>
          </w:p>
        </w:tc>
        <w:tc>
          <w:tcPr>
            <w:tcW w:w="2016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Мультиурок </w:t>
            </w:r>
            <w:hyperlink r:id="rId14"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multiurok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index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php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files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prezentatsiia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izobrazhat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mozhno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obiome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lepka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pti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521" w:type="dxa"/>
            <w:gridSpan w:val="5"/>
            <w:tcBorders>
              <w:left w:val="single" w:sz="4" w:space="0" w:color="auto"/>
            </w:tcBorders>
            <w:vAlign w:val="center"/>
          </w:tcPr>
          <w:p w:rsidR="00BB7795" w:rsidRPr="00AF0A03" w:rsidRDefault="00AF0A03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1072" w:type="dxa"/>
            <w:gridSpan w:val="4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17" w:type="dxa"/>
            <w:gridSpan w:val="3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B7795" w:rsidRPr="00AF0A03" w:rsidTr="001123C8">
        <w:trPr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Изображать можно линией: рисуем ветви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деревьев, травы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BB7795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color w:val="000000"/>
              </w:rPr>
              <w:t xml:space="preserve"> </w:t>
            </w:r>
            <w:r w:rsidRPr="00AF0A03">
              <w:rPr>
                <w:rStyle w:val="c0"/>
                <w:color w:val="000000"/>
              </w:rPr>
              <w:t>Делать линией рисунок</w:t>
            </w:r>
          </w:p>
          <w:p w:rsidR="00BB7795" w:rsidRPr="00AF0A03" w:rsidRDefault="00BB7795" w:rsidP="00BB7795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rStyle w:val="c0"/>
                <w:color w:val="000000"/>
              </w:rPr>
              <w:t>на тему «Расскажи нам о себе»</w:t>
            </w:r>
          </w:p>
          <w:p w:rsidR="00BB7795" w:rsidRPr="00AF0A03" w:rsidRDefault="00BB7795" w:rsidP="00BB7795">
            <w:pPr>
              <w:pStyle w:val="TableParagraph"/>
              <w:spacing w:before="81" w:line="254" w:lineRule="auto"/>
              <w:ind w:left="70" w:right="213"/>
              <w:rPr>
                <w:sz w:val="24"/>
                <w:szCs w:val="24"/>
              </w:rPr>
            </w:pPr>
          </w:p>
          <w:p w:rsidR="00BB7795" w:rsidRPr="00AF0A03" w:rsidRDefault="00BB7795" w:rsidP="00BB7795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016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Инфоурок </w:t>
            </w:r>
            <w:hyperlink r:id="rId15"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infourok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prezentaciya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uroku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izobrazitelnogo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iskusstva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tema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izobrazhat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mozhno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liniey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-1489705.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509" w:type="dxa"/>
            <w:gridSpan w:val="4"/>
            <w:tcBorders>
              <w:left w:val="single" w:sz="4" w:space="0" w:color="auto"/>
            </w:tcBorders>
            <w:vAlign w:val="center"/>
          </w:tcPr>
          <w:p w:rsidR="00BB7795" w:rsidRPr="00AF0A03" w:rsidRDefault="00AF0A03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Устный опрос. Практическая работа</w:t>
            </w:r>
          </w:p>
        </w:tc>
        <w:tc>
          <w:tcPr>
            <w:tcW w:w="1084" w:type="dxa"/>
            <w:gridSpan w:val="5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17" w:type="dxa"/>
            <w:gridSpan w:val="3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B7795" w:rsidRPr="00AF0A03" w:rsidTr="001123C8">
        <w:trPr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8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Разноцветные краски. Рисуем цветные коврики (коврик-осень / зима или коврик-ночь / утро)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Рисовать то, что каждая краска напоминает; радоваться общению с красками</w:t>
            </w:r>
          </w:p>
        </w:tc>
        <w:tc>
          <w:tcPr>
            <w:tcW w:w="2016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Мультиурок </w:t>
            </w:r>
            <w:hyperlink r:id="rId16"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multiurok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files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prezentatsiia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uroku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raznotsvetnye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kraski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-1.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509" w:type="dxa"/>
            <w:gridSpan w:val="4"/>
            <w:tcBorders>
              <w:left w:val="single" w:sz="4" w:space="0" w:color="auto"/>
            </w:tcBorders>
            <w:vAlign w:val="center"/>
          </w:tcPr>
          <w:p w:rsidR="00BB7795" w:rsidRPr="00AF0A03" w:rsidRDefault="00AF0A03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опрос. Практическая работа</w:t>
            </w:r>
          </w:p>
        </w:tc>
        <w:tc>
          <w:tcPr>
            <w:tcW w:w="1084" w:type="dxa"/>
            <w:gridSpan w:val="5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17" w:type="dxa"/>
            <w:gridSpan w:val="3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B7795" w:rsidRPr="00AF0A03" w:rsidTr="001123C8">
        <w:trPr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Изображать можно и то, что невидимо: создаем радостные и грустные рисунки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BE08E5" w:rsidRPr="00AF0A03" w:rsidRDefault="00BB7795" w:rsidP="00BE08E5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color w:val="000000"/>
              </w:rPr>
              <w:t xml:space="preserve"> </w:t>
            </w:r>
            <w:r w:rsidR="00BE08E5" w:rsidRPr="00AF0A03">
              <w:rPr>
                <w:rStyle w:val="c0"/>
                <w:color w:val="000000"/>
              </w:rPr>
              <w:t>Придумывать свой орнамент; образно,</w:t>
            </w:r>
          </w:p>
          <w:p w:rsidR="00BE08E5" w:rsidRPr="00AF0A03" w:rsidRDefault="00BE08E5" w:rsidP="00BE08E5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rStyle w:val="c0"/>
                <w:color w:val="000000"/>
              </w:rPr>
              <w:t>свободно писать красками и кистью эскиз на листе бумаги</w:t>
            </w:r>
          </w:p>
          <w:p w:rsidR="00BB7795" w:rsidRPr="00AF0A03" w:rsidRDefault="00BB7795" w:rsidP="00BB7795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016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Мультиурок </w:t>
            </w:r>
            <w:hyperlink r:id="rId17"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multiurok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files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priezientatsiia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uroku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izo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izobrazhat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mozhno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to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chto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nievidimo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nastroieniie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509" w:type="dxa"/>
            <w:gridSpan w:val="4"/>
            <w:tcBorders>
              <w:left w:val="single" w:sz="4" w:space="0" w:color="auto"/>
            </w:tcBorders>
            <w:vAlign w:val="center"/>
          </w:tcPr>
          <w:p w:rsidR="00BB7795" w:rsidRPr="00AF0A03" w:rsidRDefault="00AF0A03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опрос. Практическая работа</w:t>
            </w:r>
          </w:p>
        </w:tc>
        <w:tc>
          <w:tcPr>
            <w:tcW w:w="1084" w:type="dxa"/>
            <w:gridSpan w:val="5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17" w:type="dxa"/>
            <w:gridSpan w:val="3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B7795" w:rsidRPr="00AF0A03" w:rsidTr="001123C8">
        <w:trPr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Художники и зрители: рассматриваем картины художник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ов и говорим о своих впечатлениях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BE08E5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AF0A03"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формировать навыки восприятия художественных произведений, наблюдательность, творческое </w:t>
            </w:r>
            <w:r w:rsidR="00AF0A03"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lastRenderedPageBreak/>
              <w:t>воображение.</w:t>
            </w:r>
          </w:p>
        </w:tc>
        <w:tc>
          <w:tcPr>
            <w:tcW w:w="2016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Инфоурок </w:t>
            </w:r>
            <w:hyperlink r:id="rId18"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infourok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prezentaciya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po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izobrazitelnomu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iskusstvu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temu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hudozhnik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i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zriteli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-1083693.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509" w:type="dxa"/>
            <w:gridSpan w:val="4"/>
            <w:tcBorders>
              <w:left w:val="single" w:sz="4" w:space="0" w:color="auto"/>
            </w:tcBorders>
            <w:vAlign w:val="center"/>
          </w:tcPr>
          <w:p w:rsidR="00BB7795" w:rsidRPr="00AF0A03" w:rsidRDefault="00AF0A03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Устный опрос. Практическая работа</w:t>
            </w:r>
          </w:p>
        </w:tc>
        <w:tc>
          <w:tcPr>
            <w:tcW w:w="1084" w:type="dxa"/>
            <w:gridSpan w:val="5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17" w:type="dxa"/>
            <w:gridSpan w:val="3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B7795" w:rsidRPr="00AF0A03" w:rsidTr="001123C8">
        <w:trPr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11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Мир полон украшений: рассматриваем украшения на иллюстрациях к сказкам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BE08E5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AF0A03" w:rsidRPr="00AF0A03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</w:rPr>
              <w:t> </w:t>
            </w:r>
            <w:r w:rsidR="00AF0A03" w:rsidRPr="00AF0A03">
              <w:rPr>
                <w:rFonts w:ascii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val="ru-RU"/>
              </w:rPr>
              <w:t>Познакомить с новым видом художественной деятельности и с Мастером Украшения; - воспитывать культуру поведения при фронтальной и индивидуальной работе; - развивать эстетический вкус, творческое воображение.</w:t>
            </w:r>
          </w:p>
        </w:tc>
        <w:tc>
          <w:tcPr>
            <w:tcW w:w="2028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Мультиурок </w:t>
            </w:r>
            <w:hyperlink r:id="rId19"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multiurok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files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priezientatsiia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uroku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izo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mir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polon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ukrashienii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521" w:type="dxa"/>
            <w:gridSpan w:val="5"/>
            <w:tcBorders>
              <w:left w:val="single" w:sz="4" w:space="0" w:color="auto"/>
            </w:tcBorders>
            <w:vAlign w:val="center"/>
          </w:tcPr>
          <w:p w:rsidR="00BB7795" w:rsidRPr="00AF0A03" w:rsidRDefault="00AF0A03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опрос. Практическая работа</w:t>
            </w:r>
          </w:p>
        </w:tc>
        <w:tc>
          <w:tcPr>
            <w:tcW w:w="1048" w:type="dxa"/>
            <w:gridSpan w:val="2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29" w:type="dxa"/>
            <w:gridSpan w:val="4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B7795" w:rsidRPr="00AF0A03" w:rsidTr="001123C8">
        <w:trPr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Цветы: создаем коллективную работу «Ваза с цветами»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E08E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Придумать свой рисунок, подобрать соответствующие краски</w:t>
            </w:r>
          </w:p>
        </w:tc>
        <w:tc>
          <w:tcPr>
            <w:tcW w:w="2028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B7795" w:rsidRPr="00AF0A03" w:rsidRDefault="00232BB6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20">
              <w:r w:rsidR="00BB7795"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BB7795"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BB7795"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nsportal</w:t>
              </w:r>
              <w:r w:rsidR="00BB7795"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BB7795"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BB7795"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BB7795"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nachalnaya</w:t>
              </w:r>
              <w:r w:rsidR="00BB7795"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BB7795"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shkola</w:t>
              </w:r>
              <w:r w:rsidR="00BB7795"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BB7795"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izo</w:t>
              </w:r>
              <w:r w:rsidR="00BB7795"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/2020/04/22/</w:t>
              </w:r>
              <w:r w:rsidR="00BB7795"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izo</w:t>
              </w:r>
              <w:r w:rsidR="00BB7795"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BB7795"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vaza</w:t>
              </w:r>
              <w:r w:rsidR="00BB7795"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BB7795"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</w:t>
              </w:r>
              <w:r w:rsidR="00BB7795"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="00BB7795"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tsvetami</w:t>
              </w:r>
              <w:r w:rsidR="00BB7795"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-1-</w:t>
              </w:r>
              <w:r w:rsidR="00BB7795"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</w:hyperlink>
          </w:p>
        </w:tc>
        <w:tc>
          <w:tcPr>
            <w:tcW w:w="1521" w:type="dxa"/>
            <w:gridSpan w:val="5"/>
            <w:tcBorders>
              <w:left w:val="single" w:sz="4" w:space="0" w:color="auto"/>
            </w:tcBorders>
            <w:vAlign w:val="center"/>
          </w:tcPr>
          <w:p w:rsidR="00BB7795" w:rsidRPr="00AF0A03" w:rsidRDefault="00AF0A03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опрос. Практическая работа</w:t>
            </w:r>
          </w:p>
        </w:tc>
        <w:tc>
          <w:tcPr>
            <w:tcW w:w="1048" w:type="dxa"/>
            <w:gridSpan w:val="2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29" w:type="dxa"/>
            <w:gridSpan w:val="4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B7795" w:rsidRPr="00AF0A03" w:rsidTr="001123C8">
        <w:trPr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Узоры на крыльях: рисуем бабочек и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создаем коллективную работу – панно «Бабочки»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BB7795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color w:val="000000"/>
              </w:rPr>
              <w:t xml:space="preserve"> </w:t>
            </w:r>
            <w:r w:rsidRPr="00AF0A03">
              <w:rPr>
                <w:rStyle w:val="c0"/>
                <w:color w:val="000000"/>
              </w:rPr>
              <w:t>Придумывать свой орнамент; образно,</w:t>
            </w:r>
          </w:p>
          <w:p w:rsidR="00BB7795" w:rsidRPr="00AF0A03" w:rsidRDefault="00BB7795" w:rsidP="00BB7795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rStyle w:val="c0"/>
                <w:color w:val="000000"/>
              </w:rPr>
              <w:t xml:space="preserve">свободно писать </w:t>
            </w:r>
            <w:r w:rsidRPr="00AF0A03">
              <w:rPr>
                <w:rStyle w:val="c0"/>
                <w:color w:val="000000"/>
              </w:rPr>
              <w:lastRenderedPageBreak/>
              <w:t>красками и кистью эскиз на листе бумаги</w:t>
            </w:r>
          </w:p>
          <w:p w:rsidR="00BB7795" w:rsidRPr="00AF0A03" w:rsidRDefault="00BB7795" w:rsidP="00BB7795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028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Мультиурок </w:t>
            </w:r>
            <w:hyperlink r:id="rId21"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multiurok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files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prezentatsiia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uzory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kryliakh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521" w:type="dxa"/>
            <w:gridSpan w:val="5"/>
            <w:tcBorders>
              <w:left w:val="single" w:sz="4" w:space="0" w:color="auto"/>
            </w:tcBorders>
            <w:vAlign w:val="center"/>
          </w:tcPr>
          <w:p w:rsidR="00BB7795" w:rsidRPr="00AF0A03" w:rsidRDefault="00AF0A03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Устный опрос. Практическая работа</w:t>
            </w:r>
          </w:p>
        </w:tc>
        <w:tc>
          <w:tcPr>
            <w:tcW w:w="1048" w:type="dxa"/>
            <w:gridSpan w:val="2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29" w:type="dxa"/>
            <w:gridSpan w:val="4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B7795" w:rsidRPr="00AF0A03" w:rsidTr="001123C8">
        <w:trPr>
          <w:gridAfter w:val="1"/>
          <w:wAfter w:w="51" w:type="dxa"/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14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Красивые рыбы: выполняем рисунок рыб в технике монотипия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4D0880" w:rsidRPr="00AF0A03" w:rsidRDefault="00BB7795" w:rsidP="004D0880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color w:val="000000"/>
              </w:rPr>
              <w:t xml:space="preserve"> </w:t>
            </w:r>
            <w:r w:rsidR="004D0880" w:rsidRPr="00AF0A03">
              <w:rPr>
                <w:rStyle w:val="c0"/>
                <w:color w:val="000000"/>
              </w:rPr>
              <w:t>Видеть красоту разнообразных поверхностей; украшать рыбок узорами чешуи в</w:t>
            </w:r>
          </w:p>
          <w:p w:rsidR="004D0880" w:rsidRPr="00AF0A03" w:rsidRDefault="004D0880" w:rsidP="004D0880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rStyle w:val="c0"/>
                <w:color w:val="000000"/>
              </w:rPr>
              <w:t> технике монотипии</w:t>
            </w:r>
          </w:p>
          <w:p w:rsidR="00BB7795" w:rsidRPr="00AF0A03" w:rsidRDefault="00BB7795" w:rsidP="004D088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28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B7795" w:rsidRPr="00AF0A03" w:rsidRDefault="00232BB6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2">
              <w:r w:rsidR="00BB7795"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https://nsportal.ru/nachalnaya-shkola/izo/2019/12/03/tema-krasivye-ryby-monotipiya-1-klass-izobrazitelnoe-iskusstvo-urok</w:t>
              </w:r>
            </w:hyperlink>
          </w:p>
        </w:tc>
        <w:tc>
          <w:tcPr>
            <w:tcW w:w="1509" w:type="dxa"/>
            <w:gridSpan w:val="4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0" w:type="dxa"/>
            <w:gridSpan w:val="3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8" w:type="dxa"/>
            <w:gridSpan w:val="3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7795" w:rsidRPr="00AF0A03" w:rsidTr="001123C8">
        <w:trPr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Украшения птиц создаем сказочную птицу из цветной бумаги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4D0880" w:rsidRPr="00AF0A03" w:rsidRDefault="004D0880" w:rsidP="004D0880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rStyle w:val="c0"/>
                <w:color w:val="000000"/>
              </w:rPr>
              <w:t>Рассматривать птиц, обращая внимание не только на цвет, но и на форму; изображать нарядную птицу в технике объемной</w:t>
            </w:r>
          </w:p>
          <w:p w:rsidR="004D0880" w:rsidRPr="00AF0A03" w:rsidRDefault="004D0880" w:rsidP="004D0880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rStyle w:val="c0"/>
                <w:color w:val="000000"/>
              </w:rPr>
              <w:t> аппликации, коллажа</w:t>
            </w:r>
          </w:p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28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B7795" w:rsidRPr="00AF0A03" w:rsidRDefault="00232BB6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23">
              <w:r w:rsidR="00BB7795"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https://nsportal.ru/nachalnaya-shkola/izo/2012/11/21/prezentatsiya-konstruirovanie-ptits-iz-bumagi</w:t>
              </w:r>
            </w:hyperlink>
          </w:p>
        </w:tc>
        <w:tc>
          <w:tcPr>
            <w:tcW w:w="1509" w:type="dxa"/>
            <w:gridSpan w:val="4"/>
            <w:tcBorders>
              <w:left w:val="single" w:sz="4" w:space="0" w:color="auto"/>
            </w:tcBorders>
            <w:vAlign w:val="center"/>
          </w:tcPr>
          <w:p w:rsidR="00BB7795" w:rsidRPr="00AF0A03" w:rsidRDefault="00AF0A03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опрос. Практическая работа</w:t>
            </w:r>
          </w:p>
        </w:tc>
        <w:tc>
          <w:tcPr>
            <w:tcW w:w="1060" w:type="dxa"/>
            <w:gridSpan w:val="3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9" w:type="dxa"/>
            <w:gridSpan w:val="4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B7795" w:rsidRPr="00AF0A03" w:rsidTr="001123C8">
        <w:trPr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Узоры, которые создали люди: рисуем цветок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или птицу для орнамента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4D0880" w:rsidRPr="00AF0A03" w:rsidRDefault="00BB7795" w:rsidP="004D0880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color w:val="000000"/>
              </w:rPr>
              <w:t xml:space="preserve"> </w:t>
            </w:r>
            <w:r w:rsidR="004D0880" w:rsidRPr="00AF0A03">
              <w:rPr>
                <w:rStyle w:val="c0"/>
                <w:color w:val="000000"/>
              </w:rPr>
              <w:t>Придумывать свой орнамент; образно,</w:t>
            </w:r>
          </w:p>
          <w:p w:rsidR="004D0880" w:rsidRPr="00AF0A03" w:rsidRDefault="004D0880" w:rsidP="004D0880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rStyle w:val="c0"/>
                <w:color w:val="000000"/>
              </w:rPr>
              <w:t>свободно писать красками и кистью эскиз на листе бумаги</w:t>
            </w:r>
          </w:p>
          <w:p w:rsidR="00BB7795" w:rsidRPr="00AF0A03" w:rsidRDefault="00BB7795" w:rsidP="004D088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028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Мультиурок </w:t>
            </w:r>
            <w:hyperlink r:id="rId24"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multiurok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files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prezentatsiia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uzory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kotorye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sozdali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liudi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509" w:type="dxa"/>
            <w:gridSpan w:val="4"/>
            <w:tcBorders>
              <w:left w:val="single" w:sz="4" w:space="0" w:color="auto"/>
            </w:tcBorders>
            <w:vAlign w:val="center"/>
          </w:tcPr>
          <w:p w:rsidR="00BB7795" w:rsidRPr="00AF0A03" w:rsidRDefault="00AF0A03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опрос. Практическая работа</w:t>
            </w:r>
          </w:p>
        </w:tc>
        <w:tc>
          <w:tcPr>
            <w:tcW w:w="1060" w:type="dxa"/>
            <w:gridSpan w:val="3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29" w:type="dxa"/>
            <w:gridSpan w:val="4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B7795" w:rsidRPr="00AF0A03" w:rsidTr="001123C8">
        <w:trPr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17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Нарядные узоры на глиняных игрушках: украшаем узорами фигурки из бумаги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4D0880" w:rsidP="004D088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Узнавать и изображать сказочных персонажей по свойственным им украшениям</w:t>
            </w:r>
          </w:p>
        </w:tc>
        <w:tc>
          <w:tcPr>
            <w:tcW w:w="2028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Мультиурок </w:t>
            </w:r>
            <w:hyperlink r:id="rId25"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multiurok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files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prezentatsiia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po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izobrazitelnomu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iskusstvu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dymkovs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РЭШ </w:t>
            </w:r>
            <w:hyperlink r:id="rId26"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resh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subject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lesson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/4053/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start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/326219/</w:t>
              </w:r>
            </w:hyperlink>
          </w:p>
        </w:tc>
        <w:tc>
          <w:tcPr>
            <w:tcW w:w="1509" w:type="dxa"/>
            <w:gridSpan w:val="4"/>
            <w:tcBorders>
              <w:left w:val="single" w:sz="4" w:space="0" w:color="auto"/>
            </w:tcBorders>
            <w:vAlign w:val="center"/>
          </w:tcPr>
          <w:p w:rsidR="00BB7795" w:rsidRPr="00AF0A03" w:rsidRDefault="00AF0A03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опрос. Практическая работа</w:t>
            </w:r>
          </w:p>
        </w:tc>
        <w:tc>
          <w:tcPr>
            <w:tcW w:w="1060" w:type="dxa"/>
            <w:gridSpan w:val="3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29" w:type="dxa"/>
            <w:gridSpan w:val="4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B7795" w:rsidRPr="00AF0A03" w:rsidTr="001123C8">
        <w:trPr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Как украшает себя человек: рисуем героев сказок с подходящими украшениями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4D0880" w:rsidRPr="00AF0A03" w:rsidRDefault="00BB7795" w:rsidP="004D0880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color w:val="000000"/>
              </w:rPr>
              <w:t xml:space="preserve"> </w:t>
            </w:r>
            <w:r w:rsidR="004D0880" w:rsidRPr="00AF0A03">
              <w:rPr>
                <w:rStyle w:val="c0"/>
                <w:color w:val="000000"/>
              </w:rPr>
              <w:t>Создавать изображение на заданную тему; самостоятельно</w:t>
            </w:r>
          </w:p>
          <w:p w:rsidR="004D0880" w:rsidRPr="00AF0A03" w:rsidRDefault="004D0880" w:rsidP="004D0880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rStyle w:val="c0"/>
                <w:color w:val="000000"/>
              </w:rPr>
              <w:t>подбирать материал для работы</w:t>
            </w:r>
          </w:p>
          <w:p w:rsidR="00BB7795" w:rsidRPr="00AF0A03" w:rsidRDefault="00BB7795" w:rsidP="004D088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28" w:type="dxa"/>
            <w:gridSpan w:val="3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Мультиурок </w:t>
            </w:r>
            <w:hyperlink r:id="rId27"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multiurok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files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priezientatsiia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uroku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izo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kak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ukrashaiet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siebia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chieloviek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509" w:type="dxa"/>
            <w:gridSpan w:val="4"/>
            <w:tcBorders>
              <w:left w:val="single" w:sz="4" w:space="0" w:color="auto"/>
            </w:tcBorders>
            <w:vAlign w:val="center"/>
          </w:tcPr>
          <w:p w:rsidR="00BB7795" w:rsidRPr="00AF0A03" w:rsidRDefault="00AF0A03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опрос. Практическая работа</w:t>
            </w:r>
          </w:p>
        </w:tc>
        <w:tc>
          <w:tcPr>
            <w:tcW w:w="1060" w:type="dxa"/>
            <w:gridSpan w:val="3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29" w:type="dxa"/>
            <w:gridSpan w:val="4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B7795" w:rsidRPr="00AF0A03" w:rsidTr="001123C8">
        <w:trPr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Мастер Украшения помогает сделать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праздник: создаем веселые игрушки из цветной бумаги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4D0880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Узнавать и изображать сказочных персонажей по свойственным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lastRenderedPageBreak/>
              <w:t>им украшениям</w:t>
            </w:r>
          </w:p>
        </w:tc>
        <w:tc>
          <w:tcPr>
            <w:tcW w:w="2039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Мультиурок </w:t>
            </w:r>
            <w:hyperlink r:id="rId28"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multiurok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files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prezentatsiia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master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ukrasheniia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lastRenderedPageBreak/>
                <w:t>pomogaet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sdelat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486" w:type="dxa"/>
            <w:gridSpan w:val="2"/>
            <w:tcBorders>
              <w:left w:val="single" w:sz="4" w:space="0" w:color="auto"/>
            </w:tcBorders>
            <w:vAlign w:val="center"/>
          </w:tcPr>
          <w:p w:rsidR="00BB7795" w:rsidRPr="00AF0A03" w:rsidRDefault="00AF0A03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Устный опрос. Практическая работа</w:t>
            </w:r>
          </w:p>
        </w:tc>
        <w:tc>
          <w:tcPr>
            <w:tcW w:w="1072" w:type="dxa"/>
            <w:gridSpan w:val="4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29" w:type="dxa"/>
            <w:gridSpan w:val="4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B7795" w:rsidRPr="00AF0A03" w:rsidTr="001123C8">
        <w:trPr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20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Постройки в нашей жизни: рассматриваем и обсуждаем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4D0880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Придумывать и изображать сказочный дом для себя и своих друзей или сказочные дома героев детских книг</w:t>
            </w:r>
          </w:p>
        </w:tc>
        <w:tc>
          <w:tcPr>
            <w:tcW w:w="2039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Инфоурок </w:t>
            </w:r>
            <w:hyperlink r:id="rId29"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infourok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prezentaciya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po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izo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umk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shkola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rossii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postroyki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nashey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zhizni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-1113411.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486" w:type="dxa"/>
            <w:gridSpan w:val="2"/>
            <w:tcBorders>
              <w:left w:val="single" w:sz="4" w:space="0" w:color="auto"/>
            </w:tcBorders>
            <w:vAlign w:val="center"/>
          </w:tcPr>
          <w:p w:rsidR="00BB7795" w:rsidRPr="00AF0A03" w:rsidRDefault="00AF0A03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опрос. Практическая работа</w:t>
            </w:r>
          </w:p>
        </w:tc>
        <w:tc>
          <w:tcPr>
            <w:tcW w:w="1072" w:type="dxa"/>
            <w:gridSpan w:val="4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29" w:type="dxa"/>
            <w:gridSpan w:val="4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B7795" w:rsidRPr="00AF0A03" w:rsidTr="001123C8">
        <w:trPr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Дома бывают разными: рисуем домики для героев книг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4D0880" w:rsidRPr="00AF0A03" w:rsidRDefault="00BB7795" w:rsidP="004D0880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color w:val="000000"/>
              </w:rPr>
              <w:t xml:space="preserve"> </w:t>
            </w:r>
            <w:r w:rsidR="004D0880" w:rsidRPr="00AF0A03">
              <w:rPr>
                <w:rStyle w:val="c0"/>
                <w:color w:val="000000"/>
              </w:rPr>
              <w:t>Видеть домики в любом предмете;</w:t>
            </w:r>
          </w:p>
          <w:p w:rsidR="004D0880" w:rsidRPr="00AF0A03" w:rsidRDefault="004D0880" w:rsidP="004D0880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rStyle w:val="c0"/>
                <w:color w:val="000000"/>
              </w:rPr>
              <w:t>изображать сказочные домики в форме</w:t>
            </w:r>
          </w:p>
          <w:p w:rsidR="004D0880" w:rsidRPr="00AF0A03" w:rsidRDefault="004D0880" w:rsidP="004D0880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rStyle w:val="c0"/>
                <w:color w:val="000000"/>
              </w:rPr>
              <w:t>различных предметов</w:t>
            </w:r>
          </w:p>
          <w:p w:rsidR="00BB7795" w:rsidRPr="00AF0A03" w:rsidRDefault="00BB7795" w:rsidP="004D088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039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Мультиурок </w:t>
            </w:r>
            <w:hyperlink r:id="rId30"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multiurok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files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prezentatsiia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doma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byvaiut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raznymi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486" w:type="dxa"/>
            <w:gridSpan w:val="2"/>
            <w:tcBorders>
              <w:left w:val="single" w:sz="4" w:space="0" w:color="auto"/>
            </w:tcBorders>
            <w:vAlign w:val="center"/>
          </w:tcPr>
          <w:p w:rsidR="00BB7795" w:rsidRPr="00AF0A03" w:rsidRDefault="00AF0A03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опрос. Практическая работа</w:t>
            </w:r>
          </w:p>
        </w:tc>
        <w:tc>
          <w:tcPr>
            <w:tcW w:w="1072" w:type="dxa"/>
            <w:gridSpan w:val="4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29" w:type="dxa"/>
            <w:gridSpan w:val="4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B7795" w:rsidRPr="00AF0A03" w:rsidTr="001123C8">
        <w:trPr>
          <w:gridAfter w:val="1"/>
          <w:wAfter w:w="51" w:type="dxa"/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Домики, которые построила природа: рассматриваем, как они устроены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4D0880" w:rsidRPr="00AF0A03" w:rsidRDefault="00BB7795" w:rsidP="004D0880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color w:val="000000"/>
              </w:rPr>
              <w:t xml:space="preserve"> </w:t>
            </w:r>
            <w:r w:rsidR="004D0880" w:rsidRPr="00AF0A03">
              <w:rPr>
                <w:rStyle w:val="c0"/>
                <w:color w:val="000000"/>
              </w:rPr>
              <w:t>изображать фантазийные дома</w:t>
            </w:r>
          </w:p>
          <w:p w:rsidR="004D0880" w:rsidRPr="00AF0A03" w:rsidRDefault="004D0880" w:rsidP="004D0880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rStyle w:val="c0"/>
                <w:color w:val="000000"/>
              </w:rPr>
              <w:t>(в виде букв алфавита, бытовых</w:t>
            </w:r>
          </w:p>
          <w:p w:rsidR="004D0880" w:rsidRPr="00AF0A03" w:rsidRDefault="004D0880" w:rsidP="004D0880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rStyle w:val="c0"/>
                <w:color w:val="000000"/>
              </w:rPr>
              <w:t>предметов и др.), их вид снаружи</w:t>
            </w:r>
            <w:r w:rsidRPr="00AF0A03">
              <w:rPr>
                <w:color w:val="000000"/>
              </w:rPr>
              <w:br/>
            </w:r>
            <w:r w:rsidRPr="00AF0A03">
              <w:rPr>
                <w:rStyle w:val="c0"/>
                <w:color w:val="000000"/>
              </w:rPr>
              <w:t>и внутри</w:t>
            </w:r>
          </w:p>
          <w:p w:rsidR="00BB7795" w:rsidRPr="00AF0A03" w:rsidRDefault="00BB7795" w:rsidP="004D088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039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Мультиурок </w:t>
            </w:r>
            <w:hyperlink r:id="rId31"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multiurok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files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prezentatsiia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domiki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kotorye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postroila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priroda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486" w:type="dxa"/>
            <w:gridSpan w:val="2"/>
            <w:tcBorders>
              <w:left w:val="single" w:sz="4" w:space="0" w:color="auto"/>
            </w:tcBorders>
            <w:vAlign w:val="center"/>
          </w:tcPr>
          <w:p w:rsidR="00BB7795" w:rsidRPr="00AF0A03" w:rsidRDefault="00AF0A03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опрос. Практическая работа</w:t>
            </w:r>
          </w:p>
        </w:tc>
        <w:tc>
          <w:tcPr>
            <w:tcW w:w="1060" w:type="dxa"/>
            <w:gridSpan w:val="3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090" w:type="dxa"/>
            <w:gridSpan w:val="4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B7795" w:rsidRPr="00AF0A03" w:rsidTr="001123C8">
        <w:trPr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23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Снаружи и внутри: создаем домик для маленьких человечков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4D0880" w:rsidRPr="00AF0A03" w:rsidRDefault="00BB7795" w:rsidP="004D0880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color w:val="000000"/>
              </w:rPr>
              <w:t xml:space="preserve"> </w:t>
            </w:r>
            <w:r w:rsidR="004D0880" w:rsidRPr="00AF0A03">
              <w:rPr>
                <w:rStyle w:val="c0"/>
                <w:color w:val="000000"/>
              </w:rPr>
              <w:t>изображать фантазийные дома</w:t>
            </w:r>
          </w:p>
          <w:p w:rsidR="004D0880" w:rsidRPr="00AF0A03" w:rsidRDefault="004D0880" w:rsidP="004D0880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rStyle w:val="c0"/>
                <w:color w:val="000000"/>
              </w:rPr>
              <w:t>(в виде букв алфавита, бытовых</w:t>
            </w:r>
          </w:p>
          <w:p w:rsidR="004D0880" w:rsidRPr="00AF0A03" w:rsidRDefault="004D0880" w:rsidP="004D0880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rStyle w:val="c0"/>
                <w:color w:val="000000"/>
              </w:rPr>
              <w:t>предметов и др.), их вид снаружи</w:t>
            </w:r>
            <w:r w:rsidRPr="00AF0A03">
              <w:rPr>
                <w:color w:val="000000"/>
              </w:rPr>
              <w:br/>
            </w:r>
            <w:r w:rsidRPr="00AF0A03">
              <w:rPr>
                <w:rStyle w:val="c0"/>
                <w:color w:val="000000"/>
              </w:rPr>
              <w:t>и внутри</w:t>
            </w:r>
          </w:p>
          <w:p w:rsidR="00BB7795" w:rsidRPr="00AF0A03" w:rsidRDefault="00BB7795" w:rsidP="004D088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039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Мультиурок </w:t>
            </w:r>
            <w:hyperlink r:id="rId32"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multiurok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files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prezentatsiia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dom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snaruzhi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vnutri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498" w:type="dxa"/>
            <w:gridSpan w:val="3"/>
            <w:tcBorders>
              <w:left w:val="single" w:sz="4" w:space="0" w:color="auto"/>
            </w:tcBorders>
            <w:vAlign w:val="center"/>
          </w:tcPr>
          <w:p w:rsidR="00BB7795" w:rsidRPr="00AF0A03" w:rsidRDefault="00AF0A03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опрос. Практическая работа</w:t>
            </w:r>
          </w:p>
        </w:tc>
        <w:tc>
          <w:tcPr>
            <w:tcW w:w="1048" w:type="dxa"/>
            <w:gridSpan w:val="2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41" w:type="dxa"/>
            <w:gridSpan w:val="5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B7795" w:rsidRPr="00AF0A03" w:rsidTr="001123C8">
        <w:trPr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Строим город: рисуем и строим город из пластилина и бумаги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4D0880" w:rsidRPr="00AF0A03" w:rsidRDefault="00BB7795" w:rsidP="004D0880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color w:val="000000"/>
              </w:rPr>
              <w:t xml:space="preserve"> </w:t>
            </w:r>
            <w:r w:rsidR="004D0880" w:rsidRPr="00AF0A03">
              <w:rPr>
                <w:rStyle w:val="c0"/>
                <w:color w:val="000000"/>
              </w:rPr>
              <w:t>Строить домик путем складывания</w:t>
            </w:r>
          </w:p>
          <w:p w:rsidR="004D0880" w:rsidRPr="00AF0A03" w:rsidRDefault="004D0880" w:rsidP="004D0880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rStyle w:val="c0"/>
                <w:color w:val="000000"/>
              </w:rPr>
              <w:t>бумажного цилиндра, его сгибания и</w:t>
            </w:r>
          </w:p>
          <w:p w:rsidR="004D0880" w:rsidRPr="00AF0A03" w:rsidRDefault="004D0880" w:rsidP="004D0880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rStyle w:val="c0"/>
                <w:color w:val="000000"/>
              </w:rPr>
              <w:t> добавления необходимых частей</w:t>
            </w:r>
          </w:p>
          <w:p w:rsidR="00BB7795" w:rsidRPr="00AF0A03" w:rsidRDefault="00BB7795" w:rsidP="004D088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9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Инфоурок </w:t>
            </w:r>
            <w:hyperlink r:id="rId33"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infourok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prezentaciya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po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izobrazitelnomu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iskusstvu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na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temu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stroim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gorod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-1083731.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498" w:type="dxa"/>
            <w:gridSpan w:val="3"/>
            <w:tcBorders>
              <w:left w:val="single" w:sz="4" w:space="0" w:color="auto"/>
            </w:tcBorders>
            <w:vAlign w:val="center"/>
          </w:tcPr>
          <w:p w:rsidR="00BB7795" w:rsidRPr="00AF0A03" w:rsidRDefault="00AF0A03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опрос. Практическая работа</w:t>
            </w:r>
          </w:p>
        </w:tc>
        <w:tc>
          <w:tcPr>
            <w:tcW w:w="1048" w:type="dxa"/>
            <w:gridSpan w:val="2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41" w:type="dxa"/>
            <w:gridSpan w:val="5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B7795" w:rsidRPr="00AF0A03" w:rsidTr="001123C8">
        <w:trPr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Все имеет свое строение: создаем изображения животных из разных форм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4D0880" w:rsidRPr="00AF0A03" w:rsidRDefault="00BB7795" w:rsidP="004D0880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color w:val="000000"/>
              </w:rPr>
              <w:t xml:space="preserve"> </w:t>
            </w:r>
            <w:r w:rsidR="004D0880" w:rsidRPr="00AF0A03">
              <w:rPr>
                <w:rStyle w:val="c0"/>
                <w:color w:val="000000"/>
              </w:rPr>
              <w:t>Создавать из простых геометрических форм изображения животных в технике</w:t>
            </w:r>
          </w:p>
          <w:p w:rsidR="004D0880" w:rsidRPr="00AF0A03" w:rsidRDefault="004D0880" w:rsidP="004D0880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rStyle w:val="c0"/>
                <w:color w:val="000000"/>
              </w:rPr>
              <w:t>аппликации</w:t>
            </w:r>
          </w:p>
          <w:p w:rsidR="00BB7795" w:rsidRPr="00AF0A03" w:rsidRDefault="00BB7795" w:rsidP="004D088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9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Инфоурок </w:t>
            </w:r>
            <w:hyperlink r:id="rId34"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infourok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prezentaciya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uroku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po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izobrazitelnomu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iskusstvu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klasse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vse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imeet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svoe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stroenie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-1718148.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498" w:type="dxa"/>
            <w:gridSpan w:val="3"/>
            <w:tcBorders>
              <w:left w:val="single" w:sz="4" w:space="0" w:color="auto"/>
            </w:tcBorders>
            <w:vAlign w:val="center"/>
          </w:tcPr>
          <w:p w:rsidR="00BB7795" w:rsidRPr="00AF0A03" w:rsidRDefault="00AF0A03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опрос. Практическая работа</w:t>
            </w:r>
          </w:p>
        </w:tc>
        <w:tc>
          <w:tcPr>
            <w:tcW w:w="1048" w:type="dxa"/>
            <w:gridSpan w:val="2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41" w:type="dxa"/>
            <w:gridSpan w:val="5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B7795" w:rsidRPr="00AF0A03" w:rsidTr="001123C8">
        <w:trPr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Строим вещи: создаем из цветной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бумаги веселую сумку-пакет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4D0880" w:rsidRPr="00AF0A03" w:rsidRDefault="00BB7795" w:rsidP="004D0880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color w:val="000000"/>
              </w:rPr>
              <w:t xml:space="preserve"> </w:t>
            </w:r>
            <w:r w:rsidR="004D0880" w:rsidRPr="00AF0A03">
              <w:rPr>
                <w:rStyle w:val="c0"/>
                <w:color w:val="000000"/>
              </w:rPr>
              <w:t>Конструировать из бумаги упаковки и</w:t>
            </w:r>
          </w:p>
          <w:p w:rsidR="004D0880" w:rsidRPr="00AF0A03" w:rsidRDefault="004D0880" w:rsidP="004D0880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rStyle w:val="c0"/>
                <w:color w:val="000000"/>
              </w:rPr>
              <w:t xml:space="preserve"> украшать их, производя </w:t>
            </w:r>
            <w:r w:rsidRPr="00AF0A03">
              <w:rPr>
                <w:rStyle w:val="c0"/>
                <w:color w:val="000000"/>
              </w:rPr>
              <w:lastRenderedPageBreak/>
              <w:t>правильный</w:t>
            </w:r>
          </w:p>
          <w:p w:rsidR="004D0880" w:rsidRPr="00AF0A03" w:rsidRDefault="004D0880" w:rsidP="004D0880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rStyle w:val="c0"/>
                <w:color w:val="000000"/>
              </w:rPr>
              <w:t>порядок учебных действий</w:t>
            </w:r>
          </w:p>
          <w:p w:rsidR="00BB7795" w:rsidRPr="001F2BDB" w:rsidRDefault="00BB7795" w:rsidP="004D088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039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Мультиурок </w:t>
            </w:r>
            <w:hyperlink r:id="rId35"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multiurok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files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prezentatsiia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stroim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veshchi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498" w:type="dxa"/>
            <w:gridSpan w:val="3"/>
            <w:tcBorders>
              <w:left w:val="single" w:sz="4" w:space="0" w:color="auto"/>
            </w:tcBorders>
            <w:vAlign w:val="center"/>
          </w:tcPr>
          <w:p w:rsidR="00BB7795" w:rsidRPr="00AF0A03" w:rsidRDefault="00AF0A03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опрос. Практическая работа</w:t>
            </w:r>
          </w:p>
        </w:tc>
        <w:tc>
          <w:tcPr>
            <w:tcW w:w="1048" w:type="dxa"/>
            <w:gridSpan w:val="2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41" w:type="dxa"/>
            <w:gridSpan w:val="5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B7795" w:rsidRPr="00AF0A03" w:rsidTr="001123C8">
        <w:trPr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27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Город, в котором мы живем: фотографируем постройки и создаем панно «Прогулка по городу»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4D0880" w:rsidRPr="00AF0A03" w:rsidRDefault="004D0880" w:rsidP="004D0880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rStyle w:val="c0"/>
                <w:color w:val="000000"/>
              </w:rPr>
              <w:t>Создавать работу по впечатлению после экскурсии, описывать архитектурные</w:t>
            </w:r>
          </w:p>
          <w:p w:rsidR="004D0880" w:rsidRPr="00AF0A03" w:rsidRDefault="004D0880" w:rsidP="004D0880">
            <w:pPr>
              <w:pStyle w:val="c9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rStyle w:val="c0"/>
                <w:color w:val="000000"/>
              </w:rPr>
              <w:t>впечатления</w:t>
            </w:r>
          </w:p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39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Инфоурок </w:t>
            </w:r>
            <w:hyperlink r:id="rId36"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infourok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gorod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kotorom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my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zhivyom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panno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progulka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po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gorodu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urok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po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predmetu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izobrazitelnoe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iskusstvo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-1-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-4341014.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486" w:type="dxa"/>
            <w:gridSpan w:val="2"/>
            <w:tcBorders>
              <w:left w:val="single" w:sz="4" w:space="0" w:color="auto"/>
            </w:tcBorders>
            <w:vAlign w:val="center"/>
          </w:tcPr>
          <w:p w:rsidR="00BB7795" w:rsidRPr="00AF0A03" w:rsidRDefault="00AF0A03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опрос. Практическая работа</w:t>
            </w:r>
          </w:p>
        </w:tc>
        <w:tc>
          <w:tcPr>
            <w:tcW w:w="1060" w:type="dxa"/>
            <w:gridSpan w:val="3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41" w:type="dxa"/>
            <w:gridSpan w:val="5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B7795" w:rsidRPr="00AF0A03" w:rsidTr="001123C8">
        <w:trPr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Изображение, украшение, постройка всегда помогают друг другу: рассматриваем и обсуждаем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D043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AF0A03"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Изображение, украшение и постройка составляют разные стороны работы художника и присутствуют во всем, что он создает, поэтому предполагают наличие всех трех видов изобразительно-художественной </w:t>
            </w:r>
            <w:r w:rsidR="00AF0A03"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lastRenderedPageBreak/>
              <w:t>деятельности.</w:t>
            </w:r>
          </w:p>
        </w:tc>
        <w:tc>
          <w:tcPr>
            <w:tcW w:w="2039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Мультиурок </w:t>
            </w:r>
            <w:hyperlink r:id="rId37"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multiurok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files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prezentatsiia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bratia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mastera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izobrazheniia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ukrashe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486" w:type="dxa"/>
            <w:gridSpan w:val="2"/>
            <w:tcBorders>
              <w:left w:val="single" w:sz="4" w:space="0" w:color="auto"/>
            </w:tcBorders>
            <w:vAlign w:val="center"/>
          </w:tcPr>
          <w:p w:rsidR="00BB7795" w:rsidRPr="00AF0A03" w:rsidRDefault="00AF0A03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опрос. Практическая работа</w:t>
            </w:r>
          </w:p>
        </w:tc>
        <w:tc>
          <w:tcPr>
            <w:tcW w:w="1060" w:type="dxa"/>
            <w:gridSpan w:val="3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41" w:type="dxa"/>
            <w:gridSpan w:val="5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B7795" w:rsidRPr="00AF0A03" w:rsidTr="001123C8">
        <w:trPr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29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Праздник птиц: создаем декоративные изображения птиц из цветной бумаги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D04324" w:rsidRPr="00AF0A03" w:rsidRDefault="00BB7795" w:rsidP="00D04324">
            <w:pPr>
              <w:pStyle w:val="c1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color w:val="000000"/>
              </w:rPr>
              <w:t xml:space="preserve"> </w:t>
            </w:r>
            <w:r w:rsidR="00D04324" w:rsidRPr="00AF0A03">
              <w:rPr>
                <w:rStyle w:val="c2"/>
                <w:color w:val="000000"/>
              </w:rPr>
              <w:t>Любование красотой бабочек и рассматривание узоров на их крыльях.</w:t>
            </w:r>
          </w:p>
          <w:p w:rsidR="00D04324" w:rsidRPr="00AF0A03" w:rsidRDefault="00D04324" w:rsidP="00D04324">
            <w:pPr>
              <w:pStyle w:val="c1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rStyle w:val="c23"/>
                <w:color w:val="000000"/>
                <w:u w:val="single"/>
              </w:rPr>
              <w:t>Задание:</w:t>
            </w:r>
            <w:r w:rsidRPr="00AF0A03">
              <w:rPr>
                <w:rStyle w:val="c2"/>
                <w:color w:val="000000"/>
              </w:rPr>
              <w:t> украшение крыльев бабочки (бабочка украшается по вырезанной учителем заготовке или рисуется (крупно на весь лист) детьми).</w:t>
            </w:r>
          </w:p>
          <w:p w:rsidR="00D04324" w:rsidRPr="00AF0A03" w:rsidRDefault="00D04324" w:rsidP="00D04324">
            <w:pPr>
              <w:pStyle w:val="c1"/>
              <w:shd w:val="clear" w:color="auto" w:fill="FFFFFF"/>
              <w:spacing w:before="0" w:beforeAutospacing="0" w:after="0" w:afterAutospacing="0"/>
              <w:rPr>
                <w:color w:val="000000"/>
              </w:rPr>
            </w:pPr>
            <w:r w:rsidRPr="00AF0A03">
              <w:rPr>
                <w:rStyle w:val="c2"/>
                <w:color w:val="000000"/>
              </w:rPr>
              <w:t>Знать: средства художественной выразительности для создания живописного образа в соответствии с поставленными задачами.</w:t>
            </w:r>
          </w:p>
          <w:p w:rsidR="00BB7795" w:rsidRPr="00AF0A03" w:rsidRDefault="00BB7795" w:rsidP="00D043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039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Инфоурок </w:t>
            </w:r>
            <w:hyperlink r:id="rId38"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infourok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prezentaciya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uroku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izo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prazdnik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ptic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-1-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klass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-6343558.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486" w:type="dxa"/>
            <w:gridSpan w:val="2"/>
            <w:tcBorders>
              <w:left w:val="single" w:sz="4" w:space="0" w:color="auto"/>
            </w:tcBorders>
            <w:vAlign w:val="center"/>
          </w:tcPr>
          <w:p w:rsidR="00BB7795" w:rsidRPr="00AF0A03" w:rsidRDefault="00AF0A03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опрос. Практическая работа</w:t>
            </w:r>
          </w:p>
        </w:tc>
        <w:tc>
          <w:tcPr>
            <w:tcW w:w="1060" w:type="dxa"/>
            <w:gridSpan w:val="3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41" w:type="dxa"/>
            <w:gridSpan w:val="5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B7795" w:rsidRPr="00AF0A03" w:rsidTr="001123C8">
        <w:trPr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Разноцветные жуки и бабочки: создаем аппликацию из цветной бумаги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жука, бабочки или стрекозы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E08E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Умение обсуждать и анализировать собственную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художественную деятельность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и работу одноклассников с позиций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lastRenderedPageBreak/>
              <w:t>творческих задач данной темы, с точки зрения содержания и средств его выражения.</w:t>
            </w:r>
          </w:p>
        </w:tc>
        <w:tc>
          <w:tcPr>
            <w:tcW w:w="2039" w:type="dxa"/>
            <w:gridSpan w:val="4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Мультиурок </w:t>
            </w:r>
            <w:hyperlink r:id="rId39"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multiurok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index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php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files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priezientatsiia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po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izo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raznotsvietnyie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zhuki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486" w:type="dxa"/>
            <w:gridSpan w:val="2"/>
            <w:tcBorders>
              <w:left w:val="single" w:sz="4" w:space="0" w:color="auto"/>
            </w:tcBorders>
            <w:vAlign w:val="center"/>
          </w:tcPr>
          <w:p w:rsidR="00BB7795" w:rsidRPr="00AF0A03" w:rsidRDefault="00AF0A03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опрос. Практическая работа</w:t>
            </w:r>
          </w:p>
        </w:tc>
        <w:tc>
          <w:tcPr>
            <w:tcW w:w="1060" w:type="dxa"/>
            <w:gridSpan w:val="3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41" w:type="dxa"/>
            <w:gridSpan w:val="5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B7795" w:rsidRPr="00AF0A03" w:rsidTr="001123C8">
        <w:trPr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31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Азбука компьютерной графики: знакомство с программами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Paint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или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Paint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net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.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Создание и обсуждение фотографий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BE08E5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AF0A03"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Ознакомить учащихся с программой графический редактор, рассмотреть панели инструментов графического редактора </w:t>
            </w:r>
            <w:r w:rsidR="00AF0A03"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Paint</w:t>
            </w:r>
            <w:r w:rsidR="00AF0A03"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>, ввести понятие ПИКСЕЛЬ;</w:t>
            </w:r>
          </w:p>
        </w:tc>
        <w:tc>
          <w:tcPr>
            <w:tcW w:w="2062" w:type="dxa"/>
            <w:gridSpan w:val="5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Мультиурок </w:t>
            </w:r>
            <w:hyperlink r:id="rId40"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multiurok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files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prezentatsiia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dlia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uroka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znakomstvo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interfeisom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</w:hyperlink>
          </w:p>
        </w:tc>
        <w:tc>
          <w:tcPr>
            <w:tcW w:w="1463" w:type="dxa"/>
            <w:tcBorders>
              <w:left w:val="single" w:sz="4" w:space="0" w:color="auto"/>
            </w:tcBorders>
            <w:vAlign w:val="center"/>
          </w:tcPr>
          <w:p w:rsidR="00BB7795" w:rsidRPr="00AF0A03" w:rsidRDefault="00AF0A03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опрос. Практическая работа</w:t>
            </w:r>
          </w:p>
        </w:tc>
        <w:tc>
          <w:tcPr>
            <w:tcW w:w="1060" w:type="dxa"/>
            <w:gridSpan w:val="3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41" w:type="dxa"/>
            <w:gridSpan w:val="5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B7795" w:rsidRPr="00AF0A03" w:rsidTr="001123C8">
        <w:trPr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Времена года: создаем рисунки о каждом времени года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BE08E5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="00BE08E5"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Формирование потребностей в общении с искусством, природой, потребностей в творческом </w:t>
            </w:r>
            <w:r w:rsidR="00BE08E5"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="00BE08E5"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отношении к окружающему миру, </w:t>
            </w:r>
            <w:r w:rsidR="00BE08E5"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lastRenderedPageBreak/>
              <w:t>потребностей в самостоятельной практической творческой деятельности.</w:t>
            </w:r>
          </w:p>
        </w:tc>
        <w:tc>
          <w:tcPr>
            <w:tcW w:w="2062" w:type="dxa"/>
            <w:gridSpan w:val="5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Мультиурок </w:t>
            </w:r>
            <w:hyperlink r:id="rId41"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multiurok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files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prezentatsiia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k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uroku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izo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vremena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goda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-1.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html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?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login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=</w:t>
              </w:r>
              <w:r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ok</w:t>
              </w:r>
            </w:hyperlink>
          </w:p>
        </w:tc>
        <w:tc>
          <w:tcPr>
            <w:tcW w:w="1463" w:type="dxa"/>
            <w:tcBorders>
              <w:left w:val="single" w:sz="4" w:space="0" w:color="auto"/>
            </w:tcBorders>
            <w:vAlign w:val="center"/>
          </w:tcPr>
          <w:p w:rsidR="00BB7795" w:rsidRPr="00AF0A03" w:rsidRDefault="00AF0A03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опрос. Практическая работа</w:t>
            </w:r>
          </w:p>
        </w:tc>
        <w:tc>
          <w:tcPr>
            <w:tcW w:w="1060" w:type="dxa"/>
            <w:gridSpan w:val="3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141" w:type="dxa"/>
            <w:gridSpan w:val="5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BB7795" w:rsidRPr="00AF0A03" w:rsidTr="001123C8">
        <w:trPr>
          <w:trHeight w:val="144"/>
          <w:tblCellSpacing w:w="20" w:type="nil"/>
        </w:trPr>
        <w:tc>
          <w:tcPr>
            <w:tcW w:w="992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33</w:t>
            </w:r>
          </w:p>
        </w:tc>
        <w:tc>
          <w:tcPr>
            <w:tcW w:w="1394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Здравствуй, лето! Рисуем красками «Как я буду проводить лето»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BB7795" w:rsidRPr="00AF0A03" w:rsidRDefault="00BB7795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Mar>
              <w:top w:w="50" w:type="dxa"/>
              <w:left w:w="100" w:type="dxa"/>
            </w:tcMar>
            <w:vAlign w:val="center"/>
          </w:tcPr>
          <w:p w:rsidR="00BE08E5" w:rsidRPr="00AF0A03" w:rsidRDefault="00BB7795" w:rsidP="00BE08E5">
            <w:pPr>
              <w:pStyle w:val="c20"/>
              <w:shd w:val="clear" w:color="auto" w:fill="FFFFFF"/>
              <w:spacing w:before="0" w:beforeAutospacing="0" w:after="0" w:afterAutospacing="0"/>
              <w:ind w:right="4"/>
              <w:jc w:val="both"/>
              <w:rPr>
                <w:color w:val="000000"/>
              </w:rPr>
            </w:pPr>
            <w:r w:rsidRPr="00AF0A03">
              <w:rPr>
                <w:color w:val="000000"/>
              </w:rPr>
              <w:t xml:space="preserve"> </w:t>
            </w:r>
            <w:r w:rsidR="00BE08E5" w:rsidRPr="00AF0A03">
              <w:rPr>
                <w:rStyle w:val="c2"/>
                <w:color w:val="000000"/>
              </w:rPr>
              <w:t>Формирование эстетических чувств, художественно-творческого мышления, наблюдательности и фантазии.</w:t>
            </w:r>
          </w:p>
          <w:p w:rsidR="00BB7795" w:rsidRPr="00AF0A03" w:rsidRDefault="00BB7795" w:rsidP="00D0432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2062" w:type="dxa"/>
            <w:gridSpan w:val="5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BB7795" w:rsidRPr="001F2BDB" w:rsidRDefault="00232BB6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hyperlink r:id="rId42">
              <w:r w:rsidR="00BB7795"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="00BB7795" w:rsidRPr="001F2B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="00BB7795"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yandex</w:t>
              </w:r>
              <w:r w:rsidR="00BB7795" w:rsidRPr="001F2B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r w:rsidR="00BB7795"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r w:rsidR="00BB7795" w:rsidRPr="001F2B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BB7795"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video</w:t>
              </w:r>
              <w:r w:rsidR="00BB7795" w:rsidRPr="001F2B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</w:t>
              </w:r>
              <w:r w:rsidR="00BB7795" w:rsidRPr="00AF0A03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preview</w:t>
              </w:r>
              <w:r w:rsidR="00BB7795" w:rsidRPr="001F2BD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/6024312584453229437</w:t>
              </w:r>
            </w:hyperlink>
          </w:p>
        </w:tc>
        <w:tc>
          <w:tcPr>
            <w:tcW w:w="1463" w:type="dxa"/>
            <w:tcBorders>
              <w:left w:val="single" w:sz="4" w:space="0" w:color="auto"/>
            </w:tcBorders>
            <w:vAlign w:val="center"/>
          </w:tcPr>
          <w:p w:rsidR="00BB7795" w:rsidRPr="00AF0A03" w:rsidRDefault="00AF0A03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опрос. Практическая работа</w:t>
            </w:r>
          </w:p>
        </w:tc>
        <w:tc>
          <w:tcPr>
            <w:tcW w:w="1060" w:type="dxa"/>
            <w:gridSpan w:val="3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1" w:type="dxa"/>
            <w:gridSpan w:val="5"/>
            <w:tcBorders>
              <w:left w:val="single" w:sz="4" w:space="0" w:color="auto"/>
            </w:tcBorders>
            <w:vAlign w:val="center"/>
          </w:tcPr>
          <w:p w:rsidR="00BB7795" w:rsidRPr="00AF0A03" w:rsidRDefault="00BB7795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35EB0" w:rsidRPr="00AF0A03" w:rsidTr="001123C8">
        <w:trPr>
          <w:trHeight w:val="144"/>
          <w:tblCellSpacing w:w="20" w:type="nil"/>
        </w:trPr>
        <w:tc>
          <w:tcPr>
            <w:tcW w:w="2386" w:type="dxa"/>
            <w:gridSpan w:val="2"/>
            <w:tcMar>
              <w:top w:w="50" w:type="dxa"/>
              <w:left w:w="100" w:type="dxa"/>
            </w:tcMar>
            <w:vAlign w:val="center"/>
          </w:tcPr>
          <w:p w:rsidR="00235EB0" w:rsidRPr="00AF0A03" w:rsidRDefault="00235EB0" w:rsidP="00235EB0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016" w:type="dxa"/>
            <w:tcMar>
              <w:top w:w="50" w:type="dxa"/>
              <w:left w:w="100" w:type="dxa"/>
            </w:tcMar>
            <w:vAlign w:val="center"/>
          </w:tcPr>
          <w:p w:rsidR="00235EB0" w:rsidRPr="00AF0A03" w:rsidRDefault="00235EB0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33 </w:t>
            </w:r>
          </w:p>
        </w:tc>
        <w:tc>
          <w:tcPr>
            <w:tcW w:w="1269" w:type="dxa"/>
            <w:tcMar>
              <w:top w:w="50" w:type="dxa"/>
              <w:left w:w="100" w:type="dxa"/>
            </w:tcMar>
            <w:vAlign w:val="center"/>
          </w:tcPr>
          <w:p w:rsidR="00235EB0" w:rsidRPr="00AF0A03" w:rsidRDefault="00235EB0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235EB0" w:rsidRPr="00AF0A03" w:rsidRDefault="00235EB0" w:rsidP="00235EB0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0A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33 </w:t>
            </w:r>
          </w:p>
        </w:tc>
        <w:tc>
          <w:tcPr>
            <w:tcW w:w="7852" w:type="dxa"/>
            <w:gridSpan w:val="15"/>
            <w:tcMar>
              <w:top w:w="50" w:type="dxa"/>
              <w:left w:w="100" w:type="dxa"/>
            </w:tcMar>
            <w:vAlign w:val="center"/>
          </w:tcPr>
          <w:p w:rsidR="00235EB0" w:rsidRPr="00AF0A03" w:rsidRDefault="00235EB0" w:rsidP="00235EB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F5C38" w:rsidRDefault="000A25C1" w:rsidP="000A25C1">
      <w:pPr>
        <w:pStyle w:val="a5"/>
        <w:spacing w:line="235" w:lineRule="auto"/>
        <w:ind w:right="23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                                        </w:t>
      </w:r>
    </w:p>
    <w:p w:rsidR="000A25C1" w:rsidRPr="000F5C38" w:rsidRDefault="000A25C1" w:rsidP="000F5C38">
      <w:pPr>
        <w:pStyle w:val="a5"/>
        <w:spacing w:line="235" w:lineRule="auto"/>
        <w:ind w:right="238"/>
        <w:jc w:val="right"/>
        <w:rPr>
          <w:b/>
          <w:sz w:val="24"/>
          <w:szCs w:val="24"/>
        </w:rPr>
      </w:pPr>
      <w:r w:rsidRPr="000F5C38">
        <w:rPr>
          <w:b/>
          <w:sz w:val="24"/>
          <w:szCs w:val="24"/>
        </w:rPr>
        <w:t xml:space="preserve">  Приложение</w:t>
      </w:r>
    </w:p>
    <w:p w:rsidR="000A25C1" w:rsidRPr="000F5C38" w:rsidRDefault="000A25C1" w:rsidP="000F5C38">
      <w:pPr>
        <w:pStyle w:val="a5"/>
        <w:spacing w:line="235" w:lineRule="auto"/>
        <w:ind w:right="4842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                                             </w:t>
      </w:r>
      <w:r w:rsidR="000F5C38">
        <w:rPr>
          <w:sz w:val="24"/>
          <w:szCs w:val="24"/>
        </w:rPr>
        <w:t xml:space="preserve">                            </w:t>
      </w:r>
    </w:p>
    <w:p w:rsidR="000A25C1" w:rsidRPr="000F5C38" w:rsidRDefault="000A25C1" w:rsidP="000A25C1">
      <w:pPr>
        <w:pStyle w:val="a5"/>
        <w:ind w:right="4842"/>
        <w:contextualSpacing/>
        <w:jc w:val="both"/>
        <w:rPr>
          <w:b/>
        </w:rPr>
      </w:pPr>
      <w:r w:rsidRPr="000F5C38">
        <w:rPr>
          <w:b/>
        </w:rPr>
        <w:t xml:space="preserve">              Календарно-тематическое  планирование   2 класс                                                                                                                                                   </w:t>
      </w:r>
    </w:p>
    <w:p w:rsidR="000A25C1" w:rsidRPr="000F5C38" w:rsidRDefault="000A25C1" w:rsidP="000F5C38">
      <w:pPr>
        <w:pStyle w:val="a5"/>
        <w:ind w:right="4842"/>
        <w:contextualSpacing/>
        <w:jc w:val="both"/>
        <w:rPr>
          <w:b/>
        </w:rPr>
      </w:pPr>
      <w:r w:rsidRPr="000F5C38">
        <w:rPr>
          <w:b/>
        </w:rPr>
        <w:t xml:space="preserve">          </w:t>
      </w:r>
    </w:p>
    <w:tbl>
      <w:tblPr>
        <w:tblStyle w:val="TableNormal"/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11"/>
        <w:gridCol w:w="850"/>
        <w:gridCol w:w="990"/>
        <w:gridCol w:w="3122"/>
        <w:gridCol w:w="711"/>
        <w:gridCol w:w="2411"/>
        <w:gridCol w:w="2551"/>
        <w:gridCol w:w="2423"/>
      </w:tblGrid>
      <w:tr w:rsidR="000A25C1" w:rsidRPr="000A25C1" w:rsidTr="000F5C38">
        <w:trPr>
          <w:trHeight w:val="2073"/>
        </w:trPr>
        <w:tc>
          <w:tcPr>
            <w:tcW w:w="711" w:type="dxa"/>
          </w:tcPr>
          <w:p w:rsidR="000A25C1" w:rsidRPr="000A25C1" w:rsidRDefault="000A25C1" w:rsidP="000A25C1">
            <w:pPr>
              <w:pStyle w:val="TableParagraph"/>
              <w:ind w:left="105" w:right="153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№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pacing w:val="-1"/>
                <w:sz w:val="24"/>
                <w:szCs w:val="24"/>
              </w:rPr>
              <w:t>урок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а</w:t>
            </w:r>
          </w:p>
        </w:tc>
        <w:tc>
          <w:tcPr>
            <w:tcW w:w="850" w:type="dxa"/>
          </w:tcPr>
          <w:p w:rsidR="000A25C1" w:rsidRPr="000A25C1" w:rsidRDefault="000A25C1" w:rsidP="000A25C1">
            <w:pPr>
              <w:pStyle w:val="TableParagraph"/>
              <w:ind w:left="110" w:right="85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Плани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руема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я</w:t>
            </w:r>
            <w:r w:rsidRPr="000A25C1">
              <w:rPr>
                <w:b/>
                <w:spacing w:val="2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дата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провед</w:t>
            </w:r>
            <w:r w:rsidRPr="000A25C1">
              <w:rPr>
                <w:b/>
                <w:spacing w:val="-48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ения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990" w:type="dxa"/>
          </w:tcPr>
          <w:p w:rsidR="000A25C1" w:rsidRPr="000A25C1" w:rsidRDefault="000A25C1" w:rsidP="000A25C1">
            <w:pPr>
              <w:pStyle w:val="TableParagraph"/>
              <w:ind w:left="104" w:right="142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Фактич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еская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дата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проведе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ния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3122" w:type="dxa"/>
          </w:tcPr>
          <w:p w:rsidR="000A25C1" w:rsidRPr="000A25C1" w:rsidRDefault="000A25C1" w:rsidP="000A25C1">
            <w:pPr>
              <w:pStyle w:val="TableParagraph"/>
              <w:ind w:left="108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Тема урока</w:t>
            </w:r>
          </w:p>
        </w:tc>
        <w:tc>
          <w:tcPr>
            <w:tcW w:w="711" w:type="dxa"/>
          </w:tcPr>
          <w:p w:rsidR="000A25C1" w:rsidRPr="000A25C1" w:rsidRDefault="000A25C1" w:rsidP="000A25C1">
            <w:pPr>
              <w:pStyle w:val="TableParagraph"/>
              <w:ind w:left="108" w:right="104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pacing w:val="-1"/>
                <w:sz w:val="24"/>
                <w:szCs w:val="24"/>
              </w:rPr>
              <w:t>Коли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чест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во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часо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в</w:t>
            </w:r>
          </w:p>
        </w:tc>
        <w:tc>
          <w:tcPr>
            <w:tcW w:w="2411" w:type="dxa"/>
          </w:tcPr>
          <w:p w:rsidR="000A25C1" w:rsidRPr="000A25C1" w:rsidRDefault="000A25C1" w:rsidP="000A25C1">
            <w:pPr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25C1">
              <w:rPr>
                <w:rFonts w:ascii="Times New Roman" w:hAnsi="Times New Roman" w:cs="Times New Roman"/>
                <w:b/>
                <w:sz w:val="24"/>
                <w:szCs w:val="24"/>
              </w:rPr>
              <w:t>Формирование Функциональной грамотности</w:t>
            </w:r>
          </w:p>
          <w:p w:rsidR="000A25C1" w:rsidRPr="000A25C1" w:rsidRDefault="000A25C1" w:rsidP="000A25C1">
            <w:pPr>
              <w:pStyle w:val="TableParagraph"/>
              <w:ind w:left="107" w:right="98"/>
              <w:contextualSpacing/>
              <w:rPr>
                <w:b/>
                <w:sz w:val="24"/>
                <w:szCs w:val="24"/>
              </w:rPr>
            </w:pPr>
          </w:p>
        </w:tc>
        <w:tc>
          <w:tcPr>
            <w:tcW w:w="2551" w:type="dxa"/>
          </w:tcPr>
          <w:p w:rsidR="000A25C1" w:rsidRPr="000A25C1" w:rsidRDefault="000A25C1" w:rsidP="000A25C1">
            <w:pPr>
              <w:pStyle w:val="TableParagraph"/>
              <w:ind w:left="101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ЦОР</w:t>
            </w:r>
          </w:p>
        </w:tc>
        <w:tc>
          <w:tcPr>
            <w:tcW w:w="2423" w:type="dxa"/>
          </w:tcPr>
          <w:p w:rsidR="000A25C1" w:rsidRPr="000A25C1" w:rsidRDefault="000A25C1" w:rsidP="000A25C1">
            <w:pPr>
              <w:pStyle w:val="TableParagraph"/>
              <w:ind w:left="105" w:right="713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Контроль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</w:p>
          <w:p w:rsidR="000A25C1" w:rsidRPr="000A25C1" w:rsidRDefault="000A25C1" w:rsidP="000A25C1">
            <w:pPr>
              <w:pStyle w:val="TableParagraph"/>
              <w:ind w:left="105" w:right="89"/>
              <w:contextualSpacing/>
              <w:rPr>
                <w:b/>
                <w:sz w:val="24"/>
                <w:szCs w:val="24"/>
              </w:rPr>
            </w:pPr>
          </w:p>
        </w:tc>
      </w:tr>
      <w:tr w:rsidR="000A25C1" w:rsidRPr="000A25C1" w:rsidTr="000F5C38">
        <w:trPr>
          <w:trHeight w:val="278"/>
        </w:trPr>
        <w:tc>
          <w:tcPr>
            <w:tcW w:w="711" w:type="dxa"/>
          </w:tcPr>
          <w:p w:rsidR="000A25C1" w:rsidRPr="000A25C1" w:rsidRDefault="000A25C1" w:rsidP="000A25C1">
            <w:pPr>
              <w:pStyle w:val="TableParagraph"/>
              <w:ind w:left="4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0A25C1" w:rsidRPr="000A25C1" w:rsidRDefault="000A25C1" w:rsidP="000A25C1">
            <w:pPr>
              <w:pStyle w:val="TableParagraph"/>
              <w:ind w:left="8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990" w:type="dxa"/>
          </w:tcPr>
          <w:p w:rsidR="000A25C1" w:rsidRPr="000A25C1" w:rsidRDefault="000A25C1" w:rsidP="000A25C1">
            <w:pPr>
              <w:pStyle w:val="TableParagraph"/>
              <w:ind w:left="2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3</w:t>
            </w:r>
          </w:p>
        </w:tc>
        <w:tc>
          <w:tcPr>
            <w:tcW w:w="3122" w:type="dxa"/>
          </w:tcPr>
          <w:p w:rsidR="000A25C1" w:rsidRPr="000A25C1" w:rsidRDefault="000A25C1" w:rsidP="000A25C1">
            <w:pPr>
              <w:pStyle w:val="TableParagraph"/>
              <w:ind w:left="10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711" w:type="dxa"/>
          </w:tcPr>
          <w:p w:rsidR="000A25C1" w:rsidRPr="000A25C1" w:rsidRDefault="000A25C1" w:rsidP="000A25C1">
            <w:pPr>
              <w:pStyle w:val="TableParagraph"/>
              <w:ind w:right="293"/>
              <w:contextualSpacing/>
              <w:jc w:val="right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2411" w:type="dxa"/>
          </w:tcPr>
          <w:p w:rsidR="000A25C1" w:rsidRPr="000A25C1" w:rsidRDefault="000A25C1" w:rsidP="000A25C1">
            <w:pPr>
              <w:pStyle w:val="TableParagraph"/>
              <w:ind w:left="8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6</w:t>
            </w:r>
          </w:p>
        </w:tc>
        <w:tc>
          <w:tcPr>
            <w:tcW w:w="2551" w:type="dxa"/>
          </w:tcPr>
          <w:p w:rsidR="000A25C1" w:rsidRPr="000A25C1" w:rsidRDefault="000A25C1" w:rsidP="000A25C1">
            <w:pPr>
              <w:pStyle w:val="TableParagraph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7</w:t>
            </w:r>
          </w:p>
        </w:tc>
        <w:tc>
          <w:tcPr>
            <w:tcW w:w="2423" w:type="dxa"/>
          </w:tcPr>
          <w:p w:rsidR="000A25C1" w:rsidRPr="000A25C1" w:rsidRDefault="000A25C1" w:rsidP="000A25C1">
            <w:pPr>
              <w:pStyle w:val="TableParagraph"/>
              <w:ind w:right="1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8</w:t>
            </w:r>
          </w:p>
        </w:tc>
      </w:tr>
      <w:tr w:rsidR="000F5C38" w:rsidRPr="000A25C1" w:rsidTr="00AC071A">
        <w:trPr>
          <w:trHeight w:val="940"/>
        </w:trPr>
        <w:tc>
          <w:tcPr>
            <w:tcW w:w="711" w:type="dxa"/>
          </w:tcPr>
          <w:p w:rsidR="000F5C38" w:rsidRPr="000A25C1" w:rsidRDefault="000F5C38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F5C38" w:rsidRPr="000A25C1" w:rsidRDefault="000F5C38" w:rsidP="000A25C1">
            <w:pPr>
              <w:pStyle w:val="TableParagraph"/>
              <w:ind w:left="4"/>
              <w:contextualSpacing/>
              <w:jc w:val="center"/>
              <w:rPr>
                <w:b/>
                <w:sz w:val="24"/>
                <w:szCs w:val="24"/>
              </w:rPr>
            </w:pPr>
          </w:p>
          <w:p w:rsidR="000F5C38" w:rsidRPr="000A25C1" w:rsidRDefault="000F5C38" w:rsidP="000A25C1">
            <w:pPr>
              <w:pStyle w:val="TableParagraph"/>
              <w:ind w:left="4"/>
              <w:contextualSpacing/>
              <w:jc w:val="center"/>
              <w:rPr>
                <w:b/>
                <w:sz w:val="24"/>
                <w:szCs w:val="24"/>
              </w:rPr>
            </w:pPr>
          </w:p>
          <w:p w:rsidR="000F5C38" w:rsidRPr="000A25C1" w:rsidRDefault="000F5C38" w:rsidP="000A25C1">
            <w:pPr>
              <w:pStyle w:val="TableParagraph"/>
              <w:ind w:left="4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850" w:type="dxa"/>
          </w:tcPr>
          <w:p w:rsidR="000F5C38" w:rsidRPr="000A25C1" w:rsidRDefault="000F5C38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990" w:type="dxa"/>
          </w:tcPr>
          <w:p w:rsidR="000F5C38" w:rsidRPr="000A25C1" w:rsidRDefault="000F5C38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3122" w:type="dxa"/>
          </w:tcPr>
          <w:p w:rsidR="000F5C38" w:rsidRPr="000A25C1" w:rsidRDefault="000F5C38" w:rsidP="000A25C1">
            <w:pPr>
              <w:pStyle w:val="TableParagraph"/>
              <w:ind w:left="108" w:right="636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Модуль «Восприятие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произведений</w:t>
            </w:r>
            <w:r w:rsidRPr="000A25C1">
              <w:rPr>
                <w:b/>
                <w:spacing w:val="-10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искусства».</w:t>
            </w:r>
          </w:p>
          <w:p w:rsidR="000F5C38" w:rsidRPr="000A25C1" w:rsidRDefault="000F5C38" w:rsidP="000A25C1">
            <w:pPr>
              <w:pStyle w:val="TableParagraph"/>
              <w:spacing w:before="8"/>
              <w:contextualSpacing/>
              <w:rPr>
                <w:b/>
                <w:sz w:val="24"/>
                <w:szCs w:val="24"/>
              </w:rPr>
            </w:pPr>
          </w:p>
          <w:p w:rsidR="000F5C38" w:rsidRPr="000A25C1" w:rsidRDefault="000F5C38" w:rsidP="000A25C1">
            <w:pPr>
              <w:pStyle w:val="TableParagraph"/>
              <w:ind w:left="108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Восприятие</w:t>
            </w:r>
            <w:r w:rsidRPr="000A25C1">
              <w:rPr>
                <w:spacing w:val="-5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произведений</w:t>
            </w:r>
          </w:p>
        </w:tc>
        <w:tc>
          <w:tcPr>
            <w:tcW w:w="711" w:type="dxa"/>
          </w:tcPr>
          <w:p w:rsidR="000F5C38" w:rsidRPr="000A25C1" w:rsidRDefault="000F5C38" w:rsidP="000A25C1">
            <w:pPr>
              <w:pStyle w:val="TableParagraph"/>
              <w:ind w:right="293"/>
              <w:contextualSpacing/>
              <w:jc w:val="right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2411" w:type="dxa"/>
          </w:tcPr>
          <w:p w:rsidR="000F5C38" w:rsidRPr="000A25C1" w:rsidRDefault="000F5C38" w:rsidP="000A25C1">
            <w:pPr>
              <w:pStyle w:val="TableParagraph"/>
              <w:ind w:left="107" w:right="175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Способность выявлять и</w:t>
            </w:r>
            <w:r w:rsidRPr="000A25C1">
              <w:rPr>
                <w:spacing w:val="-48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анализировать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различные точки зрения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</w:t>
            </w:r>
            <w:r w:rsidRPr="000A25C1">
              <w:rPr>
                <w:spacing w:val="-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мировоззрения,</w:t>
            </w:r>
          </w:p>
        </w:tc>
        <w:tc>
          <w:tcPr>
            <w:tcW w:w="2551" w:type="dxa"/>
          </w:tcPr>
          <w:p w:rsidR="000F5C38" w:rsidRPr="000A25C1" w:rsidRDefault="000F5C38" w:rsidP="000A25C1">
            <w:pPr>
              <w:pStyle w:val="TableParagraph"/>
              <w:ind w:left="101" w:right="99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Урок «Изображения всюду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вокруг нас»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hyperlink r:id="rId43">
              <w:r w:rsidRPr="000A25C1">
                <w:rPr>
                  <w:b/>
                  <w:color w:val="0000FF"/>
                  <w:sz w:val="24"/>
                  <w:szCs w:val="24"/>
                  <w:u w:val="single" w:color="0000FF"/>
                </w:rPr>
                <w:t>https://youtu.be/NmtvYuV</w:t>
              </w:r>
            </w:hyperlink>
            <w:r w:rsidRPr="000A25C1">
              <w:rPr>
                <w:b/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44">
              <w:r w:rsidRPr="000A25C1">
                <w:rPr>
                  <w:b/>
                  <w:color w:val="0000FF"/>
                  <w:sz w:val="24"/>
                  <w:szCs w:val="24"/>
                  <w:u w:val="single" w:color="0000FF"/>
                </w:rPr>
                <w:t>MXbI</w:t>
              </w:r>
            </w:hyperlink>
          </w:p>
        </w:tc>
        <w:tc>
          <w:tcPr>
            <w:tcW w:w="2423" w:type="dxa"/>
            <w:vAlign w:val="center"/>
          </w:tcPr>
          <w:p w:rsidR="000F5C38" w:rsidRPr="00AF0A03" w:rsidRDefault="000F5C38" w:rsidP="00AC071A">
            <w:pPr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опрос. Практическая работа</w:t>
            </w:r>
          </w:p>
        </w:tc>
      </w:tr>
    </w:tbl>
    <w:p w:rsidR="000A25C1" w:rsidRPr="000A25C1" w:rsidRDefault="000A25C1" w:rsidP="000A25C1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  <w:lang w:val="ru-RU"/>
        </w:rPr>
        <w:sectPr w:rsidR="000A25C1" w:rsidRPr="000A25C1" w:rsidSect="00AC071A">
          <w:footerReference w:type="default" r:id="rId45"/>
          <w:pgSz w:w="16840" w:h="11910" w:orient="landscape"/>
          <w:pgMar w:top="567" w:right="140" w:bottom="567" w:left="160" w:header="0" w:footer="913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11"/>
        <w:gridCol w:w="850"/>
        <w:gridCol w:w="990"/>
        <w:gridCol w:w="3122"/>
        <w:gridCol w:w="711"/>
        <w:gridCol w:w="2411"/>
        <w:gridCol w:w="2551"/>
        <w:gridCol w:w="2128"/>
      </w:tblGrid>
      <w:tr w:rsidR="000A25C1" w:rsidRPr="001123C8" w:rsidTr="00AC071A">
        <w:trPr>
          <w:trHeight w:val="2073"/>
        </w:trPr>
        <w:tc>
          <w:tcPr>
            <w:tcW w:w="711" w:type="dxa"/>
          </w:tcPr>
          <w:p w:rsidR="000A25C1" w:rsidRPr="000A25C1" w:rsidRDefault="000A25C1" w:rsidP="000A25C1">
            <w:pPr>
              <w:pStyle w:val="TableParagraph"/>
              <w:ind w:left="105" w:right="153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lastRenderedPageBreak/>
              <w:t>№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pacing w:val="-1"/>
                <w:sz w:val="24"/>
                <w:szCs w:val="24"/>
              </w:rPr>
              <w:t>урок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а</w:t>
            </w:r>
          </w:p>
        </w:tc>
        <w:tc>
          <w:tcPr>
            <w:tcW w:w="850" w:type="dxa"/>
          </w:tcPr>
          <w:p w:rsidR="000A25C1" w:rsidRPr="000A25C1" w:rsidRDefault="000A25C1" w:rsidP="000A25C1">
            <w:pPr>
              <w:pStyle w:val="TableParagraph"/>
              <w:ind w:left="110" w:right="85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Плани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руема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я</w:t>
            </w:r>
            <w:r w:rsidRPr="000A25C1">
              <w:rPr>
                <w:b/>
                <w:spacing w:val="2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дата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провед</w:t>
            </w:r>
            <w:r w:rsidRPr="000A25C1">
              <w:rPr>
                <w:b/>
                <w:spacing w:val="-48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ения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990" w:type="dxa"/>
          </w:tcPr>
          <w:p w:rsidR="000A25C1" w:rsidRPr="000A25C1" w:rsidRDefault="000A25C1" w:rsidP="000A25C1">
            <w:pPr>
              <w:pStyle w:val="TableParagraph"/>
              <w:ind w:left="104" w:right="142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Фактич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еская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дата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проведе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ния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3122" w:type="dxa"/>
          </w:tcPr>
          <w:p w:rsidR="000A25C1" w:rsidRPr="000A25C1" w:rsidRDefault="000A25C1" w:rsidP="000A25C1">
            <w:pPr>
              <w:pStyle w:val="TableParagraph"/>
              <w:ind w:left="108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Тема урока</w:t>
            </w:r>
          </w:p>
        </w:tc>
        <w:tc>
          <w:tcPr>
            <w:tcW w:w="711" w:type="dxa"/>
          </w:tcPr>
          <w:p w:rsidR="000A25C1" w:rsidRPr="000A25C1" w:rsidRDefault="000A25C1" w:rsidP="000A25C1">
            <w:pPr>
              <w:pStyle w:val="TableParagraph"/>
              <w:ind w:left="108" w:right="104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pacing w:val="-1"/>
                <w:sz w:val="24"/>
                <w:szCs w:val="24"/>
              </w:rPr>
              <w:t>Коли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чест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во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часо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в</w:t>
            </w:r>
          </w:p>
        </w:tc>
        <w:tc>
          <w:tcPr>
            <w:tcW w:w="2411" w:type="dxa"/>
          </w:tcPr>
          <w:p w:rsidR="000A25C1" w:rsidRPr="000A25C1" w:rsidRDefault="000A25C1" w:rsidP="000A25C1">
            <w:pPr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25C1">
              <w:rPr>
                <w:rFonts w:ascii="Times New Roman" w:hAnsi="Times New Roman" w:cs="Times New Roman"/>
                <w:b/>
                <w:sz w:val="24"/>
                <w:szCs w:val="24"/>
              </w:rPr>
              <w:t>Идентификатор Функциональной грамотности</w:t>
            </w:r>
          </w:p>
          <w:p w:rsidR="000A25C1" w:rsidRPr="000A25C1" w:rsidRDefault="000A25C1" w:rsidP="000A25C1">
            <w:pPr>
              <w:pStyle w:val="TableParagraph"/>
              <w:ind w:left="107" w:right="98"/>
              <w:contextualSpacing/>
              <w:rPr>
                <w:b/>
                <w:sz w:val="24"/>
                <w:szCs w:val="24"/>
              </w:rPr>
            </w:pPr>
          </w:p>
        </w:tc>
        <w:tc>
          <w:tcPr>
            <w:tcW w:w="2551" w:type="dxa"/>
          </w:tcPr>
          <w:p w:rsidR="000A25C1" w:rsidRPr="000A25C1" w:rsidRDefault="000A25C1" w:rsidP="000A25C1">
            <w:pPr>
              <w:pStyle w:val="TableParagraph"/>
              <w:ind w:left="101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ЦОР</w:t>
            </w:r>
          </w:p>
        </w:tc>
        <w:tc>
          <w:tcPr>
            <w:tcW w:w="2128" w:type="dxa"/>
          </w:tcPr>
          <w:p w:rsidR="000A25C1" w:rsidRPr="000A25C1" w:rsidRDefault="000A25C1" w:rsidP="000A25C1">
            <w:pPr>
              <w:pStyle w:val="TableParagraph"/>
              <w:ind w:left="105" w:right="713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Контроль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(проверяемые</w:t>
            </w:r>
            <w:r w:rsidRPr="000A25C1">
              <w:rPr>
                <w:b/>
                <w:spacing w:val="-48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элементы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содержания)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(ПУ. ПЭС</w:t>
            </w:r>
          </w:p>
          <w:p w:rsidR="000A25C1" w:rsidRPr="000A25C1" w:rsidRDefault="000A25C1" w:rsidP="000A25C1">
            <w:pPr>
              <w:pStyle w:val="TableParagraph"/>
              <w:ind w:left="105" w:right="89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Предметные умения.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Проверяемые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элементы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содержания)</w:t>
            </w:r>
          </w:p>
        </w:tc>
      </w:tr>
      <w:tr w:rsidR="000F5C38" w:rsidRPr="000A25C1" w:rsidTr="00AC071A">
        <w:trPr>
          <w:trHeight w:val="2159"/>
        </w:trPr>
        <w:tc>
          <w:tcPr>
            <w:tcW w:w="711" w:type="dxa"/>
            <w:tcBorders>
              <w:bottom w:val="single" w:sz="4" w:space="0" w:color="auto"/>
            </w:tcBorders>
          </w:tcPr>
          <w:p w:rsidR="000F5C38" w:rsidRPr="000A25C1" w:rsidRDefault="000F5C38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F5C38" w:rsidRPr="000A25C1" w:rsidRDefault="000F5C38" w:rsidP="000A25C1">
            <w:pPr>
              <w:pStyle w:val="TableParagraph"/>
              <w:spacing w:before="8"/>
              <w:contextualSpacing/>
              <w:rPr>
                <w:b/>
                <w:sz w:val="24"/>
                <w:szCs w:val="24"/>
              </w:rPr>
            </w:pPr>
          </w:p>
          <w:p w:rsidR="000F5C38" w:rsidRPr="000A25C1" w:rsidRDefault="000F5C38" w:rsidP="000A25C1">
            <w:pPr>
              <w:pStyle w:val="TableParagraph"/>
              <w:ind w:left="4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0F5C38" w:rsidRPr="000A25C1" w:rsidRDefault="000F5C38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990" w:type="dxa"/>
            <w:tcBorders>
              <w:bottom w:val="single" w:sz="4" w:space="0" w:color="auto"/>
            </w:tcBorders>
          </w:tcPr>
          <w:p w:rsidR="000F5C38" w:rsidRPr="000A25C1" w:rsidRDefault="000F5C38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3122" w:type="dxa"/>
            <w:tcBorders>
              <w:bottom w:val="single" w:sz="4" w:space="0" w:color="auto"/>
            </w:tcBorders>
          </w:tcPr>
          <w:p w:rsidR="000F5C38" w:rsidRPr="000A25C1" w:rsidRDefault="000F5C38" w:rsidP="000A25C1">
            <w:pPr>
              <w:pStyle w:val="TableParagraph"/>
              <w:ind w:left="108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творчества.</w:t>
            </w:r>
          </w:p>
          <w:p w:rsidR="000F5C38" w:rsidRPr="000A25C1" w:rsidRDefault="000F5C38" w:rsidP="000A25C1">
            <w:pPr>
              <w:pStyle w:val="TableParagraph"/>
              <w:spacing w:before="3"/>
              <w:contextualSpacing/>
              <w:rPr>
                <w:b/>
                <w:sz w:val="24"/>
                <w:szCs w:val="24"/>
              </w:rPr>
            </w:pPr>
          </w:p>
          <w:p w:rsidR="000F5C38" w:rsidRPr="000A25C1" w:rsidRDefault="000F5C38" w:rsidP="000A25C1">
            <w:pPr>
              <w:pStyle w:val="TableParagraph"/>
              <w:ind w:left="108" w:right="394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Художественное наблюдение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окружающего мира (мира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природы)</w:t>
            </w:r>
            <w:r w:rsidRPr="000A25C1">
              <w:rPr>
                <w:spacing w:val="-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</w:t>
            </w:r>
            <w:r w:rsidRPr="000A25C1">
              <w:rPr>
                <w:spacing w:val="-4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предметной</w:t>
            </w:r>
            <w:r w:rsidRPr="000A25C1">
              <w:rPr>
                <w:spacing w:val="-5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среды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жизни</w:t>
            </w:r>
            <w:r w:rsidRPr="000A25C1">
              <w:rPr>
                <w:spacing w:val="-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человека.</w:t>
            </w:r>
          </w:p>
        </w:tc>
        <w:tc>
          <w:tcPr>
            <w:tcW w:w="711" w:type="dxa"/>
            <w:tcBorders>
              <w:bottom w:val="single" w:sz="4" w:space="0" w:color="auto"/>
            </w:tcBorders>
          </w:tcPr>
          <w:p w:rsidR="000F5C38" w:rsidRPr="000A25C1" w:rsidRDefault="000F5C38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2411" w:type="dxa"/>
            <w:tcBorders>
              <w:bottom w:val="single" w:sz="4" w:space="0" w:color="auto"/>
            </w:tcBorders>
          </w:tcPr>
          <w:p w:rsidR="000F5C38" w:rsidRPr="000A25C1" w:rsidRDefault="000F5C38" w:rsidP="000A25C1">
            <w:pPr>
              <w:pStyle w:val="TableParagraph"/>
              <w:ind w:left="107" w:right="90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позиционируя и связывая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свои собственные и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чужие</w:t>
            </w:r>
            <w:r w:rsidRPr="000A25C1">
              <w:rPr>
                <w:spacing w:val="-2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взгляды на</w:t>
            </w:r>
            <w:r w:rsidRPr="000A25C1">
              <w:rPr>
                <w:spacing w:val="-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мир</w:t>
            </w:r>
          </w:p>
        </w:tc>
        <w:tc>
          <w:tcPr>
            <w:tcW w:w="2551" w:type="dxa"/>
            <w:tcBorders>
              <w:bottom w:val="single" w:sz="4" w:space="0" w:color="auto"/>
            </w:tcBorders>
          </w:tcPr>
          <w:p w:rsidR="000F5C38" w:rsidRPr="000A25C1" w:rsidRDefault="000F5C38" w:rsidP="000A25C1">
            <w:pPr>
              <w:pStyle w:val="TableParagraph"/>
              <w:ind w:left="101" w:right="87"/>
              <w:contextualSpacing/>
              <w:rPr>
                <w:sz w:val="24"/>
                <w:szCs w:val="24"/>
                <w:lang w:val="en-US"/>
              </w:rPr>
            </w:pPr>
            <w:r w:rsidRPr="000A25C1">
              <w:rPr>
                <w:sz w:val="24"/>
                <w:szCs w:val="24"/>
              </w:rPr>
              <w:t>Видео</w:t>
            </w:r>
            <w:r w:rsidRPr="000A25C1">
              <w:rPr>
                <w:sz w:val="24"/>
                <w:szCs w:val="24"/>
                <w:lang w:val="en-US"/>
              </w:rPr>
              <w:t xml:space="preserve"> «</w:t>
            </w:r>
            <w:r w:rsidRPr="000A25C1">
              <w:rPr>
                <w:sz w:val="24"/>
                <w:szCs w:val="24"/>
              </w:rPr>
              <w:t>Инструменты</w:t>
            </w:r>
            <w:r w:rsidRPr="000A25C1">
              <w:rPr>
                <w:spacing w:val="1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sz w:val="24"/>
                <w:szCs w:val="24"/>
              </w:rPr>
              <w:t>художника</w:t>
            </w:r>
            <w:r w:rsidRPr="000A25C1">
              <w:rPr>
                <w:sz w:val="24"/>
                <w:szCs w:val="24"/>
                <w:lang w:val="en-US"/>
              </w:rPr>
              <w:t>»</w:t>
            </w:r>
            <w:r w:rsidRPr="000A25C1">
              <w:rPr>
                <w:spacing w:val="1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sz w:val="24"/>
                <w:szCs w:val="24"/>
                <w:lang w:val="en-US"/>
              </w:rPr>
              <w:t>(</w:t>
            </w:r>
            <w:r w:rsidRPr="000A25C1">
              <w:rPr>
                <w:sz w:val="24"/>
                <w:szCs w:val="24"/>
              </w:rPr>
              <w:t>МЭШ</w:t>
            </w:r>
            <w:r w:rsidRPr="000A25C1">
              <w:rPr>
                <w:sz w:val="24"/>
                <w:szCs w:val="24"/>
                <w:lang w:val="en-US"/>
              </w:rPr>
              <w:t>)</w:t>
            </w:r>
            <w:r w:rsidRPr="000A25C1">
              <w:rPr>
                <w:spacing w:val="1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https://uchebnik.mos.ru/mate</w:t>
            </w:r>
            <w:r w:rsidRPr="000A25C1">
              <w:rPr>
                <w:color w:val="0000FF"/>
                <w:spacing w:val="-47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rial_view/atomic_objects/76</w:t>
            </w:r>
            <w:r w:rsidRPr="000A25C1">
              <w:rPr>
                <w:color w:val="0000FF"/>
                <w:spacing w:val="1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91977?menuReferrer=/catal</w:t>
            </w:r>
            <w:r w:rsidRPr="000A25C1">
              <w:rPr>
                <w:color w:val="0000FF"/>
                <w:spacing w:val="1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ogue</w:t>
            </w:r>
          </w:p>
          <w:p w:rsidR="000F5C38" w:rsidRPr="000A25C1" w:rsidRDefault="000F5C38" w:rsidP="000A25C1">
            <w:pPr>
              <w:pStyle w:val="TableParagraph"/>
              <w:ind w:left="101" w:right="219" w:firstLine="53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Художественные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материалы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(интерактивное задание)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</w:p>
        </w:tc>
        <w:tc>
          <w:tcPr>
            <w:tcW w:w="2128" w:type="dxa"/>
            <w:tcBorders>
              <w:bottom w:val="single" w:sz="4" w:space="0" w:color="auto"/>
            </w:tcBorders>
            <w:vAlign w:val="center"/>
          </w:tcPr>
          <w:p w:rsidR="000F5C38" w:rsidRPr="00AF0A03" w:rsidRDefault="000F5C38" w:rsidP="00AC071A">
            <w:pPr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опрос. Практическая работа</w:t>
            </w:r>
          </w:p>
        </w:tc>
      </w:tr>
      <w:tr w:rsidR="000F5C38" w:rsidRPr="000A25C1" w:rsidTr="00AC071A">
        <w:trPr>
          <w:trHeight w:val="409"/>
        </w:trPr>
        <w:tc>
          <w:tcPr>
            <w:tcW w:w="711" w:type="dxa"/>
            <w:tcBorders>
              <w:top w:val="single" w:sz="4" w:space="0" w:color="auto"/>
            </w:tcBorders>
          </w:tcPr>
          <w:p w:rsidR="000F5C38" w:rsidRPr="000A25C1" w:rsidRDefault="000F5C38" w:rsidP="000A25C1">
            <w:pPr>
              <w:pStyle w:val="TableParagraph"/>
              <w:ind w:left="4"/>
              <w:contextualSpacing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0F5C38" w:rsidRPr="000A25C1" w:rsidRDefault="000F5C38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990" w:type="dxa"/>
            <w:tcBorders>
              <w:top w:val="single" w:sz="4" w:space="0" w:color="auto"/>
            </w:tcBorders>
          </w:tcPr>
          <w:p w:rsidR="000F5C38" w:rsidRPr="000A25C1" w:rsidRDefault="000F5C38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3122" w:type="dxa"/>
            <w:tcBorders>
              <w:top w:val="single" w:sz="4" w:space="0" w:color="auto"/>
            </w:tcBorders>
          </w:tcPr>
          <w:p w:rsidR="000F5C38" w:rsidRPr="000A25C1" w:rsidRDefault="000F5C38" w:rsidP="000A25C1">
            <w:pPr>
              <w:pStyle w:val="TableParagraph"/>
              <w:ind w:left="108" w:right="394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Как и чем работает художник</w:t>
            </w:r>
          </w:p>
        </w:tc>
        <w:tc>
          <w:tcPr>
            <w:tcW w:w="711" w:type="dxa"/>
            <w:tcBorders>
              <w:top w:val="single" w:sz="4" w:space="0" w:color="auto"/>
            </w:tcBorders>
          </w:tcPr>
          <w:p w:rsidR="000F5C38" w:rsidRPr="000A25C1" w:rsidRDefault="000F5C38" w:rsidP="000A25C1">
            <w:pPr>
              <w:pStyle w:val="TableParagraph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(14)</w:t>
            </w:r>
          </w:p>
        </w:tc>
        <w:tc>
          <w:tcPr>
            <w:tcW w:w="2411" w:type="dxa"/>
            <w:tcBorders>
              <w:top w:val="single" w:sz="4" w:space="0" w:color="auto"/>
            </w:tcBorders>
          </w:tcPr>
          <w:p w:rsidR="000F5C38" w:rsidRPr="000A25C1" w:rsidRDefault="000F5C38" w:rsidP="000A25C1">
            <w:pPr>
              <w:pStyle w:val="TableParagraph"/>
              <w:ind w:left="107" w:right="90"/>
              <w:contextualSpacing/>
              <w:rPr>
                <w:sz w:val="24"/>
                <w:szCs w:val="24"/>
              </w:rPr>
            </w:pPr>
          </w:p>
        </w:tc>
        <w:tc>
          <w:tcPr>
            <w:tcW w:w="2551" w:type="dxa"/>
            <w:tcBorders>
              <w:top w:val="single" w:sz="4" w:space="0" w:color="auto"/>
            </w:tcBorders>
          </w:tcPr>
          <w:p w:rsidR="000F5C38" w:rsidRPr="000A25C1" w:rsidRDefault="000F5C38" w:rsidP="000A25C1">
            <w:pPr>
              <w:pStyle w:val="TableParagraph"/>
              <w:spacing w:before="14"/>
              <w:ind w:left="125"/>
              <w:contextualSpacing/>
              <w:rPr>
                <w:sz w:val="24"/>
                <w:szCs w:val="24"/>
              </w:rPr>
            </w:pPr>
          </w:p>
        </w:tc>
        <w:tc>
          <w:tcPr>
            <w:tcW w:w="2128" w:type="dxa"/>
            <w:tcBorders>
              <w:top w:val="single" w:sz="4" w:space="0" w:color="auto"/>
            </w:tcBorders>
            <w:vAlign w:val="center"/>
          </w:tcPr>
          <w:p w:rsidR="000F5C38" w:rsidRPr="00AF0A03" w:rsidRDefault="000F5C38" w:rsidP="00AC071A">
            <w:pPr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опрос. Практическая работа</w:t>
            </w:r>
          </w:p>
        </w:tc>
      </w:tr>
      <w:tr w:rsidR="000F5C38" w:rsidRPr="000A25C1" w:rsidTr="00AC071A">
        <w:trPr>
          <w:trHeight w:val="58"/>
        </w:trPr>
        <w:tc>
          <w:tcPr>
            <w:tcW w:w="711" w:type="dxa"/>
          </w:tcPr>
          <w:p w:rsidR="000F5C38" w:rsidRPr="000A25C1" w:rsidRDefault="000F5C38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F5C38" w:rsidRPr="000A25C1" w:rsidRDefault="000F5C38" w:rsidP="000A25C1">
            <w:pPr>
              <w:pStyle w:val="TableParagraph"/>
              <w:spacing w:before="1"/>
              <w:contextualSpacing/>
              <w:rPr>
                <w:b/>
                <w:sz w:val="24"/>
                <w:szCs w:val="24"/>
              </w:rPr>
            </w:pPr>
          </w:p>
          <w:p w:rsidR="000F5C38" w:rsidRPr="000A25C1" w:rsidRDefault="000F5C38" w:rsidP="000A25C1">
            <w:pPr>
              <w:pStyle w:val="TableParagraph"/>
              <w:ind w:left="4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3</w:t>
            </w:r>
          </w:p>
          <w:p w:rsidR="000F5C38" w:rsidRPr="000A25C1" w:rsidRDefault="000F5C38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F5C38" w:rsidRPr="000A25C1" w:rsidRDefault="000F5C38" w:rsidP="000A25C1">
            <w:pPr>
              <w:pStyle w:val="TableParagraph"/>
              <w:spacing w:before="1"/>
              <w:contextualSpacing/>
              <w:rPr>
                <w:b/>
                <w:sz w:val="24"/>
                <w:szCs w:val="24"/>
              </w:rPr>
            </w:pPr>
          </w:p>
          <w:p w:rsidR="000F5C38" w:rsidRPr="000A25C1" w:rsidRDefault="000F5C38" w:rsidP="000A25C1">
            <w:pPr>
              <w:pStyle w:val="TableParagraph"/>
              <w:ind w:left="4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4</w:t>
            </w:r>
          </w:p>
          <w:p w:rsidR="000F5C38" w:rsidRPr="000A25C1" w:rsidRDefault="000F5C38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F5C38" w:rsidRPr="000A25C1" w:rsidRDefault="000F5C38" w:rsidP="000A25C1">
            <w:pPr>
              <w:pStyle w:val="TableParagraph"/>
              <w:spacing w:before="8"/>
              <w:contextualSpacing/>
              <w:rPr>
                <w:b/>
                <w:sz w:val="24"/>
                <w:szCs w:val="24"/>
              </w:rPr>
            </w:pPr>
          </w:p>
          <w:p w:rsidR="000F5C38" w:rsidRPr="000A25C1" w:rsidRDefault="000F5C38" w:rsidP="000A25C1">
            <w:pPr>
              <w:pStyle w:val="TableParagraph"/>
              <w:ind w:left="4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5</w:t>
            </w:r>
          </w:p>
          <w:p w:rsidR="000F5C38" w:rsidRPr="000A25C1" w:rsidRDefault="000F5C38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F5C38" w:rsidRPr="000A25C1" w:rsidRDefault="000F5C38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F5C38" w:rsidRPr="000A25C1" w:rsidRDefault="000F5C38" w:rsidP="000A25C1">
            <w:pPr>
              <w:pStyle w:val="TableParagraph"/>
              <w:spacing w:before="142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 xml:space="preserve">      6</w:t>
            </w:r>
          </w:p>
          <w:p w:rsidR="000F5C38" w:rsidRPr="000A25C1" w:rsidRDefault="000F5C38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F5C38" w:rsidRPr="000A25C1" w:rsidRDefault="000F5C38" w:rsidP="000A25C1">
            <w:pPr>
              <w:pStyle w:val="TableParagraph"/>
              <w:spacing w:before="1"/>
              <w:contextualSpacing/>
              <w:rPr>
                <w:b/>
                <w:sz w:val="24"/>
                <w:szCs w:val="24"/>
              </w:rPr>
            </w:pPr>
          </w:p>
          <w:p w:rsidR="000F5C38" w:rsidRPr="000A25C1" w:rsidRDefault="000F5C38" w:rsidP="000A25C1">
            <w:pPr>
              <w:pStyle w:val="TableParagraph"/>
              <w:ind w:left="4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7</w:t>
            </w:r>
          </w:p>
        </w:tc>
        <w:tc>
          <w:tcPr>
            <w:tcW w:w="850" w:type="dxa"/>
          </w:tcPr>
          <w:p w:rsidR="000F5C38" w:rsidRPr="000A25C1" w:rsidRDefault="000F5C38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990" w:type="dxa"/>
          </w:tcPr>
          <w:p w:rsidR="000F5C38" w:rsidRPr="000A25C1" w:rsidRDefault="000F5C38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3122" w:type="dxa"/>
          </w:tcPr>
          <w:p w:rsidR="000F5C38" w:rsidRPr="000A25C1" w:rsidRDefault="000F5C38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F5C38" w:rsidRPr="000A25C1" w:rsidRDefault="000F5C38" w:rsidP="000A25C1">
            <w:pPr>
              <w:pStyle w:val="TableParagraph"/>
              <w:ind w:left="108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Модуль</w:t>
            </w:r>
            <w:r w:rsidRPr="000A25C1">
              <w:rPr>
                <w:b/>
                <w:spacing w:val="44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«Живопись»</w:t>
            </w:r>
          </w:p>
          <w:p w:rsidR="000F5C38" w:rsidRPr="000A25C1" w:rsidRDefault="000F5C38" w:rsidP="000A25C1">
            <w:pPr>
              <w:pStyle w:val="TableParagraph"/>
              <w:spacing w:before="8"/>
              <w:contextualSpacing/>
              <w:rPr>
                <w:b/>
                <w:sz w:val="24"/>
                <w:szCs w:val="24"/>
              </w:rPr>
            </w:pPr>
          </w:p>
          <w:p w:rsidR="000F5C38" w:rsidRPr="000A25C1" w:rsidRDefault="000F5C38" w:rsidP="000A25C1">
            <w:pPr>
              <w:pStyle w:val="TableParagraph"/>
              <w:ind w:left="108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Цвета</w:t>
            </w:r>
            <w:r w:rsidRPr="000A25C1">
              <w:rPr>
                <w:spacing w:val="-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основные</w:t>
            </w:r>
            <w:r w:rsidRPr="000A25C1">
              <w:rPr>
                <w:spacing w:val="-5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</w:t>
            </w:r>
            <w:r w:rsidRPr="000A25C1">
              <w:rPr>
                <w:spacing w:val="-4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составные.</w:t>
            </w:r>
          </w:p>
          <w:p w:rsidR="000F5C38" w:rsidRPr="000A25C1" w:rsidRDefault="000F5C38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F5C38" w:rsidRPr="000A25C1" w:rsidRDefault="000F5C38" w:rsidP="000A25C1">
            <w:pPr>
              <w:pStyle w:val="TableParagraph"/>
              <w:ind w:left="108" w:right="587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Цвет тёплый и холодный —</w:t>
            </w:r>
            <w:r w:rsidRPr="000A25C1">
              <w:rPr>
                <w:spacing w:val="-48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цветовой</w:t>
            </w:r>
            <w:r w:rsidRPr="000A25C1">
              <w:rPr>
                <w:spacing w:val="-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контраст.</w:t>
            </w:r>
          </w:p>
          <w:p w:rsidR="000F5C38" w:rsidRPr="000A25C1" w:rsidRDefault="000F5C38" w:rsidP="000A25C1">
            <w:pPr>
              <w:pStyle w:val="TableParagraph"/>
              <w:spacing w:before="9"/>
              <w:contextualSpacing/>
              <w:rPr>
                <w:b/>
                <w:sz w:val="24"/>
                <w:szCs w:val="24"/>
              </w:rPr>
            </w:pPr>
          </w:p>
          <w:p w:rsidR="000F5C38" w:rsidRPr="000A25C1" w:rsidRDefault="000F5C38" w:rsidP="000A25C1">
            <w:pPr>
              <w:pStyle w:val="TableParagraph"/>
              <w:ind w:left="108" w:right="539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lastRenderedPageBreak/>
              <w:t>Цвет</w:t>
            </w:r>
            <w:r w:rsidRPr="000A25C1">
              <w:rPr>
                <w:spacing w:val="-5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открытый</w:t>
            </w:r>
            <w:r w:rsidRPr="000A25C1">
              <w:rPr>
                <w:spacing w:val="-4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—</w:t>
            </w:r>
            <w:r w:rsidRPr="000A25C1">
              <w:rPr>
                <w:spacing w:val="-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звонкий</w:t>
            </w:r>
            <w:r w:rsidRPr="000A25C1">
              <w:rPr>
                <w:spacing w:val="-5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приглушённый,</w:t>
            </w:r>
            <w:r w:rsidRPr="000A25C1">
              <w:rPr>
                <w:spacing w:val="2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тихий.</w:t>
            </w:r>
          </w:p>
          <w:p w:rsidR="000F5C38" w:rsidRPr="000A25C1" w:rsidRDefault="000F5C38" w:rsidP="000A25C1">
            <w:pPr>
              <w:pStyle w:val="TableParagraph"/>
              <w:spacing w:before="1"/>
              <w:contextualSpacing/>
              <w:rPr>
                <w:b/>
                <w:sz w:val="24"/>
                <w:szCs w:val="24"/>
              </w:rPr>
            </w:pPr>
          </w:p>
          <w:p w:rsidR="000F5C38" w:rsidRPr="000A25C1" w:rsidRDefault="000F5C38" w:rsidP="000A25C1">
            <w:pPr>
              <w:pStyle w:val="TableParagraph"/>
              <w:spacing w:before="1"/>
              <w:ind w:left="108" w:right="228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Изображение природы (моря) в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разных</w:t>
            </w:r>
            <w:r w:rsidRPr="000A25C1">
              <w:rPr>
                <w:spacing w:val="-10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контрастных</w:t>
            </w:r>
            <w:r w:rsidRPr="000A25C1">
              <w:rPr>
                <w:spacing w:val="-5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состояниях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погоды и соответствующих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цветовых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состояниях.</w:t>
            </w:r>
          </w:p>
          <w:p w:rsidR="000F5C38" w:rsidRPr="000A25C1" w:rsidRDefault="000F5C38" w:rsidP="000A25C1">
            <w:pPr>
              <w:pStyle w:val="TableParagraph"/>
              <w:spacing w:before="8"/>
              <w:contextualSpacing/>
              <w:rPr>
                <w:b/>
                <w:sz w:val="24"/>
                <w:szCs w:val="24"/>
              </w:rPr>
            </w:pPr>
          </w:p>
          <w:p w:rsidR="000F5C38" w:rsidRPr="000A25C1" w:rsidRDefault="000F5C38" w:rsidP="000A25C1">
            <w:pPr>
              <w:pStyle w:val="TableParagraph"/>
              <w:ind w:left="108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Изображение сказочного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персонажа с ярко выраженным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характером (образ</w:t>
            </w:r>
            <w:r w:rsidRPr="000A25C1">
              <w:rPr>
                <w:spacing w:val="-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мужской</w:t>
            </w:r>
            <w:r w:rsidRPr="000A25C1">
              <w:rPr>
                <w:spacing w:val="-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или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женский).</w:t>
            </w:r>
          </w:p>
        </w:tc>
        <w:tc>
          <w:tcPr>
            <w:tcW w:w="711" w:type="dxa"/>
          </w:tcPr>
          <w:p w:rsidR="000F5C38" w:rsidRPr="000A25C1" w:rsidRDefault="000F5C38" w:rsidP="000A25C1">
            <w:pPr>
              <w:pStyle w:val="TableParagraph"/>
              <w:ind w:left="9"/>
              <w:contextualSpacing/>
              <w:jc w:val="center"/>
              <w:rPr>
                <w:b/>
                <w:sz w:val="24"/>
                <w:szCs w:val="24"/>
              </w:rPr>
            </w:pPr>
          </w:p>
          <w:p w:rsidR="000F5C38" w:rsidRPr="000A25C1" w:rsidRDefault="000F5C38" w:rsidP="000A25C1">
            <w:pPr>
              <w:pStyle w:val="TableParagraph"/>
              <w:ind w:left="9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2411" w:type="dxa"/>
          </w:tcPr>
          <w:p w:rsidR="000F5C38" w:rsidRPr="000A25C1" w:rsidRDefault="000F5C38" w:rsidP="000A25C1">
            <w:pPr>
              <w:pStyle w:val="TableParagraph"/>
              <w:ind w:right="102"/>
              <w:contextualSpacing/>
              <w:rPr>
                <w:sz w:val="24"/>
                <w:szCs w:val="24"/>
              </w:rPr>
            </w:pPr>
          </w:p>
          <w:p w:rsidR="000F5C38" w:rsidRPr="000A25C1" w:rsidRDefault="000F5C38" w:rsidP="000A25C1">
            <w:pPr>
              <w:pStyle w:val="TableParagraph"/>
              <w:ind w:left="107" w:right="102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Способность выявлять и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анализировать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различные</w:t>
            </w:r>
            <w:r w:rsidRPr="000A25C1">
              <w:rPr>
                <w:spacing w:val="6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точки</w:t>
            </w:r>
            <w:r w:rsidRPr="000A25C1">
              <w:rPr>
                <w:spacing w:val="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зрения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 мировоззрения,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позиционируя и связывая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 xml:space="preserve">свои </w:t>
            </w:r>
            <w:r w:rsidRPr="000A25C1">
              <w:rPr>
                <w:sz w:val="24"/>
                <w:szCs w:val="24"/>
              </w:rPr>
              <w:lastRenderedPageBreak/>
              <w:t>собственные и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чужие</w:t>
            </w:r>
            <w:r w:rsidRPr="000A25C1">
              <w:rPr>
                <w:spacing w:val="-2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взгляды на</w:t>
            </w:r>
            <w:r w:rsidRPr="000A25C1">
              <w:rPr>
                <w:spacing w:val="-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мир</w:t>
            </w:r>
          </w:p>
          <w:p w:rsidR="000F5C38" w:rsidRPr="000A25C1" w:rsidRDefault="000F5C38" w:rsidP="000A25C1">
            <w:pPr>
              <w:pStyle w:val="TableParagraph"/>
              <w:spacing w:before="5"/>
              <w:contextualSpacing/>
              <w:rPr>
                <w:b/>
                <w:sz w:val="24"/>
                <w:szCs w:val="24"/>
              </w:rPr>
            </w:pPr>
          </w:p>
          <w:p w:rsidR="000F5C38" w:rsidRPr="000A25C1" w:rsidRDefault="000F5C38" w:rsidP="000A25C1">
            <w:pPr>
              <w:pStyle w:val="TableParagraph"/>
              <w:spacing w:before="1"/>
              <w:ind w:left="107" w:right="338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Использовать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информацию</w:t>
            </w:r>
            <w:r w:rsidRPr="000A25C1">
              <w:rPr>
                <w:spacing w:val="-8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из</w:t>
            </w:r>
            <w:r w:rsidRPr="000A25C1">
              <w:rPr>
                <w:spacing w:val="-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текста</w:t>
            </w:r>
          </w:p>
          <w:p w:rsidR="000F5C38" w:rsidRPr="000A25C1" w:rsidRDefault="000F5C38" w:rsidP="000A25C1">
            <w:pPr>
              <w:pStyle w:val="TableParagraph"/>
              <w:spacing w:before="1"/>
              <w:contextualSpacing/>
              <w:rPr>
                <w:b/>
                <w:sz w:val="24"/>
                <w:szCs w:val="24"/>
              </w:rPr>
            </w:pPr>
          </w:p>
          <w:p w:rsidR="000F5C38" w:rsidRPr="000A25C1" w:rsidRDefault="000F5C38" w:rsidP="000A25C1">
            <w:pPr>
              <w:pStyle w:val="TableParagraph"/>
              <w:ind w:left="107" w:right="163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Понимать и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использовать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формальные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конструкции,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основанные на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определениях, правилах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 формальных системах,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а</w:t>
            </w:r>
            <w:r w:rsidRPr="000A25C1">
              <w:rPr>
                <w:spacing w:val="4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также</w:t>
            </w:r>
            <w:r w:rsidRPr="000A25C1">
              <w:rPr>
                <w:spacing w:val="-6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алгоритмы</w:t>
            </w:r>
          </w:p>
        </w:tc>
        <w:tc>
          <w:tcPr>
            <w:tcW w:w="2551" w:type="dxa"/>
          </w:tcPr>
          <w:p w:rsidR="000F5C38" w:rsidRPr="000A25C1" w:rsidRDefault="000F5C38" w:rsidP="000A25C1">
            <w:pPr>
              <w:pStyle w:val="TableParagraph"/>
              <w:ind w:right="206"/>
              <w:contextualSpacing/>
              <w:rPr>
                <w:sz w:val="24"/>
                <w:szCs w:val="24"/>
              </w:rPr>
            </w:pPr>
          </w:p>
          <w:p w:rsidR="000F5C38" w:rsidRPr="000A25C1" w:rsidRDefault="000F5C38" w:rsidP="000A25C1">
            <w:pPr>
              <w:pStyle w:val="TableParagraph"/>
              <w:ind w:left="101" w:right="206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Урок «Изображать можно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линией»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hyperlink r:id="rId46">
              <w:r w:rsidRPr="000A25C1">
                <w:rPr>
                  <w:b/>
                  <w:color w:val="0000FF"/>
                  <w:sz w:val="24"/>
                  <w:szCs w:val="24"/>
                  <w:u w:val="single" w:color="0000FF"/>
                </w:rPr>
                <w:t>https://youtu.be/1qe5lbl-</w:t>
              </w:r>
            </w:hyperlink>
            <w:r w:rsidRPr="000A25C1">
              <w:rPr>
                <w:b/>
                <w:color w:val="0000FF"/>
                <w:spacing w:val="1"/>
                <w:sz w:val="24"/>
                <w:szCs w:val="24"/>
              </w:rPr>
              <w:t xml:space="preserve"> </w:t>
            </w:r>
            <w:hyperlink r:id="rId47">
              <w:r w:rsidRPr="000A25C1">
                <w:rPr>
                  <w:b/>
                  <w:color w:val="0000FF"/>
                  <w:sz w:val="24"/>
                  <w:szCs w:val="24"/>
                  <w:u w:val="single" w:color="0000FF"/>
                </w:rPr>
                <w:t>YVc</w:t>
              </w:r>
            </w:hyperlink>
          </w:p>
          <w:p w:rsidR="000F5C38" w:rsidRPr="000A25C1" w:rsidRDefault="000F5C38" w:rsidP="000A25C1">
            <w:pPr>
              <w:pStyle w:val="TableParagraph"/>
              <w:ind w:left="101" w:right="115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Урок</w:t>
            </w:r>
            <w:r w:rsidRPr="000A25C1">
              <w:rPr>
                <w:spacing w:val="-2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Пастель,</w:t>
            </w:r>
            <w:r w:rsidRPr="000A25C1">
              <w:rPr>
                <w:spacing w:val="2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восковые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мелки, акварель и их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 xml:space="preserve">средства </w:t>
            </w:r>
            <w:r w:rsidRPr="000A25C1">
              <w:rPr>
                <w:sz w:val="24"/>
                <w:szCs w:val="24"/>
              </w:rPr>
              <w:lastRenderedPageBreak/>
              <w:t>выразительности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hyperlink r:id="rId48">
              <w:r w:rsidRPr="000A25C1">
                <w:rPr>
                  <w:color w:val="0000FF"/>
                  <w:sz w:val="24"/>
                  <w:szCs w:val="24"/>
                  <w:u w:val="single" w:color="0000FF"/>
                </w:rPr>
                <w:t>https://www.youtube.com/w</w:t>
              </w:r>
            </w:hyperlink>
            <w:r w:rsidRPr="000A25C1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49">
              <w:r w:rsidRPr="000A25C1">
                <w:rPr>
                  <w:color w:val="0000FF"/>
                  <w:sz w:val="24"/>
                  <w:szCs w:val="24"/>
                  <w:u w:val="single" w:color="0000FF"/>
                </w:rPr>
                <w:t>atch?v=sm68Qokw8mY</w:t>
              </w:r>
            </w:hyperlink>
            <w:r w:rsidRPr="000A25C1">
              <w:rPr>
                <w:color w:val="0000FF"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Тест «Пятно как средство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выразительности» (МЭШ)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color w:val="0000FF"/>
                <w:sz w:val="24"/>
                <w:szCs w:val="24"/>
                <w:u w:val="single" w:color="0000FF"/>
              </w:rPr>
              <w:t>https://uchebnik.mos.ru/m</w:t>
            </w:r>
            <w:r w:rsidRPr="000A25C1">
              <w:rPr>
                <w:b/>
                <w:color w:val="0000FF"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color w:val="0000FF"/>
                <w:sz w:val="24"/>
                <w:szCs w:val="24"/>
                <w:u w:val="single" w:color="0000FF"/>
              </w:rPr>
              <w:t>aterial_view/atomic_object</w:t>
            </w:r>
            <w:r w:rsidRPr="000A25C1">
              <w:rPr>
                <w:b/>
                <w:color w:val="0000FF"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color w:val="0000FF"/>
                <w:sz w:val="24"/>
                <w:szCs w:val="24"/>
                <w:u w:val="single" w:color="0000FF"/>
              </w:rPr>
              <w:t>s/10057973?menuReferrer</w:t>
            </w:r>
          </w:p>
          <w:p w:rsidR="000F5C38" w:rsidRPr="000A25C1" w:rsidRDefault="000F5C38" w:rsidP="000A25C1">
            <w:pPr>
              <w:pStyle w:val="TableParagraph"/>
              <w:ind w:left="120" w:right="991"/>
              <w:contextualSpacing/>
              <w:rPr>
                <w:b/>
                <w:sz w:val="24"/>
                <w:szCs w:val="24"/>
                <w:lang w:val="en-US"/>
              </w:rPr>
            </w:pPr>
            <w:r w:rsidRPr="000A25C1">
              <w:rPr>
                <w:b/>
                <w:color w:val="0000FF"/>
                <w:sz w:val="24"/>
                <w:szCs w:val="24"/>
                <w:u w:val="single" w:color="0000FF"/>
                <w:lang w:val="en-US"/>
              </w:rPr>
              <w:t>=/catalogue</w:t>
            </w:r>
            <w:r w:rsidRPr="000A25C1">
              <w:rPr>
                <w:b/>
                <w:color w:val="0000FF"/>
                <w:spacing w:val="1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Рисуем</w:t>
            </w:r>
            <w:r w:rsidRPr="000A25C1">
              <w:rPr>
                <w:b/>
                <w:spacing w:val="-10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снегиря</w:t>
            </w:r>
          </w:p>
          <w:p w:rsidR="000F5C38" w:rsidRPr="000A25C1" w:rsidRDefault="00232BB6" w:rsidP="000A25C1">
            <w:pPr>
              <w:pStyle w:val="TableParagraph"/>
              <w:ind w:left="120"/>
              <w:contextualSpacing/>
              <w:rPr>
                <w:b/>
                <w:sz w:val="24"/>
                <w:szCs w:val="24"/>
                <w:lang w:val="en-US"/>
              </w:rPr>
            </w:pPr>
            <w:hyperlink r:id="rId50">
              <w:r w:rsidR="000F5C38" w:rsidRPr="000A25C1">
                <w:rPr>
                  <w:b/>
                  <w:color w:val="0000FF"/>
                  <w:spacing w:val="-1"/>
                  <w:sz w:val="24"/>
                  <w:szCs w:val="24"/>
                  <w:u w:val="single" w:color="0000FF"/>
                  <w:lang w:val="en-US"/>
                </w:rPr>
                <w:t>https://uchebnik.mos.ru/m</w:t>
              </w:r>
            </w:hyperlink>
            <w:r w:rsidR="000F5C38" w:rsidRPr="000A25C1">
              <w:rPr>
                <w:b/>
                <w:color w:val="0000FF"/>
                <w:spacing w:val="-47"/>
                <w:sz w:val="24"/>
                <w:szCs w:val="24"/>
                <w:lang w:val="en-US"/>
              </w:rPr>
              <w:t xml:space="preserve"> </w:t>
            </w:r>
            <w:hyperlink r:id="rId51">
              <w:r w:rsidR="000F5C38" w:rsidRPr="000A25C1">
                <w:rPr>
                  <w:b/>
                  <w:color w:val="0000FF"/>
                  <w:sz w:val="24"/>
                  <w:szCs w:val="24"/>
                  <w:u w:val="single" w:color="0000FF"/>
                  <w:lang w:val="en-US"/>
                </w:rPr>
                <w:t>aterial/app/328284</w:t>
              </w:r>
            </w:hyperlink>
          </w:p>
          <w:p w:rsidR="000F5C38" w:rsidRPr="000A25C1" w:rsidRDefault="000F5C38" w:rsidP="000A25C1">
            <w:pPr>
              <w:pStyle w:val="TableParagraph"/>
              <w:ind w:left="120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Урок</w:t>
            </w:r>
            <w:r w:rsidRPr="000A25C1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«Ритм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и</w:t>
            </w:r>
            <w:r w:rsidRPr="000A25C1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характер</w:t>
            </w:r>
          </w:p>
          <w:p w:rsidR="000F5C38" w:rsidRPr="000A25C1" w:rsidRDefault="000F5C38" w:rsidP="000A25C1">
            <w:pPr>
              <w:pStyle w:val="TableParagraph"/>
              <w:ind w:left="120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линий»</w:t>
            </w:r>
          </w:p>
        </w:tc>
        <w:tc>
          <w:tcPr>
            <w:tcW w:w="2128" w:type="dxa"/>
            <w:vAlign w:val="center"/>
          </w:tcPr>
          <w:p w:rsidR="000F5C38" w:rsidRDefault="000F5C38" w:rsidP="00AC071A">
            <w:pPr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Устный опрос. Практическая работа</w:t>
            </w:r>
          </w:p>
          <w:p w:rsidR="000F5C38" w:rsidRDefault="000F5C38" w:rsidP="00AC071A">
            <w:pPr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0F5C38" w:rsidRDefault="000F5C38" w:rsidP="00AC071A">
            <w:pPr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0F5C38" w:rsidRDefault="000F5C38" w:rsidP="00AC071A">
            <w:pPr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0F5C38" w:rsidRDefault="000F5C38" w:rsidP="00AC071A">
            <w:pPr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0F5C38" w:rsidRDefault="000F5C38" w:rsidP="00AC071A">
            <w:pPr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0F5C38" w:rsidRDefault="000F5C38" w:rsidP="00AC071A">
            <w:pPr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0F5C38" w:rsidRDefault="000F5C38" w:rsidP="00AC071A">
            <w:pPr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0F5C38" w:rsidRPr="00AF0A03" w:rsidRDefault="000F5C38" w:rsidP="00AC071A">
            <w:pPr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AF0A0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Устный опрос. Практическая работа</w:t>
            </w:r>
          </w:p>
        </w:tc>
      </w:tr>
    </w:tbl>
    <w:p w:rsidR="000A25C1" w:rsidRPr="000A25C1" w:rsidRDefault="000A25C1" w:rsidP="000A25C1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  <w:lang w:val="ru-RU"/>
        </w:rPr>
        <w:sectPr w:rsidR="000A25C1" w:rsidRPr="000A25C1">
          <w:pgSz w:w="16840" w:h="11910" w:orient="landscape"/>
          <w:pgMar w:top="840" w:right="140" w:bottom="1100" w:left="160" w:header="0" w:footer="913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11"/>
        <w:gridCol w:w="850"/>
        <w:gridCol w:w="990"/>
        <w:gridCol w:w="3122"/>
        <w:gridCol w:w="711"/>
        <w:gridCol w:w="2411"/>
        <w:gridCol w:w="2551"/>
        <w:gridCol w:w="2128"/>
      </w:tblGrid>
      <w:tr w:rsidR="000A25C1" w:rsidRPr="000A25C1" w:rsidTr="00AC071A">
        <w:trPr>
          <w:trHeight w:val="1147"/>
        </w:trPr>
        <w:tc>
          <w:tcPr>
            <w:tcW w:w="711" w:type="dxa"/>
          </w:tcPr>
          <w:p w:rsidR="000A25C1" w:rsidRPr="000A25C1" w:rsidRDefault="000A25C1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850" w:type="dxa"/>
          </w:tcPr>
          <w:p w:rsidR="000A25C1" w:rsidRPr="000A25C1" w:rsidRDefault="000A25C1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990" w:type="dxa"/>
          </w:tcPr>
          <w:p w:rsidR="000A25C1" w:rsidRPr="000A25C1" w:rsidRDefault="000A25C1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3122" w:type="dxa"/>
          </w:tcPr>
          <w:p w:rsidR="000A25C1" w:rsidRPr="000A25C1" w:rsidRDefault="000A25C1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711" w:type="dxa"/>
          </w:tcPr>
          <w:p w:rsidR="000A25C1" w:rsidRPr="000A25C1" w:rsidRDefault="000A25C1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2411" w:type="dxa"/>
          </w:tcPr>
          <w:p w:rsidR="000A25C1" w:rsidRPr="000A25C1" w:rsidRDefault="000A25C1" w:rsidP="000A25C1">
            <w:pPr>
              <w:pStyle w:val="TableParagraph"/>
              <w:ind w:left="107" w:right="593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Традиции и обычаи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(аспект: понимание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необходимости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межкультурного</w:t>
            </w:r>
          </w:p>
          <w:p w:rsidR="000A25C1" w:rsidRPr="000A25C1" w:rsidRDefault="000A25C1" w:rsidP="000A25C1">
            <w:pPr>
              <w:pStyle w:val="TableParagraph"/>
              <w:spacing w:before="2"/>
              <w:ind w:left="107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диалога)</w:t>
            </w:r>
          </w:p>
        </w:tc>
        <w:tc>
          <w:tcPr>
            <w:tcW w:w="2551" w:type="dxa"/>
          </w:tcPr>
          <w:p w:rsidR="000A25C1" w:rsidRPr="000A25C1" w:rsidRDefault="00232BB6" w:rsidP="000A25C1">
            <w:pPr>
              <w:pStyle w:val="TableParagraph"/>
              <w:ind w:left="120"/>
              <w:contextualSpacing/>
              <w:rPr>
                <w:b/>
                <w:sz w:val="24"/>
                <w:szCs w:val="24"/>
                <w:lang w:val="en-US"/>
              </w:rPr>
            </w:pPr>
            <w:hyperlink r:id="rId52">
              <w:r w:rsidR="000A25C1" w:rsidRPr="000A25C1">
                <w:rPr>
                  <w:b/>
                  <w:color w:val="0000FF"/>
                  <w:spacing w:val="-1"/>
                  <w:sz w:val="24"/>
                  <w:szCs w:val="24"/>
                  <w:u w:val="single" w:color="0000FF"/>
                  <w:lang w:val="en-US"/>
                </w:rPr>
                <w:t>https://www.youtube.com/</w:t>
              </w:r>
            </w:hyperlink>
            <w:r w:rsidR="000A25C1" w:rsidRPr="000A25C1">
              <w:rPr>
                <w:b/>
                <w:color w:val="0000FF"/>
                <w:spacing w:val="-47"/>
                <w:sz w:val="24"/>
                <w:szCs w:val="24"/>
                <w:lang w:val="en-US"/>
              </w:rPr>
              <w:t xml:space="preserve"> </w:t>
            </w:r>
            <w:hyperlink r:id="rId53">
              <w:r w:rsidR="000A25C1" w:rsidRPr="000A25C1">
                <w:rPr>
                  <w:b/>
                  <w:color w:val="0000FF"/>
                  <w:sz w:val="24"/>
                  <w:szCs w:val="24"/>
                  <w:u w:val="single" w:color="0000FF"/>
                  <w:lang w:val="en-US"/>
                </w:rPr>
                <w:t>watch?v=N5S4OL3jY6k</w:t>
              </w:r>
            </w:hyperlink>
          </w:p>
        </w:tc>
        <w:tc>
          <w:tcPr>
            <w:tcW w:w="2128" w:type="dxa"/>
          </w:tcPr>
          <w:p w:rsidR="000A25C1" w:rsidRPr="000A25C1" w:rsidRDefault="000F5C38" w:rsidP="000A25C1">
            <w:pPr>
              <w:pStyle w:val="TableParagraph"/>
              <w:contextualSpacing/>
              <w:rPr>
                <w:sz w:val="24"/>
                <w:szCs w:val="24"/>
                <w:lang w:val="en-US"/>
              </w:rPr>
            </w:pPr>
            <w:r w:rsidRPr="00AF0A03">
              <w:rPr>
                <w:sz w:val="24"/>
                <w:szCs w:val="24"/>
              </w:rPr>
              <w:t>Устный опрос. Практическая работа</w:t>
            </w:r>
          </w:p>
        </w:tc>
      </w:tr>
      <w:tr w:rsidR="000A25C1" w:rsidRPr="000A25C1" w:rsidTr="00AC071A">
        <w:trPr>
          <w:trHeight w:val="6208"/>
        </w:trPr>
        <w:tc>
          <w:tcPr>
            <w:tcW w:w="711" w:type="dxa"/>
          </w:tcPr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  <w:lang w:val="en-US"/>
              </w:rPr>
            </w:pPr>
          </w:p>
          <w:p w:rsidR="000A25C1" w:rsidRPr="000A25C1" w:rsidRDefault="000A25C1" w:rsidP="000A25C1">
            <w:pPr>
              <w:pStyle w:val="TableParagraph"/>
              <w:spacing w:before="1"/>
              <w:contextualSpacing/>
              <w:rPr>
                <w:b/>
                <w:sz w:val="24"/>
                <w:szCs w:val="24"/>
                <w:lang w:val="en-US"/>
              </w:rPr>
            </w:pPr>
          </w:p>
          <w:p w:rsidR="000A25C1" w:rsidRPr="000A25C1" w:rsidRDefault="000A25C1" w:rsidP="000A25C1">
            <w:pPr>
              <w:pStyle w:val="TableParagraph"/>
              <w:ind w:left="4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8</w:t>
            </w: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"/>
              <w:ind w:left="4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9</w:t>
            </w: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10</w:t>
            </w: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82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11</w:t>
            </w: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63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12</w:t>
            </w:r>
          </w:p>
        </w:tc>
        <w:tc>
          <w:tcPr>
            <w:tcW w:w="850" w:type="dxa"/>
          </w:tcPr>
          <w:p w:rsidR="000A25C1" w:rsidRPr="000A25C1" w:rsidRDefault="000A25C1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990" w:type="dxa"/>
          </w:tcPr>
          <w:p w:rsidR="000A25C1" w:rsidRPr="000A25C1" w:rsidRDefault="000A25C1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3122" w:type="dxa"/>
          </w:tcPr>
          <w:p w:rsidR="000A25C1" w:rsidRPr="000A25C1" w:rsidRDefault="000A25C1" w:rsidP="000A25C1">
            <w:pPr>
              <w:pStyle w:val="TableParagraph"/>
              <w:ind w:left="108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Модуль</w:t>
            </w:r>
            <w:r w:rsidRPr="000A25C1">
              <w:rPr>
                <w:b/>
                <w:spacing w:val="48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«Графика»</w:t>
            </w:r>
          </w:p>
          <w:p w:rsidR="000A25C1" w:rsidRPr="000A25C1" w:rsidRDefault="000A25C1" w:rsidP="000A25C1">
            <w:pPr>
              <w:pStyle w:val="TableParagraph"/>
              <w:spacing w:before="7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"/>
              <w:ind w:left="108" w:right="403"/>
              <w:contextualSpacing/>
              <w:rPr>
                <w:sz w:val="24"/>
                <w:szCs w:val="24"/>
              </w:rPr>
            </w:pPr>
            <w:r w:rsidRPr="000A25C1">
              <w:rPr>
                <w:color w:val="221F1F"/>
                <w:sz w:val="24"/>
                <w:szCs w:val="24"/>
              </w:rPr>
              <w:t>Ритм</w:t>
            </w:r>
            <w:r w:rsidRPr="000A25C1">
              <w:rPr>
                <w:color w:val="221F1F"/>
                <w:spacing w:val="-7"/>
                <w:sz w:val="24"/>
                <w:szCs w:val="24"/>
              </w:rPr>
              <w:t xml:space="preserve"> </w:t>
            </w:r>
            <w:r w:rsidRPr="000A25C1">
              <w:rPr>
                <w:color w:val="221F1F"/>
                <w:sz w:val="24"/>
                <w:szCs w:val="24"/>
              </w:rPr>
              <w:t>линий.</w:t>
            </w:r>
            <w:r w:rsidRPr="000A25C1">
              <w:rPr>
                <w:color w:val="221F1F"/>
                <w:spacing w:val="-7"/>
                <w:sz w:val="24"/>
                <w:szCs w:val="24"/>
              </w:rPr>
              <w:t xml:space="preserve"> </w:t>
            </w:r>
            <w:r w:rsidRPr="000A25C1">
              <w:rPr>
                <w:color w:val="221F1F"/>
                <w:sz w:val="24"/>
                <w:szCs w:val="24"/>
              </w:rPr>
              <w:t>Выразительность</w:t>
            </w:r>
            <w:r w:rsidRPr="000A25C1">
              <w:rPr>
                <w:color w:val="221F1F"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color w:val="221F1F"/>
                <w:sz w:val="24"/>
                <w:szCs w:val="24"/>
              </w:rPr>
              <w:t>линии.</w:t>
            </w:r>
          </w:p>
          <w:p w:rsidR="000A25C1" w:rsidRPr="000A25C1" w:rsidRDefault="000A25C1" w:rsidP="000A25C1">
            <w:pPr>
              <w:pStyle w:val="TableParagraph"/>
              <w:spacing w:before="1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108" w:right="460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Пастель</w:t>
            </w:r>
            <w:r w:rsidRPr="000A25C1">
              <w:rPr>
                <w:spacing w:val="-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</w:t>
            </w:r>
            <w:r w:rsidRPr="000A25C1">
              <w:rPr>
                <w:spacing w:val="-4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мелки. Ритм</w:t>
            </w:r>
            <w:r w:rsidRPr="000A25C1">
              <w:rPr>
                <w:spacing w:val="-5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пятен: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освоение</w:t>
            </w:r>
            <w:r w:rsidRPr="000A25C1">
              <w:rPr>
                <w:spacing w:val="-2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основ</w:t>
            </w:r>
            <w:r w:rsidRPr="000A25C1">
              <w:rPr>
                <w:spacing w:val="-2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композиции.</w:t>
            </w:r>
          </w:p>
          <w:p w:rsidR="000A25C1" w:rsidRPr="000A25C1" w:rsidRDefault="000A25C1" w:rsidP="000A25C1">
            <w:pPr>
              <w:pStyle w:val="TableParagraph"/>
              <w:spacing w:before="8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108" w:right="591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Пропорции</w:t>
            </w:r>
            <w:r w:rsidRPr="000A25C1">
              <w:rPr>
                <w:spacing w:val="-6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—</w:t>
            </w:r>
            <w:r w:rsidRPr="000A25C1">
              <w:rPr>
                <w:spacing w:val="-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соотношение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частей</w:t>
            </w:r>
            <w:r w:rsidRPr="000A25C1">
              <w:rPr>
                <w:spacing w:val="-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 целого.</w:t>
            </w:r>
          </w:p>
          <w:p w:rsidR="000A25C1" w:rsidRPr="000A25C1" w:rsidRDefault="000A25C1" w:rsidP="000A25C1">
            <w:pPr>
              <w:pStyle w:val="TableParagraph"/>
              <w:spacing w:before="2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108" w:right="258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Рисунок с натуры простого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предмета. Определение формы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предмета.</w:t>
            </w:r>
            <w:r w:rsidRPr="000A25C1">
              <w:rPr>
                <w:spacing w:val="-4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Соотношение</w:t>
            </w:r>
            <w:r w:rsidRPr="000A25C1">
              <w:rPr>
                <w:spacing w:val="-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частей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предмета</w:t>
            </w:r>
          </w:p>
        </w:tc>
        <w:tc>
          <w:tcPr>
            <w:tcW w:w="711" w:type="dxa"/>
          </w:tcPr>
          <w:p w:rsidR="000A25C1" w:rsidRPr="000A25C1" w:rsidRDefault="000A25C1" w:rsidP="000A25C1">
            <w:pPr>
              <w:pStyle w:val="TableParagraph"/>
              <w:ind w:left="9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2411" w:type="dxa"/>
          </w:tcPr>
          <w:p w:rsidR="000A25C1" w:rsidRPr="000A25C1" w:rsidRDefault="000A25C1" w:rsidP="000A25C1">
            <w:pPr>
              <w:pStyle w:val="TableParagraph"/>
              <w:ind w:left="107" w:right="338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Использовать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информацию</w:t>
            </w:r>
            <w:r w:rsidRPr="000A25C1">
              <w:rPr>
                <w:spacing w:val="-8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из</w:t>
            </w:r>
            <w:r w:rsidRPr="000A25C1">
              <w:rPr>
                <w:spacing w:val="-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текста</w:t>
            </w:r>
          </w:p>
          <w:p w:rsidR="000A25C1" w:rsidRPr="000A25C1" w:rsidRDefault="000A25C1" w:rsidP="000A25C1">
            <w:pPr>
              <w:pStyle w:val="TableParagraph"/>
              <w:spacing w:before="8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"/>
              <w:ind w:left="107" w:right="163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Понимать и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использовать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формальные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конструкции,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основанные на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определениях, правилах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 формальных системах,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а</w:t>
            </w:r>
            <w:r w:rsidRPr="000A25C1">
              <w:rPr>
                <w:spacing w:val="4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также</w:t>
            </w:r>
            <w:r w:rsidRPr="000A25C1">
              <w:rPr>
                <w:spacing w:val="-6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алгоритмы</w:t>
            </w:r>
          </w:p>
        </w:tc>
        <w:tc>
          <w:tcPr>
            <w:tcW w:w="2551" w:type="dxa"/>
          </w:tcPr>
          <w:p w:rsidR="000A25C1" w:rsidRPr="000A25C1" w:rsidRDefault="000A25C1" w:rsidP="000A25C1">
            <w:pPr>
              <w:pStyle w:val="TableParagraph"/>
              <w:ind w:left="101" w:right="87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Цвет как средство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выражения: тихие (глухие)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 звонкие цвета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hyperlink r:id="rId54">
              <w:r w:rsidRPr="000A25C1">
                <w:rPr>
                  <w:color w:val="0000FF"/>
                  <w:sz w:val="24"/>
                  <w:szCs w:val="24"/>
                  <w:u w:val="single" w:color="0000FF"/>
                </w:rPr>
                <w:t>https://uchebnik.mos.ru/mate</w:t>
              </w:r>
            </w:hyperlink>
            <w:r w:rsidRPr="000A25C1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55">
              <w:r w:rsidRPr="000A25C1">
                <w:rPr>
                  <w:color w:val="0000FF"/>
                  <w:sz w:val="24"/>
                  <w:szCs w:val="24"/>
                  <w:u w:val="single" w:color="0000FF"/>
                </w:rPr>
                <w:t>rial_view/lesson_templates/1</w:t>
              </w:r>
            </w:hyperlink>
            <w:r w:rsidRPr="000A25C1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56">
              <w:r w:rsidRPr="000A25C1">
                <w:rPr>
                  <w:color w:val="0000FF"/>
                  <w:sz w:val="24"/>
                  <w:szCs w:val="24"/>
                  <w:u w:val="single" w:color="0000FF"/>
                </w:rPr>
                <w:t>794575?menuReferrer=catal</w:t>
              </w:r>
            </w:hyperlink>
            <w:r w:rsidRPr="000A25C1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57">
              <w:r w:rsidRPr="000A25C1">
                <w:rPr>
                  <w:color w:val="0000FF"/>
                  <w:sz w:val="24"/>
                  <w:szCs w:val="24"/>
                  <w:u w:val="single" w:color="0000FF"/>
                </w:rPr>
                <w:t>ogue</w:t>
              </w:r>
            </w:hyperlink>
          </w:p>
          <w:p w:rsidR="000A25C1" w:rsidRPr="000A25C1" w:rsidRDefault="000A25C1" w:rsidP="000A25C1">
            <w:pPr>
              <w:pStyle w:val="TableParagraph"/>
              <w:ind w:left="101" w:right="173"/>
              <w:contextualSpacing/>
              <w:rPr>
                <w:sz w:val="24"/>
                <w:szCs w:val="24"/>
                <w:lang w:val="en-US"/>
              </w:rPr>
            </w:pPr>
            <w:r w:rsidRPr="000A25C1">
              <w:rPr>
                <w:sz w:val="24"/>
                <w:szCs w:val="24"/>
              </w:rPr>
              <w:t>Тестовые</w:t>
            </w:r>
            <w:r w:rsidRPr="000A25C1">
              <w:rPr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sz w:val="24"/>
                <w:szCs w:val="24"/>
              </w:rPr>
              <w:t>задания</w:t>
            </w:r>
            <w:r w:rsidRPr="000A25C1">
              <w:rPr>
                <w:spacing w:val="1"/>
                <w:sz w:val="24"/>
                <w:szCs w:val="24"/>
                <w:lang w:val="en-US"/>
              </w:rPr>
              <w:t xml:space="preserve"> </w:t>
            </w:r>
            <w:hyperlink r:id="rId58">
              <w:r w:rsidRPr="000A25C1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https://uchebnik.mos.ru/exa</w:t>
              </w:r>
            </w:hyperlink>
            <w:r w:rsidRPr="000A25C1">
              <w:rPr>
                <w:color w:val="0000FF"/>
                <w:spacing w:val="-47"/>
                <w:sz w:val="24"/>
                <w:szCs w:val="24"/>
                <w:lang w:val="en-US"/>
              </w:rPr>
              <w:t xml:space="preserve"> </w:t>
            </w:r>
            <w:hyperlink r:id="rId59">
              <w:r w:rsidRPr="000A25C1">
                <w:rPr>
                  <w:color w:val="0000FF"/>
                  <w:spacing w:val="-1"/>
                  <w:sz w:val="24"/>
                  <w:szCs w:val="24"/>
                  <w:u w:val="single" w:color="0000FF"/>
                  <w:lang w:val="en-US"/>
                </w:rPr>
                <w:t>m/test/training_task/364983</w:t>
              </w:r>
            </w:hyperlink>
            <w:r w:rsidRPr="000A25C1">
              <w:rPr>
                <w:color w:val="0000FF"/>
                <w:spacing w:val="-47"/>
                <w:sz w:val="24"/>
                <w:szCs w:val="24"/>
                <w:lang w:val="en-US"/>
              </w:rPr>
              <w:t xml:space="preserve"> </w:t>
            </w:r>
            <w:hyperlink r:id="rId60">
              <w:r w:rsidRPr="000A25C1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4</w:t>
              </w:r>
            </w:hyperlink>
          </w:p>
          <w:p w:rsidR="000A25C1" w:rsidRPr="000A25C1" w:rsidRDefault="000A25C1" w:rsidP="000A25C1">
            <w:pPr>
              <w:pStyle w:val="TableParagraph"/>
              <w:ind w:left="101" w:right="246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Видео</w:t>
            </w:r>
            <w:r w:rsidRPr="000A25C1">
              <w:rPr>
                <w:spacing w:val="-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«Русская</w:t>
            </w:r>
            <w:r w:rsidRPr="000A25C1">
              <w:rPr>
                <w:spacing w:val="-2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народная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сказка</w:t>
            </w:r>
          </w:p>
          <w:p w:rsidR="000A25C1" w:rsidRPr="000A25C1" w:rsidRDefault="000A25C1" w:rsidP="000A25C1">
            <w:pPr>
              <w:pStyle w:val="TableParagraph"/>
              <w:ind w:left="101" w:right="138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"Крылатый, мохнатый да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масленый"» (иллюстрации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в</w:t>
            </w:r>
          </w:p>
          <w:p w:rsidR="000A25C1" w:rsidRPr="000A25C1" w:rsidRDefault="000A25C1" w:rsidP="000A25C1">
            <w:pPr>
              <w:pStyle w:val="TableParagraph"/>
              <w:ind w:left="101" w:right="87"/>
              <w:contextualSpacing/>
              <w:rPr>
                <w:sz w:val="24"/>
                <w:szCs w:val="24"/>
                <w:lang w:val="en-US"/>
              </w:rPr>
            </w:pPr>
            <w:r w:rsidRPr="000A25C1">
              <w:rPr>
                <w:sz w:val="24"/>
                <w:szCs w:val="24"/>
              </w:rPr>
              <w:t>книгах</w:t>
            </w:r>
            <w:r w:rsidRPr="000A25C1">
              <w:rPr>
                <w:sz w:val="24"/>
                <w:szCs w:val="24"/>
                <w:lang w:val="en-US"/>
              </w:rPr>
              <w:t>)</w:t>
            </w:r>
            <w:r w:rsidRPr="000A25C1">
              <w:rPr>
                <w:spacing w:val="1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sz w:val="24"/>
                <w:szCs w:val="24"/>
                <w:lang w:val="en-US"/>
              </w:rPr>
              <w:t>(</w:t>
            </w:r>
            <w:r w:rsidRPr="000A25C1">
              <w:rPr>
                <w:sz w:val="24"/>
                <w:szCs w:val="24"/>
              </w:rPr>
              <w:t>МЭШ</w:t>
            </w:r>
            <w:r w:rsidRPr="000A25C1">
              <w:rPr>
                <w:sz w:val="24"/>
                <w:szCs w:val="24"/>
                <w:lang w:val="en-US"/>
              </w:rPr>
              <w:t>)</w:t>
            </w:r>
            <w:r w:rsidRPr="000A25C1">
              <w:rPr>
                <w:spacing w:val="1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https://uchebnik.mos.ru/mate</w:t>
            </w:r>
            <w:r w:rsidRPr="000A25C1">
              <w:rPr>
                <w:color w:val="0000FF"/>
                <w:spacing w:val="-47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rial_view/atomic_objects/97</w:t>
            </w:r>
            <w:r w:rsidRPr="000A25C1">
              <w:rPr>
                <w:color w:val="0000FF"/>
                <w:spacing w:val="1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45448?menuReferrer=/catal</w:t>
            </w:r>
            <w:r w:rsidRPr="000A25C1">
              <w:rPr>
                <w:color w:val="0000FF"/>
                <w:spacing w:val="1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ogue</w:t>
            </w:r>
          </w:p>
          <w:p w:rsidR="000A25C1" w:rsidRPr="000A25C1" w:rsidRDefault="000A25C1" w:rsidP="000A25C1">
            <w:pPr>
              <w:pStyle w:val="TableParagraph"/>
              <w:ind w:left="101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Урок теплые и холодные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цвета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hyperlink r:id="rId61">
              <w:r w:rsidRPr="000A25C1">
                <w:rPr>
                  <w:color w:val="0000FF"/>
                  <w:spacing w:val="-1"/>
                  <w:sz w:val="24"/>
                  <w:szCs w:val="24"/>
                  <w:u w:val="single" w:color="0000FF"/>
                </w:rPr>
                <w:t>https://www.youtube.com/w</w:t>
              </w:r>
            </w:hyperlink>
          </w:p>
          <w:p w:rsidR="000A25C1" w:rsidRPr="000A25C1" w:rsidRDefault="00232BB6" w:rsidP="000A25C1">
            <w:pPr>
              <w:pStyle w:val="TableParagraph"/>
              <w:ind w:left="101"/>
              <w:contextualSpacing/>
              <w:rPr>
                <w:sz w:val="24"/>
                <w:szCs w:val="24"/>
              </w:rPr>
            </w:pPr>
            <w:hyperlink r:id="rId62">
              <w:r w:rsidR="000A25C1" w:rsidRPr="000A25C1">
                <w:rPr>
                  <w:color w:val="0000FF"/>
                  <w:sz w:val="24"/>
                  <w:szCs w:val="24"/>
                  <w:u w:val="single" w:color="0000FF"/>
                </w:rPr>
                <w:t>atch?v=Y8iYTL9nNKY</w:t>
              </w:r>
            </w:hyperlink>
          </w:p>
        </w:tc>
        <w:tc>
          <w:tcPr>
            <w:tcW w:w="2128" w:type="dxa"/>
          </w:tcPr>
          <w:p w:rsidR="000A25C1" w:rsidRPr="000A25C1" w:rsidRDefault="000F5C38" w:rsidP="000A25C1">
            <w:pPr>
              <w:pStyle w:val="TableParagraph"/>
              <w:contextualSpacing/>
              <w:rPr>
                <w:sz w:val="24"/>
                <w:szCs w:val="24"/>
              </w:rPr>
            </w:pPr>
            <w:r w:rsidRPr="00AF0A03">
              <w:rPr>
                <w:sz w:val="24"/>
                <w:szCs w:val="24"/>
              </w:rPr>
              <w:lastRenderedPageBreak/>
              <w:t>Устный опрос. Практическая работа</w:t>
            </w:r>
          </w:p>
        </w:tc>
      </w:tr>
    </w:tbl>
    <w:p w:rsidR="000A25C1" w:rsidRPr="000A25C1" w:rsidRDefault="000A25C1" w:rsidP="000A25C1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  <w:sectPr w:rsidR="000A25C1" w:rsidRPr="000A25C1">
          <w:pgSz w:w="16840" w:h="11910" w:orient="landscape"/>
          <w:pgMar w:top="840" w:right="140" w:bottom="1100" w:left="160" w:header="0" w:footer="913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11"/>
        <w:gridCol w:w="850"/>
        <w:gridCol w:w="990"/>
        <w:gridCol w:w="3122"/>
        <w:gridCol w:w="711"/>
        <w:gridCol w:w="2411"/>
        <w:gridCol w:w="2551"/>
        <w:gridCol w:w="2128"/>
      </w:tblGrid>
      <w:tr w:rsidR="000A25C1" w:rsidRPr="001123C8" w:rsidTr="00AC071A">
        <w:trPr>
          <w:trHeight w:val="2073"/>
        </w:trPr>
        <w:tc>
          <w:tcPr>
            <w:tcW w:w="711" w:type="dxa"/>
          </w:tcPr>
          <w:p w:rsidR="000A25C1" w:rsidRPr="000A25C1" w:rsidRDefault="000A25C1" w:rsidP="000A25C1">
            <w:pPr>
              <w:pStyle w:val="TableParagraph"/>
              <w:ind w:left="105" w:right="153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lastRenderedPageBreak/>
              <w:t>№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pacing w:val="-1"/>
                <w:sz w:val="24"/>
                <w:szCs w:val="24"/>
              </w:rPr>
              <w:t>урок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а</w:t>
            </w:r>
          </w:p>
        </w:tc>
        <w:tc>
          <w:tcPr>
            <w:tcW w:w="850" w:type="dxa"/>
          </w:tcPr>
          <w:p w:rsidR="000A25C1" w:rsidRPr="000A25C1" w:rsidRDefault="000A25C1" w:rsidP="000A25C1">
            <w:pPr>
              <w:pStyle w:val="TableParagraph"/>
              <w:ind w:left="110" w:right="85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Плани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руема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я</w:t>
            </w:r>
            <w:r w:rsidRPr="000A25C1">
              <w:rPr>
                <w:b/>
                <w:spacing w:val="2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дата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провед</w:t>
            </w:r>
            <w:r w:rsidRPr="000A25C1">
              <w:rPr>
                <w:b/>
                <w:spacing w:val="-48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ения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990" w:type="dxa"/>
          </w:tcPr>
          <w:p w:rsidR="000A25C1" w:rsidRPr="000A25C1" w:rsidRDefault="000A25C1" w:rsidP="000A25C1">
            <w:pPr>
              <w:pStyle w:val="TableParagraph"/>
              <w:ind w:left="104" w:right="142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Фактич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еская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дата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проведе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ния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3122" w:type="dxa"/>
          </w:tcPr>
          <w:p w:rsidR="000A25C1" w:rsidRPr="000A25C1" w:rsidRDefault="000A25C1" w:rsidP="000A25C1">
            <w:pPr>
              <w:pStyle w:val="TableParagraph"/>
              <w:ind w:left="108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Тема урока</w:t>
            </w:r>
          </w:p>
        </w:tc>
        <w:tc>
          <w:tcPr>
            <w:tcW w:w="711" w:type="dxa"/>
          </w:tcPr>
          <w:p w:rsidR="000A25C1" w:rsidRPr="000A25C1" w:rsidRDefault="000A25C1" w:rsidP="000A25C1">
            <w:pPr>
              <w:pStyle w:val="TableParagraph"/>
              <w:ind w:left="108" w:right="104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pacing w:val="-1"/>
                <w:sz w:val="24"/>
                <w:szCs w:val="24"/>
              </w:rPr>
              <w:t>Коли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чест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во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часо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в</w:t>
            </w:r>
          </w:p>
        </w:tc>
        <w:tc>
          <w:tcPr>
            <w:tcW w:w="2411" w:type="dxa"/>
          </w:tcPr>
          <w:p w:rsidR="000A25C1" w:rsidRPr="000A25C1" w:rsidRDefault="000A25C1" w:rsidP="000A25C1">
            <w:pPr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25C1">
              <w:rPr>
                <w:rFonts w:ascii="Times New Roman" w:hAnsi="Times New Roman" w:cs="Times New Roman"/>
                <w:b/>
                <w:sz w:val="24"/>
                <w:szCs w:val="24"/>
              </w:rPr>
              <w:t>Идентификатор Функциональной грамотности</w:t>
            </w:r>
          </w:p>
          <w:p w:rsidR="000A25C1" w:rsidRPr="000A25C1" w:rsidRDefault="000A25C1" w:rsidP="000A25C1">
            <w:pPr>
              <w:pStyle w:val="TableParagraph"/>
              <w:ind w:left="107" w:right="98"/>
              <w:contextualSpacing/>
              <w:rPr>
                <w:b/>
                <w:sz w:val="24"/>
                <w:szCs w:val="24"/>
              </w:rPr>
            </w:pPr>
          </w:p>
        </w:tc>
        <w:tc>
          <w:tcPr>
            <w:tcW w:w="2551" w:type="dxa"/>
          </w:tcPr>
          <w:p w:rsidR="000A25C1" w:rsidRPr="000A25C1" w:rsidRDefault="000A25C1" w:rsidP="000A25C1">
            <w:pPr>
              <w:pStyle w:val="TableParagraph"/>
              <w:ind w:left="101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ЦОР</w:t>
            </w:r>
          </w:p>
        </w:tc>
        <w:tc>
          <w:tcPr>
            <w:tcW w:w="2128" w:type="dxa"/>
          </w:tcPr>
          <w:p w:rsidR="000A25C1" w:rsidRPr="000A25C1" w:rsidRDefault="000A25C1" w:rsidP="000A25C1">
            <w:pPr>
              <w:pStyle w:val="TableParagraph"/>
              <w:ind w:left="105" w:right="713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Контроль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(проверяемые</w:t>
            </w:r>
            <w:r w:rsidRPr="000A25C1">
              <w:rPr>
                <w:b/>
                <w:spacing w:val="-48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элементы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содержания)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(ПУ. ПЭС</w:t>
            </w:r>
          </w:p>
          <w:p w:rsidR="000A25C1" w:rsidRPr="000A25C1" w:rsidRDefault="000A25C1" w:rsidP="000A25C1">
            <w:pPr>
              <w:pStyle w:val="TableParagraph"/>
              <w:ind w:left="105" w:right="89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Предметные умения.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Проверяемые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элементы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содержания)</w:t>
            </w:r>
          </w:p>
        </w:tc>
      </w:tr>
      <w:tr w:rsidR="000A25C1" w:rsidRPr="000A25C1" w:rsidTr="00AC071A">
        <w:trPr>
          <w:trHeight w:val="6411"/>
        </w:trPr>
        <w:tc>
          <w:tcPr>
            <w:tcW w:w="711" w:type="dxa"/>
          </w:tcPr>
          <w:p w:rsidR="000A25C1" w:rsidRPr="000A25C1" w:rsidRDefault="000A25C1" w:rsidP="000A25C1">
            <w:pPr>
              <w:pStyle w:val="TableParagraph"/>
              <w:spacing w:before="7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13</w:t>
            </w: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4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14</w:t>
            </w: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59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15, 16</w:t>
            </w:r>
          </w:p>
        </w:tc>
        <w:tc>
          <w:tcPr>
            <w:tcW w:w="850" w:type="dxa"/>
          </w:tcPr>
          <w:p w:rsidR="000A25C1" w:rsidRPr="000A25C1" w:rsidRDefault="000A25C1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990" w:type="dxa"/>
          </w:tcPr>
          <w:p w:rsidR="000A25C1" w:rsidRPr="000A25C1" w:rsidRDefault="000A25C1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3122" w:type="dxa"/>
          </w:tcPr>
          <w:p w:rsidR="000A25C1" w:rsidRPr="000A25C1" w:rsidRDefault="000A25C1" w:rsidP="000A25C1">
            <w:pPr>
              <w:pStyle w:val="TableParagraph"/>
              <w:ind w:left="108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Модуль</w:t>
            </w:r>
            <w:r w:rsidRPr="000A25C1">
              <w:rPr>
                <w:b/>
                <w:spacing w:val="-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«Скульптура»</w:t>
            </w:r>
          </w:p>
          <w:p w:rsidR="000A25C1" w:rsidRPr="000A25C1" w:rsidRDefault="000A25C1" w:rsidP="000A25C1">
            <w:pPr>
              <w:pStyle w:val="TableParagraph"/>
              <w:spacing w:before="3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108" w:right="255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Лепка из пластилина или глины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игрушки</w:t>
            </w:r>
            <w:r w:rsidRPr="000A25C1">
              <w:rPr>
                <w:spacing w:val="-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—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сказочного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животного по мотивам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выбранного художественного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народного</w:t>
            </w:r>
            <w:r w:rsidRPr="000A25C1">
              <w:rPr>
                <w:spacing w:val="-4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промысла</w:t>
            </w:r>
          </w:p>
          <w:p w:rsidR="000A25C1" w:rsidRPr="000A25C1" w:rsidRDefault="000A25C1" w:rsidP="000A25C1">
            <w:pPr>
              <w:pStyle w:val="TableParagraph"/>
              <w:spacing w:before="3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108" w:right="172"/>
              <w:contextualSpacing/>
              <w:jc w:val="both"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Лепка животных (кошка, собака,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медвежонок и др .) с пере- дачей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характерной</w:t>
            </w:r>
            <w:r w:rsidRPr="000A25C1">
              <w:rPr>
                <w:spacing w:val="-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пластики</w:t>
            </w:r>
            <w:r w:rsidRPr="000A25C1">
              <w:rPr>
                <w:spacing w:val="-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движения.</w:t>
            </w:r>
          </w:p>
          <w:p w:rsidR="000A25C1" w:rsidRPr="000A25C1" w:rsidRDefault="000A25C1" w:rsidP="000A25C1">
            <w:pPr>
              <w:pStyle w:val="TableParagraph"/>
              <w:spacing w:before="2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108" w:right="98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Изображение</w:t>
            </w:r>
            <w:r w:rsidRPr="000A25C1">
              <w:rPr>
                <w:spacing w:val="-6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движения</w:t>
            </w:r>
            <w:r w:rsidRPr="000A25C1">
              <w:rPr>
                <w:spacing w:val="-4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</w:t>
            </w:r>
            <w:r w:rsidRPr="000A25C1">
              <w:rPr>
                <w:spacing w:val="-5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статики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в</w:t>
            </w:r>
            <w:r w:rsidRPr="000A25C1">
              <w:rPr>
                <w:spacing w:val="2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скульптуре:</w:t>
            </w:r>
            <w:r w:rsidRPr="000A25C1">
              <w:rPr>
                <w:spacing w:val="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лепка</w:t>
            </w:r>
            <w:r w:rsidRPr="000A25C1">
              <w:rPr>
                <w:spacing w:val="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из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пластилина</w:t>
            </w:r>
            <w:r w:rsidRPr="000A25C1">
              <w:rPr>
                <w:spacing w:val="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тяжёлой,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неповоротливой и лёгкой,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стремительной</w:t>
            </w:r>
            <w:r w:rsidRPr="000A25C1">
              <w:rPr>
                <w:spacing w:val="-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формы</w:t>
            </w:r>
          </w:p>
        </w:tc>
        <w:tc>
          <w:tcPr>
            <w:tcW w:w="711" w:type="dxa"/>
          </w:tcPr>
          <w:p w:rsidR="000A25C1" w:rsidRPr="000A25C1" w:rsidRDefault="000A25C1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2411" w:type="dxa"/>
          </w:tcPr>
          <w:p w:rsidR="000A25C1" w:rsidRPr="000A25C1" w:rsidRDefault="000A25C1" w:rsidP="000A25C1">
            <w:pPr>
              <w:pStyle w:val="TableParagraph"/>
              <w:ind w:left="107" w:right="338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Использовать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информацию</w:t>
            </w:r>
            <w:r w:rsidRPr="000A25C1">
              <w:rPr>
                <w:spacing w:val="-8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из</w:t>
            </w:r>
            <w:r w:rsidRPr="000A25C1">
              <w:rPr>
                <w:spacing w:val="-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текста</w:t>
            </w:r>
          </w:p>
          <w:p w:rsidR="000A25C1" w:rsidRPr="000A25C1" w:rsidRDefault="000A25C1" w:rsidP="000A25C1">
            <w:pPr>
              <w:pStyle w:val="TableParagraph"/>
              <w:spacing w:before="1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107" w:right="163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Понимать и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использовать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формальные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конструкции,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основанные на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определениях, правилах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 формальных системах,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а</w:t>
            </w:r>
            <w:r w:rsidRPr="000A25C1">
              <w:rPr>
                <w:spacing w:val="4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также</w:t>
            </w:r>
            <w:r w:rsidRPr="000A25C1">
              <w:rPr>
                <w:spacing w:val="-6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алгоритмы</w:t>
            </w:r>
          </w:p>
          <w:p w:rsidR="000A25C1" w:rsidRPr="000A25C1" w:rsidRDefault="000A25C1" w:rsidP="000A25C1">
            <w:pPr>
              <w:pStyle w:val="TableParagraph"/>
              <w:spacing w:before="5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107" w:right="593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Традиции и обычаи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(аспект: понимание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необходимости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межкультурного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диалога)</w:t>
            </w:r>
          </w:p>
        </w:tc>
        <w:tc>
          <w:tcPr>
            <w:tcW w:w="2551" w:type="dxa"/>
          </w:tcPr>
          <w:p w:rsidR="000A25C1" w:rsidRPr="000A25C1" w:rsidRDefault="000A25C1" w:rsidP="000A25C1">
            <w:pPr>
              <w:pStyle w:val="TableParagraph"/>
              <w:ind w:left="101" w:right="457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Урок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ВЫРАЗИТЕЛЬНОСТЬ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МАТЕРИАЛОВ ДЛЯ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РАБОТЫ</w:t>
            </w:r>
            <w:r w:rsidRPr="000A25C1">
              <w:rPr>
                <w:spacing w:val="-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В</w:t>
            </w:r>
            <w:r w:rsidRPr="000A25C1">
              <w:rPr>
                <w:spacing w:val="-5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ОБЪЁМЕ.</w:t>
            </w:r>
          </w:p>
          <w:p w:rsidR="000A25C1" w:rsidRPr="000A25C1" w:rsidRDefault="00232BB6" w:rsidP="000A25C1">
            <w:pPr>
              <w:pStyle w:val="TableParagraph"/>
              <w:spacing w:before="2"/>
              <w:ind w:left="101" w:right="167"/>
              <w:contextualSpacing/>
              <w:rPr>
                <w:sz w:val="24"/>
                <w:szCs w:val="24"/>
              </w:rPr>
            </w:pPr>
            <w:hyperlink r:id="rId63">
              <w:r w:rsidR="000A25C1" w:rsidRPr="000A25C1">
                <w:rPr>
                  <w:color w:val="0000FF"/>
                  <w:spacing w:val="-1"/>
                  <w:sz w:val="24"/>
                  <w:szCs w:val="24"/>
                  <w:u w:val="single" w:color="0000FF"/>
                </w:rPr>
                <w:t>https://www.youtube.com/w</w:t>
              </w:r>
            </w:hyperlink>
            <w:r w:rsidR="000A25C1" w:rsidRPr="000A25C1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64">
              <w:r w:rsidR="000A25C1" w:rsidRPr="000A25C1">
                <w:rPr>
                  <w:color w:val="0000FF"/>
                  <w:sz w:val="24"/>
                  <w:szCs w:val="24"/>
                  <w:u w:val="single" w:color="0000FF"/>
                </w:rPr>
                <w:t>atch?v=l7RHFiLFpyU</w:t>
              </w:r>
            </w:hyperlink>
            <w:r w:rsidR="000A25C1" w:rsidRPr="000A25C1">
              <w:rPr>
                <w:color w:val="0000FF"/>
                <w:spacing w:val="1"/>
                <w:sz w:val="24"/>
                <w:szCs w:val="24"/>
              </w:rPr>
              <w:t xml:space="preserve"> </w:t>
            </w:r>
            <w:r w:rsidR="000A25C1" w:rsidRPr="000A25C1">
              <w:rPr>
                <w:sz w:val="24"/>
                <w:szCs w:val="24"/>
              </w:rPr>
              <w:t>Урок «Филимоновская</w:t>
            </w:r>
            <w:r w:rsidR="000A25C1" w:rsidRPr="000A25C1">
              <w:rPr>
                <w:spacing w:val="1"/>
                <w:sz w:val="24"/>
                <w:szCs w:val="24"/>
              </w:rPr>
              <w:t xml:space="preserve"> </w:t>
            </w:r>
            <w:r w:rsidR="000A25C1" w:rsidRPr="000A25C1">
              <w:rPr>
                <w:sz w:val="24"/>
                <w:szCs w:val="24"/>
              </w:rPr>
              <w:t>игрушка»</w:t>
            </w:r>
          </w:p>
          <w:p w:rsidR="000A25C1" w:rsidRPr="000A25C1" w:rsidRDefault="000A25C1" w:rsidP="000A25C1">
            <w:pPr>
              <w:pStyle w:val="TableParagraph"/>
              <w:spacing w:before="2"/>
              <w:ind w:left="101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(РЭШ)</w:t>
            </w:r>
          </w:p>
          <w:p w:rsidR="000A25C1" w:rsidRPr="000A25C1" w:rsidRDefault="00232BB6" w:rsidP="000A25C1">
            <w:pPr>
              <w:pStyle w:val="TableParagraph"/>
              <w:ind w:left="101" w:right="155"/>
              <w:contextualSpacing/>
              <w:rPr>
                <w:sz w:val="24"/>
                <w:szCs w:val="24"/>
              </w:rPr>
            </w:pPr>
            <w:hyperlink r:id="rId65">
              <w:r w:rsidR="000A25C1" w:rsidRPr="000A25C1">
                <w:rPr>
                  <w:color w:val="0000FF"/>
                  <w:spacing w:val="-1"/>
                  <w:sz w:val="24"/>
                  <w:szCs w:val="24"/>
                  <w:u w:val="single" w:color="0000FF"/>
                </w:rPr>
                <w:t>https://resh.edu.ru/subject/le</w:t>
              </w:r>
            </w:hyperlink>
            <w:r w:rsidR="000A25C1" w:rsidRPr="000A25C1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66">
              <w:r w:rsidR="000A25C1" w:rsidRPr="000A25C1">
                <w:rPr>
                  <w:color w:val="0000FF"/>
                  <w:sz w:val="24"/>
                  <w:szCs w:val="24"/>
                  <w:u w:val="single" w:color="0000FF"/>
                </w:rPr>
                <w:t>sson/3780/start/176098/</w:t>
              </w:r>
            </w:hyperlink>
            <w:r w:rsidR="000A25C1" w:rsidRPr="000A25C1">
              <w:rPr>
                <w:color w:val="0000FF"/>
                <w:spacing w:val="1"/>
                <w:sz w:val="24"/>
                <w:szCs w:val="24"/>
              </w:rPr>
              <w:t xml:space="preserve"> </w:t>
            </w:r>
            <w:r w:rsidR="000A25C1" w:rsidRPr="000A25C1">
              <w:rPr>
                <w:sz w:val="24"/>
                <w:szCs w:val="24"/>
              </w:rPr>
              <w:t>Видео «Пластилин»</w:t>
            </w:r>
            <w:r w:rsidR="000A25C1" w:rsidRPr="000A25C1">
              <w:rPr>
                <w:spacing w:val="1"/>
                <w:sz w:val="24"/>
                <w:szCs w:val="24"/>
              </w:rPr>
              <w:t xml:space="preserve"> </w:t>
            </w:r>
            <w:r w:rsidR="000A25C1" w:rsidRPr="000A25C1">
              <w:rPr>
                <w:sz w:val="24"/>
                <w:szCs w:val="24"/>
              </w:rPr>
              <w:t>(МЭШ)</w:t>
            </w:r>
          </w:p>
          <w:p w:rsidR="000A25C1" w:rsidRPr="000A25C1" w:rsidRDefault="000A25C1" w:rsidP="000A25C1">
            <w:pPr>
              <w:pStyle w:val="TableParagraph"/>
              <w:spacing w:before="1"/>
              <w:ind w:left="101" w:right="87"/>
              <w:contextualSpacing/>
              <w:rPr>
                <w:sz w:val="24"/>
                <w:szCs w:val="24"/>
                <w:lang w:val="en-US"/>
              </w:rPr>
            </w:pP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https://uchebnik.mos.ru/mate</w:t>
            </w:r>
            <w:r w:rsidRPr="000A25C1">
              <w:rPr>
                <w:color w:val="0000FF"/>
                <w:spacing w:val="-47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rial_view/atomic_objects/62</w:t>
            </w:r>
            <w:r w:rsidRPr="000A25C1">
              <w:rPr>
                <w:color w:val="0000FF"/>
                <w:spacing w:val="1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9325?menuReferrer=/catalo</w:t>
            </w:r>
            <w:r w:rsidRPr="000A25C1">
              <w:rPr>
                <w:color w:val="0000FF"/>
                <w:spacing w:val="1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gue</w:t>
            </w:r>
          </w:p>
          <w:p w:rsidR="000A25C1" w:rsidRPr="000A25C1" w:rsidRDefault="000A25C1" w:rsidP="000A25C1">
            <w:pPr>
              <w:pStyle w:val="TableParagraph"/>
              <w:ind w:left="101" w:firstLine="53"/>
              <w:contextualSpacing/>
              <w:rPr>
                <w:sz w:val="24"/>
                <w:szCs w:val="24"/>
                <w:lang w:val="en-US"/>
              </w:rPr>
            </w:pPr>
            <w:r w:rsidRPr="000A25C1">
              <w:rPr>
                <w:sz w:val="24"/>
                <w:szCs w:val="24"/>
              </w:rPr>
              <w:t>Тест</w:t>
            </w:r>
            <w:r w:rsidRPr="000A25C1">
              <w:rPr>
                <w:spacing w:val="3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sz w:val="24"/>
                <w:szCs w:val="24"/>
                <w:lang w:val="en-US"/>
              </w:rPr>
              <w:t>(</w:t>
            </w:r>
            <w:r w:rsidRPr="000A25C1">
              <w:rPr>
                <w:sz w:val="24"/>
                <w:szCs w:val="24"/>
              </w:rPr>
              <w:t>МЭШ</w:t>
            </w:r>
            <w:r w:rsidRPr="000A25C1">
              <w:rPr>
                <w:sz w:val="24"/>
                <w:szCs w:val="24"/>
                <w:lang w:val="en-US"/>
              </w:rPr>
              <w:t>)</w:t>
            </w:r>
            <w:r w:rsidRPr="000A25C1">
              <w:rPr>
                <w:spacing w:val="1"/>
                <w:sz w:val="24"/>
                <w:szCs w:val="24"/>
                <w:lang w:val="en-US"/>
              </w:rPr>
              <w:t xml:space="preserve"> </w:t>
            </w:r>
            <w:hyperlink r:id="rId67">
              <w:r w:rsidRPr="000A25C1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https://uchebnik.mos.ru/exa</w:t>
              </w:r>
            </w:hyperlink>
            <w:r w:rsidRPr="000A25C1">
              <w:rPr>
                <w:color w:val="0000FF"/>
                <w:spacing w:val="1"/>
                <w:sz w:val="24"/>
                <w:szCs w:val="24"/>
                <w:lang w:val="en-US"/>
              </w:rPr>
              <w:t xml:space="preserve"> </w:t>
            </w:r>
            <w:hyperlink r:id="rId68">
              <w:r w:rsidRPr="000A25C1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m/test/training_spec/269759</w:t>
              </w:r>
            </w:hyperlink>
          </w:p>
          <w:p w:rsidR="000A25C1" w:rsidRPr="000A25C1" w:rsidRDefault="00232BB6" w:rsidP="000A25C1">
            <w:pPr>
              <w:pStyle w:val="TableParagraph"/>
              <w:ind w:left="120"/>
              <w:contextualSpacing/>
              <w:rPr>
                <w:sz w:val="24"/>
                <w:szCs w:val="24"/>
                <w:lang w:val="en-US"/>
              </w:rPr>
            </w:pPr>
            <w:hyperlink r:id="rId69">
              <w:r w:rsidR="000A25C1" w:rsidRPr="000A25C1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/task/1</w:t>
              </w:r>
            </w:hyperlink>
          </w:p>
          <w:p w:rsidR="000A25C1" w:rsidRPr="000A25C1" w:rsidRDefault="000A25C1" w:rsidP="000A25C1">
            <w:pPr>
              <w:pStyle w:val="TableParagraph"/>
              <w:spacing w:before="2"/>
              <w:ind w:left="101" w:right="87"/>
              <w:contextualSpacing/>
              <w:rPr>
                <w:sz w:val="24"/>
                <w:szCs w:val="24"/>
                <w:lang w:val="en-US"/>
              </w:rPr>
            </w:pPr>
            <w:r w:rsidRPr="000A25C1">
              <w:rPr>
                <w:sz w:val="24"/>
                <w:szCs w:val="24"/>
              </w:rPr>
              <w:t>Видео</w:t>
            </w:r>
            <w:r w:rsidRPr="000A25C1">
              <w:rPr>
                <w:sz w:val="24"/>
                <w:szCs w:val="24"/>
                <w:lang w:val="en-US"/>
              </w:rPr>
              <w:t xml:space="preserve"> «</w:t>
            </w:r>
            <w:r w:rsidRPr="000A25C1">
              <w:rPr>
                <w:sz w:val="24"/>
                <w:szCs w:val="24"/>
              </w:rPr>
              <w:t>Филимоновская</w:t>
            </w:r>
            <w:r w:rsidRPr="000A25C1">
              <w:rPr>
                <w:spacing w:val="1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sz w:val="24"/>
                <w:szCs w:val="24"/>
              </w:rPr>
              <w:t>игрушка</w:t>
            </w:r>
            <w:r w:rsidRPr="000A25C1">
              <w:rPr>
                <w:sz w:val="24"/>
                <w:szCs w:val="24"/>
                <w:lang w:val="en-US"/>
              </w:rPr>
              <w:t>»</w:t>
            </w:r>
            <w:r w:rsidRPr="000A25C1">
              <w:rPr>
                <w:spacing w:val="1"/>
                <w:sz w:val="24"/>
                <w:szCs w:val="24"/>
                <w:lang w:val="en-US"/>
              </w:rPr>
              <w:t xml:space="preserve"> </w:t>
            </w:r>
            <w:hyperlink r:id="rId70">
              <w:r w:rsidRPr="000A25C1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https://uchebnik.mos.ru/mate</w:t>
              </w:r>
            </w:hyperlink>
            <w:r w:rsidRPr="000A25C1">
              <w:rPr>
                <w:color w:val="0000FF"/>
                <w:spacing w:val="-47"/>
                <w:sz w:val="24"/>
                <w:szCs w:val="24"/>
                <w:lang w:val="en-US"/>
              </w:rPr>
              <w:t xml:space="preserve"> </w:t>
            </w:r>
            <w:hyperlink r:id="rId71">
              <w:r w:rsidRPr="000A25C1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rial_view/atomic_objects/10</w:t>
              </w:r>
            </w:hyperlink>
            <w:r w:rsidRPr="000A25C1">
              <w:rPr>
                <w:color w:val="0000FF"/>
                <w:spacing w:val="1"/>
                <w:sz w:val="24"/>
                <w:szCs w:val="24"/>
                <w:lang w:val="en-US"/>
              </w:rPr>
              <w:t xml:space="preserve"> </w:t>
            </w:r>
            <w:hyperlink r:id="rId72">
              <w:r w:rsidRPr="000A25C1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594339?menuReferrer=catal</w:t>
              </w:r>
            </w:hyperlink>
            <w:r w:rsidRPr="000A25C1">
              <w:rPr>
                <w:color w:val="0000FF"/>
                <w:spacing w:val="-47"/>
                <w:sz w:val="24"/>
                <w:szCs w:val="24"/>
                <w:lang w:val="en-US"/>
              </w:rPr>
              <w:t xml:space="preserve"> </w:t>
            </w:r>
            <w:hyperlink r:id="rId73">
              <w:r w:rsidRPr="000A25C1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ogue</w:t>
              </w:r>
            </w:hyperlink>
          </w:p>
          <w:p w:rsidR="000A25C1" w:rsidRPr="000A25C1" w:rsidRDefault="000A25C1" w:rsidP="000A25C1">
            <w:pPr>
              <w:pStyle w:val="TableParagraph"/>
              <w:ind w:left="101" w:right="87"/>
              <w:contextualSpacing/>
              <w:rPr>
                <w:sz w:val="24"/>
                <w:szCs w:val="24"/>
                <w:lang w:val="en-US"/>
              </w:rPr>
            </w:pPr>
          </w:p>
        </w:tc>
        <w:tc>
          <w:tcPr>
            <w:tcW w:w="2128" w:type="dxa"/>
          </w:tcPr>
          <w:p w:rsidR="000A25C1" w:rsidRPr="000A25C1" w:rsidRDefault="000F5C38" w:rsidP="000A25C1">
            <w:pPr>
              <w:pStyle w:val="TableParagraph"/>
              <w:contextualSpacing/>
              <w:rPr>
                <w:sz w:val="24"/>
                <w:szCs w:val="24"/>
                <w:lang w:val="en-US"/>
              </w:rPr>
            </w:pPr>
            <w:r w:rsidRPr="00AF0A03">
              <w:rPr>
                <w:sz w:val="24"/>
                <w:szCs w:val="24"/>
              </w:rPr>
              <w:lastRenderedPageBreak/>
              <w:t>Устный опрос. Практическая работа</w:t>
            </w:r>
          </w:p>
        </w:tc>
      </w:tr>
      <w:tr w:rsidR="000A25C1" w:rsidRPr="000A25C1" w:rsidTr="00AC071A">
        <w:trPr>
          <w:trHeight w:val="690"/>
        </w:trPr>
        <w:tc>
          <w:tcPr>
            <w:tcW w:w="711" w:type="dxa"/>
          </w:tcPr>
          <w:p w:rsidR="000A25C1" w:rsidRPr="000A25C1" w:rsidRDefault="000A25C1" w:rsidP="000A25C1">
            <w:pPr>
              <w:pStyle w:val="TableParagraph"/>
              <w:contextualSpacing/>
              <w:rPr>
                <w:sz w:val="24"/>
                <w:szCs w:val="24"/>
                <w:lang w:val="en-US"/>
              </w:rPr>
            </w:pPr>
          </w:p>
        </w:tc>
        <w:tc>
          <w:tcPr>
            <w:tcW w:w="850" w:type="dxa"/>
          </w:tcPr>
          <w:p w:rsidR="000A25C1" w:rsidRPr="000A25C1" w:rsidRDefault="000A25C1" w:rsidP="000A25C1">
            <w:pPr>
              <w:pStyle w:val="TableParagraph"/>
              <w:contextualSpacing/>
              <w:rPr>
                <w:sz w:val="24"/>
                <w:szCs w:val="24"/>
                <w:lang w:val="en-US"/>
              </w:rPr>
            </w:pPr>
          </w:p>
        </w:tc>
        <w:tc>
          <w:tcPr>
            <w:tcW w:w="990" w:type="dxa"/>
          </w:tcPr>
          <w:p w:rsidR="000A25C1" w:rsidRPr="000A25C1" w:rsidRDefault="000A25C1" w:rsidP="000A25C1">
            <w:pPr>
              <w:pStyle w:val="TableParagraph"/>
              <w:contextualSpacing/>
              <w:rPr>
                <w:sz w:val="24"/>
                <w:szCs w:val="24"/>
                <w:lang w:val="en-US"/>
              </w:rPr>
            </w:pPr>
          </w:p>
        </w:tc>
        <w:tc>
          <w:tcPr>
            <w:tcW w:w="3122" w:type="dxa"/>
          </w:tcPr>
          <w:p w:rsidR="000A25C1" w:rsidRPr="000A25C1" w:rsidRDefault="000A25C1" w:rsidP="000A25C1">
            <w:pPr>
              <w:pStyle w:val="TableParagraph"/>
              <w:ind w:left="108" w:right="819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Реальность и фантазия</w:t>
            </w:r>
          </w:p>
          <w:p w:rsidR="000A25C1" w:rsidRPr="000A25C1" w:rsidRDefault="000A25C1" w:rsidP="000A25C1">
            <w:pPr>
              <w:pStyle w:val="TableParagraph"/>
              <w:ind w:left="108" w:right="819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108" w:right="819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Модуль «Декоративно -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прикладное</w:t>
            </w:r>
            <w:r w:rsidRPr="000A25C1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искусство»</w:t>
            </w:r>
          </w:p>
        </w:tc>
        <w:tc>
          <w:tcPr>
            <w:tcW w:w="711" w:type="dxa"/>
          </w:tcPr>
          <w:p w:rsidR="000A25C1" w:rsidRPr="000A25C1" w:rsidRDefault="000A25C1" w:rsidP="000A25C1">
            <w:pPr>
              <w:pStyle w:val="TableParagraph"/>
              <w:ind w:left="9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2411" w:type="dxa"/>
          </w:tcPr>
          <w:p w:rsidR="000A25C1" w:rsidRPr="000A25C1" w:rsidRDefault="000A25C1" w:rsidP="000A25C1">
            <w:pPr>
              <w:pStyle w:val="TableParagraph"/>
              <w:ind w:left="107" w:right="338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Использовать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информацию</w:t>
            </w:r>
            <w:r w:rsidRPr="000A25C1">
              <w:rPr>
                <w:spacing w:val="-8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из</w:t>
            </w:r>
            <w:r w:rsidRPr="000A25C1">
              <w:rPr>
                <w:spacing w:val="-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текста</w:t>
            </w:r>
          </w:p>
        </w:tc>
        <w:tc>
          <w:tcPr>
            <w:tcW w:w="2551" w:type="dxa"/>
          </w:tcPr>
          <w:p w:rsidR="000A25C1" w:rsidRPr="000A25C1" w:rsidRDefault="000A25C1" w:rsidP="000A25C1">
            <w:pPr>
              <w:pStyle w:val="TableParagraph"/>
              <w:ind w:left="120" w:hanging="20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Урок</w:t>
            </w:r>
            <w:r w:rsidRPr="000A25C1">
              <w:rPr>
                <w:spacing w:val="-4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«Орнамент</w:t>
            </w:r>
            <w:r w:rsidRPr="000A25C1">
              <w:rPr>
                <w:spacing w:val="-2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народов</w:t>
            </w:r>
          </w:p>
          <w:p w:rsidR="000A25C1" w:rsidRPr="000A25C1" w:rsidRDefault="000A25C1" w:rsidP="000A25C1">
            <w:pPr>
              <w:pStyle w:val="TableParagraph"/>
              <w:ind w:left="120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России. Хохлома»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(РЭШ)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hyperlink r:id="rId74">
              <w:r w:rsidRPr="000A25C1">
                <w:rPr>
                  <w:color w:val="0000FF"/>
                  <w:spacing w:val="-1"/>
                  <w:sz w:val="24"/>
                  <w:szCs w:val="24"/>
                  <w:u w:val="single" w:color="0000FF"/>
                </w:rPr>
                <w:t>https://resh.edu.ru/subject/le</w:t>
              </w:r>
            </w:hyperlink>
          </w:p>
        </w:tc>
        <w:tc>
          <w:tcPr>
            <w:tcW w:w="2128" w:type="dxa"/>
          </w:tcPr>
          <w:p w:rsidR="000A25C1" w:rsidRPr="000A25C1" w:rsidRDefault="000F5C38" w:rsidP="000A25C1">
            <w:pPr>
              <w:pStyle w:val="TableParagraph"/>
              <w:contextualSpacing/>
              <w:rPr>
                <w:sz w:val="24"/>
                <w:szCs w:val="24"/>
              </w:rPr>
            </w:pPr>
            <w:r w:rsidRPr="00AF0A03">
              <w:rPr>
                <w:sz w:val="24"/>
                <w:szCs w:val="24"/>
              </w:rPr>
              <w:t>Устный опрос. Практическая работа</w:t>
            </w:r>
          </w:p>
        </w:tc>
      </w:tr>
    </w:tbl>
    <w:p w:rsidR="000A25C1" w:rsidRPr="000A25C1" w:rsidRDefault="000A25C1" w:rsidP="000A25C1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  <w:lang w:val="ru-RU"/>
        </w:rPr>
        <w:sectPr w:rsidR="000A25C1" w:rsidRPr="000A25C1">
          <w:pgSz w:w="16840" w:h="11910" w:orient="landscape"/>
          <w:pgMar w:top="840" w:right="140" w:bottom="1100" w:left="160" w:header="0" w:footer="913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11"/>
        <w:gridCol w:w="850"/>
        <w:gridCol w:w="990"/>
        <w:gridCol w:w="3122"/>
        <w:gridCol w:w="711"/>
        <w:gridCol w:w="2411"/>
        <w:gridCol w:w="2551"/>
        <w:gridCol w:w="2128"/>
      </w:tblGrid>
      <w:tr w:rsidR="000A25C1" w:rsidRPr="001123C8" w:rsidTr="00AC071A">
        <w:trPr>
          <w:trHeight w:val="2073"/>
        </w:trPr>
        <w:tc>
          <w:tcPr>
            <w:tcW w:w="711" w:type="dxa"/>
          </w:tcPr>
          <w:p w:rsidR="000A25C1" w:rsidRPr="000A25C1" w:rsidRDefault="000A25C1" w:rsidP="000A25C1">
            <w:pPr>
              <w:pStyle w:val="TableParagraph"/>
              <w:ind w:left="105" w:right="153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lastRenderedPageBreak/>
              <w:t>№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pacing w:val="-1"/>
                <w:sz w:val="24"/>
                <w:szCs w:val="24"/>
              </w:rPr>
              <w:t>урок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а</w:t>
            </w:r>
          </w:p>
        </w:tc>
        <w:tc>
          <w:tcPr>
            <w:tcW w:w="850" w:type="dxa"/>
          </w:tcPr>
          <w:p w:rsidR="000A25C1" w:rsidRPr="000A25C1" w:rsidRDefault="000A25C1" w:rsidP="000A25C1">
            <w:pPr>
              <w:pStyle w:val="TableParagraph"/>
              <w:ind w:left="110" w:right="85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Плани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руема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я</w:t>
            </w:r>
            <w:r w:rsidRPr="000A25C1">
              <w:rPr>
                <w:b/>
                <w:spacing w:val="2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дата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провед</w:t>
            </w:r>
            <w:r w:rsidRPr="000A25C1">
              <w:rPr>
                <w:b/>
                <w:spacing w:val="-48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ения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990" w:type="dxa"/>
          </w:tcPr>
          <w:p w:rsidR="000A25C1" w:rsidRPr="000A25C1" w:rsidRDefault="000A25C1" w:rsidP="000A25C1">
            <w:pPr>
              <w:pStyle w:val="TableParagraph"/>
              <w:ind w:left="104" w:right="142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Фактич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еская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дата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проведе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ния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3122" w:type="dxa"/>
          </w:tcPr>
          <w:p w:rsidR="000A25C1" w:rsidRPr="000A25C1" w:rsidRDefault="000A25C1" w:rsidP="000A25C1">
            <w:pPr>
              <w:pStyle w:val="TableParagraph"/>
              <w:ind w:left="108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Тема урока</w:t>
            </w:r>
          </w:p>
        </w:tc>
        <w:tc>
          <w:tcPr>
            <w:tcW w:w="711" w:type="dxa"/>
          </w:tcPr>
          <w:p w:rsidR="000A25C1" w:rsidRPr="000A25C1" w:rsidRDefault="000A25C1" w:rsidP="000A25C1">
            <w:pPr>
              <w:pStyle w:val="TableParagraph"/>
              <w:ind w:left="108" w:right="104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pacing w:val="-1"/>
                <w:sz w:val="24"/>
                <w:szCs w:val="24"/>
              </w:rPr>
              <w:t>Коли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чест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во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часо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в</w:t>
            </w:r>
          </w:p>
        </w:tc>
        <w:tc>
          <w:tcPr>
            <w:tcW w:w="2411" w:type="dxa"/>
          </w:tcPr>
          <w:p w:rsidR="000A25C1" w:rsidRPr="000A25C1" w:rsidRDefault="000A25C1" w:rsidP="000A25C1">
            <w:pPr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25C1">
              <w:rPr>
                <w:rFonts w:ascii="Times New Roman" w:hAnsi="Times New Roman" w:cs="Times New Roman"/>
                <w:b/>
                <w:sz w:val="24"/>
                <w:szCs w:val="24"/>
              </w:rPr>
              <w:t>Идентификатор Функциональной грамотности</w:t>
            </w:r>
          </w:p>
          <w:p w:rsidR="000A25C1" w:rsidRPr="000A25C1" w:rsidRDefault="000A25C1" w:rsidP="000A25C1">
            <w:pPr>
              <w:pStyle w:val="TableParagraph"/>
              <w:ind w:left="107" w:right="98"/>
              <w:contextualSpacing/>
              <w:rPr>
                <w:b/>
                <w:sz w:val="24"/>
                <w:szCs w:val="24"/>
              </w:rPr>
            </w:pPr>
          </w:p>
        </w:tc>
        <w:tc>
          <w:tcPr>
            <w:tcW w:w="2551" w:type="dxa"/>
          </w:tcPr>
          <w:p w:rsidR="000A25C1" w:rsidRPr="000A25C1" w:rsidRDefault="000A25C1" w:rsidP="000A25C1">
            <w:pPr>
              <w:pStyle w:val="TableParagraph"/>
              <w:ind w:left="101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ЦОР</w:t>
            </w:r>
          </w:p>
        </w:tc>
        <w:tc>
          <w:tcPr>
            <w:tcW w:w="2128" w:type="dxa"/>
          </w:tcPr>
          <w:p w:rsidR="000A25C1" w:rsidRPr="000A25C1" w:rsidRDefault="000A25C1" w:rsidP="000A25C1">
            <w:pPr>
              <w:pStyle w:val="TableParagraph"/>
              <w:ind w:left="105" w:right="713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Контроль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(проверяемые</w:t>
            </w:r>
            <w:r w:rsidRPr="000A25C1">
              <w:rPr>
                <w:b/>
                <w:spacing w:val="-48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элементы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содержания)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(ПУ. ПЭС</w:t>
            </w:r>
          </w:p>
          <w:p w:rsidR="000A25C1" w:rsidRPr="000A25C1" w:rsidRDefault="000A25C1" w:rsidP="000A25C1">
            <w:pPr>
              <w:pStyle w:val="TableParagraph"/>
              <w:ind w:left="105" w:right="89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Предметные умения.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Проверяемые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элементы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содержания)</w:t>
            </w:r>
          </w:p>
        </w:tc>
      </w:tr>
      <w:tr w:rsidR="000A25C1" w:rsidRPr="000A25C1" w:rsidTr="00AC071A">
        <w:trPr>
          <w:trHeight w:val="6290"/>
        </w:trPr>
        <w:tc>
          <w:tcPr>
            <w:tcW w:w="711" w:type="dxa"/>
          </w:tcPr>
          <w:p w:rsidR="000A25C1" w:rsidRPr="000A25C1" w:rsidRDefault="000A25C1" w:rsidP="000A25C1">
            <w:pPr>
              <w:pStyle w:val="TableParagraph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16</w:t>
            </w: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81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17</w:t>
            </w: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87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18</w:t>
            </w: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86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19</w:t>
            </w: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7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20</w:t>
            </w:r>
          </w:p>
        </w:tc>
        <w:tc>
          <w:tcPr>
            <w:tcW w:w="850" w:type="dxa"/>
          </w:tcPr>
          <w:p w:rsidR="000A25C1" w:rsidRPr="000A25C1" w:rsidRDefault="000A25C1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990" w:type="dxa"/>
          </w:tcPr>
          <w:p w:rsidR="000A25C1" w:rsidRPr="000A25C1" w:rsidRDefault="000A25C1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3122" w:type="dxa"/>
          </w:tcPr>
          <w:p w:rsidR="000A25C1" w:rsidRPr="000A25C1" w:rsidRDefault="000A25C1" w:rsidP="000A25C1">
            <w:pPr>
              <w:pStyle w:val="TableParagraph"/>
              <w:ind w:left="108" w:right="792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Рисунок</w:t>
            </w:r>
            <w:r w:rsidRPr="000A25C1">
              <w:rPr>
                <w:spacing w:val="-8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геометрического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орнамента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кружева</w:t>
            </w:r>
            <w:r w:rsidRPr="000A25C1">
              <w:rPr>
                <w:spacing w:val="2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или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вышивки.</w:t>
            </w:r>
          </w:p>
          <w:p w:rsidR="000A25C1" w:rsidRPr="000A25C1" w:rsidRDefault="000A25C1" w:rsidP="000A25C1">
            <w:pPr>
              <w:pStyle w:val="TableParagraph"/>
              <w:spacing w:before="11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108" w:right="204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Декоративная</w:t>
            </w:r>
            <w:r w:rsidRPr="000A25C1">
              <w:rPr>
                <w:spacing w:val="-8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композиция.</w:t>
            </w:r>
            <w:r w:rsidRPr="000A25C1">
              <w:rPr>
                <w:spacing w:val="-5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Ритм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пятен</w:t>
            </w:r>
            <w:r w:rsidRPr="000A25C1">
              <w:rPr>
                <w:spacing w:val="-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в</w:t>
            </w:r>
            <w:r w:rsidRPr="000A25C1">
              <w:rPr>
                <w:spacing w:val="2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декоративной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аппликации.</w:t>
            </w:r>
          </w:p>
          <w:p w:rsidR="000A25C1" w:rsidRPr="000A25C1" w:rsidRDefault="000A25C1" w:rsidP="000A25C1">
            <w:pPr>
              <w:pStyle w:val="TableParagraph"/>
              <w:spacing w:before="2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108" w:right="278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Поделки</w:t>
            </w:r>
            <w:r w:rsidRPr="000A25C1">
              <w:rPr>
                <w:spacing w:val="-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из</w:t>
            </w:r>
            <w:r w:rsidRPr="000A25C1">
              <w:rPr>
                <w:spacing w:val="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подручных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нехудожественных</w:t>
            </w:r>
            <w:r w:rsidRPr="000A25C1">
              <w:rPr>
                <w:spacing w:val="-8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материалов.</w:t>
            </w:r>
          </w:p>
          <w:p w:rsidR="000A25C1" w:rsidRPr="000A25C1" w:rsidRDefault="000A25C1" w:rsidP="000A25C1">
            <w:pPr>
              <w:pStyle w:val="TableParagraph"/>
              <w:spacing w:before="3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"/>
              <w:ind w:left="108" w:right="214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Декоративные изображения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животных</w:t>
            </w:r>
            <w:r w:rsidRPr="000A25C1">
              <w:rPr>
                <w:spacing w:val="-4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в</w:t>
            </w:r>
            <w:r w:rsidRPr="000A25C1">
              <w:rPr>
                <w:spacing w:val="-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игрушках</w:t>
            </w:r>
            <w:r w:rsidRPr="000A25C1">
              <w:rPr>
                <w:spacing w:val="-4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народных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промыслов.</w:t>
            </w:r>
          </w:p>
          <w:p w:rsidR="000A25C1" w:rsidRPr="000A25C1" w:rsidRDefault="000A25C1" w:rsidP="000A25C1">
            <w:pPr>
              <w:pStyle w:val="TableParagraph"/>
              <w:spacing w:before="1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"/>
              <w:ind w:left="108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Декор</w:t>
            </w:r>
            <w:r w:rsidRPr="000A25C1">
              <w:rPr>
                <w:spacing w:val="-2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одежды</w:t>
            </w:r>
            <w:r w:rsidRPr="000A25C1">
              <w:rPr>
                <w:spacing w:val="-2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человека.</w:t>
            </w:r>
          </w:p>
          <w:p w:rsidR="000A25C1" w:rsidRPr="000A25C1" w:rsidRDefault="000A25C1" w:rsidP="000A25C1">
            <w:pPr>
              <w:pStyle w:val="TableParagraph"/>
              <w:spacing w:before="1"/>
              <w:ind w:left="108"/>
              <w:contextualSpacing/>
              <w:rPr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"/>
              <w:ind w:left="108" w:right="228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Изображение природы (моря) в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разных</w:t>
            </w:r>
            <w:r w:rsidRPr="000A25C1">
              <w:rPr>
                <w:spacing w:val="-10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контрастных</w:t>
            </w:r>
            <w:r w:rsidRPr="000A25C1">
              <w:rPr>
                <w:spacing w:val="-5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состояниях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погоды и соответствующих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lastRenderedPageBreak/>
              <w:t>цветовых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состояниях.</w:t>
            </w:r>
          </w:p>
          <w:p w:rsidR="000A25C1" w:rsidRPr="000A25C1" w:rsidRDefault="000A25C1" w:rsidP="000A25C1">
            <w:pPr>
              <w:pStyle w:val="TableParagraph"/>
              <w:spacing w:before="8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"/>
              <w:ind w:left="108"/>
              <w:contextualSpacing/>
              <w:rPr>
                <w:sz w:val="24"/>
                <w:szCs w:val="24"/>
              </w:rPr>
            </w:pPr>
          </w:p>
        </w:tc>
        <w:tc>
          <w:tcPr>
            <w:tcW w:w="711" w:type="dxa"/>
          </w:tcPr>
          <w:p w:rsidR="000A25C1" w:rsidRPr="000A25C1" w:rsidRDefault="000A25C1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2411" w:type="dxa"/>
          </w:tcPr>
          <w:p w:rsidR="000A25C1" w:rsidRPr="000A25C1" w:rsidRDefault="000A25C1" w:rsidP="000A25C1">
            <w:pPr>
              <w:pStyle w:val="TableParagraph"/>
              <w:ind w:left="107" w:right="163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Понимать и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использовать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формальные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конструкции,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основанные на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определениях, правилах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 формальных системах,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а</w:t>
            </w:r>
            <w:r w:rsidRPr="000A25C1">
              <w:rPr>
                <w:spacing w:val="4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также</w:t>
            </w:r>
            <w:r w:rsidRPr="000A25C1">
              <w:rPr>
                <w:spacing w:val="-6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алгоритмы</w:t>
            </w:r>
          </w:p>
        </w:tc>
        <w:tc>
          <w:tcPr>
            <w:tcW w:w="2551" w:type="dxa"/>
          </w:tcPr>
          <w:p w:rsidR="000A25C1" w:rsidRPr="000A25C1" w:rsidRDefault="00232BB6" w:rsidP="000A25C1">
            <w:pPr>
              <w:pStyle w:val="TableParagraph"/>
              <w:ind w:left="101" w:right="478" w:firstLine="19"/>
              <w:contextualSpacing/>
              <w:rPr>
                <w:sz w:val="24"/>
                <w:szCs w:val="24"/>
              </w:rPr>
            </w:pPr>
            <w:hyperlink r:id="rId75">
              <w:r w:rsidR="000A25C1" w:rsidRPr="000A25C1">
                <w:rPr>
                  <w:color w:val="0000FF"/>
                  <w:sz w:val="24"/>
                  <w:szCs w:val="24"/>
                  <w:u w:val="single" w:color="0000FF"/>
                </w:rPr>
                <w:t>sson/3716/start/168876/</w:t>
              </w:r>
            </w:hyperlink>
            <w:r w:rsidR="000A25C1" w:rsidRPr="000A25C1">
              <w:rPr>
                <w:color w:val="0000FF"/>
                <w:spacing w:val="-48"/>
                <w:sz w:val="24"/>
                <w:szCs w:val="24"/>
              </w:rPr>
              <w:t xml:space="preserve"> </w:t>
            </w:r>
            <w:r w:rsidR="000A25C1" w:rsidRPr="000A25C1">
              <w:rPr>
                <w:sz w:val="24"/>
                <w:szCs w:val="24"/>
              </w:rPr>
              <w:t>Видео «Что такое</w:t>
            </w:r>
            <w:r w:rsidR="000A25C1" w:rsidRPr="000A25C1">
              <w:rPr>
                <w:spacing w:val="1"/>
                <w:sz w:val="24"/>
                <w:szCs w:val="24"/>
              </w:rPr>
              <w:t xml:space="preserve"> </w:t>
            </w:r>
            <w:r w:rsidR="000A25C1" w:rsidRPr="000A25C1">
              <w:rPr>
                <w:sz w:val="24"/>
                <w:szCs w:val="24"/>
              </w:rPr>
              <w:t>орнамент?»</w:t>
            </w:r>
          </w:p>
          <w:p w:rsidR="000A25C1" w:rsidRPr="000A25C1" w:rsidRDefault="000A25C1" w:rsidP="000A25C1">
            <w:pPr>
              <w:pStyle w:val="TableParagraph"/>
              <w:spacing w:before="3"/>
              <w:ind w:left="120"/>
              <w:contextualSpacing/>
              <w:rPr>
                <w:sz w:val="24"/>
                <w:szCs w:val="24"/>
                <w:lang w:val="en-US"/>
              </w:rPr>
            </w:pPr>
            <w:r w:rsidRPr="000A25C1">
              <w:rPr>
                <w:sz w:val="24"/>
                <w:szCs w:val="24"/>
                <w:lang w:val="en-US"/>
              </w:rPr>
              <w:t>(</w:t>
            </w:r>
            <w:r w:rsidRPr="000A25C1">
              <w:rPr>
                <w:sz w:val="24"/>
                <w:szCs w:val="24"/>
              </w:rPr>
              <w:t>МЭШ</w:t>
            </w:r>
            <w:r w:rsidRPr="000A25C1">
              <w:rPr>
                <w:sz w:val="24"/>
                <w:szCs w:val="24"/>
                <w:lang w:val="en-US"/>
              </w:rPr>
              <w:t>)</w:t>
            </w:r>
          </w:p>
          <w:p w:rsidR="000A25C1" w:rsidRPr="000A25C1" w:rsidRDefault="000A25C1" w:rsidP="000A25C1">
            <w:pPr>
              <w:pStyle w:val="TableParagraph"/>
              <w:spacing w:before="19"/>
              <w:ind w:left="120" w:right="124"/>
              <w:contextualSpacing/>
              <w:jc w:val="both"/>
              <w:rPr>
                <w:sz w:val="24"/>
                <w:szCs w:val="24"/>
                <w:lang w:val="en-US"/>
              </w:rPr>
            </w:pP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https://uchebnik.mos.ru/mat</w:t>
            </w:r>
            <w:r w:rsidRPr="000A25C1">
              <w:rPr>
                <w:color w:val="0000FF"/>
                <w:spacing w:val="1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erial_view/atomic_objects/9</w:t>
            </w:r>
            <w:r w:rsidRPr="000A25C1">
              <w:rPr>
                <w:color w:val="0000FF"/>
                <w:spacing w:val="-48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418620?menuReferrer=/cata</w:t>
            </w:r>
            <w:r w:rsidRPr="000A25C1">
              <w:rPr>
                <w:color w:val="0000FF"/>
                <w:spacing w:val="-48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logue</w:t>
            </w:r>
          </w:p>
          <w:p w:rsidR="000A25C1" w:rsidRPr="000A25C1" w:rsidRDefault="000A25C1" w:rsidP="000A25C1">
            <w:pPr>
              <w:pStyle w:val="TableParagraph"/>
              <w:ind w:left="101" w:right="661"/>
              <w:contextualSpacing/>
              <w:jc w:val="both"/>
              <w:rPr>
                <w:sz w:val="24"/>
                <w:szCs w:val="24"/>
              </w:rPr>
            </w:pPr>
            <w:r w:rsidRPr="000A25C1">
              <w:rPr>
                <w:spacing w:val="-1"/>
                <w:sz w:val="24"/>
                <w:szCs w:val="24"/>
              </w:rPr>
              <w:t xml:space="preserve">Урок </w:t>
            </w:r>
            <w:r w:rsidRPr="000A25C1">
              <w:rPr>
                <w:sz w:val="24"/>
                <w:szCs w:val="24"/>
              </w:rPr>
              <w:t>«Декоративная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композиция»</w:t>
            </w:r>
          </w:p>
          <w:p w:rsidR="000A25C1" w:rsidRPr="000A25C1" w:rsidRDefault="000A25C1" w:rsidP="000A25C1">
            <w:pPr>
              <w:pStyle w:val="TableParagraph"/>
              <w:ind w:left="120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(РЭШ)</w:t>
            </w:r>
          </w:p>
          <w:p w:rsidR="000A25C1" w:rsidRPr="000A25C1" w:rsidRDefault="00232BB6" w:rsidP="000A25C1">
            <w:pPr>
              <w:pStyle w:val="TableParagraph"/>
              <w:spacing w:before="12"/>
              <w:ind w:left="101" w:right="99" w:firstLine="19"/>
              <w:contextualSpacing/>
              <w:rPr>
                <w:sz w:val="24"/>
                <w:szCs w:val="24"/>
              </w:rPr>
            </w:pPr>
            <w:hyperlink r:id="rId76">
              <w:r w:rsidR="000A25C1" w:rsidRPr="000A25C1">
                <w:rPr>
                  <w:color w:val="0000FF"/>
                  <w:spacing w:val="-1"/>
                  <w:sz w:val="24"/>
                  <w:szCs w:val="24"/>
                  <w:u w:val="single" w:color="0000FF"/>
                </w:rPr>
                <w:t>https://resh.edu.ru/subject/le</w:t>
              </w:r>
            </w:hyperlink>
            <w:r w:rsidR="000A25C1" w:rsidRPr="000A25C1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77">
              <w:r w:rsidR="000A25C1" w:rsidRPr="000A25C1">
                <w:rPr>
                  <w:color w:val="0000FF"/>
                  <w:sz w:val="24"/>
                  <w:szCs w:val="24"/>
                  <w:u w:val="single" w:color="0000FF"/>
                </w:rPr>
                <w:t>sson/3726/start/169650/</w:t>
              </w:r>
            </w:hyperlink>
            <w:r w:rsidR="000A25C1" w:rsidRPr="000A25C1">
              <w:rPr>
                <w:color w:val="0000FF"/>
                <w:spacing w:val="1"/>
                <w:sz w:val="24"/>
                <w:szCs w:val="24"/>
              </w:rPr>
              <w:t xml:space="preserve"> </w:t>
            </w:r>
            <w:r w:rsidR="000A25C1" w:rsidRPr="000A25C1">
              <w:rPr>
                <w:sz w:val="24"/>
                <w:szCs w:val="24"/>
              </w:rPr>
              <w:t>Урок «Дымковская</w:t>
            </w:r>
            <w:r w:rsidR="000A25C1" w:rsidRPr="000A25C1">
              <w:rPr>
                <w:spacing w:val="1"/>
                <w:sz w:val="24"/>
                <w:szCs w:val="24"/>
              </w:rPr>
              <w:t xml:space="preserve"> </w:t>
            </w:r>
            <w:r w:rsidR="000A25C1" w:rsidRPr="000A25C1">
              <w:rPr>
                <w:sz w:val="24"/>
                <w:szCs w:val="24"/>
              </w:rPr>
              <w:t>игрушка»</w:t>
            </w:r>
          </w:p>
          <w:p w:rsidR="000A25C1" w:rsidRPr="000A25C1" w:rsidRDefault="000A25C1" w:rsidP="000A25C1">
            <w:pPr>
              <w:pStyle w:val="TableParagraph"/>
              <w:ind w:left="120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(РЭШ)</w:t>
            </w:r>
          </w:p>
          <w:p w:rsidR="000A25C1" w:rsidRPr="000A25C1" w:rsidRDefault="00232BB6" w:rsidP="000A25C1">
            <w:pPr>
              <w:pStyle w:val="TableParagraph"/>
              <w:spacing w:before="20"/>
              <w:ind w:left="101" w:right="148" w:firstLine="19"/>
              <w:contextualSpacing/>
              <w:rPr>
                <w:sz w:val="24"/>
                <w:szCs w:val="24"/>
              </w:rPr>
            </w:pPr>
            <w:hyperlink r:id="rId78">
              <w:r w:rsidR="000A25C1" w:rsidRPr="000A25C1">
                <w:rPr>
                  <w:color w:val="0000FF"/>
                  <w:spacing w:val="-1"/>
                  <w:sz w:val="24"/>
                  <w:szCs w:val="24"/>
                  <w:u w:val="single" w:color="0000FF"/>
                </w:rPr>
                <w:t>https://resh.edu.ru/subject/le</w:t>
              </w:r>
            </w:hyperlink>
            <w:r w:rsidR="000A25C1" w:rsidRPr="000A25C1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79">
              <w:r w:rsidR="000A25C1" w:rsidRPr="000A25C1">
                <w:rPr>
                  <w:color w:val="0000FF"/>
                  <w:sz w:val="24"/>
                  <w:szCs w:val="24"/>
                  <w:u w:val="single" w:color="0000FF"/>
                </w:rPr>
                <w:t>sson/4995/start/161058/</w:t>
              </w:r>
            </w:hyperlink>
            <w:r w:rsidR="000A25C1" w:rsidRPr="000A25C1">
              <w:rPr>
                <w:color w:val="0000FF"/>
                <w:spacing w:val="1"/>
                <w:sz w:val="24"/>
                <w:szCs w:val="24"/>
              </w:rPr>
              <w:t xml:space="preserve"> </w:t>
            </w:r>
            <w:r w:rsidR="000A25C1" w:rsidRPr="000A25C1">
              <w:rPr>
                <w:sz w:val="24"/>
                <w:szCs w:val="24"/>
              </w:rPr>
              <w:t>Урок «Народный костюм»</w:t>
            </w:r>
            <w:r w:rsidR="000A25C1" w:rsidRPr="000A25C1">
              <w:rPr>
                <w:spacing w:val="-47"/>
                <w:sz w:val="24"/>
                <w:szCs w:val="24"/>
              </w:rPr>
              <w:t xml:space="preserve"> </w:t>
            </w:r>
            <w:r w:rsidR="000A25C1" w:rsidRPr="000A25C1">
              <w:rPr>
                <w:sz w:val="24"/>
                <w:szCs w:val="24"/>
              </w:rPr>
              <w:t>(РЭШ)</w:t>
            </w:r>
          </w:p>
          <w:p w:rsidR="000A25C1" w:rsidRPr="000A25C1" w:rsidRDefault="00232BB6" w:rsidP="000A25C1">
            <w:pPr>
              <w:pStyle w:val="TableParagraph"/>
              <w:ind w:left="101" w:right="99" w:firstLine="19"/>
              <w:contextualSpacing/>
              <w:rPr>
                <w:sz w:val="24"/>
                <w:szCs w:val="24"/>
              </w:rPr>
            </w:pPr>
            <w:hyperlink r:id="rId80">
              <w:r w:rsidR="000A25C1" w:rsidRPr="000A25C1">
                <w:rPr>
                  <w:color w:val="0000FF"/>
                  <w:spacing w:val="-1"/>
                  <w:sz w:val="24"/>
                  <w:szCs w:val="24"/>
                  <w:u w:val="single" w:color="0000FF"/>
                </w:rPr>
                <w:t>https://resh.edu.ru/subject/le</w:t>
              </w:r>
            </w:hyperlink>
            <w:r w:rsidR="000A25C1" w:rsidRPr="000A25C1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81">
              <w:r w:rsidR="000A25C1" w:rsidRPr="000A25C1">
                <w:rPr>
                  <w:color w:val="0000FF"/>
                  <w:sz w:val="24"/>
                  <w:szCs w:val="24"/>
                  <w:u w:val="single" w:color="0000FF"/>
                </w:rPr>
                <w:t>sson/4214/start/172904/</w:t>
              </w:r>
            </w:hyperlink>
            <w:r w:rsidR="000A25C1" w:rsidRPr="000A25C1">
              <w:rPr>
                <w:color w:val="0000FF"/>
                <w:spacing w:val="1"/>
                <w:sz w:val="24"/>
                <w:szCs w:val="24"/>
              </w:rPr>
              <w:t xml:space="preserve"> </w:t>
            </w:r>
            <w:r w:rsidR="000A25C1" w:rsidRPr="000A25C1">
              <w:rPr>
                <w:sz w:val="24"/>
                <w:szCs w:val="24"/>
              </w:rPr>
              <w:t>Урок «Человек и его</w:t>
            </w:r>
            <w:r w:rsidR="000A25C1" w:rsidRPr="000A25C1">
              <w:rPr>
                <w:spacing w:val="1"/>
                <w:sz w:val="24"/>
                <w:szCs w:val="24"/>
              </w:rPr>
              <w:t xml:space="preserve"> </w:t>
            </w:r>
            <w:r w:rsidR="000A25C1" w:rsidRPr="000A25C1">
              <w:rPr>
                <w:sz w:val="24"/>
                <w:szCs w:val="24"/>
              </w:rPr>
              <w:t>украшения»</w:t>
            </w:r>
          </w:p>
          <w:p w:rsidR="000A25C1" w:rsidRPr="000A25C1" w:rsidRDefault="00232BB6" w:rsidP="000A25C1">
            <w:pPr>
              <w:pStyle w:val="TableParagraph"/>
              <w:ind w:left="120" w:right="153" w:hanging="20"/>
              <w:contextualSpacing/>
              <w:rPr>
                <w:b/>
                <w:sz w:val="24"/>
                <w:szCs w:val="24"/>
                <w:lang w:val="en-US"/>
              </w:rPr>
            </w:pPr>
            <w:hyperlink r:id="rId82">
              <w:r w:rsidR="000A25C1" w:rsidRPr="000A25C1">
                <w:rPr>
                  <w:b/>
                  <w:color w:val="0000FF"/>
                  <w:sz w:val="24"/>
                  <w:szCs w:val="24"/>
                  <w:u w:val="single" w:color="0000FF"/>
                  <w:lang w:val="en-US"/>
                </w:rPr>
                <w:t>https://www.youtube.com/</w:t>
              </w:r>
            </w:hyperlink>
            <w:r w:rsidR="000A25C1" w:rsidRPr="000A25C1">
              <w:rPr>
                <w:b/>
                <w:color w:val="0000FF"/>
                <w:spacing w:val="-47"/>
                <w:sz w:val="24"/>
                <w:szCs w:val="24"/>
                <w:lang w:val="en-US"/>
              </w:rPr>
              <w:t xml:space="preserve"> </w:t>
            </w:r>
            <w:hyperlink r:id="rId83">
              <w:r w:rsidR="000A25C1" w:rsidRPr="000A25C1">
                <w:rPr>
                  <w:b/>
                  <w:color w:val="0000FF"/>
                  <w:sz w:val="24"/>
                  <w:szCs w:val="24"/>
                  <w:u w:val="single" w:color="0000FF"/>
                  <w:lang w:val="en-US"/>
                </w:rPr>
                <w:t>watch?v=LVTV0mBBZek</w:t>
              </w:r>
            </w:hyperlink>
          </w:p>
        </w:tc>
        <w:tc>
          <w:tcPr>
            <w:tcW w:w="2128" w:type="dxa"/>
          </w:tcPr>
          <w:p w:rsidR="000A25C1" w:rsidRPr="000A25C1" w:rsidRDefault="000F5C38" w:rsidP="000A25C1">
            <w:pPr>
              <w:pStyle w:val="TableParagraph"/>
              <w:contextualSpacing/>
              <w:rPr>
                <w:sz w:val="24"/>
                <w:szCs w:val="24"/>
                <w:lang w:val="en-US"/>
              </w:rPr>
            </w:pPr>
            <w:r w:rsidRPr="00AF0A03">
              <w:rPr>
                <w:sz w:val="24"/>
                <w:szCs w:val="24"/>
              </w:rPr>
              <w:lastRenderedPageBreak/>
              <w:t>Устный опрос. Практическая работа</w:t>
            </w:r>
          </w:p>
        </w:tc>
      </w:tr>
    </w:tbl>
    <w:p w:rsidR="000A25C1" w:rsidRPr="000A25C1" w:rsidRDefault="000A25C1" w:rsidP="000A25C1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  <w:sectPr w:rsidR="000A25C1" w:rsidRPr="000A25C1">
          <w:pgSz w:w="16840" w:h="11910" w:orient="landscape"/>
          <w:pgMar w:top="840" w:right="140" w:bottom="1100" w:left="160" w:header="0" w:footer="913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11"/>
        <w:gridCol w:w="850"/>
        <w:gridCol w:w="990"/>
        <w:gridCol w:w="3122"/>
        <w:gridCol w:w="711"/>
        <w:gridCol w:w="2411"/>
        <w:gridCol w:w="2551"/>
        <w:gridCol w:w="2128"/>
      </w:tblGrid>
      <w:tr w:rsidR="000A25C1" w:rsidRPr="001123C8" w:rsidTr="00AC071A">
        <w:trPr>
          <w:trHeight w:val="2073"/>
        </w:trPr>
        <w:tc>
          <w:tcPr>
            <w:tcW w:w="711" w:type="dxa"/>
          </w:tcPr>
          <w:p w:rsidR="000A25C1" w:rsidRPr="000A25C1" w:rsidRDefault="000A25C1" w:rsidP="000A25C1">
            <w:pPr>
              <w:pStyle w:val="TableParagraph"/>
              <w:ind w:left="105" w:right="153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lastRenderedPageBreak/>
              <w:t>№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pacing w:val="-1"/>
                <w:sz w:val="24"/>
                <w:szCs w:val="24"/>
              </w:rPr>
              <w:t>урок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а</w:t>
            </w:r>
          </w:p>
        </w:tc>
        <w:tc>
          <w:tcPr>
            <w:tcW w:w="850" w:type="dxa"/>
          </w:tcPr>
          <w:p w:rsidR="000A25C1" w:rsidRPr="000A25C1" w:rsidRDefault="000A25C1" w:rsidP="000A25C1">
            <w:pPr>
              <w:pStyle w:val="TableParagraph"/>
              <w:ind w:left="110" w:right="85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Плани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руема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я</w:t>
            </w:r>
            <w:r w:rsidRPr="000A25C1">
              <w:rPr>
                <w:b/>
                <w:spacing w:val="2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дата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провед</w:t>
            </w:r>
            <w:r w:rsidRPr="000A25C1">
              <w:rPr>
                <w:b/>
                <w:spacing w:val="-48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ения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990" w:type="dxa"/>
          </w:tcPr>
          <w:p w:rsidR="000A25C1" w:rsidRPr="000A25C1" w:rsidRDefault="000A25C1" w:rsidP="000A25C1">
            <w:pPr>
              <w:pStyle w:val="TableParagraph"/>
              <w:ind w:left="104" w:right="142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Фактич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еская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дата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проведе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ния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3122" w:type="dxa"/>
          </w:tcPr>
          <w:p w:rsidR="000A25C1" w:rsidRPr="000A25C1" w:rsidRDefault="000A25C1" w:rsidP="000A25C1">
            <w:pPr>
              <w:pStyle w:val="TableParagraph"/>
              <w:ind w:left="108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Тема урока</w:t>
            </w:r>
          </w:p>
        </w:tc>
        <w:tc>
          <w:tcPr>
            <w:tcW w:w="711" w:type="dxa"/>
          </w:tcPr>
          <w:p w:rsidR="000A25C1" w:rsidRPr="000A25C1" w:rsidRDefault="000A25C1" w:rsidP="000A25C1">
            <w:pPr>
              <w:pStyle w:val="TableParagraph"/>
              <w:ind w:left="108" w:right="104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pacing w:val="-1"/>
                <w:sz w:val="24"/>
                <w:szCs w:val="24"/>
              </w:rPr>
              <w:t>Коли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чест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во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часо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в</w:t>
            </w:r>
          </w:p>
        </w:tc>
        <w:tc>
          <w:tcPr>
            <w:tcW w:w="2411" w:type="dxa"/>
          </w:tcPr>
          <w:p w:rsidR="000A25C1" w:rsidRPr="000A25C1" w:rsidRDefault="000A25C1" w:rsidP="000A25C1">
            <w:pPr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25C1">
              <w:rPr>
                <w:rFonts w:ascii="Times New Roman" w:hAnsi="Times New Roman" w:cs="Times New Roman"/>
                <w:b/>
                <w:sz w:val="24"/>
                <w:szCs w:val="24"/>
              </w:rPr>
              <w:t>Идентификатор Функциональной грамотности</w:t>
            </w:r>
          </w:p>
          <w:p w:rsidR="000A25C1" w:rsidRPr="000A25C1" w:rsidRDefault="000A25C1" w:rsidP="000A25C1">
            <w:pPr>
              <w:pStyle w:val="TableParagraph"/>
              <w:ind w:left="107" w:right="98"/>
              <w:contextualSpacing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551" w:type="dxa"/>
          </w:tcPr>
          <w:p w:rsidR="000A25C1" w:rsidRPr="000A25C1" w:rsidRDefault="000A25C1" w:rsidP="000A25C1">
            <w:pPr>
              <w:pStyle w:val="TableParagraph"/>
              <w:ind w:left="101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ЦОР</w:t>
            </w:r>
          </w:p>
        </w:tc>
        <w:tc>
          <w:tcPr>
            <w:tcW w:w="2128" w:type="dxa"/>
          </w:tcPr>
          <w:p w:rsidR="000A25C1" w:rsidRPr="000A25C1" w:rsidRDefault="000A25C1" w:rsidP="000A25C1">
            <w:pPr>
              <w:pStyle w:val="TableParagraph"/>
              <w:ind w:left="105" w:right="713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Контроль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(проверяемые</w:t>
            </w:r>
            <w:r w:rsidRPr="000A25C1">
              <w:rPr>
                <w:b/>
                <w:spacing w:val="-48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элементы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содержания)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(ПУ. ПЭС</w:t>
            </w:r>
          </w:p>
          <w:p w:rsidR="000A25C1" w:rsidRPr="000A25C1" w:rsidRDefault="000A25C1" w:rsidP="000A25C1">
            <w:pPr>
              <w:pStyle w:val="TableParagraph"/>
              <w:ind w:left="105" w:right="89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Предметные умения.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Проверяемые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элементы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содержания)</w:t>
            </w:r>
          </w:p>
        </w:tc>
      </w:tr>
      <w:tr w:rsidR="000A25C1" w:rsidRPr="000A25C1" w:rsidTr="00AC071A">
        <w:trPr>
          <w:trHeight w:val="1644"/>
        </w:trPr>
        <w:tc>
          <w:tcPr>
            <w:tcW w:w="711" w:type="dxa"/>
            <w:vMerge w:val="restart"/>
          </w:tcPr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8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21</w:t>
            </w: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22</w:t>
            </w: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86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23</w:t>
            </w:r>
          </w:p>
        </w:tc>
        <w:tc>
          <w:tcPr>
            <w:tcW w:w="850" w:type="dxa"/>
            <w:vMerge w:val="restart"/>
          </w:tcPr>
          <w:p w:rsidR="000A25C1" w:rsidRPr="000A25C1" w:rsidRDefault="000A25C1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990" w:type="dxa"/>
            <w:vMerge w:val="restart"/>
          </w:tcPr>
          <w:p w:rsidR="000A25C1" w:rsidRPr="000A25C1" w:rsidRDefault="000A25C1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3122" w:type="dxa"/>
            <w:tcBorders>
              <w:bottom w:val="single" w:sz="4" w:space="0" w:color="auto"/>
            </w:tcBorders>
          </w:tcPr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О чем говорит искусство?</w:t>
            </w:r>
          </w:p>
          <w:p w:rsidR="000A25C1" w:rsidRPr="000A25C1" w:rsidRDefault="000A25C1" w:rsidP="000A25C1">
            <w:pPr>
              <w:pStyle w:val="TableParagraph"/>
              <w:ind w:left="108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Модуль</w:t>
            </w:r>
            <w:r w:rsidRPr="000A25C1">
              <w:rPr>
                <w:b/>
                <w:spacing w:val="44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«Живопись»</w:t>
            </w:r>
          </w:p>
          <w:p w:rsidR="000A25C1" w:rsidRPr="000A25C1" w:rsidRDefault="000A25C1" w:rsidP="000A25C1">
            <w:pPr>
              <w:pStyle w:val="TableParagraph"/>
              <w:spacing w:before="1"/>
              <w:ind w:left="108" w:right="228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Изображение природы (моря) в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разных</w:t>
            </w:r>
            <w:r w:rsidRPr="000A25C1">
              <w:rPr>
                <w:spacing w:val="-10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контрастных</w:t>
            </w:r>
            <w:r w:rsidRPr="000A25C1">
              <w:rPr>
                <w:spacing w:val="-5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состояниях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погоды и соответствующих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цветовых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состояниях.</w:t>
            </w:r>
          </w:p>
          <w:p w:rsidR="000A25C1" w:rsidRPr="000A25C1" w:rsidRDefault="000A25C1" w:rsidP="000A25C1">
            <w:pPr>
              <w:pStyle w:val="TableParagraph"/>
              <w:spacing w:before="1"/>
              <w:ind w:left="108" w:right="228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Модуль  «Графика»</w:t>
            </w:r>
          </w:p>
          <w:p w:rsidR="000A25C1" w:rsidRPr="000A25C1" w:rsidRDefault="000A25C1" w:rsidP="000A25C1">
            <w:pPr>
              <w:pStyle w:val="TableParagraph"/>
              <w:ind w:left="108" w:right="146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Графический</w:t>
            </w:r>
            <w:r w:rsidRPr="000A25C1">
              <w:rPr>
                <w:spacing w:val="-5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рисунок</w:t>
            </w:r>
            <w:r w:rsidRPr="000A25C1">
              <w:rPr>
                <w:spacing w:val="-4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животного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с</w:t>
            </w:r>
            <w:r w:rsidRPr="000A25C1">
              <w:rPr>
                <w:spacing w:val="-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активным</w:t>
            </w:r>
            <w:r w:rsidRPr="000A25C1">
              <w:rPr>
                <w:spacing w:val="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выражением</w:t>
            </w:r>
            <w:r w:rsidRPr="000A25C1">
              <w:rPr>
                <w:spacing w:val="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его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характера.</w:t>
            </w:r>
          </w:p>
          <w:p w:rsidR="000A25C1" w:rsidRPr="000A25C1" w:rsidRDefault="000A25C1" w:rsidP="000A25C1">
            <w:pPr>
              <w:pStyle w:val="TableParagraph"/>
              <w:ind w:left="108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Модуль</w:t>
            </w:r>
            <w:r w:rsidRPr="000A25C1">
              <w:rPr>
                <w:b/>
                <w:spacing w:val="44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«Живопись»</w:t>
            </w:r>
          </w:p>
          <w:p w:rsidR="000A25C1" w:rsidRPr="000A25C1" w:rsidRDefault="000A25C1" w:rsidP="000A25C1">
            <w:pPr>
              <w:pStyle w:val="TableParagraph"/>
              <w:ind w:left="108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Изображение сказочного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персонажа с ярко выраженным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характером (образ</w:t>
            </w:r>
            <w:r w:rsidRPr="000A25C1">
              <w:rPr>
                <w:spacing w:val="-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мужской</w:t>
            </w:r>
            <w:r w:rsidRPr="000A25C1">
              <w:rPr>
                <w:spacing w:val="-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или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женский).</w:t>
            </w:r>
          </w:p>
          <w:p w:rsidR="000A25C1" w:rsidRPr="000A25C1" w:rsidRDefault="000A25C1" w:rsidP="000A25C1">
            <w:pPr>
              <w:pStyle w:val="TableParagraph"/>
              <w:ind w:left="108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Модуль «Скульптура»</w:t>
            </w:r>
          </w:p>
          <w:p w:rsidR="000A25C1" w:rsidRPr="000A25C1" w:rsidRDefault="000A25C1" w:rsidP="000A25C1">
            <w:pPr>
              <w:pStyle w:val="TableParagraph"/>
              <w:ind w:left="108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Изображение</w:t>
            </w:r>
            <w:r w:rsidRPr="000A25C1">
              <w:rPr>
                <w:spacing w:val="-6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движения</w:t>
            </w:r>
            <w:r w:rsidRPr="000A25C1">
              <w:rPr>
                <w:spacing w:val="-4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</w:t>
            </w:r>
            <w:r w:rsidRPr="000A25C1">
              <w:rPr>
                <w:spacing w:val="-5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статики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в</w:t>
            </w:r>
            <w:r w:rsidRPr="000A25C1">
              <w:rPr>
                <w:spacing w:val="2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скульптуре:</w:t>
            </w:r>
            <w:r w:rsidRPr="000A25C1">
              <w:rPr>
                <w:spacing w:val="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лепка</w:t>
            </w:r>
            <w:r w:rsidRPr="000A25C1">
              <w:rPr>
                <w:spacing w:val="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из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пластилина</w:t>
            </w:r>
            <w:r w:rsidRPr="000A25C1">
              <w:rPr>
                <w:spacing w:val="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тяжёлой,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неповоротливой и лёгкой,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стремительной</w:t>
            </w:r>
            <w:r w:rsidRPr="000A25C1">
              <w:rPr>
                <w:spacing w:val="-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формы</w:t>
            </w:r>
          </w:p>
          <w:p w:rsidR="000A25C1" w:rsidRPr="000A25C1" w:rsidRDefault="000A25C1" w:rsidP="000A25C1">
            <w:pPr>
              <w:pStyle w:val="TableParagraph"/>
              <w:ind w:left="108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Модуль «Декоратитвн-</w:t>
            </w:r>
            <w:r w:rsidRPr="000A25C1">
              <w:rPr>
                <w:b/>
                <w:sz w:val="24"/>
                <w:szCs w:val="24"/>
              </w:rPr>
              <w:lastRenderedPageBreak/>
              <w:t>прикладное искусство»</w:t>
            </w:r>
          </w:p>
          <w:p w:rsidR="000A25C1" w:rsidRPr="000A25C1" w:rsidRDefault="000A25C1" w:rsidP="000A25C1">
            <w:pPr>
              <w:pStyle w:val="TableParagraph"/>
              <w:spacing w:before="1"/>
              <w:ind w:left="108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Декор</w:t>
            </w:r>
            <w:r w:rsidRPr="000A25C1">
              <w:rPr>
                <w:spacing w:val="-2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одежды</w:t>
            </w:r>
            <w:r w:rsidRPr="000A25C1">
              <w:rPr>
                <w:spacing w:val="-2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человека, Разнообразие украшений..</w:t>
            </w:r>
          </w:p>
          <w:p w:rsidR="000A25C1" w:rsidRPr="000A25C1" w:rsidRDefault="000A25C1" w:rsidP="000A25C1">
            <w:pPr>
              <w:pStyle w:val="TableParagraph"/>
              <w:spacing w:before="1"/>
              <w:ind w:left="108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Тадиционные народные женские украшения. Назначение украшений, их роль</w:t>
            </w:r>
          </w:p>
          <w:p w:rsidR="000A25C1" w:rsidRPr="000A25C1" w:rsidRDefault="000A25C1" w:rsidP="000A25C1">
            <w:pPr>
              <w:pStyle w:val="TableParagraph"/>
              <w:ind w:left="108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Модуль</w:t>
            </w:r>
            <w:r w:rsidRPr="000A25C1">
              <w:rPr>
                <w:b/>
                <w:spacing w:val="-9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«Архитектура»</w:t>
            </w:r>
          </w:p>
          <w:p w:rsidR="000A25C1" w:rsidRPr="000A25C1" w:rsidRDefault="000A25C1" w:rsidP="000A25C1">
            <w:pPr>
              <w:pStyle w:val="TableParagraph"/>
              <w:spacing w:before="3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108" w:right="545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Конструирование</w:t>
            </w:r>
            <w:r w:rsidRPr="000A25C1">
              <w:rPr>
                <w:spacing w:val="-9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из</w:t>
            </w:r>
            <w:r w:rsidRPr="000A25C1">
              <w:rPr>
                <w:spacing w:val="-4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бумаги.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Приёмы работы с полосой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бумаги.</w:t>
            </w:r>
          </w:p>
          <w:p w:rsidR="000A25C1" w:rsidRPr="000A25C1" w:rsidRDefault="000A25C1" w:rsidP="000A25C1">
            <w:pPr>
              <w:pStyle w:val="TableParagraph"/>
              <w:spacing w:before="2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108" w:right="162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Построение игрового сказочного</w:t>
            </w:r>
            <w:r w:rsidRPr="000A25C1">
              <w:rPr>
                <w:spacing w:val="-48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города</w:t>
            </w:r>
            <w:r w:rsidRPr="000A25C1">
              <w:rPr>
                <w:spacing w:val="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из</w:t>
            </w:r>
            <w:r w:rsidRPr="000A25C1">
              <w:rPr>
                <w:spacing w:val="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бумаги.</w:t>
            </w:r>
          </w:p>
          <w:p w:rsidR="000A25C1" w:rsidRPr="000A25C1" w:rsidRDefault="000A25C1" w:rsidP="000A25C1">
            <w:pPr>
              <w:pStyle w:val="TableParagraph"/>
              <w:spacing w:before="1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"/>
              <w:ind w:left="108" w:right="222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Образ здания. Рисунок дома для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доброго или злого сказочного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персонажа</w:t>
            </w:r>
          </w:p>
        </w:tc>
        <w:tc>
          <w:tcPr>
            <w:tcW w:w="711" w:type="dxa"/>
            <w:vMerge w:val="restart"/>
          </w:tcPr>
          <w:p w:rsidR="000A25C1" w:rsidRPr="000A25C1" w:rsidRDefault="000A25C1" w:rsidP="000A25C1">
            <w:pPr>
              <w:pStyle w:val="TableParagraph"/>
              <w:ind w:right="293"/>
              <w:contextualSpacing/>
              <w:jc w:val="right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lastRenderedPageBreak/>
              <w:t>7</w:t>
            </w:r>
          </w:p>
        </w:tc>
        <w:tc>
          <w:tcPr>
            <w:tcW w:w="2411" w:type="dxa"/>
            <w:vMerge w:val="restart"/>
          </w:tcPr>
          <w:p w:rsidR="000A25C1" w:rsidRPr="000A25C1" w:rsidRDefault="000A25C1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2551" w:type="dxa"/>
            <w:vMerge w:val="restart"/>
          </w:tcPr>
          <w:p w:rsidR="000A25C1" w:rsidRPr="000A25C1" w:rsidRDefault="000A25C1" w:rsidP="000A25C1">
            <w:pPr>
              <w:pStyle w:val="TableParagraph"/>
              <w:ind w:left="101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Урок</w:t>
            </w:r>
          </w:p>
          <w:p w:rsidR="000A25C1" w:rsidRPr="000A25C1" w:rsidRDefault="000A25C1" w:rsidP="000A25C1">
            <w:pPr>
              <w:pStyle w:val="TableParagraph"/>
              <w:ind w:left="101" w:right="1381"/>
              <w:contextualSpacing/>
              <w:rPr>
                <w:sz w:val="24"/>
                <w:szCs w:val="24"/>
              </w:rPr>
            </w:pPr>
            <w:r w:rsidRPr="000A25C1">
              <w:rPr>
                <w:spacing w:val="-1"/>
                <w:sz w:val="24"/>
                <w:szCs w:val="24"/>
              </w:rPr>
              <w:t>«Художеств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енное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конструиро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вание из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бумаги»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hyperlink r:id="rId84">
              <w:r w:rsidRPr="000A25C1">
                <w:rPr>
                  <w:color w:val="0000FF"/>
                  <w:spacing w:val="-1"/>
                  <w:sz w:val="24"/>
                  <w:szCs w:val="24"/>
                  <w:u w:val="single" w:color="0000FF"/>
                </w:rPr>
                <w:t>https://www.</w:t>
              </w:r>
            </w:hyperlink>
            <w:r w:rsidRPr="000A25C1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85">
              <w:r w:rsidRPr="000A25C1">
                <w:rPr>
                  <w:color w:val="0000FF"/>
                  <w:sz w:val="24"/>
                  <w:szCs w:val="24"/>
                  <w:u w:val="single" w:color="0000FF"/>
                </w:rPr>
                <w:t>youtube.com</w:t>
              </w:r>
            </w:hyperlink>
          </w:p>
          <w:p w:rsidR="000A25C1" w:rsidRPr="000A25C1" w:rsidRDefault="00232BB6" w:rsidP="000A25C1">
            <w:pPr>
              <w:pStyle w:val="TableParagraph"/>
              <w:ind w:left="101" w:right="1374"/>
              <w:contextualSpacing/>
              <w:rPr>
                <w:sz w:val="24"/>
                <w:szCs w:val="24"/>
              </w:rPr>
            </w:pPr>
            <w:hyperlink r:id="rId86">
              <w:r w:rsidR="000A25C1" w:rsidRPr="000A25C1">
                <w:rPr>
                  <w:color w:val="0000FF"/>
                  <w:sz w:val="24"/>
                  <w:szCs w:val="24"/>
                  <w:u w:val="single" w:color="0000FF"/>
                </w:rPr>
                <w:t>/watch?v=etI</w:t>
              </w:r>
            </w:hyperlink>
            <w:r w:rsidR="000A25C1" w:rsidRPr="000A25C1">
              <w:rPr>
                <w:color w:val="0000FF"/>
                <w:spacing w:val="-48"/>
                <w:sz w:val="24"/>
                <w:szCs w:val="24"/>
              </w:rPr>
              <w:t xml:space="preserve"> </w:t>
            </w:r>
            <w:hyperlink r:id="rId87">
              <w:r w:rsidR="000A25C1" w:rsidRPr="000A25C1">
                <w:rPr>
                  <w:color w:val="0000FF"/>
                  <w:sz w:val="24"/>
                  <w:szCs w:val="24"/>
                  <w:u w:val="single" w:color="0000FF"/>
                </w:rPr>
                <w:t>cCNIVH5s</w:t>
              </w:r>
            </w:hyperlink>
          </w:p>
          <w:p w:rsidR="000A25C1" w:rsidRPr="000A25C1" w:rsidRDefault="000A25C1" w:rsidP="000A25C1">
            <w:pPr>
              <w:pStyle w:val="TableParagraph"/>
              <w:ind w:left="101" w:right="191" w:firstLine="53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Видео «Домики в виде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овощей,</w:t>
            </w:r>
            <w:r w:rsidRPr="000A25C1">
              <w:rPr>
                <w:spacing w:val="-5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фруктов,</w:t>
            </w:r>
            <w:r w:rsidRPr="000A25C1">
              <w:rPr>
                <w:spacing w:val="-5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грибов»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(МЭШ</w:t>
            </w:r>
          </w:p>
          <w:p w:rsidR="000A25C1" w:rsidRPr="000A25C1" w:rsidRDefault="000A25C1" w:rsidP="000A25C1">
            <w:pPr>
              <w:pStyle w:val="TableParagraph"/>
              <w:ind w:left="101" w:right="87"/>
              <w:contextualSpacing/>
              <w:rPr>
                <w:sz w:val="24"/>
                <w:szCs w:val="24"/>
                <w:lang w:val="en-US"/>
              </w:rPr>
            </w:pP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https://uchebnik.mos.ru/mate</w:t>
            </w:r>
            <w:r w:rsidRPr="000A25C1">
              <w:rPr>
                <w:color w:val="0000FF"/>
                <w:spacing w:val="-47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rial_view/atomic_objects/10</w:t>
            </w:r>
            <w:r w:rsidRPr="000A25C1">
              <w:rPr>
                <w:color w:val="0000FF"/>
                <w:spacing w:val="1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396338?menuReferrer=/cata</w:t>
            </w:r>
            <w:r w:rsidRPr="000A25C1">
              <w:rPr>
                <w:color w:val="0000FF"/>
                <w:spacing w:val="-47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logue</w:t>
            </w:r>
          </w:p>
          <w:p w:rsidR="000A25C1" w:rsidRPr="000A25C1" w:rsidRDefault="000A25C1" w:rsidP="000A25C1">
            <w:pPr>
              <w:pStyle w:val="TableParagraph"/>
              <w:spacing w:before="1"/>
              <w:ind w:left="101" w:right="162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lastRenderedPageBreak/>
              <w:t>Урок</w:t>
            </w:r>
            <w:r w:rsidRPr="000A25C1">
              <w:rPr>
                <w:spacing w:val="-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«Постройка</w:t>
            </w:r>
            <w:r w:rsidRPr="000A25C1">
              <w:rPr>
                <w:spacing w:val="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реальность»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hyperlink r:id="rId88">
              <w:r w:rsidRPr="000A25C1">
                <w:rPr>
                  <w:color w:val="0000FF"/>
                  <w:spacing w:val="-1"/>
                  <w:sz w:val="24"/>
                  <w:szCs w:val="24"/>
                  <w:u w:val="single" w:color="0000FF"/>
                </w:rPr>
                <w:t>https://www.youtube.com/w</w:t>
              </w:r>
            </w:hyperlink>
            <w:r w:rsidRPr="000A25C1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89">
              <w:r w:rsidRPr="000A25C1">
                <w:rPr>
                  <w:color w:val="0000FF"/>
                  <w:sz w:val="24"/>
                  <w:szCs w:val="24"/>
                  <w:u w:val="single" w:color="0000FF"/>
                </w:rPr>
                <w:t>atch?v=drI0nd-D2n8</w:t>
              </w:r>
            </w:hyperlink>
          </w:p>
          <w:p w:rsidR="000A25C1" w:rsidRPr="000A25C1" w:rsidRDefault="000A25C1" w:rsidP="000A25C1">
            <w:pPr>
              <w:pStyle w:val="TableParagraph"/>
              <w:spacing w:before="1"/>
              <w:ind w:left="101" w:right="86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Дои</w:t>
            </w:r>
            <w:r w:rsidRPr="000A25C1">
              <w:rPr>
                <w:spacing w:val="-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Деда</w:t>
            </w:r>
            <w:r w:rsidRPr="000A25C1">
              <w:rPr>
                <w:spacing w:val="4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Мороза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hyperlink r:id="rId90">
              <w:r w:rsidRPr="000A25C1">
                <w:rPr>
                  <w:color w:val="0000FF"/>
                  <w:sz w:val="24"/>
                  <w:szCs w:val="24"/>
                  <w:u w:val="single" w:color="0000FF"/>
                </w:rPr>
                <w:t>https://uchebnik.mos.ru/app_</w:t>
              </w:r>
            </w:hyperlink>
            <w:r w:rsidRPr="000A25C1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91">
              <w:r w:rsidRPr="000A25C1">
                <w:rPr>
                  <w:color w:val="0000FF"/>
                  <w:sz w:val="24"/>
                  <w:szCs w:val="24"/>
                  <w:u w:val="single" w:color="0000FF"/>
                </w:rPr>
                <w:t>player/457253</w:t>
              </w:r>
            </w:hyperlink>
          </w:p>
        </w:tc>
        <w:tc>
          <w:tcPr>
            <w:tcW w:w="2128" w:type="dxa"/>
            <w:vMerge w:val="restart"/>
          </w:tcPr>
          <w:p w:rsidR="000A25C1" w:rsidRPr="000A25C1" w:rsidRDefault="000F5C38" w:rsidP="000A25C1">
            <w:pPr>
              <w:pStyle w:val="TableParagraph"/>
              <w:contextualSpacing/>
              <w:rPr>
                <w:sz w:val="24"/>
                <w:szCs w:val="24"/>
              </w:rPr>
            </w:pPr>
            <w:r w:rsidRPr="00AF0A03">
              <w:rPr>
                <w:sz w:val="24"/>
                <w:szCs w:val="24"/>
              </w:rPr>
              <w:lastRenderedPageBreak/>
              <w:t>Устный опрос. Практическая работа</w:t>
            </w:r>
          </w:p>
        </w:tc>
      </w:tr>
      <w:tr w:rsidR="000A25C1" w:rsidRPr="000A25C1" w:rsidTr="00AC071A">
        <w:trPr>
          <w:trHeight w:val="2"/>
        </w:trPr>
        <w:tc>
          <w:tcPr>
            <w:tcW w:w="711" w:type="dxa"/>
            <w:vMerge/>
            <w:tcBorders>
              <w:top w:val="single" w:sz="4" w:space="0" w:color="auto"/>
            </w:tcBorders>
          </w:tcPr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</w:tcBorders>
          </w:tcPr>
          <w:p w:rsidR="000A25C1" w:rsidRPr="000A25C1" w:rsidRDefault="000A25C1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990" w:type="dxa"/>
            <w:vMerge/>
            <w:tcBorders>
              <w:top w:val="single" w:sz="4" w:space="0" w:color="auto"/>
            </w:tcBorders>
          </w:tcPr>
          <w:p w:rsidR="000A25C1" w:rsidRPr="000A25C1" w:rsidRDefault="000A25C1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3122" w:type="dxa"/>
            <w:tcBorders>
              <w:top w:val="single" w:sz="4" w:space="0" w:color="auto"/>
              <w:bottom w:val="single" w:sz="4" w:space="0" w:color="auto"/>
            </w:tcBorders>
          </w:tcPr>
          <w:p w:rsidR="000A25C1" w:rsidRPr="000A25C1" w:rsidRDefault="000A25C1" w:rsidP="000A25C1">
            <w:pPr>
              <w:pStyle w:val="TableParagraph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Как говорит искусство?</w:t>
            </w:r>
          </w:p>
        </w:tc>
        <w:tc>
          <w:tcPr>
            <w:tcW w:w="711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:rsidR="000A25C1" w:rsidRPr="000A25C1" w:rsidRDefault="000A25C1" w:rsidP="000A25C1">
            <w:pPr>
              <w:pStyle w:val="TableParagraph"/>
              <w:ind w:right="293"/>
              <w:contextualSpacing/>
              <w:jc w:val="right"/>
              <w:rPr>
                <w:b/>
                <w:sz w:val="24"/>
                <w:szCs w:val="24"/>
              </w:rPr>
            </w:pPr>
          </w:p>
        </w:tc>
        <w:tc>
          <w:tcPr>
            <w:tcW w:w="2411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:rsidR="000A25C1" w:rsidRPr="000A25C1" w:rsidRDefault="000A25C1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2551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:rsidR="000A25C1" w:rsidRPr="000A25C1" w:rsidRDefault="000A25C1" w:rsidP="000A25C1">
            <w:pPr>
              <w:pStyle w:val="TableParagraph"/>
              <w:ind w:left="101"/>
              <w:contextualSpacing/>
              <w:rPr>
                <w:sz w:val="24"/>
                <w:szCs w:val="24"/>
              </w:rPr>
            </w:pPr>
          </w:p>
        </w:tc>
        <w:tc>
          <w:tcPr>
            <w:tcW w:w="2128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:rsidR="000A25C1" w:rsidRPr="000A25C1" w:rsidRDefault="000A25C1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</w:tr>
      <w:tr w:rsidR="000A25C1" w:rsidRPr="000A25C1" w:rsidTr="00AC071A">
        <w:trPr>
          <w:trHeight w:val="2068"/>
        </w:trPr>
        <w:tc>
          <w:tcPr>
            <w:tcW w:w="711" w:type="dxa"/>
          </w:tcPr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7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24</w:t>
            </w:r>
          </w:p>
        </w:tc>
        <w:tc>
          <w:tcPr>
            <w:tcW w:w="850" w:type="dxa"/>
          </w:tcPr>
          <w:p w:rsidR="000A25C1" w:rsidRPr="000A25C1" w:rsidRDefault="000A25C1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990" w:type="dxa"/>
          </w:tcPr>
          <w:p w:rsidR="000A25C1" w:rsidRPr="000A25C1" w:rsidRDefault="000A25C1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3122" w:type="dxa"/>
          </w:tcPr>
          <w:p w:rsidR="000A25C1" w:rsidRPr="000A25C1" w:rsidRDefault="000A25C1" w:rsidP="000A25C1">
            <w:pPr>
              <w:pStyle w:val="TableParagraph"/>
              <w:ind w:left="108" w:right="682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Модуль «Восприятие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произведений</w:t>
            </w:r>
            <w:r w:rsidRPr="000A25C1">
              <w:rPr>
                <w:b/>
                <w:spacing w:val="-6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искусства»</w:t>
            </w:r>
          </w:p>
          <w:p w:rsidR="000A25C1" w:rsidRPr="000A25C1" w:rsidRDefault="000A25C1" w:rsidP="000A25C1">
            <w:pPr>
              <w:pStyle w:val="TableParagraph"/>
              <w:spacing w:before="10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108" w:right="215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Художественное наблюдение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природных</w:t>
            </w:r>
            <w:r w:rsidRPr="000A25C1">
              <w:rPr>
                <w:spacing w:val="-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деталей,</w:t>
            </w:r>
            <w:r w:rsidRPr="000A25C1">
              <w:rPr>
                <w:spacing w:val="2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анализ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их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конструкции и эмоционального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воздействия,</w:t>
            </w:r>
            <w:r w:rsidRPr="000A25C1">
              <w:rPr>
                <w:spacing w:val="-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сопоставление</w:t>
            </w:r>
            <w:r w:rsidRPr="000A25C1">
              <w:rPr>
                <w:spacing w:val="-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их</w:t>
            </w:r>
            <w:r w:rsidRPr="000A25C1">
              <w:rPr>
                <w:spacing w:val="-4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с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рукотворными</w:t>
            </w:r>
            <w:r w:rsidRPr="000A25C1">
              <w:rPr>
                <w:spacing w:val="-10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lastRenderedPageBreak/>
              <w:t>произведениями.</w:t>
            </w:r>
          </w:p>
        </w:tc>
        <w:tc>
          <w:tcPr>
            <w:tcW w:w="711" w:type="dxa"/>
          </w:tcPr>
          <w:p w:rsidR="000A25C1" w:rsidRPr="000A25C1" w:rsidRDefault="000A25C1" w:rsidP="000A25C1">
            <w:pPr>
              <w:pStyle w:val="TableParagraph"/>
              <w:ind w:right="293"/>
              <w:contextualSpacing/>
              <w:jc w:val="right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lastRenderedPageBreak/>
              <w:t>4</w:t>
            </w:r>
          </w:p>
        </w:tc>
        <w:tc>
          <w:tcPr>
            <w:tcW w:w="2411" w:type="dxa"/>
          </w:tcPr>
          <w:p w:rsidR="000A25C1" w:rsidRPr="000A25C1" w:rsidRDefault="000A25C1" w:rsidP="000A25C1">
            <w:pPr>
              <w:pStyle w:val="TableParagraph"/>
              <w:spacing w:before="2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107" w:right="102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Способность выявлять и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анализировать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различные</w:t>
            </w:r>
            <w:r w:rsidRPr="000A25C1">
              <w:rPr>
                <w:spacing w:val="6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точки</w:t>
            </w:r>
            <w:r w:rsidRPr="000A25C1">
              <w:rPr>
                <w:spacing w:val="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зрения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 мировоззрения,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позиционируя и связывая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свои собственные и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чужие</w:t>
            </w:r>
            <w:r w:rsidRPr="000A25C1">
              <w:rPr>
                <w:spacing w:val="-2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взгляды на</w:t>
            </w:r>
            <w:r w:rsidRPr="000A25C1">
              <w:rPr>
                <w:spacing w:val="-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мир</w:t>
            </w:r>
          </w:p>
        </w:tc>
        <w:tc>
          <w:tcPr>
            <w:tcW w:w="2551" w:type="dxa"/>
          </w:tcPr>
          <w:p w:rsidR="000A25C1" w:rsidRPr="000A25C1" w:rsidRDefault="000A25C1" w:rsidP="000A25C1">
            <w:pPr>
              <w:pStyle w:val="TableParagraph"/>
              <w:ind w:left="120" w:right="231" w:hanging="20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Урок «Восприятие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произведений</w:t>
            </w:r>
            <w:r w:rsidRPr="000A25C1">
              <w:rPr>
                <w:spacing w:val="-9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искусства»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(МЭШ)</w:t>
            </w:r>
          </w:p>
          <w:p w:rsidR="000A25C1" w:rsidRPr="000A25C1" w:rsidRDefault="000A25C1" w:rsidP="000A25C1">
            <w:pPr>
              <w:pStyle w:val="TableParagraph"/>
              <w:ind w:left="120" w:right="126"/>
              <w:contextualSpacing/>
              <w:jc w:val="both"/>
              <w:rPr>
                <w:sz w:val="24"/>
                <w:szCs w:val="24"/>
                <w:lang w:val="en-US"/>
              </w:rPr>
            </w:pP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https://uchebnik.mos.ru/mat</w:t>
            </w:r>
            <w:r w:rsidRPr="000A25C1">
              <w:rPr>
                <w:color w:val="0000FF"/>
                <w:spacing w:val="1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erial_view/atomic_objects/8</w:t>
            </w:r>
            <w:r w:rsidRPr="000A25C1">
              <w:rPr>
                <w:color w:val="0000FF"/>
                <w:spacing w:val="-48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859133?menuReferrer=/cata</w:t>
            </w:r>
            <w:r w:rsidRPr="000A25C1">
              <w:rPr>
                <w:color w:val="0000FF"/>
                <w:spacing w:val="-48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logue</w:t>
            </w:r>
          </w:p>
          <w:p w:rsidR="000A25C1" w:rsidRPr="000A25C1" w:rsidRDefault="000A25C1" w:rsidP="000A25C1">
            <w:pPr>
              <w:pStyle w:val="TableParagraph"/>
              <w:spacing w:before="4"/>
              <w:contextualSpacing/>
              <w:rPr>
                <w:b/>
                <w:sz w:val="24"/>
                <w:szCs w:val="24"/>
                <w:lang w:val="en-US"/>
              </w:rPr>
            </w:pPr>
          </w:p>
          <w:p w:rsidR="000A25C1" w:rsidRPr="000A25C1" w:rsidRDefault="000A25C1" w:rsidP="000A25C1">
            <w:pPr>
              <w:pStyle w:val="TableParagraph"/>
              <w:ind w:left="101"/>
              <w:contextualSpacing/>
              <w:jc w:val="both"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Видео</w:t>
            </w:r>
            <w:r w:rsidRPr="000A25C1">
              <w:rPr>
                <w:spacing w:val="-6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«Русская</w:t>
            </w:r>
            <w:r w:rsidRPr="000A25C1">
              <w:rPr>
                <w:spacing w:val="-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народная</w:t>
            </w:r>
          </w:p>
        </w:tc>
        <w:tc>
          <w:tcPr>
            <w:tcW w:w="2128" w:type="dxa"/>
          </w:tcPr>
          <w:p w:rsidR="000A25C1" w:rsidRPr="000A25C1" w:rsidRDefault="000F5C38" w:rsidP="000A25C1">
            <w:pPr>
              <w:pStyle w:val="TableParagraph"/>
              <w:contextualSpacing/>
              <w:rPr>
                <w:sz w:val="24"/>
                <w:szCs w:val="24"/>
              </w:rPr>
            </w:pPr>
            <w:r w:rsidRPr="00AF0A03">
              <w:rPr>
                <w:sz w:val="24"/>
                <w:szCs w:val="24"/>
              </w:rPr>
              <w:t>Устный опрос. Практическая работа</w:t>
            </w:r>
          </w:p>
        </w:tc>
      </w:tr>
    </w:tbl>
    <w:p w:rsidR="000A25C1" w:rsidRPr="000A25C1" w:rsidRDefault="000A25C1" w:rsidP="000A25C1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  <w:sectPr w:rsidR="000A25C1" w:rsidRPr="000A25C1">
          <w:pgSz w:w="16840" w:h="11910" w:orient="landscape"/>
          <w:pgMar w:top="840" w:right="140" w:bottom="1100" w:left="160" w:header="0" w:footer="913" w:gutter="0"/>
          <w:cols w:space="720"/>
        </w:sectPr>
      </w:pPr>
    </w:p>
    <w:tbl>
      <w:tblPr>
        <w:tblStyle w:val="TableNormal"/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11"/>
        <w:gridCol w:w="850"/>
        <w:gridCol w:w="990"/>
        <w:gridCol w:w="3122"/>
        <w:gridCol w:w="711"/>
        <w:gridCol w:w="2411"/>
        <w:gridCol w:w="2551"/>
        <w:gridCol w:w="2128"/>
      </w:tblGrid>
      <w:tr w:rsidR="000A25C1" w:rsidRPr="001123C8" w:rsidTr="00AC071A">
        <w:trPr>
          <w:trHeight w:val="2073"/>
        </w:trPr>
        <w:tc>
          <w:tcPr>
            <w:tcW w:w="711" w:type="dxa"/>
          </w:tcPr>
          <w:p w:rsidR="000A25C1" w:rsidRPr="000A25C1" w:rsidRDefault="000A25C1" w:rsidP="000A25C1">
            <w:pPr>
              <w:pStyle w:val="TableParagraph"/>
              <w:ind w:left="105" w:right="153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lastRenderedPageBreak/>
              <w:t>№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pacing w:val="-1"/>
                <w:sz w:val="24"/>
                <w:szCs w:val="24"/>
              </w:rPr>
              <w:t>урок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а</w:t>
            </w:r>
          </w:p>
        </w:tc>
        <w:tc>
          <w:tcPr>
            <w:tcW w:w="850" w:type="dxa"/>
          </w:tcPr>
          <w:p w:rsidR="000A25C1" w:rsidRPr="000A25C1" w:rsidRDefault="000A25C1" w:rsidP="000A25C1">
            <w:pPr>
              <w:pStyle w:val="TableParagraph"/>
              <w:ind w:left="110" w:right="85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Плани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руема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я</w:t>
            </w:r>
            <w:r w:rsidRPr="000A25C1">
              <w:rPr>
                <w:b/>
                <w:spacing w:val="2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дата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провед</w:t>
            </w:r>
            <w:r w:rsidRPr="000A25C1">
              <w:rPr>
                <w:b/>
                <w:spacing w:val="-48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ения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990" w:type="dxa"/>
          </w:tcPr>
          <w:p w:rsidR="000A25C1" w:rsidRPr="000A25C1" w:rsidRDefault="000A25C1" w:rsidP="000A25C1">
            <w:pPr>
              <w:pStyle w:val="TableParagraph"/>
              <w:ind w:left="104" w:right="142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Фактич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еская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дата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проведе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ния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3122" w:type="dxa"/>
          </w:tcPr>
          <w:p w:rsidR="000A25C1" w:rsidRPr="000A25C1" w:rsidRDefault="000A25C1" w:rsidP="000A25C1">
            <w:pPr>
              <w:pStyle w:val="TableParagraph"/>
              <w:ind w:left="108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Тема урока</w:t>
            </w:r>
          </w:p>
        </w:tc>
        <w:tc>
          <w:tcPr>
            <w:tcW w:w="711" w:type="dxa"/>
          </w:tcPr>
          <w:p w:rsidR="000A25C1" w:rsidRPr="000A25C1" w:rsidRDefault="000A25C1" w:rsidP="000A25C1">
            <w:pPr>
              <w:pStyle w:val="TableParagraph"/>
              <w:ind w:left="108" w:right="104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pacing w:val="-1"/>
                <w:sz w:val="24"/>
                <w:szCs w:val="24"/>
              </w:rPr>
              <w:t>Коли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чест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во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часо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в</w:t>
            </w:r>
          </w:p>
        </w:tc>
        <w:tc>
          <w:tcPr>
            <w:tcW w:w="2411" w:type="dxa"/>
          </w:tcPr>
          <w:p w:rsidR="000A25C1" w:rsidRPr="000A25C1" w:rsidRDefault="000A25C1" w:rsidP="000A25C1">
            <w:pPr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25C1">
              <w:rPr>
                <w:rFonts w:ascii="Times New Roman" w:hAnsi="Times New Roman" w:cs="Times New Roman"/>
                <w:b/>
                <w:sz w:val="24"/>
                <w:szCs w:val="24"/>
              </w:rPr>
              <w:t>Идентификатор Функциональной грамотности</w:t>
            </w:r>
          </w:p>
          <w:p w:rsidR="000A25C1" w:rsidRPr="000A25C1" w:rsidRDefault="000A25C1" w:rsidP="000A25C1">
            <w:pPr>
              <w:pStyle w:val="TableParagraph"/>
              <w:ind w:left="107" w:right="98"/>
              <w:contextualSpacing/>
              <w:rPr>
                <w:b/>
                <w:sz w:val="24"/>
                <w:szCs w:val="24"/>
              </w:rPr>
            </w:pPr>
          </w:p>
        </w:tc>
        <w:tc>
          <w:tcPr>
            <w:tcW w:w="2551" w:type="dxa"/>
          </w:tcPr>
          <w:p w:rsidR="000A25C1" w:rsidRPr="000A25C1" w:rsidRDefault="000A25C1" w:rsidP="000A25C1">
            <w:pPr>
              <w:pStyle w:val="TableParagraph"/>
              <w:ind w:left="101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ЦОР</w:t>
            </w:r>
          </w:p>
        </w:tc>
        <w:tc>
          <w:tcPr>
            <w:tcW w:w="2128" w:type="dxa"/>
          </w:tcPr>
          <w:p w:rsidR="000A25C1" w:rsidRPr="000A25C1" w:rsidRDefault="000A25C1" w:rsidP="000A25C1">
            <w:pPr>
              <w:pStyle w:val="TableParagraph"/>
              <w:ind w:left="105" w:right="713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Контроль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(проверяемые</w:t>
            </w:r>
            <w:r w:rsidRPr="000A25C1">
              <w:rPr>
                <w:b/>
                <w:spacing w:val="-48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элементы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содержания)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(ПУ. ПЭС</w:t>
            </w:r>
          </w:p>
          <w:p w:rsidR="000A25C1" w:rsidRPr="000A25C1" w:rsidRDefault="000A25C1" w:rsidP="000A25C1">
            <w:pPr>
              <w:pStyle w:val="TableParagraph"/>
              <w:ind w:left="105" w:right="89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Предметные умения.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Проверяемые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элементы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содержания)</w:t>
            </w:r>
          </w:p>
        </w:tc>
      </w:tr>
      <w:tr w:rsidR="000A25C1" w:rsidRPr="001123C8" w:rsidTr="000A25C1">
        <w:trPr>
          <w:trHeight w:val="1692"/>
        </w:trPr>
        <w:tc>
          <w:tcPr>
            <w:tcW w:w="711" w:type="dxa"/>
          </w:tcPr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81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25</w:t>
            </w: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86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26</w:t>
            </w: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36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36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27</w:t>
            </w: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3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28</w:t>
            </w: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0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29</w:t>
            </w:r>
          </w:p>
          <w:p w:rsidR="000A25C1" w:rsidRPr="000A25C1" w:rsidRDefault="000A25C1" w:rsidP="000A25C1">
            <w:pPr>
              <w:pStyle w:val="TableParagraph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right="230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 xml:space="preserve">     30</w:t>
            </w:r>
          </w:p>
          <w:p w:rsidR="000A25C1" w:rsidRPr="000A25C1" w:rsidRDefault="000A25C1" w:rsidP="000A25C1">
            <w:pPr>
              <w:pStyle w:val="TableParagraph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850" w:type="dxa"/>
          </w:tcPr>
          <w:p w:rsidR="000A25C1" w:rsidRPr="000A25C1" w:rsidRDefault="000A25C1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990" w:type="dxa"/>
          </w:tcPr>
          <w:p w:rsidR="000A25C1" w:rsidRPr="000A25C1" w:rsidRDefault="000A25C1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3122" w:type="dxa"/>
          </w:tcPr>
          <w:p w:rsidR="000A25C1" w:rsidRPr="000A25C1" w:rsidRDefault="000A25C1" w:rsidP="000A25C1">
            <w:pPr>
              <w:pStyle w:val="TableParagraph"/>
              <w:spacing w:before="10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108" w:right="534"/>
              <w:contextualSpacing/>
              <w:rPr>
                <w:sz w:val="24"/>
                <w:szCs w:val="24"/>
              </w:rPr>
            </w:pPr>
            <w:r w:rsidRPr="000A25C1">
              <w:rPr>
                <w:spacing w:val="-1"/>
                <w:sz w:val="24"/>
                <w:szCs w:val="24"/>
              </w:rPr>
              <w:t>Восприятие</w:t>
            </w:r>
            <w:r w:rsidRPr="000A25C1">
              <w:rPr>
                <w:spacing w:val="-15"/>
                <w:sz w:val="24"/>
                <w:szCs w:val="24"/>
              </w:rPr>
              <w:t xml:space="preserve"> </w:t>
            </w:r>
            <w:r w:rsidRPr="000A25C1">
              <w:rPr>
                <w:spacing w:val="-1"/>
                <w:sz w:val="24"/>
                <w:szCs w:val="24"/>
              </w:rPr>
              <w:t>орнаментальных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pacing w:val="-1"/>
                <w:sz w:val="24"/>
                <w:szCs w:val="24"/>
              </w:rPr>
              <w:t>произведений прикладного</w:t>
            </w:r>
            <w:r w:rsidRPr="000A25C1">
              <w:rPr>
                <w:sz w:val="24"/>
                <w:szCs w:val="24"/>
              </w:rPr>
              <w:t xml:space="preserve"> искусства (кружево, шитьё,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pacing w:val="2"/>
                <w:w w:val="88"/>
                <w:sz w:val="24"/>
                <w:szCs w:val="24"/>
              </w:rPr>
              <w:t>р</w:t>
            </w:r>
            <w:r w:rsidRPr="000A25C1">
              <w:rPr>
                <w:spacing w:val="1"/>
                <w:w w:val="94"/>
                <w:sz w:val="24"/>
                <w:szCs w:val="24"/>
              </w:rPr>
              <w:t>е</w:t>
            </w:r>
            <w:r w:rsidRPr="000A25C1">
              <w:rPr>
                <w:spacing w:val="6"/>
                <w:w w:val="94"/>
                <w:sz w:val="24"/>
                <w:szCs w:val="24"/>
              </w:rPr>
              <w:t>з</w:t>
            </w:r>
            <w:r w:rsidRPr="000A25C1">
              <w:rPr>
                <w:spacing w:val="5"/>
                <w:w w:val="94"/>
                <w:sz w:val="24"/>
                <w:szCs w:val="24"/>
              </w:rPr>
              <w:t>ь</w:t>
            </w:r>
            <w:r w:rsidRPr="000A25C1">
              <w:rPr>
                <w:spacing w:val="-1"/>
                <w:w w:val="94"/>
                <w:sz w:val="24"/>
                <w:szCs w:val="24"/>
              </w:rPr>
              <w:t>б</w:t>
            </w:r>
            <w:r w:rsidRPr="000A25C1">
              <w:rPr>
                <w:w w:val="88"/>
                <w:sz w:val="24"/>
                <w:szCs w:val="24"/>
              </w:rPr>
              <w:t>а</w:t>
            </w:r>
            <w:r w:rsidRPr="000A25C1">
              <w:rPr>
                <w:spacing w:val="15"/>
                <w:sz w:val="24"/>
                <w:szCs w:val="24"/>
              </w:rPr>
              <w:t xml:space="preserve"> </w:t>
            </w:r>
            <w:r w:rsidRPr="000A25C1">
              <w:rPr>
                <w:w w:val="94"/>
                <w:sz w:val="24"/>
                <w:szCs w:val="24"/>
              </w:rPr>
              <w:t>и</w:t>
            </w:r>
            <w:r w:rsidRPr="000A25C1">
              <w:rPr>
                <w:spacing w:val="11"/>
                <w:sz w:val="24"/>
                <w:szCs w:val="24"/>
              </w:rPr>
              <w:t xml:space="preserve"> </w:t>
            </w:r>
            <w:r w:rsidRPr="000A25C1">
              <w:rPr>
                <w:spacing w:val="7"/>
                <w:w w:val="88"/>
                <w:sz w:val="24"/>
                <w:szCs w:val="24"/>
              </w:rPr>
              <w:t>р</w:t>
            </w:r>
            <w:r w:rsidRPr="000A25C1">
              <w:rPr>
                <w:spacing w:val="1"/>
                <w:w w:val="94"/>
                <w:sz w:val="24"/>
                <w:szCs w:val="24"/>
              </w:rPr>
              <w:t>ос</w:t>
            </w:r>
            <w:r w:rsidRPr="000A25C1">
              <w:rPr>
                <w:spacing w:val="3"/>
                <w:w w:val="94"/>
                <w:sz w:val="24"/>
                <w:szCs w:val="24"/>
              </w:rPr>
              <w:t>п</w:t>
            </w:r>
            <w:r w:rsidRPr="000A25C1">
              <w:rPr>
                <w:spacing w:val="-1"/>
                <w:w w:val="94"/>
                <w:sz w:val="24"/>
                <w:szCs w:val="24"/>
              </w:rPr>
              <w:t>и</w:t>
            </w:r>
            <w:r w:rsidRPr="000A25C1">
              <w:rPr>
                <w:spacing w:val="1"/>
                <w:w w:val="94"/>
                <w:sz w:val="24"/>
                <w:szCs w:val="24"/>
              </w:rPr>
              <w:t>с</w:t>
            </w:r>
            <w:r w:rsidRPr="000A25C1">
              <w:rPr>
                <w:w w:val="94"/>
                <w:sz w:val="24"/>
                <w:szCs w:val="24"/>
              </w:rPr>
              <w:t>ь</w:t>
            </w:r>
            <w:r w:rsidRPr="000A25C1">
              <w:rPr>
                <w:spacing w:val="13"/>
                <w:sz w:val="24"/>
                <w:szCs w:val="24"/>
              </w:rPr>
              <w:t xml:space="preserve"> </w:t>
            </w:r>
            <w:r w:rsidRPr="000A25C1">
              <w:rPr>
                <w:w w:val="94"/>
                <w:sz w:val="24"/>
                <w:szCs w:val="24"/>
              </w:rPr>
              <w:t>и</w:t>
            </w:r>
            <w:r w:rsidRPr="000A25C1">
              <w:rPr>
                <w:spacing w:val="11"/>
                <w:sz w:val="24"/>
                <w:szCs w:val="24"/>
              </w:rPr>
              <w:t xml:space="preserve"> </w:t>
            </w:r>
            <w:r w:rsidRPr="000A25C1">
              <w:rPr>
                <w:spacing w:val="5"/>
                <w:w w:val="88"/>
                <w:sz w:val="24"/>
                <w:szCs w:val="24"/>
              </w:rPr>
              <w:t>д</w:t>
            </w:r>
            <w:r w:rsidRPr="000A25C1">
              <w:rPr>
                <w:w w:val="88"/>
                <w:sz w:val="24"/>
                <w:szCs w:val="24"/>
              </w:rPr>
              <w:t>р</w:t>
            </w:r>
            <w:r w:rsidRPr="000A25C1">
              <w:rPr>
                <w:spacing w:val="-19"/>
                <w:sz w:val="24"/>
                <w:szCs w:val="24"/>
              </w:rPr>
              <w:t xml:space="preserve"> </w:t>
            </w:r>
            <w:r w:rsidRPr="000A25C1">
              <w:rPr>
                <w:spacing w:val="2"/>
                <w:w w:val="53"/>
                <w:sz w:val="24"/>
                <w:szCs w:val="24"/>
              </w:rPr>
              <w:t>.</w:t>
            </w:r>
            <w:r w:rsidRPr="000A25C1">
              <w:rPr>
                <w:w w:val="118"/>
                <w:sz w:val="24"/>
                <w:szCs w:val="24"/>
              </w:rPr>
              <w:t>)</w:t>
            </w:r>
            <w:r w:rsidRPr="000A25C1">
              <w:rPr>
                <w:spacing w:val="-19"/>
                <w:sz w:val="24"/>
                <w:szCs w:val="24"/>
              </w:rPr>
              <w:t xml:space="preserve"> </w:t>
            </w:r>
            <w:r w:rsidRPr="000A25C1">
              <w:rPr>
                <w:w w:val="53"/>
                <w:sz w:val="24"/>
                <w:szCs w:val="24"/>
              </w:rPr>
              <w:t>.</w:t>
            </w:r>
          </w:p>
          <w:p w:rsidR="000A25C1" w:rsidRPr="000A25C1" w:rsidRDefault="000A25C1" w:rsidP="000A25C1">
            <w:pPr>
              <w:pStyle w:val="TableParagraph"/>
              <w:spacing w:before="7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108" w:right="116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Восприятие произведений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живописи с активным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выражением</w:t>
            </w:r>
            <w:r w:rsidRPr="000A25C1">
              <w:rPr>
                <w:spacing w:val="-4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цветового</w:t>
            </w:r>
            <w:r w:rsidRPr="000A25C1">
              <w:rPr>
                <w:spacing w:val="-1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состояния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в природе. Произведения И. И .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Леви- тана, А.И, Куинджи, Н.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Крымова</w:t>
            </w:r>
            <w:r w:rsidRPr="000A25C1">
              <w:rPr>
                <w:spacing w:val="-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.</w:t>
            </w:r>
          </w:p>
          <w:p w:rsidR="000A25C1" w:rsidRPr="000A25C1" w:rsidRDefault="000A25C1" w:rsidP="000A25C1">
            <w:pPr>
              <w:pStyle w:val="TableParagraph"/>
              <w:spacing w:before="6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108" w:right="601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Восприятие произведений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анималистического жанра в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графике.</w:t>
            </w:r>
          </w:p>
          <w:p w:rsidR="000A25C1" w:rsidRPr="000A25C1" w:rsidRDefault="000A25C1" w:rsidP="000A25C1">
            <w:pPr>
              <w:pStyle w:val="TableParagraph"/>
              <w:spacing w:before="5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108" w:right="543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Модуль</w:t>
            </w:r>
            <w:r w:rsidRPr="000A25C1">
              <w:rPr>
                <w:b/>
                <w:spacing w:val="-8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«Азбука</w:t>
            </w:r>
            <w:r w:rsidRPr="000A25C1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цифровой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графики»</w:t>
            </w:r>
          </w:p>
          <w:p w:rsidR="000A25C1" w:rsidRPr="000A25C1" w:rsidRDefault="000A25C1" w:rsidP="000A25C1">
            <w:pPr>
              <w:pStyle w:val="TableParagraph"/>
              <w:spacing w:before="3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tabs>
                <w:tab w:val="left" w:pos="2195"/>
              </w:tabs>
              <w:ind w:left="108" w:right="206"/>
              <w:contextualSpacing/>
              <w:jc w:val="both"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Компьютерные</w:t>
            </w:r>
            <w:r w:rsidRPr="000A25C1">
              <w:rPr>
                <w:sz w:val="24"/>
                <w:szCs w:val="24"/>
              </w:rPr>
              <w:lastRenderedPageBreak/>
              <w:tab/>
            </w:r>
            <w:r w:rsidRPr="000A25C1">
              <w:rPr>
                <w:w w:val="95"/>
                <w:sz w:val="24"/>
                <w:szCs w:val="24"/>
              </w:rPr>
              <w:t>средства</w:t>
            </w:r>
            <w:r w:rsidRPr="000A25C1">
              <w:rPr>
                <w:spacing w:val="-46"/>
                <w:w w:val="95"/>
                <w:sz w:val="24"/>
                <w:szCs w:val="24"/>
              </w:rPr>
              <w:t xml:space="preserve"> </w:t>
            </w:r>
            <w:r w:rsidRPr="000A25C1">
              <w:rPr>
                <w:w w:val="95"/>
                <w:sz w:val="24"/>
                <w:szCs w:val="24"/>
              </w:rPr>
              <w:t>изображения. Виды линий (в про-</w:t>
            </w:r>
            <w:r w:rsidRPr="000A25C1">
              <w:rPr>
                <w:spacing w:val="-45"/>
                <w:w w:val="95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грамме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Paint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или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другом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графическом</w:t>
            </w:r>
            <w:r w:rsidRPr="000A25C1">
              <w:rPr>
                <w:spacing w:val="4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редакторе).</w:t>
            </w:r>
          </w:p>
          <w:p w:rsidR="000A25C1" w:rsidRPr="000A25C1" w:rsidRDefault="000A25C1" w:rsidP="000A25C1">
            <w:pPr>
              <w:pStyle w:val="TableParagraph"/>
              <w:spacing w:before="1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tabs>
                <w:tab w:val="left" w:pos="2158"/>
              </w:tabs>
              <w:ind w:left="108" w:right="210"/>
              <w:contextualSpacing/>
              <w:jc w:val="both"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Компьютерные</w:t>
            </w:r>
            <w:r w:rsidRPr="000A25C1">
              <w:rPr>
                <w:sz w:val="24"/>
                <w:szCs w:val="24"/>
              </w:rPr>
              <w:tab/>
            </w:r>
            <w:r w:rsidRPr="000A25C1">
              <w:rPr>
                <w:spacing w:val="-1"/>
                <w:sz w:val="24"/>
                <w:szCs w:val="24"/>
              </w:rPr>
              <w:t>средства</w:t>
            </w:r>
            <w:r w:rsidRPr="000A25C1">
              <w:rPr>
                <w:spacing w:val="-48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изображения.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Работа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с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геометрическими</w:t>
            </w:r>
            <w:r w:rsidRPr="000A25C1">
              <w:rPr>
                <w:spacing w:val="-2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фигурами.</w:t>
            </w:r>
          </w:p>
          <w:p w:rsidR="000A25C1" w:rsidRPr="000A25C1" w:rsidRDefault="000A25C1" w:rsidP="000A25C1">
            <w:pPr>
              <w:pStyle w:val="TableParagraph"/>
              <w:spacing w:before="9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108" w:right="764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Освоение инструментов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традиционного</w:t>
            </w:r>
            <w:r w:rsidRPr="000A25C1">
              <w:rPr>
                <w:spacing w:val="-1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рисования</w:t>
            </w:r>
          </w:p>
        </w:tc>
        <w:tc>
          <w:tcPr>
            <w:tcW w:w="711" w:type="dxa"/>
          </w:tcPr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82"/>
              <w:ind w:left="9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7</w:t>
            </w:r>
          </w:p>
        </w:tc>
        <w:tc>
          <w:tcPr>
            <w:tcW w:w="2411" w:type="dxa"/>
          </w:tcPr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6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107" w:right="338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Использовать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информацию</w:t>
            </w:r>
            <w:r w:rsidRPr="000A25C1">
              <w:rPr>
                <w:spacing w:val="-8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из</w:t>
            </w:r>
            <w:r w:rsidRPr="000A25C1">
              <w:rPr>
                <w:spacing w:val="-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текста</w:t>
            </w:r>
          </w:p>
          <w:p w:rsidR="000A25C1" w:rsidRPr="000A25C1" w:rsidRDefault="000A25C1" w:rsidP="000A25C1">
            <w:pPr>
              <w:pStyle w:val="TableParagraph"/>
              <w:spacing w:before="2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107" w:right="163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Понимать и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использовать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формальные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конструкции,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основанные на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lastRenderedPageBreak/>
              <w:t>определениях, правилах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 формальных системах,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а</w:t>
            </w:r>
            <w:r w:rsidRPr="000A25C1">
              <w:rPr>
                <w:spacing w:val="4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также</w:t>
            </w:r>
            <w:r w:rsidRPr="000A25C1">
              <w:rPr>
                <w:spacing w:val="-6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алгоритмы</w:t>
            </w:r>
          </w:p>
        </w:tc>
        <w:tc>
          <w:tcPr>
            <w:tcW w:w="2551" w:type="dxa"/>
          </w:tcPr>
          <w:p w:rsidR="000A25C1" w:rsidRPr="000A25C1" w:rsidRDefault="000A25C1" w:rsidP="000A25C1">
            <w:pPr>
              <w:pStyle w:val="TableParagraph"/>
              <w:ind w:left="120" w:right="458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lastRenderedPageBreak/>
              <w:t>сказка</w:t>
            </w:r>
            <w:r w:rsidRPr="000A25C1">
              <w:rPr>
                <w:spacing w:val="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"Кот и лиса"»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(иллюстрации</w:t>
            </w:r>
            <w:r w:rsidRPr="000A25C1">
              <w:rPr>
                <w:spacing w:val="-6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в</w:t>
            </w:r>
            <w:r w:rsidRPr="000A25C1">
              <w:rPr>
                <w:spacing w:val="-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книге)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(МЭШ)</w:t>
            </w:r>
          </w:p>
          <w:p w:rsidR="000A25C1" w:rsidRPr="000A25C1" w:rsidRDefault="000A25C1" w:rsidP="000A25C1">
            <w:pPr>
              <w:pStyle w:val="TableParagraph"/>
              <w:ind w:left="120" w:right="126"/>
              <w:contextualSpacing/>
              <w:jc w:val="both"/>
              <w:rPr>
                <w:sz w:val="24"/>
                <w:szCs w:val="24"/>
                <w:lang w:val="en-US"/>
              </w:rPr>
            </w:pP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https://uchebnik.mos.ru/mat</w:t>
            </w:r>
            <w:r w:rsidRPr="000A25C1">
              <w:rPr>
                <w:color w:val="0000FF"/>
                <w:spacing w:val="1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erial_view/atomic_objects/9</w:t>
            </w:r>
            <w:r w:rsidRPr="000A25C1">
              <w:rPr>
                <w:color w:val="0000FF"/>
                <w:spacing w:val="-48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740213?menuReferrer=/cata</w:t>
            </w:r>
            <w:r w:rsidRPr="000A25C1">
              <w:rPr>
                <w:color w:val="0000FF"/>
                <w:spacing w:val="-48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logue</w:t>
            </w:r>
          </w:p>
          <w:p w:rsidR="000A25C1" w:rsidRPr="000A25C1" w:rsidRDefault="000A25C1" w:rsidP="000A25C1">
            <w:pPr>
              <w:pStyle w:val="TableParagraph"/>
              <w:ind w:left="120" w:right="111" w:hanging="20"/>
              <w:contextualSpacing/>
              <w:rPr>
                <w:sz w:val="24"/>
                <w:szCs w:val="24"/>
                <w:lang w:val="en-US"/>
              </w:rPr>
            </w:pPr>
            <w:r w:rsidRPr="000A25C1">
              <w:rPr>
                <w:sz w:val="24"/>
                <w:szCs w:val="24"/>
              </w:rPr>
              <w:t>Видео</w:t>
            </w:r>
            <w:r w:rsidRPr="000A25C1">
              <w:rPr>
                <w:sz w:val="24"/>
                <w:szCs w:val="24"/>
                <w:lang w:val="en-US"/>
              </w:rPr>
              <w:t xml:space="preserve"> «</w:t>
            </w:r>
            <w:r w:rsidRPr="000A25C1">
              <w:rPr>
                <w:sz w:val="24"/>
                <w:szCs w:val="24"/>
              </w:rPr>
              <w:t>Иллюстрации</w:t>
            </w:r>
            <w:r w:rsidRPr="000A25C1">
              <w:rPr>
                <w:spacing w:val="1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sz w:val="24"/>
                <w:szCs w:val="24"/>
              </w:rPr>
              <w:t>Евгения</w:t>
            </w:r>
            <w:r w:rsidRPr="000A25C1">
              <w:rPr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sz w:val="24"/>
                <w:szCs w:val="24"/>
              </w:rPr>
              <w:t>Михайловича</w:t>
            </w:r>
            <w:r w:rsidRPr="000A25C1">
              <w:rPr>
                <w:spacing w:val="1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sz w:val="24"/>
                <w:szCs w:val="24"/>
              </w:rPr>
              <w:t>Рачёва</w:t>
            </w:r>
            <w:r w:rsidRPr="000A25C1">
              <w:rPr>
                <w:sz w:val="24"/>
                <w:szCs w:val="24"/>
                <w:lang w:val="en-US"/>
              </w:rPr>
              <w:t>» (</w:t>
            </w:r>
            <w:r w:rsidRPr="000A25C1">
              <w:rPr>
                <w:sz w:val="24"/>
                <w:szCs w:val="24"/>
              </w:rPr>
              <w:t>МЭШ</w:t>
            </w:r>
            <w:r w:rsidRPr="000A25C1">
              <w:rPr>
                <w:sz w:val="24"/>
                <w:szCs w:val="24"/>
                <w:lang w:val="en-US"/>
              </w:rPr>
              <w:t>)</w:t>
            </w:r>
            <w:r w:rsidRPr="000A25C1">
              <w:rPr>
                <w:spacing w:val="1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https://uchebnik.mos.ru/mat</w:t>
            </w:r>
            <w:r w:rsidRPr="000A25C1">
              <w:rPr>
                <w:color w:val="0000FF"/>
                <w:spacing w:val="1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erial_view/atomic_objects/9</w:t>
            </w:r>
            <w:r w:rsidRPr="000A25C1">
              <w:rPr>
                <w:color w:val="0000FF"/>
                <w:spacing w:val="-47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726340?menuReferrer=/cata</w:t>
            </w:r>
            <w:r w:rsidRPr="000A25C1">
              <w:rPr>
                <w:color w:val="0000FF"/>
                <w:spacing w:val="-47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lang w:val="en-US"/>
              </w:rPr>
              <w:t>logue</w:t>
            </w:r>
          </w:p>
          <w:p w:rsidR="000A25C1" w:rsidRPr="000A25C1" w:rsidRDefault="000A25C1" w:rsidP="000A25C1">
            <w:pPr>
              <w:pStyle w:val="TableParagraph"/>
              <w:spacing w:before="1"/>
              <w:contextualSpacing/>
              <w:rPr>
                <w:b/>
                <w:sz w:val="24"/>
                <w:szCs w:val="24"/>
                <w:lang w:val="en-US"/>
              </w:rPr>
            </w:pPr>
          </w:p>
          <w:p w:rsidR="000A25C1" w:rsidRPr="000A25C1" w:rsidRDefault="000A25C1" w:rsidP="000A25C1">
            <w:pPr>
              <w:pStyle w:val="TableParagraph"/>
              <w:spacing w:before="1"/>
              <w:ind w:left="101" w:right="87"/>
              <w:contextualSpacing/>
              <w:rPr>
                <w:sz w:val="24"/>
                <w:szCs w:val="24"/>
                <w:lang w:val="en-US"/>
              </w:rPr>
            </w:pPr>
            <w:r w:rsidRPr="000A25C1">
              <w:rPr>
                <w:sz w:val="24"/>
                <w:szCs w:val="24"/>
              </w:rPr>
              <w:t>И</w:t>
            </w:r>
            <w:r w:rsidRPr="000A25C1">
              <w:rPr>
                <w:sz w:val="24"/>
                <w:szCs w:val="24"/>
                <w:lang w:val="en-US"/>
              </w:rPr>
              <w:t>.</w:t>
            </w:r>
            <w:r w:rsidRPr="000A25C1">
              <w:rPr>
                <w:sz w:val="24"/>
                <w:szCs w:val="24"/>
              </w:rPr>
              <w:t>И</w:t>
            </w:r>
            <w:r w:rsidRPr="000A25C1">
              <w:rPr>
                <w:sz w:val="24"/>
                <w:szCs w:val="24"/>
                <w:lang w:val="en-US"/>
              </w:rPr>
              <w:t>.</w:t>
            </w:r>
            <w:r w:rsidRPr="000A25C1">
              <w:rPr>
                <w:sz w:val="24"/>
                <w:szCs w:val="24"/>
              </w:rPr>
              <w:t>Левитан</w:t>
            </w:r>
            <w:r w:rsidRPr="000A25C1">
              <w:rPr>
                <w:spacing w:val="1"/>
                <w:sz w:val="24"/>
                <w:szCs w:val="24"/>
                <w:lang w:val="en-US"/>
              </w:rPr>
              <w:t xml:space="preserve"> </w:t>
            </w:r>
            <w:hyperlink r:id="rId92">
              <w:r w:rsidRPr="000A25C1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https://uchebnik.mos.ru/mate</w:t>
              </w:r>
            </w:hyperlink>
            <w:r w:rsidRPr="000A25C1">
              <w:rPr>
                <w:color w:val="0000FF"/>
                <w:spacing w:val="-47"/>
                <w:sz w:val="24"/>
                <w:szCs w:val="24"/>
                <w:lang w:val="en-US"/>
              </w:rPr>
              <w:t xml:space="preserve"> </w:t>
            </w:r>
            <w:hyperlink r:id="rId93">
              <w:r w:rsidRPr="000A25C1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rial/app/327855</w:t>
              </w:r>
            </w:hyperlink>
          </w:p>
          <w:p w:rsidR="000A25C1" w:rsidRPr="000A25C1" w:rsidRDefault="000A25C1" w:rsidP="000A25C1">
            <w:pPr>
              <w:pStyle w:val="TableParagraph"/>
              <w:spacing w:before="3"/>
              <w:ind w:left="101" w:right="87"/>
              <w:contextualSpacing/>
              <w:rPr>
                <w:sz w:val="24"/>
                <w:szCs w:val="24"/>
                <w:lang w:val="en-US"/>
              </w:rPr>
            </w:pPr>
            <w:r w:rsidRPr="000A25C1">
              <w:rPr>
                <w:sz w:val="24"/>
                <w:szCs w:val="24"/>
              </w:rPr>
              <w:t>Рисунки</w:t>
            </w:r>
            <w:r w:rsidRPr="000A25C1">
              <w:rPr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sz w:val="24"/>
                <w:szCs w:val="24"/>
              </w:rPr>
              <w:t>Е</w:t>
            </w:r>
            <w:r w:rsidRPr="000A25C1">
              <w:rPr>
                <w:sz w:val="24"/>
                <w:szCs w:val="24"/>
                <w:lang w:val="en-US"/>
              </w:rPr>
              <w:t>.</w:t>
            </w:r>
            <w:r w:rsidRPr="000A25C1">
              <w:rPr>
                <w:sz w:val="24"/>
                <w:szCs w:val="24"/>
              </w:rPr>
              <w:t>И</w:t>
            </w:r>
            <w:r w:rsidRPr="000A25C1">
              <w:rPr>
                <w:sz w:val="24"/>
                <w:szCs w:val="24"/>
                <w:lang w:val="en-US"/>
              </w:rPr>
              <w:t>.</w:t>
            </w:r>
            <w:r w:rsidRPr="000A25C1">
              <w:rPr>
                <w:sz w:val="24"/>
                <w:szCs w:val="24"/>
              </w:rPr>
              <w:t>Чарушина</w:t>
            </w:r>
            <w:r w:rsidRPr="000A25C1">
              <w:rPr>
                <w:spacing w:val="1"/>
                <w:sz w:val="24"/>
                <w:szCs w:val="24"/>
                <w:lang w:val="en-US"/>
              </w:rPr>
              <w:t xml:space="preserve"> </w:t>
            </w:r>
            <w:hyperlink r:id="rId94">
              <w:r w:rsidRPr="000A25C1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https://uchebnik.mos.ru/mate</w:t>
              </w:r>
            </w:hyperlink>
            <w:r w:rsidRPr="000A25C1">
              <w:rPr>
                <w:color w:val="0000FF"/>
                <w:spacing w:val="-47"/>
                <w:sz w:val="24"/>
                <w:szCs w:val="24"/>
                <w:lang w:val="en-US"/>
              </w:rPr>
              <w:t xml:space="preserve"> </w:t>
            </w:r>
            <w:hyperlink r:id="rId95">
              <w:r w:rsidRPr="000A25C1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rial/app/300919</w:t>
              </w:r>
            </w:hyperlink>
          </w:p>
        </w:tc>
        <w:tc>
          <w:tcPr>
            <w:tcW w:w="2128" w:type="dxa"/>
          </w:tcPr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  <w:lang w:val="en-US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  <w:lang w:val="en-US"/>
              </w:rPr>
            </w:pPr>
          </w:p>
          <w:p w:rsidR="000A25C1" w:rsidRPr="00040C7F" w:rsidRDefault="000F5C38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  <w:r w:rsidRPr="00AF0A03">
              <w:rPr>
                <w:sz w:val="24"/>
                <w:szCs w:val="24"/>
              </w:rPr>
              <w:t>Устный опрос. Практическая работа</w:t>
            </w:r>
          </w:p>
          <w:p w:rsidR="000A25C1" w:rsidRPr="00040C7F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40C7F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40C7F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40C7F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40C7F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40C7F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40C7F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40C7F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40C7F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40C7F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40C7F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40C7F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40C7F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40C7F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40C7F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40C7F" w:rsidRDefault="000A25C1" w:rsidP="000A25C1">
            <w:pPr>
              <w:pStyle w:val="TableParagraph"/>
              <w:spacing w:before="8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105" w:right="225"/>
              <w:contextualSpacing/>
              <w:rPr>
                <w:sz w:val="24"/>
                <w:szCs w:val="24"/>
              </w:rPr>
            </w:pPr>
            <w:r w:rsidRPr="000A25C1">
              <w:rPr>
                <w:spacing w:val="-1"/>
                <w:sz w:val="24"/>
                <w:szCs w:val="24"/>
              </w:rPr>
              <w:t xml:space="preserve">Итоговая </w:t>
            </w:r>
            <w:r w:rsidRPr="000A25C1">
              <w:rPr>
                <w:sz w:val="24"/>
                <w:szCs w:val="24"/>
              </w:rPr>
              <w:t>творческая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работа</w:t>
            </w:r>
          </w:p>
        </w:tc>
      </w:tr>
    </w:tbl>
    <w:p w:rsidR="000A25C1" w:rsidRPr="00040C7F" w:rsidRDefault="00232BB6" w:rsidP="000A25C1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r w:rsidRPr="00232BB6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pict>
          <v:rect id="Rectangle 2" o:spid="_x0000_s1028" style="position:absolute;margin-left:459.95pt;margin-top:305.9pt;width:22.1pt;height:.5pt;z-index:-25165619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" fillcolor="blue" stroked="f">
            <w10:wrap anchorx="page" anchory="page"/>
          </v:rect>
        </w:pict>
      </w:r>
    </w:p>
    <w:p w:rsidR="000A25C1" w:rsidRPr="00040C7F" w:rsidRDefault="000A25C1" w:rsidP="000A25C1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  <w:lang w:val="ru-RU"/>
        </w:rPr>
        <w:sectPr w:rsidR="000A25C1" w:rsidRPr="00040C7F" w:rsidSect="00AC071A">
          <w:pgSz w:w="16840" w:h="11910" w:orient="landscape"/>
          <w:pgMar w:top="840" w:right="140" w:bottom="851" w:left="160" w:header="0" w:footer="913" w:gutter="0"/>
          <w:cols w:space="720"/>
        </w:sectPr>
      </w:pPr>
    </w:p>
    <w:tbl>
      <w:tblPr>
        <w:tblStyle w:val="TableNormal"/>
        <w:tblW w:w="13209" w:type="dxa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70"/>
        <w:gridCol w:w="660"/>
        <w:gridCol w:w="970"/>
        <w:gridCol w:w="3061"/>
        <w:gridCol w:w="697"/>
        <w:gridCol w:w="2364"/>
        <w:gridCol w:w="2501"/>
        <w:gridCol w:w="2086"/>
      </w:tblGrid>
      <w:tr w:rsidR="000A25C1" w:rsidRPr="001123C8" w:rsidTr="000A25C1">
        <w:trPr>
          <w:trHeight w:val="2023"/>
        </w:trPr>
        <w:tc>
          <w:tcPr>
            <w:tcW w:w="870" w:type="dxa"/>
          </w:tcPr>
          <w:p w:rsidR="000A25C1" w:rsidRPr="000A25C1" w:rsidRDefault="000A25C1" w:rsidP="000A25C1">
            <w:pPr>
              <w:pStyle w:val="TableParagraph"/>
              <w:ind w:left="105" w:right="153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lastRenderedPageBreak/>
              <w:t>№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pacing w:val="-1"/>
                <w:sz w:val="24"/>
                <w:szCs w:val="24"/>
              </w:rPr>
              <w:t>урок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а</w:t>
            </w:r>
          </w:p>
        </w:tc>
        <w:tc>
          <w:tcPr>
            <w:tcW w:w="660" w:type="dxa"/>
          </w:tcPr>
          <w:p w:rsidR="000A25C1" w:rsidRPr="000A25C1" w:rsidRDefault="000A25C1" w:rsidP="000A25C1">
            <w:pPr>
              <w:pStyle w:val="TableParagraph"/>
              <w:ind w:left="110" w:right="85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Плани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руема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я</w:t>
            </w:r>
            <w:r w:rsidRPr="000A25C1">
              <w:rPr>
                <w:b/>
                <w:spacing w:val="2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дата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провед</w:t>
            </w:r>
            <w:r w:rsidRPr="000A25C1">
              <w:rPr>
                <w:b/>
                <w:spacing w:val="-48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ения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970" w:type="dxa"/>
          </w:tcPr>
          <w:p w:rsidR="000A25C1" w:rsidRPr="000A25C1" w:rsidRDefault="000A25C1" w:rsidP="000A25C1">
            <w:pPr>
              <w:pStyle w:val="TableParagraph"/>
              <w:ind w:left="104" w:right="142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Фактич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еская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дата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проведе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ния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3061" w:type="dxa"/>
          </w:tcPr>
          <w:p w:rsidR="000A25C1" w:rsidRPr="000A25C1" w:rsidRDefault="000A25C1" w:rsidP="000A25C1">
            <w:pPr>
              <w:pStyle w:val="TableParagraph"/>
              <w:ind w:left="108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Тема урока</w:t>
            </w:r>
          </w:p>
        </w:tc>
        <w:tc>
          <w:tcPr>
            <w:tcW w:w="697" w:type="dxa"/>
          </w:tcPr>
          <w:p w:rsidR="000A25C1" w:rsidRPr="000A25C1" w:rsidRDefault="000A25C1" w:rsidP="000A25C1">
            <w:pPr>
              <w:pStyle w:val="TableParagraph"/>
              <w:ind w:left="108" w:right="104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pacing w:val="-1"/>
                <w:sz w:val="24"/>
                <w:szCs w:val="24"/>
              </w:rPr>
              <w:t>Коли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чест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во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часо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в</w:t>
            </w:r>
          </w:p>
        </w:tc>
        <w:tc>
          <w:tcPr>
            <w:tcW w:w="2364" w:type="dxa"/>
          </w:tcPr>
          <w:p w:rsidR="000A25C1" w:rsidRPr="000A25C1" w:rsidRDefault="000A25C1" w:rsidP="000A25C1">
            <w:pPr>
              <w:pStyle w:val="TableParagraph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A25C1">
              <w:rPr>
                <w:rFonts w:ascii="Times New Roman" w:hAnsi="Times New Roman" w:cs="Times New Roman"/>
                <w:b/>
                <w:sz w:val="24"/>
                <w:szCs w:val="24"/>
              </w:rPr>
              <w:t>Идентификатор Функциональной грамотности</w:t>
            </w:r>
          </w:p>
          <w:p w:rsidR="000A25C1" w:rsidRPr="000A25C1" w:rsidRDefault="000A25C1" w:rsidP="000A25C1">
            <w:pPr>
              <w:pStyle w:val="TableParagraph"/>
              <w:ind w:left="107" w:right="98"/>
              <w:contextualSpacing/>
              <w:rPr>
                <w:b/>
                <w:sz w:val="24"/>
                <w:szCs w:val="24"/>
              </w:rPr>
            </w:pPr>
          </w:p>
        </w:tc>
        <w:tc>
          <w:tcPr>
            <w:tcW w:w="2501" w:type="dxa"/>
          </w:tcPr>
          <w:p w:rsidR="000A25C1" w:rsidRPr="000A25C1" w:rsidRDefault="000A25C1" w:rsidP="000A25C1">
            <w:pPr>
              <w:pStyle w:val="TableParagraph"/>
              <w:ind w:left="101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ЦОР</w:t>
            </w:r>
          </w:p>
        </w:tc>
        <w:tc>
          <w:tcPr>
            <w:tcW w:w="2086" w:type="dxa"/>
          </w:tcPr>
          <w:p w:rsidR="000A25C1" w:rsidRPr="000A25C1" w:rsidRDefault="000A25C1" w:rsidP="000A25C1">
            <w:pPr>
              <w:pStyle w:val="TableParagraph"/>
              <w:ind w:left="105" w:right="713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Контроль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(проверяемые</w:t>
            </w:r>
            <w:r w:rsidRPr="000A25C1">
              <w:rPr>
                <w:b/>
                <w:spacing w:val="-48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элементы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содержания)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(ПУ. ПЭС</w:t>
            </w:r>
          </w:p>
          <w:p w:rsidR="000A25C1" w:rsidRPr="000A25C1" w:rsidRDefault="000A25C1" w:rsidP="000A25C1">
            <w:pPr>
              <w:pStyle w:val="TableParagraph"/>
              <w:ind w:left="105" w:right="89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Предметные умения.</w:t>
            </w:r>
            <w:r w:rsidRPr="000A25C1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Проверяемые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элементы</w:t>
            </w:r>
            <w:r w:rsidRPr="000A25C1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b/>
                <w:sz w:val="24"/>
                <w:szCs w:val="24"/>
              </w:rPr>
              <w:t>содержания)</w:t>
            </w:r>
          </w:p>
        </w:tc>
      </w:tr>
      <w:tr w:rsidR="000A25C1" w:rsidRPr="000A25C1" w:rsidTr="000A25C1">
        <w:trPr>
          <w:trHeight w:val="6490"/>
        </w:trPr>
        <w:tc>
          <w:tcPr>
            <w:tcW w:w="870" w:type="dxa"/>
          </w:tcPr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59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59"/>
              <w:ind w:left="230" w:right="230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31</w:t>
            </w: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86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86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86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  <w:bookmarkStart w:id="12" w:name="_GoBack"/>
            <w:bookmarkEnd w:id="12"/>
            <w:r w:rsidRPr="000A25C1">
              <w:rPr>
                <w:b/>
                <w:sz w:val="24"/>
                <w:szCs w:val="24"/>
              </w:rPr>
              <w:t>32</w:t>
            </w: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81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33</w:t>
            </w:r>
          </w:p>
          <w:p w:rsidR="000A25C1" w:rsidRPr="000A25C1" w:rsidRDefault="000A25C1" w:rsidP="000A25C1">
            <w:pPr>
              <w:pStyle w:val="TableParagraph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230" w:right="230"/>
              <w:contextualSpacing/>
              <w:jc w:val="center"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34</w:t>
            </w:r>
          </w:p>
        </w:tc>
        <w:tc>
          <w:tcPr>
            <w:tcW w:w="660" w:type="dxa"/>
          </w:tcPr>
          <w:p w:rsidR="000A25C1" w:rsidRPr="000A25C1" w:rsidRDefault="000A25C1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970" w:type="dxa"/>
          </w:tcPr>
          <w:p w:rsidR="000A25C1" w:rsidRPr="000A25C1" w:rsidRDefault="000A25C1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3061" w:type="dxa"/>
          </w:tcPr>
          <w:p w:rsidR="000A25C1" w:rsidRPr="000A25C1" w:rsidRDefault="000A25C1" w:rsidP="000A25C1">
            <w:pPr>
              <w:pStyle w:val="TableParagraph"/>
              <w:ind w:left="108" w:right="98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(карандаш,</w:t>
            </w:r>
            <w:r w:rsidRPr="000A25C1">
              <w:rPr>
                <w:spacing w:val="48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кисточка,</w:t>
            </w:r>
            <w:r w:rsidRPr="000A25C1">
              <w:rPr>
                <w:spacing w:val="5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ластик,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заливка</w:t>
            </w:r>
            <w:r w:rsidRPr="000A25C1">
              <w:rPr>
                <w:spacing w:val="50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</w:t>
            </w:r>
            <w:r w:rsidRPr="000A25C1">
              <w:rPr>
                <w:spacing w:val="50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др.)</w:t>
            </w:r>
            <w:r w:rsidRPr="000A25C1">
              <w:rPr>
                <w:spacing w:val="50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в</w:t>
            </w:r>
            <w:r w:rsidRPr="000A25C1">
              <w:rPr>
                <w:spacing w:val="50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программе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Paint</w:t>
            </w:r>
            <w:r w:rsidRPr="000A25C1">
              <w:rPr>
                <w:spacing w:val="4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на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основе</w:t>
            </w:r>
            <w:r w:rsidRPr="000A25C1">
              <w:rPr>
                <w:spacing w:val="-4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простых</w:t>
            </w:r>
            <w:r w:rsidRPr="000A25C1">
              <w:rPr>
                <w:spacing w:val="-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сюжетов</w:t>
            </w:r>
          </w:p>
          <w:p w:rsidR="000A25C1" w:rsidRPr="000A25C1" w:rsidRDefault="000A25C1" w:rsidP="000A25C1">
            <w:pPr>
              <w:pStyle w:val="TableParagraph"/>
              <w:spacing w:before="4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"/>
              <w:ind w:left="108" w:right="254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Освоение инструментов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традиционного рисования в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программе</w:t>
            </w:r>
            <w:r w:rsidRPr="000A25C1">
              <w:rPr>
                <w:spacing w:val="-4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Paint</w:t>
            </w:r>
            <w:r w:rsidRPr="000A25C1">
              <w:rPr>
                <w:spacing w:val="-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на</w:t>
            </w:r>
            <w:r w:rsidRPr="000A25C1">
              <w:rPr>
                <w:spacing w:val="-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основе</w:t>
            </w:r>
            <w:r w:rsidRPr="000A25C1">
              <w:rPr>
                <w:spacing w:val="-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темы</w:t>
            </w:r>
          </w:p>
          <w:p w:rsidR="000A25C1" w:rsidRPr="000A25C1" w:rsidRDefault="000A25C1" w:rsidP="000A25C1">
            <w:pPr>
              <w:pStyle w:val="TableParagraph"/>
              <w:ind w:left="108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«Тёплый</w:t>
            </w:r>
            <w:r w:rsidRPr="000A25C1">
              <w:rPr>
                <w:spacing w:val="-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и</w:t>
            </w:r>
            <w:r w:rsidRPr="000A25C1">
              <w:rPr>
                <w:spacing w:val="-2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холодный</w:t>
            </w:r>
            <w:r w:rsidRPr="000A25C1">
              <w:rPr>
                <w:spacing w:val="-3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цвета»</w:t>
            </w:r>
          </w:p>
          <w:p w:rsidR="000A25C1" w:rsidRPr="000A25C1" w:rsidRDefault="000A25C1" w:rsidP="000A25C1">
            <w:pPr>
              <w:pStyle w:val="TableParagraph"/>
              <w:spacing w:before="11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108" w:right="327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Художественная фотография.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Расположение</w:t>
            </w:r>
            <w:r w:rsidRPr="000A25C1">
              <w:rPr>
                <w:spacing w:val="-5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объекта в</w:t>
            </w:r>
            <w:r w:rsidRPr="000A25C1">
              <w:rPr>
                <w:spacing w:val="-2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кадре.</w:t>
            </w:r>
          </w:p>
          <w:p w:rsidR="000A25C1" w:rsidRPr="000A25C1" w:rsidRDefault="000A25C1" w:rsidP="000A25C1">
            <w:pPr>
              <w:pStyle w:val="TableParagraph"/>
              <w:spacing w:before="1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spacing w:before="1"/>
              <w:ind w:left="108" w:right="418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Масштаб. Доминанта.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Обсуждение</w:t>
            </w:r>
            <w:r w:rsidRPr="000A25C1">
              <w:rPr>
                <w:spacing w:val="-8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в</w:t>
            </w:r>
            <w:r w:rsidRPr="000A25C1">
              <w:rPr>
                <w:spacing w:val="-4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условиях</w:t>
            </w:r>
            <w:r w:rsidRPr="000A25C1">
              <w:rPr>
                <w:spacing w:val="-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урока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ученических фотографий.</w:t>
            </w:r>
          </w:p>
          <w:p w:rsidR="000A25C1" w:rsidRPr="000A25C1" w:rsidRDefault="000A25C1" w:rsidP="000A25C1">
            <w:pPr>
              <w:pStyle w:val="TableParagraph"/>
              <w:spacing w:before="5"/>
              <w:contextualSpacing/>
              <w:rPr>
                <w:b/>
                <w:sz w:val="24"/>
                <w:szCs w:val="24"/>
              </w:rPr>
            </w:pPr>
          </w:p>
          <w:p w:rsidR="000A25C1" w:rsidRPr="000A25C1" w:rsidRDefault="000A25C1" w:rsidP="000A25C1">
            <w:pPr>
              <w:pStyle w:val="TableParagraph"/>
              <w:ind w:left="108"/>
              <w:contextualSpacing/>
              <w:rPr>
                <w:b/>
                <w:sz w:val="24"/>
                <w:szCs w:val="24"/>
              </w:rPr>
            </w:pPr>
            <w:r w:rsidRPr="000A25C1">
              <w:rPr>
                <w:b/>
                <w:sz w:val="24"/>
                <w:szCs w:val="24"/>
              </w:rPr>
              <w:t>Итоговое занятие</w:t>
            </w:r>
          </w:p>
        </w:tc>
        <w:tc>
          <w:tcPr>
            <w:tcW w:w="697" w:type="dxa"/>
          </w:tcPr>
          <w:p w:rsidR="000A25C1" w:rsidRPr="000A25C1" w:rsidRDefault="000A25C1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2364" w:type="dxa"/>
          </w:tcPr>
          <w:p w:rsidR="000A25C1" w:rsidRPr="000A25C1" w:rsidRDefault="000A25C1" w:rsidP="000A25C1">
            <w:pPr>
              <w:pStyle w:val="TableParagraph"/>
              <w:contextualSpacing/>
              <w:rPr>
                <w:sz w:val="24"/>
                <w:szCs w:val="24"/>
              </w:rPr>
            </w:pPr>
          </w:p>
        </w:tc>
        <w:tc>
          <w:tcPr>
            <w:tcW w:w="2501" w:type="dxa"/>
          </w:tcPr>
          <w:p w:rsidR="000A25C1" w:rsidRPr="000A25C1" w:rsidRDefault="000A25C1" w:rsidP="000A25C1">
            <w:pPr>
              <w:pStyle w:val="TableParagraph"/>
              <w:spacing w:before="196"/>
              <w:ind w:right="486"/>
              <w:contextualSpacing/>
              <w:jc w:val="center"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Урок «Компьютерная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pacing w:val="-1"/>
                <w:sz w:val="24"/>
                <w:szCs w:val="24"/>
              </w:rPr>
              <w:t xml:space="preserve">графика. </w:t>
            </w:r>
            <w:r w:rsidRPr="000A25C1">
              <w:rPr>
                <w:sz w:val="24"/>
                <w:szCs w:val="24"/>
              </w:rPr>
              <w:t>Графический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редактор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Paint»</w:t>
            </w:r>
          </w:p>
          <w:p w:rsidR="000A25C1" w:rsidRPr="000A25C1" w:rsidRDefault="00232BB6" w:rsidP="000A25C1">
            <w:pPr>
              <w:pStyle w:val="TableParagraph"/>
              <w:ind w:left="120" w:right="130"/>
              <w:contextualSpacing/>
              <w:rPr>
                <w:sz w:val="24"/>
                <w:szCs w:val="24"/>
                <w:lang w:val="en-US"/>
              </w:rPr>
            </w:pPr>
            <w:hyperlink r:id="rId96">
              <w:r w:rsidR="000A25C1" w:rsidRPr="000A25C1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https://multiurok.ru/files/uro</w:t>
              </w:r>
            </w:hyperlink>
            <w:r w:rsidR="000A25C1" w:rsidRPr="000A25C1">
              <w:rPr>
                <w:color w:val="0000FF"/>
                <w:spacing w:val="-47"/>
                <w:sz w:val="24"/>
                <w:szCs w:val="24"/>
                <w:lang w:val="en-US"/>
              </w:rPr>
              <w:t xml:space="preserve"> </w:t>
            </w:r>
            <w:hyperlink r:id="rId97">
              <w:r w:rsidR="000A25C1" w:rsidRPr="000A25C1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k-informatiki-vo-2-klassie-</w:t>
              </w:r>
            </w:hyperlink>
            <w:r w:rsidR="000A25C1" w:rsidRPr="000A25C1">
              <w:rPr>
                <w:color w:val="0000FF"/>
                <w:spacing w:val="1"/>
                <w:sz w:val="24"/>
                <w:szCs w:val="24"/>
                <w:lang w:val="en-US"/>
              </w:rPr>
              <w:t xml:space="preserve"> </w:t>
            </w:r>
            <w:hyperlink r:id="rId98">
              <w:r w:rsidR="000A25C1" w:rsidRPr="000A25C1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tiema-komp-iutiernai.html</w:t>
              </w:r>
            </w:hyperlink>
          </w:p>
          <w:p w:rsidR="000A25C1" w:rsidRPr="000A25C1" w:rsidRDefault="000A25C1" w:rsidP="000A25C1">
            <w:pPr>
              <w:pStyle w:val="TableParagraph"/>
              <w:spacing w:before="11"/>
              <w:contextualSpacing/>
              <w:rPr>
                <w:b/>
                <w:sz w:val="24"/>
                <w:szCs w:val="24"/>
                <w:lang w:val="en-US"/>
              </w:rPr>
            </w:pPr>
          </w:p>
          <w:p w:rsidR="000A25C1" w:rsidRPr="000A25C1" w:rsidRDefault="000A25C1" w:rsidP="000A25C1">
            <w:pPr>
              <w:pStyle w:val="TableParagraph"/>
              <w:ind w:left="120" w:right="111" w:hanging="20"/>
              <w:contextualSpacing/>
              <w:rPr>
                <w:sz w:val="24"/>
                <w:szCs w:val="24"/>
                <w:lang w:val="en-US"/>
              </w:rPr>
            </w:pPr>
            <w:r w:rsidRPr="000A25C1">
              <w:rPr>
                <w:sz w:val="24"/>
                <w:szCs w:val="24"/>
              </w:rPr>
              <w:t>Природа</w:t>
            </w:r>
            <w:r w:rsidRPr="000A25C1">
              <w:rPr>
                <w:sz w:val="24"/>
                <w:szCs w:val="24"/>
                <w:lang w:val="en-US"/>
              </w:rPr>
              <w:t>.</w:t>
            </w:r>
            <w:r w:rsidRPr="000A25C1">
              <w:rPr>
                <w:spacing w:val="3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sz w:val="24"/>
                <w:szCs w:val="24"/>
              </w:rPr>
              <w:t>Фотография</w:t>
            </w:r>
            <w:r w:rsidRPr="000A25C1">
              <w:rPr>
                <w:spacing w:val="1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sz w:val="24"/>
                <w:szCs w:val="24"/>
              </w:rPr>
              <w:t>цветущего</w:t>
            </w:r>
            <w:r w:rsidRPr="000A25C1">
              <w:rPr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sz w:val="24"/>
                <w:szCs w:val="24"/>
              </w:rPr>
              <w:t>луга</w:t>
            </w:r>
            <w:r w:rsidRPr="000A25C1">
              <w:rPr>
                <w:sz w:val="24"/>
                <w:szCs w:val="24"/>
                <w:lang w:val="en-US"/>
              </w:rPr>
              <w:t xml:space="preserve"> (</w:t>
            </w:r>
            <w:r w:rsidRPr="000A25C1">
              <w:rPr>
                <w:sz w:val="24"/>
                <w:szCs w:val="24"/>
              </w:rPr>
              <w:t>МЭШ</w:t>
            </w:r>
            <w:r w:rsidRPr="000A25C1">
              <w:rPr>
                <w:sz w:val="24"/>
                <w:szCs w:val="24"/>
                <w:lang w:val="en-US"/>
              </w:rPr>
              <w:t>)</w:t>
            </w:r>
            <w:r w:rsidRPr="000A25C1">
              <w:rPr>
                <w:spacing w:val="1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https://uchebnik.mos.ru/mat</w:t>
            </w:r>
            <w:r w:rsidRPr="000A25C1">
              <w:rPr>
                <w:color w:val="0000FF"/>
                <w:spacing w:val="1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erial_view/atomic_objects/2</w:t>
            </w:r>
            <w:r w:rsidRPr="000A25C1">
              <w:rPr>
                <w:color w:val="0000FF"/>
                <w:spacing w:val="-47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541039?menuReferrer=/cata</w:t>
            </w:r>
            <w:r w:rsidRPr="000A25C1">
              <w:rPr>
                <w:color w:val="0000FF"/>
                <w:spacing w:val="-47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logue</w:t>
            </w:r>
          </w:p>
          <w:p w:rsidR="000A25C1" w:rsidRPr="000A25C1" w:rsidRDefault="000A25C1" w:rsidP="000A25C1">
            <w:pPr>
              <w:pStyle w:val="TableParagraph"/>
              <w:ind w:left="120" w:right="348" w:hanging="20"/>
              <w:contextualSpacing/>
              <w:rPr>
                <w:sz w:val="24"/>
                <w:szCs w:val="24"/>
                <w:lang w:val="en-US"/>
              </w:rPr>
            </w:pPr>
            <w:r w:rsidRPr="000A25C1">
              <w:rPr>
                <w:sz w:val="24"/>
                <w:szCs w:val="24"/>
              </w:rPr>
              <w:t>осна</w:t>
            </w:r>
            <w:r w:rsidRPr="000A25C1">
              <w:rPr>
                <w:spacing w:val="-5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sz w:val="24"/>
                <w:szCs w:val="24"/>
              </w:rPr>
              <w:t>летом</w:t>
            </w:r>
            <w:r w:rsidRPr="000A25C1">
              <w:rPr>
                <w:sz w:val="24"/>
                <w:szCs w:val="24"/>
                <w:lang w:val="en-US"/>
              </w:rPr>
              <w:t>.</w:t>
            </w:r>
            <w:r w:rsidRPr="000A25C1">
              <w:rPr>
                <w:spacing w:val="-4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sz w:val="24"/>
                <w:szCs w:val="24"/>
              </w:rPr>
              <w:t>Фотография</w:t>
            </w:r>
            <w:r w:rsidRPr="000A25C1">
              <w:rPr>
                <w:spacing w:val="-47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sz w:val="24"/>
                <w:szCs w:val="24"/>
                <w:lang w:val="en-US"/>
              </w:rPr>
              <w:t>(</w:t>
            </w:r>
            <w:r w:rsidRPr="000A25C1">
              <w:rPr>
                <w:sz w:val="24"/>
                <w:szCs w:val="24"/>
              </w:rPr>
              <w:t>МЭШ</w:t>
            </w:r>
            <w:r w:rsidRPr="000A25C1">
              <w:rPr>
                <w:sz w:val="24"/>
                <w:szCs w:val="24"/>
                <w:lang w:val="en-US"/>
              </w:rPr>
              <w:t>)</w:t>
            </w:r>
          </w:p>
          <w:p w:rsidR="000A25C1" w:rsidRPr="000A25C1" w:rsidRDefault="000A25C1" w:rsidP="000A25C1">
            <w:pPr>
              <w:pStyle w:val="TableParagraph"/>
              <w:spacing w:before="5"/>
              <w:ind w:left="120" w:right="124"/>
              <w:contextualSpacing/>
              <w:jc w:val="both"/>
              <w:rPr>
                <w:sz w:val="24"/>
                <w:szCs w:val="24"/>
                <w:lang w:val="en-US"/>
              </w:rPr>
            </w:pP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https://uchebnik.mos.ru/mat</w:t>
            </w:r>
            <w:r w:rsidRPr="000A25C1">
              <w:rPr>
                <w:color w:val="0000FF"/>
                <w:spacing w:val="1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erial_view/atomic_objects/5</w:t>
            </w:r>
            <w:r w:rsidRPr="000A25C1">
              <w:rPr>
                <w:color w:val="0000FF"/>
                <w:spacing w:val="-48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206385?menuReferrer=/cata</w:t>
            </w:r>
            <w:r w:rsidRPr="000A25C1">
              <w:rPr>
                <w:color w:val="0000FF"/>
                <w:spacing w:val="-48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logue</w:t>
            </w:r>
          </w:p>
          <w:p w:rsidR="000A25C1" w:rsidRPr="000A25C1" w:rsidRDefault="000A25C1" w:rsidP="000A25C1">
            <w:pPr>
              <w:pStyle w:val="TableParagraph"/>
              <w:spacing w:before="7"/>
              <w:ind w:left="101" w:right="1168"/>
              <w:contextualSpacing/>
              <w:rPr>
                <w:sz w:val="24"/>
                <w:szCs w:val="24"/>
              </w:rPr>
            </w:pPr>
            <w:r w:rsidRPr="000A25C1">
              <w:rPr>
                <w:sz w:val="24"/>
                <w:szCs w:val="24"/>
              </w:rPr>
              <w:t>Берёза</w:t>
            </w:r>
            <w:r w:rsidRPr="000A25C1">
              <w:rPr>
                <w:spacing w:val="-8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в</w:t>
            </w:r>
            <w:r w:rsidRPr="000A25C1">
              <w:rPr>
                <w:spacing w:val="-12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снегу.</w:t>
            </w:r>
            <w:r w:rsidRPr="000A25C1">
              <w:rPr>
                <w:spacing w:val="-47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Фотография</w:t>
            </w:r>
            <w:r w:rsidRPr="000A25C1">
              <w:rPr>
                <w:spacing w:val="1"/>
                <w:sz w:val="24"/>
                <w:szCs w:val="24"/>
              </w:rPr>
              <w:t xml:space="preserve"> </w:t>
            </w:r>
            <w:r w:rsidRPr="000A25C1">
              <w:rPr>
                <w:sz w:val="24"/>
                <w:szCs w:val="24"/>
              </w:rPr>
              <w:t>(МЭШ)</w:t>
            </w:r>
          </w:p>
          <w:p w:rsidR="000A25C1" w:rsidRPr="000A25C1" w:rsidRDefault="000A25C1" w:rsidP="000A25C1">
            <w:pPr>
              <w:pStyle w:val="TableParagraph"/>
              <w:ind w:left="101"/>
              <w:contextualSpacing/>
              <w:rPr>
                <w:sz w:val="24"/>
                <w:szCs w:val="24"/>
                <w:lang w:val="en-US"/>
              </w:rPr>
            </w:pP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https://uchebnik.mos.ru/mate</w:t>
            </w:r>
          </w:p>
          <w:p w:rsidR="000A25C1" w:rsidRPr="000A25C1" w:rsidRDefault="000A25C1" w:rsidP="000A25C1">
            <w:pPr>
              <w:pStyle w:val="TableParagraph"/>
              <w:ind w:left="101" w:right="164"/>
              <w:contextualSpacing/>
              <w:jc w:val="both"/>
              <w:rPr>
                <w:sz w:val="24"/>
                <w:szCs w:val="24"/>
                <w:lang w:val="en-US"/>
              </w:rPr>
            </w:pPr>
            <w:r w:rsidRPr="000A25C1">
              <w:rPr>
                <w:color w:val="0000FF"/>
                <w:spacing w:val="-1"/>
                <w:sz w:val="24"/>
                <w:szCs w:val="24"/>
                <w:u w:val="single" w:color="0000FF"/>
                <w:lang w:val="en-US"/>
              </w:rPr>
              <w:t>rial_view/atomic_objects/52</w:t>
            </w:r>
            <w:r w:rsidRPr="000A25C1">
              <w:rPr>
                <w:color w:val="0000FF"/>
                <w:spacing w:val="-48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lastRenderedPageBreak/>
              <w:t>03093?menuReferrer=/catal</w:t>
            </w:r>
            <w:r w:rsidRPr="000A25C1">
              <w:rPr>
                <w:color w:val="0000FF"/>
                <w:spacing w:val="-48"/>
                <w:sz w:val="24"/>
                <w:szCs w:val="24"/>
                <w:lang w:val="en-US"/>
              </w:rPr>
              <w:t xml:space="preserve"> </w:t>
            </w:r>
            <w:r w:rsidRPr="000A25C1">
              <w:rPr>
                <w:color w:val="0000FF"/>
                <w:sz w:val="24"/>
                <w:szCs w:val="24"/>
                <w:u w:val="single" w:color="0000FF"/>
                <w:lang w:val="en-US"/>
              </w:rPr>
              <w:t>ogue</w:t>
            </w:r>
          </w:p>
        </w:tc>
        <w:tc>
          <w:tcPr>
            <w:tcW w:w="2086" w:type="dxa"/>
          </w:tcPr>
          <w:p w:rsidR="000A25C1" w:rsidRPr="000A25C1" w:rsidRDefault="000F5C38" w:rsidP="000A25C1">
            <w:pPr>
              <w:pStyle w:val="TableParagraph"/>
              <w:contextualSpacing/>
              <w:rPr>
                <w:sz w:val="24"/>
                <w:szCs w:val="24"/>
                <w:lang w:val="en-US"/>
              </w:rPr>
            </w:pPr>
            <w:r w:rsidRPr="00AF0A03">
              <w:rPr>
                <w:sz w:val="24"/>
                <w:szCs w:val="24"/>
              </w:rPr>
              <w:lastRenderedPageBreak/>
              <w:t>Устный опрос. Практическая работа</w:t>
            </w:r>
          </w:p>
        </w:tc>
      </w:tr>
    </w:tbl>
    <w:p w:rsidR="000A25C1" w:rsidRPr="000A25C1" w:rsidRDefault="000A25C1" w:rsidP="000A25C1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</w:rPr>
        <w:sectPr w:rsidR="000A25C1" w:rsidRPr="000A25C1" w:rsidSect="00AC071A">
          <w:pgSz w:w="16840" w:h="11910" w:orient="landscape"/>
          <w:pgMar w:top="840" w:right="397" w:bottom="1100" w:left="426" w:header="0" w:footer="913" w:gutter="0"/>
          <w:cols w:space="720"/>
        </w:sectPr>
      </w:pPr>
    </w:p>
    <w:p w:rsidR="000A25C1" w:rsidRPr="000A25C1" w:rsidRDefault="000A25C1" w:rsidP="000A25C1">
      <w:pPr>
        <w:spacing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A25C1" w:rsidRPr="000A25C1" w:rsidRDefault="000A25C1" w:rsidP="000A25C1">
      <w:pPr>
        <w:spacing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A25C1" w:rsidRPr="000A25C1" w:rsidRDefault="000A25C1" w:rsidP="000A25C1">
      <w:pPr>
        <w:spacing w:before="81" w:line="240" w:lineRule="auto"/>
        <w:ind w:left="827"/>
        <w:contextualSpacing/>
        <w:outlineLvl w:val="0"/>
        <w:rPr>
          <w:rFonts w:ascii="Times New Roman" w:hAnsi="Times New Roman" w:cs="Times New Roman"/>
          <w:b/>
          <w:bCs/>
          <w:sz w:val="24"/>
          <w:szCs w:val="24"/>
        </w:rPr>
      </w:pPr>
      <w:r w:rsidRPr="000A25C1">
        <w:rPr>
          <w:rFonts w:ascii="Times New Roman" w:hAnsi="Times New Roman" w:cs="Times New Roman"/>
          <w:b/>
          <w:bCs/>
          <w:sz w:val="24"/>
          <w:szCs w:val="24"/>
        </w:rPr>
        <w:t>УЧЕБНО-МЕТОДИЧЕСКОЕ</w:t>
      </w:r>
      <w:r w:rsidRPr="000A25C1">
        <w:rPr>
          <w:rFonts w:ascii="Times New Roman" w:hAnsi="Times New Roman" w:cs="Times New Roman"/>
          <w:b/>
          <w:bCs/>
          <w:spacing w:val="-7"/>
          <w:sz w:val="24"/>
          <w:szCs w:val="24"/>
        </w:rPr>
        <w:t xml:space="preserve"> </w:t>
      </w:r>
      <w:r w:rsidRPr="000A25C1">
        <w:rPr>
          <w:rFonts w:ascii="Times New Roman" w:hAnsi="Times New Roman" w:cs="Times New Roman"/>
          <w:b/>
          <w:bCs/>
          <w:sz w:val="24"/>
          <w:szCs w:val="24"/>
        </w:rPr>
        <w:t>ОБЕСПЕЧЕНИЕ</w:t>
      </w:r>
      <w:r w:rsidRPr="000A25C1">
        <w:rPr>
          <w:rFonts w:ascii="Times New Roman" w:hAnsi="Times New Roman" w:cs="Times New Roman"/>
          <w:b/>
          <w:bCs/>
          <w:spacing w:val="-7"/>
          <w:sz w:val="24"/>
          <w:szCs w:val="24"/>
        </w:rPr>
        <w:t xml:space="preserve"> </w:t>
      </w:r>
      <w:r w:rsidRPr="000A25C1">
        <w:rPr>
          <w:rFonts w:ascii="Times New Roman" w:hAnsi="Times New Roman" w:cs="Times New Roman"/>
          <w:b/>
          <w:bCs/>
          <w:sz w:val="24"/>
          <w:szCs w:val="24"/>
        </w:rPr>
        <w:t>ОБРАЗОВАТЕЛЬНОГО</w:t>
      </w:r>
      <w:r w:rsidRPr="000A25C1">
        <w:rPr>
          <w:rFonts w:ascii="Times New Roman" w:hAnsi="Times New Roman" w:cs="Times New Roman"/>
          <w:b/>
          <w:bCs/>
          <w:spacing w:val="-4"/>
          <w:sz w:val="24"/>
          <w:szCs w:val="24"/>
        </w:rPr>
        <w:t xml:space="preserve"> </w:t>
      </w:r>
      <w:r w:rsidRPr="000A25C1">
        <w:rPr>
          <w:rFonts w:ascii="Times New Roman" w:hAnsi="Times New Roman" w:cs="Times New Roman"/>
          <w:b/>
          <w:bCs/>
          <w:sz w:val="24"/>
          <w:szCs w:val="24"/>
        </w:rPr>
        <w:t>ПРОЦЕССА</w:t>
      </w:r>
    </w:p>
    <w:p w:rsidR="000A25C1" w:rsidRPr="000A25C1" w:rsidRDefault="000A25C1" w:rsidP="000A25C1">
      <w:pPr>
        <w:spacing w:before="2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A25C1" w:rsidRPr="000A25C1" w:rsidRDefault="000A25C1" w:rsidP="000A25C1">
      <w:pPr>
        <w:spacing w:before="1" w:line="240" w:lineRule="auto"/>
        <w:ind w:left="107"/>
        <w:contextualSpacing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0A25C1">
        <w:rPr>
          <w:rFonts w:ascii="Times New Roman" w:hAnsi="Times New Roman" w:cs="Times New Roman"/>
          <w:b/>
          <w:sz w:val="24"/>
          <w:szCs w:val="24"/>
          <w:lang w:val="ru-RU"/>
        </w:rPr>
        <w:t>ОБЯЗАТЕЛЬНЫЕ</w:t>
      </w:r>
      <w:r w:rsidRPr="000A25C1">
        <w:rPr>
          <w:rFonts w:ascii="Times New Roman" w:hAnsi="Times New Roman" w:cs="Times New Roman"/>
          <w:b/>
          <w:spacing w:val="-4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b/>
          <w:sz w:val="24"/>
          <w:szCs w:val="24"/>
          <w:lang w:val="ru-RU"/>
        </w:rPr>
        <w:t>УЧЕБНЫЕ</w:t>
      </w:r>
      <w:r w:rsidRPr="000A25C1">
        <w:rPr>
          <w:rFonts w:ascii="Times New Roman" w:hAnsi="Times New Roman" w:cs="Times New Roman"/>
          <w:b/>
          <w:spacing w:val="-3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b/>
          <w:sz w:val="24"/>
          <w:szCs w:val="24"/>
          <w:lang w:val="ru-RU"/>
        </w:rPr>
        <w:t>МАТЕРИАЛЫ</w:t>
      </w:r>
      <w:r w:rsidRPr="000A25C1">
        <w:rPr>
          <w:rFonts w:ascii="Times New Roman" w:hAnsi="Times New Roman" w:cs="Times New Roman"/>
          <w:b/>
          <w:spacing w:val="-5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b/>
          <w:sz w:val="24"/>
          <w:szCs w:val="24"/>
          <w:lang w:val="ru-RU"/>
        </w:rPr>
        <w:t>ДЛЯ</w:t>
      </w:r>
      <w:r w:rsidRPr="000A25C1">
        <w:rPr>
          <w:rFonts w:ascii="Times New Roman" w:hAnsi="Times New Roman" w:cs="Times New Roman"/>
          <w:b/>
          <w:spacing w:val="-4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b/>
          <w:sz w:val="24"/>
          <w:szCs w:val="24"/>
          <w:lang w:val="ru-RU"/>
        </w:rPr>
        <w:t>УЧЕНИКА</w:t>
      </w:r>
    </w:p>
    <w:p w:rsidR="000A25C1" w:rsidRPr="000A25C1" w:rsidRDefault="000A25C1" w:rsidP="000A25C1">
      <w:pPr>
        <w:spacing w:line="240" w:lineRule="auto"/>
        <w:ind w:left="107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r w:rsidRPr="000A25C1">
        <w:rPr>
          <w:rFonts w:ascii="Times New Roman" w:hAnsi="Times New Roman" w:cs="Times New Roman"/>
          <w:sz w:val="24"/>
          <w:szCs w:val="24"/>
          <w:lang w:val="ru-RU"/>
        </w:rPr>
        <w:t>Изобразительное</w:t>
      </w:r>
      <w:r w:rsidRPr="000A25C1">
        <w:rPr>
          <w:rFonts w:ascii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искусство.</w:t>
      </w:r>
      <w:r w:rsidRPr="000A25C1">
        <w:rPr>
          <w:rFonts w:ascii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1</w:t>
      </w:r>
      <w:r w:rsidRPr="000A25C1">
        <w:rPr>
          <w:rFonts w:ascii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класс/Неменская</w:t>
      </w:r>
      <w:r w:rsidRPr="000A25C1">
        <w:rPr>
          <w:rFonts w:ascii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Л.А.;</w:t>
      </w:r>
      <w:r w:rsidRPr="000A25C1">
        <w:rPr>
          <w:rFonts w:ascii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под</w:t>
      </w:r>
      <w:r w:rsidRPr="000A25C1">
        <w:rPr>
          <w:rFonts w:ascii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редакцией Неменского</w:t>
      </w:r>
      <w:r w:rsidRPr="000A25C1">
        <w:rPr>
          <w:rFonts w:ascii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Б.М.,</w:t>
      </w:r>
      <w:r w:rsidRPr="000A25C1">
        <w:rPr>
          <w:rFonts w:ascii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Акционерное</w:t>
      </w:r>
      <w:r w:rsidRPr="000A25C1">
        <w:rPr>
          <w:rFonts w:ascii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общество</w:t>
      </w:r>
    </w:p>
    <w:p w:rsidR="000A25C1" w:rsidRPr="000A25C1" w:rsidRDefault="000A25C1" w:rsidP="000A25C1">
      <w:pPr>
        <w:spacing w:before="29" w:line="240" w:lineRule="auto"/>
        <w:ind w:left="107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r w:rsidRPr="000A25C1">
        <w:rPr>
          <w:rFonts w:ascii="Times New Roman" w:hAnsi="Times New Roman" w:cs="Times New Roman"/>
          <w:sz w:val="24"/>
          <w:szCs w:val="24"/>
          <w:lang w:val="ru-RU"/>
        </w:rPr>
        <w:t>«Издательство</w:t>
      </w:r>
      <w:r w:rsidRPr="000A25C1">
        <w:rPr>
          <w:rFonts w:ascii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«Просвещение»;</w:t>
      </w:r>
      <w:r w:rsidRPr="000A25C1">
        <w:rPr>
          <w:rFonts w:ascii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2020</w:t>
      </w:r>
    </w:p>
    <w:p w:rsidR="000A25C1" w:rsidRPr="000A25C1" w:rsidRDefault="000A25C1" w:rsidP="000A25C1">
      <w:pPr>
        <w:spacing w:before="34" w:line="240" w:lineRule="auto"/>
        <w:ind w:firstLine="107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r w:rsidRPr="000A25C1">
        <w:rPr>
          <w:rFonts w:ascii="Times New Roman" w:hAnsi="Times New Roman" w:cs="Times New Roman"/>
          <w:sz w:val="24"/>
          <w:szCs w:val="24"/>
          <w:lang w:val="ru-RU"/>
        </w:rPr>
        <w:t>Изобразительное</w:t>
      </w:r>
      <w:r w:rsidRPr="000A25C1">
        <w:rPr>
          <w:rFonts w:ascii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искусство.</w:t>
      </w:r>
      <w:r w:rsidRPr="000A25C1">
        <w:rPr>
          <w:rFonts w:ascii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2</w:t>
      </w:r>
      <w:r w:rsidRPr="000A25C1">
        <w:rPr>
          <w:rFonts w:ascii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класс/Коротеева</w:t>
      </w:r>
      <w:r w:rsidRPr="000A25C1">
        <w:rPr>
          <w:rFonts w:ascii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Е.И.;</w:t>
      </w:r>
      <w:r w:rsidRPr="000A25C1">
        <w:rPr>
          <w:rFonts w:ascii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под</w:t>
      </w:r>
      <w:r w:rsidRPr="000A25C1">
        <w:rPr>
          <w:rFonts w:ascii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редакцией</w:t>
      </w:r>
      <w:r w:rsidRPr="000A25C1">
        <w:rPr>
          <w:rFonts w:ascii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Неменского</w:t>
      </w:r>
      <w:r w:rsidRPr="000A25C1">
        <w:rPr>
          <w:rFonts w:ascii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Б.М.,</w:t>
      </w:r>
      <w:r w:rsidRPr="000A25C1">
        <w:rPr>
          <w:rFonts w:ascii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Акционерное общество</w:t>
      </w:r>
    </w:p>
    <w:p w:rsidR="000A25C1" w:rsidRPr="000A25C1" w:rsidRDefault="000A25C1" w:rsidP="000A25C1">
      <w:pPr>
        <w:spacing w:before="29" w:line="240" w:lineRule="auto"/>
        <w:ind w:left="107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r w:rsidRPr="000A25C1">
        <w:rPr>
          <w:rFonts w:ascii="Times New Roman" w:hAnsi="Times New Roman" w:cs="Times New Roman"/>
          <w:sz w:val="24"/>
          <w:szCs w:val="24"/>
          <w:lang w:val="ru-RU"/>
        </w:rPr>
        <w:t>«Издательство</w:t>
      </w:r>
      <w:r w:rsidRPr="000A25C1">
        <w:rPr>
          <w:rFonts w:ascii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«Просвещение»;</w:t>
      </w:r>
      <w:r w:rsidRPr="000A25C1">
        <w:rPr>
          <w:rFonts w:ascii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2020;</w:t>
      </w:r>
    </w:p>
    <w:p w:rsidR="000A25C1" w:rsidRPr="000A25C1" w:rsidRDefault="000A25C1" w:rsidP="000A25C1">
      <w:pPr>
        <w:spacing w:before="30" w:line="240" w:lineRule="auto"/>
        <w:ind w:left="107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r w:rsidRPr="000A25C1">
        <w:rPr>
          <w:rFonts w:ascii="Times New Roman" w:hAnsi="Times New Roman" w:cs="Times New Roman"/>
          <w:sz w:val="24"/>
          <w:szCs w:val="24"/>
          <w:lang w:val="ru-RU"/>
        </w:rPr>
        <w:t>Изобразительное</w:t>
      </w:r>
      <w:r w:rsidRPr="000A25C1">
        <w:rPr>
          <w:rFonts w:ascii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искусство.3</w:t>
      </w:r>
      <w:r w:rsidRPr="000A25C1">
        <w:rPr>
          <w:rFonts w:ascii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класс/Неменская</w:t>
      </w:r>
      <w:r w:rsidRPr="000A25C1">
        <w:rPr>
          <w:rFonts w:ascii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Л.А.;</w:t>
      </w:r>
      <w:r w:rsidRPr="000A25C1">
        <w:rPr>
          <w:rFonts w:ascii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под</w:t>
      </w:r>
      <w:r w:rsidRPr="000A25C1">
        <w:rPr>
          <w:rFonts w:ascii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редакцией</w:t>
      </w:r>
      <w:r w:rsidRPr="000A25C1">
        <w:rPr>
          <w:rFonts w:ascii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Неменского</w:t>
      </w:r>
      <w:r w:rsidRPr="000A25C1">
        <w:rPr>
          <w:rFonts w:ascii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Б.М.,</w:t>
      </w:r>
      <w:r w:rsidRPr="000A25C1">
        <w:rPr>
          <w:rFonts w:ascii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Акционерное</w:t>
      </w:r>
      <w:r w:rsidRPr="000A25C1">
        <w:rPr>
          <w:rFonts w:ascii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общество</w:t>
      </w:r>
    </w:p>
    <w:p w:rsidR="000A25C1" w:rsidRPr="000A25C1" w:rsidRDefault="000A25C1" w:rsidP="000A25C1">
      <w:pPr>
        <w:spacing w:before="29" w:line="240" w:lineRule="auto"/>
        <w:ind w:left="107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r w:rsidRPr="000A25C1">
        <w:rPr>
          <w:rFonts w:ascii="Times New Roman" w:hAnsi="Times New Roman" w:cs="Times New Roman"/>
          <w:sz w:val="24"/>
          <w:szCs w:val="24"/>
          <w:lang w:val="ru-RU"/>
        </w:rPr>
        <w:t>«Издательство</w:t>
      </w:r>
      <w:r w:rsidRPr="000A25C1">
        <w:rPr>
          <w:rFonts w:ascii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«Просвещение»;</w:t>
      </w:r>
    </w:p>
    <w:p w:rsidR="000A25C1" w:rsidRPr="000A25C1" w:rsidRDefault="000A25C1" w:rsidP="000A25C1">
      <w:pPr>
        <w:spacing w:before="29" w:line="240" w:lineRule="auto"/>
        <w:ind w:left="107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r w:rsidRPr="000A25C1">
        <w:rPr>
          <w:rFonts w:ascii="Times New Roman" w:hAnsi="Times New Roman" w:cs="Times New Roman"/>
          <w:sz w:val="24"/>
          <w:szCs w:val="24"/>
          <w:lang w:val="ru-RU"/>
        </w:rPr>
        <w:t>Изобразительное</w:t>
      </w:r>
      <w:r w:rsidRPr="000A25C1">
        <w:rPr>
          <w:rFonts w:ascii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искусство.</w:t>
      </w:r>
      <w:r w:rsidRPr="000A25C1">
        <w:rPr>
          <w:rFonts w:ascii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4</w:t>
      </w:r>
      <w:r w:rsidRPr="000A25C1">
        <w:rPr>
          <w:rFonts w:ascii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класс/Неменская</w:t>
      </w:r>
      <w:r w:rsidRPr="000A25C1">
        <w:rPr>
          <w:rFonts w:ascii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Л.А.;</w:t>
      </w:r>
      <w:r w:rsidRPr="000A25C1">
        <w:rPr>
          <w:rFonts w:ascii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под</w:t>
      </w:r>
      <w:r w:rsidRPr="000A25C1">
        <w:rPr>
          <w:rFonts w:ascii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редакцией Неменского</w:t>
      </w:r>
      <w:r w:rsidRPr="000A25C1">
        <w:rPr>
          <w:rFonts w:ascii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Б.М.,</w:t>
      </w:r>
      <w:r w:rsidRPr="000A25C1">
        <w:rPr>
          <w:rFonts w:ascii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Акционерное</w:t>
      </w:r>
      <w:r w:rsidRPr="000A25C1">
        <w:rPr>
          <w:rFonts w:ascii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общество</w:t>
      </w:r>
    </w:p>
    <w:p w:rsidR="000A25C1" w:rsidRPr="000A25C1" w:rsidRDefault="000A25C1" w:rsidP="000A25C1">
      <w:pPr>
        <w:spacing w:before="29" w:line="240" w:lineRule="auto"/>
        <w:ind w:left="107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r w:rsidRPr="000A25C1">
        <w:rPr>
          <w:rFonts w:ascii="Times New Roman" w:hAnsi="Times New Roman" w:cs="Times New Roman"/>
          <w:sz w:val="24"/>
          <w:szCs w:val="24"/>
          <w:lang w:val="ru-RU"/>
        </w:rPr>
        <w:t>«Издательство</w:t>
      </w:r>
      <w:r w:rsidRPr="000A25C1">
        <w:rPr>
          <w:rFonts w:ascii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«Просвещение»;</w:t>
      </w:r>
    </w:p>
    <w:p w:rsidR="000A25C1" w:rsidRPr="000A25C1" w:rsidRDefault="000A25C1" w:rsidP="000A25C1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  <w:lang w:val="ru-RU"/>
        </w:rPr>
      </w:pPr>
    </w:p>
    <w:p w:rsidR="000A25C1" w:rsidRPr="000A25C1" w:rsidRDefault="000A25C1" w:rsidP="000A25C1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  <w:lang w:val="ru-RU"/>
        </w:rPr>
      </w:pPr>
    </w:p>
    <w:p w:rsidR="000A25C1" w:rsidRPr="000A25C1" w:rsidRDefault="000A25C1" w:rsidP="000A25C1">
      <w:pPr>
        <w:spacing w:before="10" w:line="240" w:lineRule="auto"/>
        <w:contextualSpacing/>
        <w:rPr>
          <w:rFonts w:ascii="Times New Roman" w:hAnsi="Times New Roman" w:cs="Times New Roman"/>
          <w:sz w:val="24"/>
          <w:szCs w:val="24"/>
          <w:lang w:val="ru-RU"/>
        </w:rPr>
      </w:pPr>
    </w:p>
    <w:p w:rsidR="000A25C1" w:rsidRPr="000A25C1" w:rsidRDefault="000A25C1" w:rsidP="000A25C1">
      <w:pPr>
        <w:spacing w:line="240" w:lineRule="auto"/>
        <w:ind w:left="107"/>
        <w:contextualSpacing/>
        <w:outlineLvl w:val="0"/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  <w:r w:rsidRPr="000A25C1">
        <w:rPr>
          <w:rFonts w:ascii="Times New Roman" w:hAnsi="Times New Roman" w:cs="Times New Roman"/>
          <w:b/>
          <w:bCs/>
          <w:sz w:val="24"/>
          <w:szCs w:val="24"/>
          <w:lang w:val="ru-RU"/>
        </w:rPr>
        <w:t>МЕТОДИЧЕСКИЕ</w:t>
      </w:r>
      <w:r w:rsidRPr="000A25C1">
        <w:rPr>
          <w:rFonts w:ascii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b/>
          <w:bCs/>
          <w:sz w:val="24"/>
          <w:szCs w:val="24"/>
          <w:lang w:val="ru-RU"/>
        </w:rPr>
        <w:t>МАТЕРИАЛЫ ДЛЯ</w:t>
      </w:r>
      <w:r w:rsidRPr="000A25C1">
        <w:rPr>
          <w:rFonts w:ascii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b/>
          <w:bCs/>
          <w:sz w:val="24"/>
          <w:szCs w:val="24"/>
          <w:lang w:val="ru-RU"/>
        </w:rPr>
        <w:t>УЧИТЕЛЯ</w:t>
      </w:r>
    </w:p>
    <w:p w:rsidR="000A25C1" w:rsidRPr="000A25C1" w:rsidRDefault="000A25C1" w:rsidP="000A25C1">
      <w:pPr>
        <w:spacing w:before="164" w:line="240" w:lineRule="auto"/>
        <w:ind w:left="107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r w:rsidRPr="000A25C1">
        <w:rPr>
          <w:rFonts w:ascii="Times New Roman" w:hAnsi="Times New Roman" w:cs="Times New Roman"/>
          <w:sz w:val="24"/>
          <w:szCs w:val="24"/>
          <w:lang w:val="ru-RU"/>
        </w:rPr>
        <w:t>Поурочные</w:t>
      </w:r>
      <w:r w:rsidRPr="000A25C1">
        <w:rPr>
          <w:rFonts w:ascii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разработки</w:t>
      </w:r>
      <w:r w:rsidRPr="000A25C1">
        <w:rPr>
          <w:rFonts w:ascii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по</w:t>
      </w:r>
      <w:r w:rsidRPr="000A25C1">
        <w:rPr>
          <w:rFonts w:ascii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изобразительному</w:t>
      </w:r>
      <w:r w:rsidRPr="000A25C1">
        <w:rPr>
          <w:rFonts w:ascii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искусству</w:t>
      </w:r>
      <w:r w:rsidRPr="000A25C1">
        <w:rPr>
          <w:rFonts w:ascii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.Неменский</w:t>
      </w:r>
      <w:r w:rsidRPr="000A25C1">
        <w:rPr>
          <w:rFonts w:ascii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Б.М.,</w:t>
      </w:r>
      <w:r w:rsidRPr="000A25C1">
        <w:rPr>
          <w:rFonts w:ascii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Неменская Л.А.,</w:t>
      </w:r>
      <w:r w:rsidRPr="000A25C1">
        <w:rPr>
          <w:rFonts w:ascii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Каратаева</w:t>
      </w:r>
      <w:r w:rsidRPr="000A25C1">
        <w:rPr>
          <w:rFonts w:ascii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Е.И.</w:t>
      </w:r>
      <w:r w:rsidRPr="000A25C1">
        <w:rPr>
          <w:rFonts w:ascii="Times New Roman" w:hAnsi="Times New Roman" w:cs="Times New Roman"/>
          <w:spacing w:val="-47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изобразительное</w:t>
      </w:r>
      <w:r w:rsidRPr="000A25C1">
        <w:rPr>
          <w:rFonts w:ascii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искусство</w:t>
      </w:r>
      <w:r w:rsidRPr="000A25C1">
        <w:rPr>
          <w:rFonts w:ascii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1-4</w:t>
      </w:r>
      <w:r w:rsidRPr="000A25C1">
        <w:rPr>
          <w:rFonts w:ascii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класс</w:t>
      </w:r>
      <w:r w:rsidRPr="000A25C1">
        <w:rPr>
          <w:rFonts w:ascii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УМК</w:t>
      </w:r>
      <w:r w:rsidRPr="000A25C1">
        <w:rPr>
          <w:rFonts w:ascii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"Школа</w:t>
      </w:r>
      <w:r w:rsidRPr="000A25C1">
        <w:rPr>
          <w:rFonts w:ascii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России"</w:t>
      </w:r>
    </w:p>
    <w:p w:rsidR="000A25C1" w:rsidRPr="000A25C1" w:rsidRDefault="000A25C1" w:rsidP="000A25C1">
      <w:pPr>
        <w:spacing w:line="240" w:lineRule="auto"/>
        <w:contextualSpacing/>
        <w:rPr>
          <w:rFonts w:ascii="Times New Roman" w:hAnsi="Times New Roman" w:cs="Times New Roman"/>
          <w:sz w:val="24"/>
          <w:szCs w:val="24"/>
          <w:lang w:val="ru-RU"/>
        </w:rPr>
      </w:pPr>
    </w:p>
    <w:p w:rsidR="000A25C1" w:rsidRPr="000A25C1" w:rsidRDefault="000A25C1" w:rsidP="000A25C1">
      <w:pPr>
        <w:spacing w:before="143" w:line="240" w:lineRule="auto"/>
        <w:ind w:left="107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r w:rsidRPr="000A25C1">
        <w:rPr>
          <w:rFonts w:ascii="Times New Roman" w:hAnsi="Times New Roman" w:cs="Times New Roman"/>
          <w:sz w:val="24"/>
          <w:szCs w:val="24"/>
          <w:lang w:val="ru-RU"/>
        </w:rPr>
        <w:t>Москва "Учебная</w:t>
      </w:r>
      <w:r w:rsidRPr="000A25C1">
        <w:rPr>
          <w:rFonts w:ascii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литература"</w:t>
      </w:r>
    </w:p>
    <w:p w:rsidR="000A25C1" w:rsidRPr="000A25C1" w:rsidRDefault="000A25C1" w:rsidP="000A25C1">
      <w:pPr>
        <w:spacing w:before="7" w:line="240" w:lineRule="auto"/>
        <w:contextualSpacing/>
        <w:rPr>
          <w:rFonts w:ascii="Times New Roman" w:hAnsi="Times New Roman" w:cs="Times New Roman"/>
          <w:sz w:val="24"/>
          <w:szCs w:val="24"/>
          <w:lang w:val="ru-RU"/>
        </w:rPr>
      </w:pPr>
    </w:p>
    <w:p w:rsidR="000A25C1" w:rsidRPr="000A25C1" w:rsidRDefault="000A25C1" w:rsidP="000A25C1">
      <w:pPr>
        <w:spacing w:line="240" w:lineRule="auto"/>
        <w:ind w:left="107"/>
        <w:contextualSpacing/>
        <w:outlineLvl w:val="0"/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  <w:r w:rsidRPr="000A25C1">
        <w:rPr>
          <w:rFonts w:ascii="Times New Roman" w:hAnsi="Times New Roman" w:cs="Times New Roman"/>
          <w:b/>
          <w:bCs/>
          <w:sz w:val="24"/>
          <w:szCs w:val="24"/>
          <w:lang w:val="ru-RU"/>
        </w:rPr>
        <w:t>ЦИФРОВЫЕ</w:t>
      </w:r>
      <w:r w:rsidRPr="000A25C1">
        <w:rPr>
          <w:rFonts w:ascii="Times New Roman" w:hAnsi="Times New Roman" w:cs="Times New Roman"/>
          <w:b/>
          <w:bCs/>
          <w:spacing w:val="-4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b/>
          <w:bCs/>
          <w:sz w:val="24"/>
          <w:szCs w:val="24"/>
          <w:lang w:val="ru-RU"/>
        </w:rPr>
        <w:t>ОБРАЗОВАТЕЛЬНЫЕ РЕСУРСЫ</w:t>
      </w:r>
      <w:r w:rsidRPr="000A25C1">
        <w:rPr>
          <w:rFonts w:ascii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b/>
          <w:bCs/>
          <w:sz w:val="24"/>
          <w:szCs w:val="24"/>
          <w:lang w:val="ru-RU"/>
        </w:rPr>
        <w:t>И</w:t>
      </w:r>
      <w:r w:rsidRPr="000A25C1">
        <w:rPr>
          <w:rFonts w:ascii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b/>
          <w:bCs/>
          <w:sz w:val="24"/>
          <w:szCs w:val="24"/>
          <w:lang w:val="ru-RU"/>
        </w:rPr>
        <w:t>РЕСУРСЫ</w:t>
      </w:r>
      <w:r w:rsidRPr="000A25C1">
        <w:rPr>
          <w:rFonts w:ascii="Times New Roman" w:hAnsi="Times New Roman" w:cs="Times New Roman"/>
          <w:b/>
          <w:bCs/>
          <w:spacing w:val="-1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b/>
          <w:bCs/>
          <w:sz w:val="24"/>
          <w:szCs w:val="24"/>
          <w:lang w:val="ru-RU"/>
        </w:rPr>
        <w:t>СЕТИ</w:t>
      </w:r>
      <w:r w:rsidRPr="000A25C1">
        <w:rPr>
          <w:rFonts w:ascii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b/>
          <w:bCs/>
          <w:sz w:val="24"/>
          <w:szCs w:val="24"/>
          <w:lang w:val="ru-RU"/>
        </w:rPr>
        <w:t>ИНТЕРНЕТ</w:t>
      </w:r>
    </w:p>
    <w:p w:rsidR="000A25C1" w:rsidRPr="000A25C1" w:rsidRDefault="00232BB6" w:rsidP="000A25C1">
      <w:pPr>
        <w:widowControl w:val="0"/>
        <w:numPr>
          <w:ilvl w:val="0"/>
          <w:numId w:val="11"/>
        </w:numPr>
        <w:tabs>
          <w:tab w:val="left" w:pos="310"/>
        </w:tabs>
        <w:autoSpaceDE w:val="0"/>
        <w:autoSpaceDN w:val="0"/>
        <w:spacing w:before="159" w:after="0" w:line="240" w:lineRule="auto"/>
        <w:ind w:hanging="203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hyperlink r:id="rId99">
        <w:r w:rsidR="000A25C1" w:rsidRPr="000A25C1">
          <w:rPr>
            <w:rFonts w:ascii="Times New Roman" w:hAnsi="Times New Roman" w:cs="Times New Roman"/>
            <w:sz w:val="24"/>
            <w:szCs w:val="24"/>
          </w:rPr>
          <w:t>http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://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www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.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smirnova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.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net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/</w:t>
        </w:r>
        <w:r w:rsidR="000A25C1" w:rsidRPr="000A25C1">
          <w:rPr>
            <w:rFonts w:ascii="Times New Roman" w:hAnsi="Times New Roman" w:cs="Times New Roman"/>
            <w:spacing w:val="-5"/>
            <w:sz w:val="24"/>
            <w:szCs w:val="24"/>
            <w:lang w:val="ru-RU"/>
          </w:rPr>
          <w:t xml:space="preserve"> </w:t>
        </w:r>
      </w:hyperlink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Гид</w:t>
      </w:r>
      <w:r w:rsidR="000A25C1" w:rsidRPr="000A25C1">
        <w:rPr>
          <w:rFonts w:ascii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по</w:t>
      </w:r>
      <w:r w:rsidR="000A25C1" w:rsidRPr="000A25C1">
        <w:rPr>
          <w:rFonts w:ascii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музеям мира</w:t>
      </w:r>
      <w:r w:rsidR="000A25C1" w:rsidRPr="000A25C1">
        <w:rPr>
          <w:rFonts w:ascii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и</w:t>
      </w:r>
      <w:r w:rsidR="000A25C1" w:rsidRPr="000A25C1">
        <w:rPr>
          <w:rFonts w:ascii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галереям</w:t>
      </w:r>
      <w:r w:rsidR="000A25C1" w:rsidRPr="000A25C1">
        <w:rPr>
          <w:rFonts w:ascii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(материалы</w:t>
      </w:r>
      <w:r w:rsidR="000A25C1" w:rsidRPr="000A25C1">
        <w:rPr>
          <w:rFonts w:ascii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по</w:t>
      </w:r>
      <w:r w:rsidR="000A25C1" w:rsidRPr="000A25C1">
        <w:rPr>
          <w:rFonts w:ascii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искусству, статьи)</w:t>
      </w:r>
    </w:p>
    <w:p w:rsidR="000A25C1" w:rsidRPr="000A25C1" w:rsidRDefault="00232BB6" w:rsidP="000A25C1">
      <w:pPr>
        <w:widowControl w:val="0"/>
        <w:numPr>
          <w:ilvl w:val="0"/>
          <w:numId w:val="11"/>
        </w:numPr>
        <w:tabs>
          <w:tab w:val="left" w:pos="310"/>
        </w:tabs>
        <w:autoSpaceDE w:val="0"/>
        <w:autoSpaceDN w:val="0"/>
        <w:spacing w:before="44" w:after="0" w:line="240" w:lineRule="auto"/>
        <w:ind w:hanging="203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hyperlink r:id="rId100">
        <w:r w:rsidR="000A25C1" w:rsidRPr="000A25C1">
          <w:rPr>
            <w:rFonts w:ascii="Times New Roman" w:hAnsi="Times New Roman" w:cs="Times New Roman"/>
            <w:sz w:val="24"/>
            <w:szCs w:val="24"/>
          </w:rPr>
          <w:t>http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://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www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.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artprojekt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.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ru</w:t>
        </w:r>
        <w:r w:rsidR="000A25C1" w:rsidRPr="000A25C1">
          <w:rPr>
            <w:rFonts w:ascii="Times New Roman" w:hAnsi="Times New Roman" w:cs="Times New Roman"/>
            <w:spacing w:val="-8"/>
            <w:sz w:val="24"/>
            <w:szCs w:val="24"/>
            <w:lang w:val="ru-RU"/>
          </w:rPr>
          <w:t xml:space="preserve"> </w:t>
        </w:r>
      </w:hyperlink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Энциклопедия</w:t>
      </w:r>
      <w:r w:rsidR="000A25C1" w:rsidRPr="000A25C1">
        <w:rPr>
          <w:rFonts w:ascii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искусства -</w:t>
      </w:r>
      <w:r w:rsidR="000A25C1" w:rsidRPr="000A25C1">
        <w:rPr>
          <w:rFonts w:ascii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галереи,</w:t>
      </w:r>
      <w:r w:rsidR="000A25C1" w:rsidRPr="000A25C1">
        <w:rPr>
          <w:rFonts w:ascii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история</w:t>
      </w:r>
      <w:r w:rsidR="000A25C1" w:rsidRPr="000A25C1">
        <w:rPr>
          <w:rFonts w:ascii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искусства,</w:t>
      </w:r>
      <w:r w:rsidR="000A25C1" w:rsidRPr="000A25C1">
        <w:rPr>
          <w:rFonts w:ascii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дополнительные</w:t>
      </w:r>
      <w:r w:rsidR="000A25C1" w:rsidRPr="000A25C1">
        <w:rPr>
          <w:rFonts w:ascii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темы</w:t>
      </w:r>
    </w:p>
    <w:p w:rsidR="000A25C1" w:rsidRPr="000A25C1" w:rsidRDefault="00232BB6" w:rsidP="000A25C1">
      <w:pPr>
        <w:widowControl w:val="0"/>
        <w:numPr>
          <w:ilvl w:val="0"/>
          <w:numId w:val="11"/>
        </w:numPr>
        <w:tabs>
          <w:tab w:val="left" w:pos="310"/>
        </w:tabs>
        <w:autoSpaceDE w:val="0"/>
        <w:autoSpaceDN w:val="0"/>
        <w:spacing w:before="48" w:after="0" w:line="240" w:lineRule="auto"/>
        <w:ind w:hanging="203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hyperlink r:id="rId101">
        <w:r w:rsidR="000A25C1" w:rsidRPr="000A25C1">
          <w:rPr>
            <w:rFonts w:ascii="Times New Roman" w:hAnsi="Times New Roman" w:cs="Times New Roman"/>
            <w:sz w:val="24"/>
            <w:szCs w:val="24"/>
          </w:rPr>
          <w:t>http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://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jivopis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.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ru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/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gallery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/</w:t>
        </w:r>
        <w:r w:rsidR="000A25C1" w:rsidRPr="000A25C1">
          <w:rPr>
            <w:rFonts w:ascii="Times New Roman" w:hAnsi="Times New Roman" w:cs="Times New Roman"/>
            <w:spacing w:val="-2"/>
            <w:sz w:val="24"/>
            <w:szCs w:val="24"/>
            <w:lang w:val="ru-RU"/>
          </w:rPr>
          <w:t xml:space="preserve"> </w:t>
        </w:r>
      </w:hyperlink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Картинные</w:t>
      </w:r>
      <w:r w:rsidR="000A25C1" w:rsidRPr="000A25C1">
        <w:rPr>
          <w:rFonts w:ascii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галереи</w:t>
      </w:r>
      <w:r w:rsidR="000A25C1" w:rsidRPr="000A25C1">
        <w:rPr>
          <w:rFonts w:ascii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и</w:t>
      </w:r>
      <w:r w:rsidR="000A25C1" w:rsidRPr="000A25C1">
        <w:rPr>
          <w:rFonts w:ascii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биографии</w:t>
      </w:r>
      <w:r w:rsidR="000A25C1" w:rsidRPr="000A25C1">
        <w:rPr>
          <w:rFonts w:ascii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русских</w:t>
      </w:r>
      <w:r w:rsidR="000A25C1" w:rsidRPr="000A25C1">
        <w:rPr>
          <w:rFonts w:ascii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художников</w:t>
      </w:r>
    </w:p>
    <w:p w:rsidR="000A25C1" w:rsidRPr="000A25C1" w:rsidRDefault="00232BB6" w:rsidP="000A25C1">
      <w:pPr>
        <w:widowControl w:val="0"/>
        <w:numPr>
          <w:ilvl w:val="0"/>
          <w:numId w:val="11"/>
        </w:numPr>
        <w:tabs>
          <w:tab w:val="left" w:pos="310"/>
        </w:tabs>
        <w:autoSpaceDE w:val="0"/>
        <w:autoSpaceDN w:val="0"/>
        <w:spacing w:before="44" w:after="0" w:line="240" w:lineRule="auto"/>
        <w:ind w:hanging="203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hyperlink r:id="rId102">
        <w:r w:rsidR="000A25C1" w:rsidRPr="000A25C1">
          <w:rPr>
            <w:rFonts w:ascii="Times New Roman" w:hAnsi="Times New Roman" w:cs="Times New Roman"/>
            <w:sz w:val="24"/>
            <w:szCs w:val="24"/>
          </w:rPr>
          <w:t>http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://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www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.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artclassic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.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edu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.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ru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/</w:t>
        </w:r>
        <w:r w:rsidR="000A25C1" w:rsidRPr="000A25C1">
          <w:rPr>
            <w:rFonts w:ascii="Times New Roman" w:hAnsi="Times New Roman" w:cs="Times New Roman"/>
            <w:spacing w:val="-6"/>
            <w:sz w:val="24"/>
            <w:szCs w:val="24"/>
            <w:lang w:val="ru-RU"/>
          </w:rPr>
          <w:t xml:space="preserve"> </w:t>
        </w:r>
      </w:hyperlink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Коллекция</w:t>
      </w:r>
      <w:r w:rsidR="000A25C1" w:rsidRPr="000A25C1">
        <w:rPr>
          <w:rFonts w:ascii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образовательных</w:t>
      </w:r>
      <w:r w:rsidR="000A25C1" w:rsidRPr="000A25C1">
        <w:rPr>
          <w:rFonts w:ascii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ресурсов</w:t>
      </w:r>
      <w:r w:rsidR="000A25C1" w:rsidRPr="000A25C1">
        <w:rPr>
          <w:rFonts w:ascii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по</w:t>
      </w:r>
      <w:r w:rsidR="000A25C1" w:rsidRPr="000A25C1">
        <w:rPr>
          <w:rFonts w:ascii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МХК</w:t>
      </w:r>
    </w:p>
    <w:p w:rsidR="000A25C1" w:rsidRPr="000A25C1" w:rsidRDefault="00232BB6" w:rsidP="000A25C1">
      <w:pPr>
        <w:widowControl w:val="0"/>
        <w:numPr>
          <w:ilvl w:val="0"/>
          <w:numId w:val="11"/>
        </w:numPr>
        <w:tabs>
          <w:tab w:val="left" w:pos="310"/>
        </w:tabs>
        <w:autoSpaceDE w:val="0"/>
        <w:autoSpaceDN w:val="0"/>
        <w:spacing w:before="49" w:after="0" w:line="240" w:lineRule="auto"/>
        <w:ind w:hanging="203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hyperlink r:id="rId103">
        <w:r w:rsidR="000A25C1" w:rsidRPr="000A25C1">
          <w:rPr>
            <w:rFonts w:ascii="Times New Roman" w:hAnsi="Times New Roman" w:cs="Times New Roman"/>
            <w:sz w:val="24"/>
            <w:szCs w:val="24"/>
          </w:rPr>
          <w:t>http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://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www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.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culturemap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.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ru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/</w:t>
        </w:r>
        <w:r w:rsidR="000A25C1" w:rsidRPr="000A25C1">
          <w:rPr>
            <w:rFonts w:ascii="Times New Roman" w:hAnsi="Times New Roman" w:cs="Times New Roman"/>
            <w:spacing w:val="-8"/>
            <w:sz w:val="24"/>
            <w:szCs w:val="24"/>
            <w:lang w:val="ru-RU"/>
          </w:rPr>
          <w:t xml:space="preserve"> </w:t>
        </w:r>
      </w:hyperlink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Культура</w:t>
      </w:r>
      <w:r w:rsidR="000A25C1" w:rsidRPr="000A25C1">
        <w:rPr>
          <w:rFonts w:ascii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регионов</w:t>
      </w:r>
      <w:r w:rsidR="000A25C1" w:rsidRPr="000A25C1">
        <w:rPr>
          <w:rFonts w:ascii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России</w:t>
      </w:r>
      <w:r w:rsidR="000A25C1" w:rsidRPr="000A25C1">
        <w:rPr>
          <w:rFonts w:ascii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(достопримечательности</w:t>
      </w:r>
      <w:r w:rsidR="000A25C1" w:rsidRPr="000A25C1">
        <w:rPr>
          <w:rFonts w:ascii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регионов)</w:t>
      </w:r>
    </w:p>
    <w:p w:rsidR="000A25C1" w:rsidRPr="000A25C1" w:rsidRDefault="00232BB6" w:rsidP="000A25C1">
      <w:pPr>
        <w:widowControl w:val="0"/>
        <w:numPr>
          <w:ilvl w:val="0"/>
          <w:numId w:val="11"/>
        </w:numPr>
        <w:tabs>
          <w:tab w:val="left" w:pos="310"/>
        </w:tabs>
        <w:autoSpaceDE w:val="0"/>
        <w:autoSpaceDN w:val="0"/>
        <w:spacing w:before="43" w:after="0" w:line="240" w:lineRule="auto"/>
        <w:ind w:left="107" w:right="327" w:firstLine="0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hyperlink r:id="rId104">
        <w:r w:rsidR="000A25C1" w:rsidRPr="000A25C1">
          <w:rPr>
            <w:rFonts w:ascii="Times New Roman" w:hAnsi="Times New Roman" w:cs="Times New Roman"/>
            <w:sz w:val="24"/>
            <w:szCs w:val="24"/>
          </w:rPr>
          <w:t>http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://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sobory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.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ru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 xml:space="preserve">/ </w:t>
        </w:r>
      </w:hyperlink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Народный каталог православной архитектуры (описания и фотографии церквей, храмов и</w:t>
      </w:r>
      <w:r w:rsidR="000A25C1" w:rsidRPr="000A25C1">
        <w:rPr>
          <w:rFonts w:ascii="Times New Roman" w:hAnsi="Times New Roman" w:cs="Times New Roman"/>
          <w:spacing w:val="-48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монастырей)</w:t>
      </w:r>
    </w:p>
    <w:p w:rsidR="000A25C1" w:rsidRPr="000A25C1" w:rsidRDefault="00232BB6" w:rsidP="000A25C1">
      <w:pPr>
        <w:widowControl w:val="0"/>
        <w:numPr>
          <w:ilvl w:val="0"/>
          <w:numId w:val="11"/>
        </w:numPr>
        <w:tabs>
          <w:tab w:val="left" w:pos="310"/>
        </w:tabs>
        <w:autoSpaceDE w:val="0"/>
        <w:autoSpaceDN w:val="0"/>
        <w:spacing w:before="5" w:after="0" w:line="240" w:lineRule="auto"/>
        <w:ind w:hanging="203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hyperlink r:id="rId105">
        <w:r w:rsidR="000A25C1" w:rsidRPr="000A25C1">
          <w:rPr>
            <w:rFonts w:ascii="Times New Roman" w:hAnsi="Times New Roman" w:cs="Times New Roman"/>
            <w:sz w:val="24"/>
            <w:szCs w:val="24"/>
          </w:rPr>
          <w:t>http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://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www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.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tretyakov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.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ru</w:t>
        </w:r>
        <w:r w:rsidR="000A25C1" w:rsidRPr="000A25C1">
          <w:rPr>
            <w:rFonts w:ascii="Times New Roman" w:hAnsi="Times New Roman" w:cs="Times New Roman"/>
            <w:spacing w:val="-4"/>
            <w:sz w:val="24"/>
            <w:szCs w:val="24"/>
            <w:lang w:val="ru-RU"/>
          </w:rPr>
          <w:t xml:space="preserve"> </w:t>
        </w:r>
      </w:hyperlink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Официальный</w:t>
      </w:r>
      <w:r w:rsidR="000A25C1" w:rsidRPr="000A25C1">
        <w:rPr>
          <w:rFonts w:ascii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сайт</w:t>
      </w:r>
      <w:r w:rsidR="000A25C1" w:rsidRPr="000A25C1">
        <w:rPr>
          <w:rFonts w:ascii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Третьяковской</w:t>
      </w:r>
      <w:r w:rsidR="000A25C1" w:rsidRPr="000A25C1">
        <w:rPr>
          <w:rFonts w:ascii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галереи</w:t>
      </w:r>
    </w:p>
    <w:p w:rsidR="000A25C1" w:rsidRPr="000A25C1" w:rsidRDefault="00232BB6" w:rsidP="000A25C1">
      <w:pPr>
        <w:widowControl w:val="0"/>
        <w:numPr>
          <w:ilvl w:val="0"/>
          <w:numId w:val="11"/>
        </w:numPr>
        <w:tabs>
          <w:tab w:val="left" w:pos="310"/>
        </w:tabs>
        <w:autoSpaceDE w:val="0"/>
        <w:autoSpaceDN w:val="0"/>
        <w:spacing w:before="44" w:after="0" w:line="240" w:lineRule="auto"/>
        <w:ind w:hanging="203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hyperlink r:id="rId106">
        <w:r w:rsidR="000A25C1" w:rsidRPr="000A25C1">
          <w:rPr>
            <w:rFonts w:ascii="Times New Roman" w:hAnsi="Times New Roman" w:cs="Times New Roman"/>
            <w:sz w:val="24"/>
            <w:szCs w:val="24"/>
          </w:rPr>
          <w:t>http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://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www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.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rusmuseum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.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ru</w:t>
        </w:r>
        <w:r w:rsidR="000A25C1" w:rsidRPr="000A25C1">
          <w:rPr>
            <w:rFonts w:ascii="Times New Roman" w:hAnsi="Times New Roman" w:cs="Times New Roman"/>
            <w:spacing w:val="-7"/>
            <w:sz w:val="24"/>
            <w:szCs w:val="24"/>
            <w:lang w:val="ru-RU"/>
          </w:rPr>
          <w:t xml:space="preserve"> </w:t>
        </w:r>
      </w:hyperlink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Официальный</w:t>
      </w:r>
      <w:r w:rsidR="000A25C1" w:rsidRPr="000A25C1">
        <w:rPr>
          <w:rFonts w:ascii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сайт</w:t>
      </w:r>
      <w:r w:rsidR="000A25C1" w:rsidRPr="000A25C1">
        <w:rPr>
          <w:rFonts w:ascii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Русского</w:t>
      </w:r>
      <w:r w:rsidR="000A25C1" w:rsidRPr="000A25C1">
        <w:rPr>
          <w:rFonts w:ascii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музея</w:t>
      </w:r>
    </w:p>
    <w:p w:rsidR="000A25C1" w:rsidRPr="000A25C1" w:rsidRDefault="00232BB6" w:rsidP="000A25C1">
      <w:pPr>
        <w:widowControl w:val="0"/>
        <w:numPr>
          <w:ilvl w:val="0"/>
          <w:numId w:val="11"/>
        </w:numPr>
        <w:tabs>
          <w:tab w:val="left" w:pos="310"/>
        </w:tabs>
        <w:autoSpaceDE w:val="0"/>
        <w:autoSpaceDN w:val="0"/>
        <w:spacing w:before="48" w:after="0" w:line="240" w:lineRule="auto"/>
        <w:ind w:hanging="203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hyperlink r:id="rId107">
        <w:r w:rsidR="000A25C1" w:rsidRPr="000A25C1">
          <w:rPr>
            <w:rFonts w:ascii="Times New Roman" w:hAnsi="Times New Roman" w:cs="Times New Roman"/>
            <w:sz w:val="24"/>
            <w:szCs w:val="24"/>
          </w:rPr>
          <w:t>http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://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www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.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hermitagemuseum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.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org</w:t>
        </w:r>
        <w:r w:rsidR="000A25C1" w:rsidRPr="000A25C1">
          <w:rPr>
            <w:rFonts w:ascii="Times New Roman" w:hAnsi="Times New Roman" w:cs="Times New Roman"/>
            <w:spacing w:val="-6"/>
            <w:sz w:val="24"/>
            <w:szCs w:val="24"/>
            <w:lang w:val="ru-RU"/>
          </w:rPr>
          <w:t xml:space="preserve"> </w:t>
        </w:r>
      </w:hyperlink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Официальный</w:t>
      </w:r>
      <w:r w:rsidR="000A25C1" w:rsidRPr="000A25C1">
        <w:rPr>
          <w:rFonts w:ascii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сайт</w:t>
      </w:r>
      <w:r w:rsidR="000A25C1" w:rsidRPr="000A25C1">
        <w:rPr>
          <w:rFonts w:ascii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Эрмитажа</w:t>
      </w:r>
    </w:p>
    <w:p w:rsidR="000A25C1" w:rsidRPr="000A25C1" w:rsidRDefault="00232BB6" w:rsidP="000A25C1">
      <w:pPr>
        <w:widowControl w:val="0"/>
        <w:numPr>
          <w:ilvl w:val="0"/>
          <w:numId w:val="11"/>
        </w:numPr>
        <w:tabs>
          <w:tab w:val="left" w:pos="406"/>
        </w:tabs>
        <w:autoSpaceDE w:val="0"/>
        <w:autoSpaceDN w:val="0"/>
        <w:spacing w:before="44" w:after="0" w:line="240" w:lineRule="auto"/>
        <w:ind w:left="405" w:hanging="299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hyperlink r:id="rId108">
        <w:r w:rsidR="000A25C1" w:rsidRPr="000A25C1">
          <w:rPr>
            <w:rFonts w:ascii="Times New Roman" w:hAnsi="Times New Roman" w:cs="Times New Roman"/>
            <w:sz w:val="24"/>
            <w:szCs w:val="24"/>
          </w:rPr>
          <w:t>http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://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www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.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museum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.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ru</w:t>
        </w:r>
        <w:r w:rsidR="000A25C1" w:rsidRPr="000A25C1">
          <w:rPr>
            <w:rFonts w:ascii="Times New Roman" w:hAnsi="Times New Roman" w:cs="Times New Roman"/>
            <w:spacing w:val="-7"/>
            <w:sz w:val="24"/>
            <w:szCs w:val="24"/>
            <w:lang w:val="ru-RU"/>
          </w:rPr>
          <w:t xml:space="preserve"> </w:t>
        </w:r>
      </w:hyperlink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Портал</w:t>
      </w:r>
      <w:r w:rsidR="000A25C1" w:rsidRPr="000A25C1">
        <w:rPr>
          <w:rFonts w:ascii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музеев</w:t>
      </w:r>
      <w:r w:rsidR="000A25C1" w:rsidRPr="000A25C1">
        <w:rPr>
          <w:rFonts w:ascii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РоссииЭШ</w:t>
      </w:r>
      <w:r w:rsidR="000A25C1" w:rsidRPr="000A25C1">
        <w:rPr>
          <w:rFonts w:ascii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</w:rPr>
        <w:t>https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://</w:t>
      </w:r>
      <w:r w:rsidR="000A25C1" w:rsidRPr="000A25C1">
        <w:rPr>
          <w:rFonts w:ascii="Times New Roman" w:hAnsi="Times New Roman" w:cs="Times New Roman"/>
          <w:sz w:val="24"/>
          <w:szCs w:val="24"/>
        </w:rPr>
        <w:t>resh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.</w:t>
      </w:r>
      <w:r w:rsidR="000A25C1" w:rsidRPr="000A25C1">
        <w:rPr>
          <w:rFonts w:ascii="Times New Roman" w:hAnsi="Times New Roman" w:cs="Times New Roman"/>
          <w:sz w:val="24"/>
          <w:szCs w:val="24"/>
        </w:rPr>
        <w:t>edu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.</w:t>
      </w:r>
      <w:r w:rsidR="000A25C1" w:rsidRPr="000A25C1">
        <w:rPr>
          <w:rFonts w:ascii="Times New Roman" w:hAnsi="Times New Roman" w:cs="Times New Roman"/>
          <w:sz w:val="24"/>
          <w:szCs w:val="24"/>
        </w:rPr>
        <w:t>ru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/</w:t>
      </w:r>
      <w:r w:rsidR="000A25C1" w:rsidRPr="000A25C1">
        <w:rPr>
          <w:rFonts w:ascii="Times New Roman" w:hAnsi="Times New Roman" w:cs="Times New Roman"/>
          <w:sz w:val="24"/>
          <w:szCs w:val="24"/>
        </w:rPr>
        <w:t>subject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/7/1/</w:t>
      </w:r>
    </w:p>
    <w:p w:rsidR="000A25C1" w:rsidRPr="000A25C1" w:rsidRDefault="00232BB6" w:rsidP="000A25C1">
      <w:pPr>
        <w:widowControl w:val="0"/>
        <w:numPr>
          <w:ilvl w:val="0"/>
          <w:numId w:val="11"/>
        </w:numPr>
        <w:tabs>
          <w:tab w:val="left" w:pos="406"/>
        </w:tabs>
        <w:autoSpaceDE w:val="0"/>
        <w:autoSpaceDN w:val="0"/>
        <w:spacing w:before="48" w:after="0" w:line="240" w:lineRule="auto"/>
        <w:ind w:left="107" w:right="294" w:firstLine="0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hyperlink r:id="rId109">
        <w:r w:rsidR="000A25C1" w:rsidRPr="000A25C1">
          <w:rPr>
            <w:rFonts w:ascii="Times New Roman" w:hAnsi="Times New Roman" w:cs="Times New Roman"/>
            <w:spacing w:val="-1"/>
            <w:sz w:val="24"/>
            <w:szCs w:val="24"/>
          </w:rPr>
          <w:t>http</w:t>
        </w:r>
        <w:r w:rsidR="000A25C1" w:rsidRPr="000A25C1">
          <w:rPr>
            <w:rFonts w:ascii="Times New Roman" w:hAnsi="Times New Roman" w:cs="Times New Roman"/>
            <w:spacing w:val="-1"/>
            <w:sz w:val="24"/>
            <w:szCs w:val="24"/>
            <w:lang w:val="ru-RU"/>
          </w:rPr>
          <w:t>://</w:t>
        </w:r>
        <w:r w:rsidR="000A25C1" w:rsidRPr="000A25C1">
          <w:rPr>
            <w:rFonts w:ascii="Times New Roman" w:hAnsi="Times New Roman" w:cs="Times New Roman"/>
            <w:spacing w:val="-1"/>
            <w:sz w:val="24"/>
            <w:szCs w:val="24"/>
          </w:rPr>
          <w:t>www</w:t>
        </w:r>
        <w:r w:rsidR="000A25C1" w:rsidRPr="000A25C1">
          <w:rPr>
            <w:rFonts w:ascii="Times New Roman" w:hAnsi="Times New Roman" w:cs="Times New Roman"/>
            <w:spacing w:val="-1"/>
            <w:sz w:val="24"/>
            <w:szCs w:val="24"/>
            <w:lang w:val="ru-RU"/>
          </w:rPr>
          <w:t>.</w:t>
        </w:r>
        <w:r w:rsidR="000A25C1" w:rsidRPr="000A25C1">
          <w:rPr>
            <w:rFonts w:ascii="Times New Roman" w:hAnsi="Times New Roman" w:cs="Times New Roman"/>
            <w:spacing w:val="-1"/>
            <w:sz w:val="24"/>
            <w:szCs w:val="24"/>
          </w:rPr>
          <w:t>varvar</w:t>
        </w:r>
        <w:r w:rsidR="000A25C1" w:rsidRPr="000A25C1">
          <w:rPr>
            <w:rFonts w:ascii="Times New Roman" w:hAnsi="Times New Roman" w:cs="Times New Roman"/>
            <w:spacing w:val="-1"/>
            <w:sz w:val="24"/>
            <w:szCs w:val="24"/>
            <w:lang w:val="ru-RU"/>
          </w:rPr>
          <w:t>.</w:t>
        </w:r>
        <w:r w:rsidR="000A25C1" w:rsidRPr="000A25C1">
          <w:rPr>
            <w:rFonts w:ascii="Times New Roman" w:hAnsi="Times New Roman" w:cs="Times New Roman"/>
            <w:spacing w:val="-1"/>
            <w:sz w:val="24"/>
            <w:szCs w:val="24"/>
          </w:rPr>
          <w:t>ru</w:t>
        </w:r>
        <w:r w:rsidR="000A25C1" w:rsidRPr="000A25C1">
          <w:rPr>
            <w:rFonts w:ascii="Times New Roman" w:hAnsi="Times New Roman" w:cs="Times New Roman"/>
            <w:spacing w:val="-1"/>
            <w:sz w:val="24"/>
            <w:szCs w:val="24"/>
            <w:lang w:val="ru-RU"/>
          </w:rPr>
          <w:t>/</w:t>
        </w:r>
        <w:r w:rsidR="000A25C1" w:rsidRPr="000A25C1">
          <w:rPr>
            <w:rFonts w:ascii="Times New Roman" w:hAnsi="Times New Roman" w:cs="Times New Roman"/>
            <w:spacing w:val="-1"/>
            <w:sz w:val="24"/>
            <w:szCs w:val="24"/>
          </w:rPr>
          <w:t>arhiv</w:t>
        </w:r>
        <w:r w:rsidR="000A25C1" w:rsidRPr="000A25C1">
          <w:rPr>
            <w:rFonts w:ascii="Times New Roman" w:hAnsi="Times New Roman" w:cs="Times New Roman"/>
            <w:spacing w:val="-1"/>
            <w:sz w:val="24"/>
            <w:szCs w:val="24"/>
            <w:lang w:val="ru-RU"/>
          </w:rPr>
          <w:t>/</w:t>
        </w:r>
        <w:r w:rsidR="000A25C1" w:rsidRPr="000A25C1">
          <w:rPr>
            <w:rFonts w:ascii="Times New Roman" w:hAnsi="Times New Roman" w:cs="Times New Roman"/>
            <w:spacing w:val="-1"/>
            <w:sz w:val="24"/>
            <w:szCs w:val="24"/>
          </w:rPr>
          <w:t>gallery</w:t>
        </w:r>
        <w:r w:rsidR="000A25C1" w:rsidRPr="000A25C1">
          <w:rPr>
            <w:rFonts w:ascii="Times New Roman" w:hAnsi="Times New Roman" w:cs="Times New Roman"/>
            <w:spacing w:val="-1"/>
            <w:sz w:val="24"/>
            <w:szCs w:val="24"/>
            <w:lang w:val="ru-RU"/>
          </w:rPr>
          <w:t>/</w:t>
        </w:r>
        <w:r w:rsidR="000A25C1" w:rsidRPr="000A25C1">
          <w:rPr>
            <w:rFonts w:ascii="Times New Roman" w:hAnsi="Times New Roman" w:cs="Times New Roman"/>
            <w:spacing w:val="-1"/>
            <w:sz w:val="24"/>
            <w:szCs w:val="24"/>
          </w:rPr>
          <w:t>sculpture</w:t>
        </w:r>
        <w:r w:rsidR="000A25C1" w:rsidRPr="000A25C1">
          <w:rPr>
            <w:rFonts w:ascii="Times New Roman" w:hAnsi="Times New Roman" w:cs="Times New Roman"/>
            <w:spacing w:val="-1"/>
            <w:sz w:val="24"/>
            <w:szCs w:val="24"/>
            <w:lang w:val="ru-RU"/>
          </w:rPr>
          <w:t>_</w:t>
        </w:r>
        <w:r w:rsidR="000A25C1" w:rsidRPr="000A25C1">
          <w:rPr>
            <w:rFonts w:ascii="Times New Roman" w:hAnsi="Times New Roman" w:cs="Times New Roman"/>
            <w:spacing w:val="-1"/>
            <w:sz w:val="24"/>
            <w:szCs w:val="24"/>
          </w:rPr>
          <w:t>greek</w:t>
        </w:r>
        <w:r w:rsidR="000A25C1" w:rsidRPr="000A25C1">
          <w:rPr>
            <w:rFonts w:ascii="Times New Roman" w:hAnsi="Times New Roman" w:cs="Times New Roman"/>
            <w:spacing w:val="-1"/>
            <w:sz w:val="24"/>
            <w:szCs w:val="24"/>
            <w:lang w:val="ru-RU"/>
          </w:rPr>
          <w:t>/</w:t>
        </w:r>
        <w:r w:rsidR="000A25C1" w:rsidRPr="000A25C1">
          <w:rPr>
            <w:rFonts w:ascii="Times New Roman" w:hAnsi="Times New Roman" w:cs="Times New Roman"/>
            <w:spacing w:val="-1"/>
            <w:sz w:val="24"/>
            <w:szCs w:val="24"/>
          </w:rPr>
          <w:t>index</w:t>
        </w:r>
        <w:r w:rsidR="000A25C1" w:rsidRPr="000A25C1">
          <w:rPr>
            <w:rFonts w:ascii="Times New Roman" w:hAnsi="Times New Roman" w:cs="Times New Roman"/>
            <w:spacing w:val="-1"/>
            <w:sz w:val="24"/>
            <w:szCs w:val="24"/>
            <w:lang w:val="ru-RU"/>
          </w:rPr>
          <w:t>.</w:t>
        </w:r>
        <w:r w:rsidR="000A25C1" w:rsidRPr="000A25C1">
          <w:rPr>
            <w:rFonts w:ascii="Times New Roman" w:hAnsi="Times New Roman" w:cs="Times New Roman"/>
            <w:spacing w:val="-1"/>
            <w:sz w:val="24"/>
            <w:szCs w:val="24"/>
          </w:rPr>
          <w:t>html</w:t>
        </w:r>
        <w:r w:rsidR="000A25C1" w:rsidRPr="000A25C1">
          <w:rPr>
            <w:rFonts w:ascii="Times New Roman" w:hAnsi="Times New Roman" w:cs="Times New Roman"/>
            <w:spacing w:val="4"/>
            <w:sz w:val="24"/>
            <w:szCs w:val="24"/>
            <w:lang w:val="ru-RU"/>
          </w:rPr>
          <w:t xml:space="preserve"> </w:t>
        </w:r>
      </w:hyperlink>
      <w:hyperlink r:id="rId110">
        <w:r w:rsidR="000A25C1" w:rsidRPr="000A25C1">
          <w:rPr>
            <w:rFonts w:ascii="Times New Roman" w:hAnsi="Times New Roman" w:cs="Times New Roman"/>
            <w:sz w:val="24"/>
            <w:szCs w:val="24"/>
          </w:rPr>
          <w:t>http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://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historic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.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ru</w:t>
        </w:r>
        <w:r w:rsidR="000A25C1" w:rsidRPr="000A25C1">
          <w:rPr>
            <w:rFonts w:ascii="Times New Roman" w:hAnsi="Times New Roman" w:cs="Times New Roman"/>
            <w:spacing w:val="8"/>
            <w:sz w:val="24"/>
            <w:szCs w:val="24"/>
            <w:lang w:val="ru-RU"/>
          </w:rPr>
          <w:t xml:space="preserve"> </w:t>
        </w:r>
      </w:hyperlink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/</w:t>
      </w:r>
      <w:r w:rsidR="000A25C1" w:rsidRPr="000A25C1">
        <w:rPr>
          <w:rFonts w:ascii="Times New Roman" w:hAnsi="Times New Roman" w:cs="Times New Roman"/>
          <w:sz w:val="24"/>
          <w:szCs w:val="24"/>
        </w:rPr>
        <w:t>lostcivil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/</w:t>
      </w:r>
      <w:r w:rsidR="000A25C1" w:rsidRPr="000A25C1">
        <w:rPr>
          <w:rFonts w:ascii="Times New Roman" w:hAnsi="Times New Roman" w:cs="Times New Roman"/>
          <w:sz w:val="24"/>
          <w:szCs w:val="24"/>
        </w:rPr>
        <w:t>greece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/</w:t>
      </w:r>
      <w:r w:rsidR="000A25C1" w:rsidRPr="000A25C1">
        <w:rPr>
          <w:rFonts w:ascii="Times New Roman" w:hAnsi="Times New Roman" w:cs="Times New Roman"/>
          <w:sz w:val="24"/>
          <w:szCs w:val="24"/>
        </w:rPr>
        <w:t>art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/</w:t>
      </w:r>
      <w:r w:rsidR="000A25C1" w:rsidRPr="000A25C1">
        <w:rPr>
          <w:rFonts w:ascii="Times New Roman" w:hAnsi="Times New Roman" w:cs="Times New Roman"/>
          <w:sz w:val="24"/>
          <w:szCs w:val="24"/>
        </w:rPr>
        <w:t>statue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.</w:t>
      </w:r>
      <w:r w:rsidR="000A25C1" w:rsidRPr="000A25C1">
        <w:rPr>
          <w:rFonts w:ascii="Times New Roman" w:hAnsi="Times New Roman" w:cs="Times New Roman"/>
          <w:sz w:val="24"/>
          <w:szCs w:val="24"/>
        </w:rPr>
        <w:t>shtml</w:t>
      </w:r>
      <w:r w:rsidR="000A25C1" w:rsidRPr="000A25C1">
        <w:rPr>
          <w:rFonts w:ascii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 xml:space="preserve">Собрания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lastRenderedPageBreak/>
        <w:t>древнегреческой скульптуры</w:t>
      </w:r>
    </w:p>
    <w:p w:rsidR="000A25C1" w:rsidRPr="000A25C1" w:rsidRDefault="00232BB6" w:rsidP="000A25C1">
      <w:pPr>
        <w:widowControl w:val="0"/>
        <w:numPr>
          <w:ilvl w:val="0"/>
          <w:numId w:val="11"/>
        </w:numPr>
        <w:tabs>
          <w:tab w:val="left" w:pos="406"/>
        </w:tabs>
        <w:autoSpaceDE w:val="0"/>
        <w:autoSpaceDN w:val="0"/>
        <w:spacing w:before="5" w:after="0" w:line="240" w:lineRule="auto"/>
        <w:ind w:left="405" w:hanging="299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hyperlink r:id="rId111">
        <w:r w:rsidR="000A25C1" w:rsidRPr="000A25C1">
          <w:rPr>
            <w:rFonts w:ascii="Times New Roman" w:hAnsi="Times New Roman" w:cs="Times New Roman"/>
            <w:sz w:val="24"/>
            <w:szCs w:val="24"/>
          </w:rPr>
          <w:t>http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://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www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.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wroubel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.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ru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/</w:t>
        </w:r>
        <w:r w:rsidR="000A25C1" w:rsidRPr="000A25C1">
          <w:rPr>
            <w:rFonts w:ascii="Times New Roman" w:hAnsi="Times New Roman" w:cs="Times New Roman"/>
            <w:spacing w:val="-6"/>
            <w:sz w:val="24"/>
            <w:szCs w:val="24"/>
            <w:lang w:val="ru-RU"/>
          </w:rPr>
          <w:t xml:space="preserve"> </w:t>
        </w:r>
      </w:hyperlink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Творчество</w:t>
      </w:r>
      <w:r w:rsidR="000A25C1" w:rsidRPr="000A25C1">
        <w:rPr>
          <w:rFonts w:ascii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Михаила</w:t>
      </w:r>
      <w:r w:rsidR="000A25C1" w:rsidRPr="000A25C1">
        <w:rPr>
          <w:rFonts w:ascii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Врубеля</w:t>
      </w:r>
    </w:p>
    <w:p w:rsidR="000A25C1" w:rsidRPr="000A25C1" w:rsidRDefault="00232BB6" w:rsidP="000A25C1">
      <w:pPr>
        <w:widowControl w:val="0"/>
        <w:numPr>
          <w:ilvl w:val="0"/>
          <w:numId w:val="11"/>
        </w:numPr>
        <w:tabs>
          <w:tab w:val="left" w:pos="406"/>
        </w:tabs>
        <w:autoSpaceDE w:val="0"/>
        <w:autoSpaceDN w:val="0"/>
        <w:spacing w:before="44" w:after="0" w:line="240" w:lineRule="auto"/>
        <w:ind w:left="405" w:hanging="299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hyperlink r:id="rId112">
        <w:r w:rsidR="000A25C1" w:rsidRPr="000A25C1">
          <w:rPr>
            <w:rFonts w:ascii="Times New Roman" w:hAnsi="Times New Roman" w:cs="Times New Roman"/>
            <w:sz w:val="24"/>
            <w:szCs w:val="24"/>
          </w:rPr>
          <w:t>http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://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www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.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artvek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.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ru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/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lit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014.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html</w:t>
        </w:r>
        <w:r w:rsidR="000A25C1" w:rsidRPr="000A25C1">
          <w:rPr>
            <w:rFonts w:ascii="Times New Roman" w:hAnsi="Times New Roman" w:cs="Times New Roman"/>
            <w:spacing w:val="-1"/>
            <w:sz w:val="24"/>
            <w:szCs w:val="24"/>
            <w:lang w:val="ru-RU"/>
          </w:rPr>
          <w:t xml:space="preserve"> </w:t>
        </w:r>
      </w:hyperlink>
      <w:r w:rsidR="000A25C1" w:rsidRPr="000A25C1">
        <w:rPr>
          <w:rFonts w:ascii="Times New Roman" w:hAnsi="Times New Roman" w:cs="Times New Roman"/>
          <w:sz w:val="24"/>
          <w:szCs w:val="24"/>
        </w:rPr>
        <w:t>Artvek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.</w:t>
      </w:r>
      <w:r w:rsidR="000A25C1" w:rsidRPr="000A25C1">
        <w:rPr>
          <w:rFonts w:ascii="Times New Roman" w:hAnsi="Times New Roman" w:cs="Times New Roman"/>
          <w:sz w:val="24"/>
          <w:szCs w:val="24"/>
        </w:rPr>
        <w:t>ru</w:t>
      </w:r>
      <w:r w:rsidR="000A25C1" w:rsidRPr="000A25C1">
        <w:rPr>
          <w:rFonts w:ascii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-</w:t>
      </w:r>
      <w:r w:rsidR="000A25C1" w:rsidRPr="000A25C1">
        <w:rPr>
          <w:rFonts w:ascii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Галерея</w:t>
      </w:r>
      <w:r w:rsidR="000A25C1" w:rsidRPr="000A25C1">
        <w:rPr>
          <w:rFonts w:ascii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живописи</w:t>
      </w:r>
      <w:r w:rsidR="000A25C1" w:rsidRPr="000A25C1">
        <w:rPr>
          <w:rFonts w:ascii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и</w:t>
      </w:r>
      <w:r w:rsidR="000A25C1" w:rsidRPr="000A25C1">
        <w:rPr>
          <w:rFonts w:ascii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декоративно-прикладного</w:t>
      </w:r>
      <w:r w:rsidR="000A25C1" w:rsidRPr="000A25C1">
        <w:rPr>
          <w:rFonts w:ascii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искусства.</w:t>
      </w:r>
    </w:p>
    <w:p w:rsidR="000A25C1" w:rsidRPr="000A25C1" w:rsidRDefault="000A25C1" w:rsidP="000A25C1">
      <w:pPr>
        <w:spacing w:before="125" w:line="240" w:lineRule="auto"/>
        <w:ind w:left="107" w:right="1209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r w:rsidRPr="000A25C1">
        <w:rPr>
          <w:rFonts w:ascii="Times New Roman" w:hAnsi="Times New Roman" w:cs="Times New Roman"/>
          <w:sz w:val="24"/>
          <w:szCs w:val="24"/>
          <w:lang w:val="ru-RU"/>
        </w:rPr>
        <w:t>На страницах сайта можно посмотреть репродукции картин как популярных, так и</w:t>
      </w:r>
      <w:r w:rsidRPr="000A25C1">
        <w:rPr>
          <w:rFonts w:ascii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малоизвестных</w:t>
      </w:r>
      <w:r w:rsidRPr="000A25C1">
        <w:rPr>
          <w:rFonts w:ascii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российских</w:t>
      </w:r>
      <w:r w:rsidRPr="000A25C1">
        <w:rPr>
          <w:rFonts w:ascii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и</w:t>
      </w:r>
      <w:r w:rsidRPr="000A25C1">
        <w:rPr>
          <w:rFonts w:ascii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зарубежных</w:t>
      </w:r>
      <w:r w:rsidRPr="000A25C1">
        <w:rPr>
          <w:rFonts w:ascii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художников,</w:t>
      </w:r>
      <w:r w:rsidRPr="000A25C1">
        <w:rPr>
          <w:rFonts w:ascii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познакомиться</w:t>
      </w:r>
      <w:r w:rsidRPr="000A25C1">
        <w:rPr>
          <w:rFonts w:ascii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с</w:t>
      </w:r>
      <w:r w:rsidRPr="000A25C1">
        <w:rPr>
          <w:rFonts w:ascii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декоративно-</w:t>
      </w:r>
      <w:r w:rsidRPr="000A25C1">
        <w:rPr>
          <w:rFonts w:ascii="Times New Roman" w:hAnsi="Times New Roman" w:cs="Times New Roman"/>
          <w:spacing w:val="-47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прикладным</w:t>
      </w:r>
      <w:r w:rsidRPr="000A25C1">
        <w:rPr>
          <w:rFonts w:ascii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искусством</w:t>
      </w:r>
      <w:r w:rsidRPr="000A25C1">
        <w:rPr>
          <w:rFonts w:ascii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России,</w:t>
      </w:r>
      <w:r w:rsidRPr="000A25C1">
        <w:rPr>
          <w:rFonts w:ascii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а</w:t>
      </w:r>
      <w:r w:rsidRPr="000A25C1">
        <w:rPr>
          <w:rFonts w:ascii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также</w:t>
      </w:r>
      <w:r w:rsidRPr="000A25C1">
        <w:rPr>
          <w:rFonts w:ascii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с</w:t>
      </w:r>
      <w:r w:rsidRPr="000A25C1">
        <w:rPr>
          <w:rFonts w:ascii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искусством</w:t>
      </w:r>
      <w:r w:rsidRPr="000A25C1">
        <w:rPr>
          <w:rFonts w:ascii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других</w:t>
      </w:r>
      <w:r w:rsidRPr="000A25C1">
        <w:rPr>
          <w:rFonts w:ascii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стран.</w:t>
      </w:r>
    </w:p>
    <w:p w:rsidR="000A25C1" w:rsidRPr="000A25C1" w:rsidRDefault="000A25C1" w:rsidP="000A25C1">
      <w:pPr>
        <w:widowControl w:val="0"/>
        <w:numPr>
          <w:ilvl w:val="0"/>
          <w:numId w:val="11"/>
        </w:numPr>
        <w:tabs>
          <w:tab w:val="left" w:pos="410"/>
        </w:tabs>
        <w:autoSpaceDE w:val="0"/>
        <w:autoSpaceDN w:val="0"/>
        <w:spacing w:before="70" w:after="0" w:line="240" w:lineRule="auto"/>
        <w:ind w:left="409" w:hanging="303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r w:rsidRPr="000A25C1">
        <w:rPr>
          <w:rFonts w:ascii="Times New Roman" w:hAnsi="Times New Roman" w:cs="Times New Roman"/>
          <w:sz w:val="24"/>
          <w:szCs w:val="24"/>
          <w:lang w:val="ru-RU"/>
        </w:rPr>
        <w:t>.</w:t>
      </w:r>
      <w:hyperlink r:id="rId113">
        <w:r w:rsidRPr="000A25C1">
          <w:rPr>
            <w:rFonts w:ascii="Times New Roman" w:hAnsi="Times New Roman" w:cs="Times New Roman"/>
            <w:sz w:val="24"/>
            <w:szCs w:val="24"/>
          </w:rPr>
          <w:t>http</w:t>
        </w:r>
        <w:r w:rsidRPr="000A25C1">
          <w:rPr>
            <w:rFonts w:ascii="Times New Roman" w:hAnsi="Times New Roman" w:cs="Times New Roman"/>
            <w:sz w:val="24"/>
            <w:szCs w:val="24"/>
            <w:lang w:val="ru-RU"/>
          </w:rPr>
          <w:t>://</w:t>
        </w:r>
        <w:r w:rsidRPr="000A25C1">
          <w:rPr>
            <w:rFonts w:ascii="Times New Roman" w:hAnsi="Times New Roman" w:cs="Times New Roman"/>
            <w:sz w:val="24"/>
            <w:szCs w:val="24"/>
          </w:rPr>
          <w:t>vospitatel</w:t>
        </w:r>
        <w:r w:rsidRPr="000A25C1">
          <w:rPr>
            <w:rFonts w:ascii="Times New Roman" w:hAnsi="Times New Roman" w:cs="Times New Roman"/>
            <w:sz w:val="24"/>
            <w:szCs w:val="24"/>
            <w:lang w:val="ru-RU"/>
          </w:rPr>
          <w:t>.</w:t>
        </w:r>
        <w:r w:rsidRPr="000A25C1">
          <w:rPr>
            <w:rFonts w:ascii="Times New Roman" w:hAnsi="Times New Roman" w:cs="Times New Roman"/>
            <w:sz w:val="24"/>
            <w:szCs w:val="24"/>
          </w:rPr>
          <w:t>com</w:t>
        </w:r>
        <w:r w:rsidRPr="000A25C1">
          <w:rPr>
            <w:rFonts w:ascii="Times New Roman" w:hAnsi="Times New Roman" w:cs="Times New Roman"/>
            <w:sz w:val="24"/>
            <w:szCs w:val="24"/>
            <w:lang w:val="ru-RU"/>
          </w:rPr>
          <w:t>.</w:t>
        </w:r>
        <w:r w:rsidRPr="000A25C1">
          <w:rPr>
            <w:rFonts w:ascii="Times New Roman" w:hAnsi="Times New Roman" w:cs="Times New Roman"/>
            <w:sz w:val="24"/>
            <w:szCs w:val="24"/>
          </w:rPr>
          <w:t>ua</w:t>
        </w:r>
        <w:r w:rsidRPr="000A25C1">
          <w:rPr>
            <w:rFonts w:ascii="Times New Roman" w:hAnsi="Times New Roman" w:cs="Times New Roman"/>
            <w:sz w:val="24"/>
            <w:szCs w:val="24"/>
            <w:lang w:val="ru-RU"/>
          </w:rPr>
          <w:t>/</w:t>
        </w:r>
        <w:r w:rsidRPr="000A25C1">
          <w:rPr>
            <w:rFonts w:ascii="Times New Roman" w:hAnsi="Times New Roman" w:cs="Times New Roman"/>
            <w:sz w:val="24"/>
            <w:szCs w:val="24"/>
          </w:rPr>
          <w:t>category</w:t>
        </w:r>
        <w:r w:rsidRPr="000A25C1">
          <w:rPr>
            <w:rFonts w:ascii="Times New Roman" w:hAnsi="Times New Roman" w:cs="Times New Roman"/>
            <w:sz w:val="24"/>
            <w:szCs w:val="24"/>
            <w:lang w:val="ru-RU"/>
          </w:rPr>
          <w:t>/</w:t>
        </w:r>
        <w:r w:rsidRPr="000A25C1">
          <w:rPr>
            <w:rFonts w:ascii="Times New Roman" w:hAnsi="Times New Roman" w:cs="Times New Roman"/>
            <w:sz w:val="24"/>
            <w:szCs w:val="24"/>
          </w:rPr>
          <w:t>izo</w:t>
        </w:r>
        <w:r w:rsidRPr="000A25C1">
          <w:rPr>
            <w:rFonts w:ascii="Times New Roman" w:hAnsi="Times New Roman" w:cs="Times New Roman"/>
            <w:sz w:val="24"/>
            <w:szCs w:val="24"/>
            <w:lang w:val="ru-RU"/>
          </w:rPr>
          <w:t>.</w:t>
        </w:r>
        <w:r w:rsidRPr="000A25C1">
          <w:rPr>
            <w:rFonts w:ascii="Times New Roman" w:hAnsi="Times New Roman" w:cs="Times New Roman"/>
            <w:sz w:val="24"/>
            <w:szCs w:val="24"/>
          </w:rPr>
          <w:t>html</w:t>
        </w:r>
      </w:hyperlink>
    </w:p>
    <w:p w:rsidR="000A25C1" w:rsidRPr="000A25C1" w:rsidRDefault="000A25C1" w:rsidP="000A25C1">
      <w:pPr>
        <w:spacing w:before="34" w:line="240" w:lineRule="auto"/>
        <w:ind w:left="107" w:right="2238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r w:rsidRPr="000A25C1">
        <w:rPr>
          <w:rFonts w:ascii="Times New Roman" w:hAnsi="Times New Roman" w:cs="Times New Roman"/>
          <w:sz w:val="24"/>
          <w:szCs w:val="24"/>
          <w:lang w:val="ru-RU"/>
        </w:rPr>
        <w:t>Изобразительная деятельность в детском саду. Конспекты занятий по изо: занятия по</w:t>
      </w:r>
      <w:r w:rsidRPr="000A25C1">
        <w:rPr>
          <w:rFonts w:ascii="Times New Roman" w:hAnsi="Times New Roman" w:cs="Times New Roman"/>
          <w:spacing w:val="-47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лепке,</w:t>
      </w:r>
      <w:r w:rsidRPr="000A25C1">
        <w:rPr>
          <w:rFonts w:ascii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аппликации,</w:t>
      </w:r>
      <w:r w:rsidRPr="000A25C1">
        <w:rPr>
          <w:rFonts w:ascii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конструированию и</w:t>
      </w:r>
      <w:r w:rsidRPr="000A25C1">
        <w:rPr>
          <w:rFonts w:ascii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рисованию</w:t>
      </w:r>
    </w:p>
    <w:p w:rsidR="000A25C1" w:rsidRPr="000A25C1" w:rsidRDefault="00232BB6" w:rsidP="000A25C1">
      <w:pPr>
        <w:widowControl w:val="0"/>
        <w:numPr>
          <w:ilvl w:val="0"/>
          <w:numId w:val="11"/>
        </w:numPr>
        <w:tabs>
          <w:tab w:val="left" w:pos="406"/>
        </w:tabs>
        <w:autoSpaceDE w:val="0"/>
        <w:autoSpaceDN w:val="0"/>
        <w:spacing w:after="0" w:line="240" w:lineRule="auto"/>
        <w:ind w:left="405" w:hanging="299"/>
        <w:contextualSpacing/>
        <w:rPr>
          <w:rFonts w:ascii="Times New Roman" w:hAnsi="Times New Roman" w:cs="Times New Roman"/>
          <w:sz w:val="24"/>
          <w:szCs w:val="24"/>
        </w:rPr>
      </w:pPr>
      <w:hyperlink r:id="rId114">
        <w:r w:rsidR="000A25C1" w:rsidRPr="000A25C1">
          <w:rPr>
            <w:rFonts w:ascii="Times New Roman" w:hAnsi="Times New Roman" w:cs="Times New Roman"/>
            <w:sz w:val="24"/>
            <w:szCs w:val="24"/>
          </w:rPr>
          <w:t>http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://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www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.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classmag</w:t>
        </w:r>
        <w:r w:rsidR="000A25C1" w:rsidRPr="000A25C1">
          <w:rPr>
            <w:rFonts w:ascii="Times New Roman" w:hAnsi="Times New Roman" w:cs="Times New Roman"/>
            <w:sz w:val="24"/>
            <w:szCs w:val="24"/>
            <w:lang w:val="ru-RU"/>
          </w:rPr>
          <w:t>.</w:t>
        </w:r>
        <w:r w:rsidR="000A25C1" w:rsidRPr="000A25C1">
          <w:rPr>
            <w:rFonts w:ascii="Times New Roman" w:hAnsi="Times New Roman" w:cs="Times New Roman"/>
            <w:sz w:val="24"/>
            <w:szCs w:val="24"/>
          </w:rPr>
          <w:t>ru</w:t>
        </w:r>
        <w:r w:rsidR="000A25C1" w:rsidRPr="000A25C1">
          <w:rPr>
            <w:rFonts w:ascii="Times New Roman" w:hAnsi="Times New Roman" w:cs="Times New Roman"/>
            <w:spacing w:val="-5"/>
            <w:sz w:val="24"/>
            <w:szCs w:val="24"/>
            <w:lang w:val="ru-RU"/>
          </w:rPr>
          <w:t xml:space="preserve"> </w:t>
        </w:r>
      </w:hyperlink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Классный</w:t>
      </w:r>
      <w:r w:rsidR="000A25C1" w:rsidRPr="000A25C1">
        <w:rPr>
          <w:rFonts w:ascii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  <w:lang w:val="ru-RU"/>
        </w:rPr>
        <w:t>журнал.</w:t>
      </w:r>
      <w:r w:rsidR="000A25C1" w:rsidRPr="000A25C1">
        <w:rPr>
          <w:rFonts w:ascii="Times New Roman" w:hAnsi="Times New Roman" w:cs="Times New Roman"/>
          <w:spacing w:val="2"/>
          <w:sz w:val="24"/>
          <w:szCs w:val="24"/>
          <w:lang w:val="ru-RU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</w:rPr>
        <w:t>Рисование</w:t>
      </w:r>
      <w:r w:rsidR="000A25C1" w:rsidRPr="000A25C1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</w:rPr>
        <w:t>для</w:t>
      </w:r>
      <w:r w:rsidR="000A25C1" w:rsidRPr="000A25C1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</w:rPr>
        <w:t>детей</w:t>
      </w:r>
      <w:r w:rsidR="000A25C1" w:rsidRPr="000A25C1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</w:rPr>
        <w:t>7-11</w:t>
      </w:r>
      <w:r w:rsidR="000A25C1" w:rsidRPr="000A25C1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="000A25C1" w:rsidRPr="000A25C1">
        <w:rPr>
          <w:rFonts w:ascii="Times New Roman" w:hAnsi="Times New Roman" w:cs="Times New Roman"/>
          <w:sz w:val="24"/>
          <w:szCs w:val="24"/>
        </w:rPr>
        <w:t>лет.</w:t>
      </w:r>
    </w:p>
    <w:p w:rsidR="000A25C1" w:rsidRPr="000A25C1" w:rsidRDefault="000A25C1" w:rsidP="000A25C1">
      <w:pPr>
        <w:widowControl w:val="0"/>
        <w:numPr>
          <w:ilvl w:val="0"/>
          <w:numId w:val="11"/>
        </w:numPr>
        <w:tabs>
          <w:tab w:val="left" w:pos="410"/>
        </w:tabs>
        <w:autoSpaceDE w:val="0"/>
        <w:autoSpaceDN w:val="0"/>
        <w:spacing w:before="107" w:after="0" w:line="240" w:lineRule="auto"/>
        <w:ind w:left="107" w:right="3190" w:firstLine="0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r w:rsidRPr="000A25C1">
        <w:rPr>
          <w:rFonts w:ascii="Times New Roman" w:hAnsi="Times New Roman" w:cs="Times New Roman"/>
          <w:sz w:val="24"/>
          <w:szCs w:val="24"/>
          <w:lang w:val="ru-RU"/>
        </w:rPr>
        <w:t>Мастер-класс</w:t>
      </w:r>
      <w:r w:rsidRPr="000A25C1">
        <w:rPr>
          <w:rFonts w:ascii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«Секрет</w:t>
      </w:r>
      <w:r w:rsidRPr="000A25C1">
        <w:rPr>
          <w:rFonts w:ascii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создания портрета»</w:t>
      </w:r>
      <w:r w:rsidRPr="000A25C1">
        <w:rPr>
          <w:rFonts w:ascii="Times New Roman" w:hAnsi="Times New Roman" w:cs="Times New Roman"/>
          <w:spacing w:val="5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-</w:t>
      </w:r>
      <w:r w:rsidRPr="000A25C1">
        <w:rPr>
          <w:rFonts w:ascii="Times New Roman" w:hAnsi="Times New Roman" w:cs="Times New Roman"/>
          <w:spacing w:val="1"/>
          <w:sz w:val="24"/>
          <w:szCs w:val="24"/>
          <w:lang w:val="ru-RU"/>
        </w:rPr>
        <w:t xml:space="preserve"> </w:t>
      </w:r>
      <w:hyperlink r:id="rId115">
        <w:r w:rsidRPr="000A25C1">
          <w:rPr>
            <w:rFonts w:ascii="Times New Roman" w:hAnsi="Times New Roman" w:cs="Times New Roman"/>
            <w:spacing w:val="-1"/>
            <w:sz w:val="24"/>
            <w:szCs w:val="24"/>
          </w:rPr>
          <w:t>http</w:t>
        </w:r>
        <w:r w:rsidRPr="000A25C1">
          <w:rPr>
            <w:rFonts w:ascii="Times New Roman" w:hAnsi="Times New Roman" w:cs="Times New Roman"/>
            <w:spacing w:val="-1"/>
            <w:sz w:val="24"/>
            <w:szCs w:val="24"/>
            <w:lang w:val="ru-RU"/>
          </w:rPr>
          <w:t>://</w:t>
        </w:r>
        <w:r w:rsidRPr="000A25C1">
          <w:rPr>
            <w:rFonts w:ascii="Times New Roman" w:hAnsi="Times New Roman" w:cs="Times New Roman"/>
            <w:spacing w:val="-1"/>
            <w:sz w:val="24"/>
            <w:szCs w:val="24"/>
          </w:rPr>
          <w:t>academy</w:t>
        </w:r>
        <w:r w:rsidRPr="000A25C1">
          <w:rPr>
            <w:rFonts w:ascii="Times New Roman" w:hAnsi="Times New Roman" w:cs="Times New Roman"/>
            <w:spacing w:val="-1"/>
            <w:sz w:val="24"/>
            <w:szCs w:val="24"/>
            <w:lang w:val="ru-RU"/>
          </w:rPr>
          <w:t>.</w:t>
        </w:r>
        <w:r w:rsidRPr="000A25C1">
          <w:rPr>
            <w:rFonts w:ascii="Times New Roman" w:hAnsi="Times New Roman" w:cs="Times New Roman"/>
            <w:spacing w:val="-1"/>
            <w:sz w:val="24"/>
            <w:szCs w:val="24"/>
          </w:rPr>
          <w:t>mosmetod</w:t>
        </w:r>
        <w:r w:rsidRPr="000A25C1">
          <w:rPr>
            <w:rFonts w:ascii="Times New Roman" w:hAnsi="Times New Roman" w:cs="Times New Roman"/>
            <w:spacing w:val="-1"/>
            <w:sz w:val="24"/>
            <w:szCs w:val="24"/>
            <w:lang w:val="ru-RU"/>
          </w:rPr>
          <w:t>.</w:t>
        </w:r>
        <w:r w:rsidRPr="000A25C1">
          <w:rPr>
            <w:rFonts w:ascii="Times New Roman" w:hAnsi="Times New Roman" w:cs="Times New Roman"/>
            <w:spacing w:val="-1"/>
            <w:sz w:val="24"/>
            <w:szCs w:val="24"/>
          </w:rPr>
          <w:t>ru</w:t>
        </w:r>
        <w:r w:rsidRPr="000A25C1">
          <w:rPr>
            <w:rFonts w:ascii="Times New Roman" w:hAnsi="Times New Roman" w:cs="Times New Roman"/>
            <w:spacing w:val="-1"/>
            <w:sz w:val="24"/>
            <w:szCs w:val="24"/>
            <w:lang w:val="ru-RU"/>
          </w:rPr>
          <w:t>/</w:t>
        </w:r>
        <w:r w:rsidRPr="000A25C1">
          <w:rPr>
            <w:rFonts w:ascii="Times New Roman" w:hAnsi="Times New Roman" w:cs="Times New Roman"/>
            <w:spacing w:val="-1"/>
            <w:sz w:val="24"/>
            <w:szCs w:val="24"/>
          </w:rPr>
          <w:t>kollektsiya</w:t>
        </w:r>
        <w:r w:rsidRPr="000A25C1">
          <w:rPr>
            <w:rFonts w:ascii="Times New Roman" w:hAnsi="Times New Roman" w:cs="Times New Roman"/>
            <w:spacing w:val="-1"/>
            <w:sz w:val="24"/>
            <w:szCs w:val="24"/>
            <w:lang w:val="ru-RU"/>
          </w:rPr>
          <w:t>/</w:t>
        </w:r>
        <w:r w:rsidRPr="000A25C1">
          <w:rPr>
            <w:rFonts w:ascii="Times New Roman" w:hAnsi="Times New Roman" w:cs="Times New Roman"/>
            <w:spacing w:val="-1"/>
            <w:sz w:val="24"/>
            <w:szCs w:val="24"/>
          </w:rPr>
          <w:t>master</w:t>
        </w:r>
        <w:r w:rsidRPr="000A25C1">
          <w:rPr>
            <w:rFonts w:ascii="Times New Roman" w:hAnsi="Times New Roman" w:cs="Times New Roman"/>
            <w:spacing w:val="-1"/>
            <w:sz w:val="24"/>
            <w:szCs w:val="24"/>
            <w:lang w:val="ru-RU"/>
          </w:rPr>
          <w:t>-</w:t>
        </w:r>
        <w:r w:rsidRPr="000A25C1">
          <w:rPr>
            <w:rFonts w:ascii="Times New Roman" w:hAnsi="Times New Roman" w:cs="Times New Roman"/>
            <w:spacing w:val="-1"/>
            <w:sz w:val="24"/>
            <w:szCs w:val="24"/>
          </w:rPr>
          <w:t>klass</w:t>
        </w:r>
        <w:r w:rsidRPr="000A25C1">
          <w:rPr>
            <w:rFonts w:ascii="Times New Roman" w:hAnsi="Times New Roman" w:cs="Times New Roman"/>
            <w:spacing w:val="-1"/>
            <w:sz w:val="24"/>
            <w:szCs w:val="24"/>
            <w:lang w:val="ru-RU"/>
          </w:rPr>
          <w:t>-</w:t>
        </w:r>
        <w:r w:rsidRPr="000A25C1">
          <w:rPr>
            <w:rFonts w:ascii="Times New Roman" w:hAnsi="Times New Roman" w:cs="Times New Roman"/>
            <w:spacing w:val="-1"/>
            <w:sz w:val="24"/>
            <w:szCs w:val="24"/>
          </w:rPr>
          <w:t>sekret</w:t>
        </w:r>
        <w:r w:rsidRPr="000A25C1">
          <w:rPr>
            <w:rFonts w:ascii="Times New Roman" w:hAnsi="Times New Roman" w:cs="Times New Roman"/>
            <w:spacing w:val="-1"/>
            <w:sz w:val="24"/>
            <w:szCs w:val="24"/>
            <w:lang w:val="ru-RU"/>
          </w:rPr>
          <w:t>-</w:t>
        </w:r>
        <w:r w:rsidRPr="000A25C1">
          <w:rPr>
            <w:rFonts w:ascii="Times New Roman" w:hAnsi="Times New Roman" w:cs="Times New Roman"/>
            <w:spacing w:val="-1"/>
            <w:sz w:val="24"/>
            <w:szCs w:val="24"/>
          </w:rPr>
          <w:t>sozdaniya</w:t>
        </w:r>
        <w:r w:rsidRPr="000A25C1">
          <w:rPr>
            <w:rFonts w:ascii="Times New Roman" w:hAnsi="Times New Roman" w:cs="Times New Roman"/>
            <w:spacing w:val="-1"/>
            <w:sz w:val="24"/>
            <w:szCs w:val="24"/>
            <w:lang w:val="ru-RU"/>
          </w:rPr>
          <w:t>-</w:t>
        </w:r>
        <w:r w:rsidRPr="000A25C1">
          <w:rPr>
            <w:rFonts w:ascii="Times New Roman" w:hAnsi="Times New Roman" w:cs="Times New Roman"/>
            <w:spacing w:val="-1"/>
            <w:sz w:val="24"/>
            <w:szCs w:val="24"/>
          </w:rPr>
          <w:t>portreta</w:t>
        </w:r>
      </w:hyperlink>
    </w:p>
    <w:p w:rsidR="000A25C1" w:rsidRPr="000A25C1" w:rsidRDefault="000A25C1" w:rsidP="000A25C1">
      <w:pPr>
        <w:widowControl w:val="0"/>
        <w:numPr>
          <w:ilvl w:val="0"/>
          <w:numId w:val="11"/>
        </w:numPr>
        <w:tabs>
          <w:tab w:val="left" w:pos="411"/>
        </w:tabs>
        <w:autoSpaceDE w:val="0"/>
        <w:autoSpaceDN w:val="0"/>
        <w:spacing w:after="0" w:line="240" w:lineRule="auto"/>
        <w:ind w:left="410" w:hanging="304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r w:rsidRPr="000A25C1">
        <w:rPr>
          <w:rFonts w:ascii="Times New Roman" w:hAnsi="Times New Roman" w:cs="Times New Roman"/>
          <w:sz w:val="24"/>
          <w:szCs w:val="24"/>
          <w:lang w:val="ru-RU"/>
        </w:rPr>
        <w:t>Как</w:t>
      </w:r>
      <w:r w:rsidRPr="000A25C1">
        <w:rPr>
          <w:rFonts w:ascii="Times New Roman" w:hAnsi="Times New Roman" w:cs="Times New Roman"/>
          <w:spacing w:val="-10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рисовать</w:t>
      </w:r>
      <w:r w:rsidRPr="000A25C1">
        <w:rPr>
          <w:rFonts w:ascii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деревья./</w:t>
      </w:r>
      <w:r w:rsidRPr="000A25C1">
        <w:rPr>
          <w:rFonts w:ascii="Times New Roman" w:hAnsi="Times New Roman" w:cs="Times New Roman"/>
          <w:sz w:val="24"/>
          <w:szCs w:val="24"/>
        </w:rPr>
        <w:t>kak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_</w:t>
      </w:r>
      <w:r w:rsidRPr="000A25C1">
        <w:rPr>
          <w:rFonts w:ascii="Times New Roman" w:hAnsi="Times New Roman" w:cs="Times New Roman"/>
          <w:sz w:val="24"/>
          <w:szCs w:val="24"/>
        </w:rPr>
        <w:t>risovat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_</w:t>
      </w:r>
      <w:r w:rsidRPr="000A25C1">
        <w:rPr>
          <w:rFonts w:ascii="Times New Roman" w:hAnsi="Times New Roman" w:cs="Times New Roman"/>
          <w:sz w:val="24"/>
          <w:szCs w:val="24"/>
        </w:rPr>
        <w:t>derevja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.</w:t>
      </w:r>
      <w:r w:rsidRPr="000A25C1">
        <w:rPr>
          <w:rFonts w:ascii="Times New Roman" w:hAnsi="Times New Roman" w:cs="Times New Roman"/>
          <w:sz w:val="24"/>
          <w:szCs w:val="24"/>
        </w:rPr>
        <w:t>docx</w:t>
      </w:r>
    </w:p>
    <w:p w:rsidR="000A25C1" w:rsidRPr="000A25C1" w:rsidRDefault="000A25C1" w:rsidP="000A25C1">
      <w:pPr>
        <w:widowControl w:val="0"/>
        <w:numPr>
          <w:ilvl w:val="0"/>
          <w:numId w:val="11"/>
        </w:numPr>
        <w:tabs>
          <w:tab w:val="left" w:pos="411"/>
        </w:tabs>
        <w:autoSpaceDE w:val="0"/>
        <w:autoSpaceDN w:val="0"/>
        <w:spacing w:before="48" w:after="0" w:line="240" w:lineRule="auto"/>
        <w:ind w:left="410" w:hanging="304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r w:rsidRPr="000A25C1">
        <w:rPr>
          <w:rFonts w:ascii="Times New Roman" w:hAnsi="Times New Roman" w:cs="Times New Roman"/>
          <w:sz w:val="24"/>
          <w:szCs w:val="24"/>
          <w:lang w:val="ru-RU"/>
        </w:rPr>
        <w:t>Как</w:t>
      </w:r>
      <w:r w:rsidRPr="000A25C1">
        <w:rPr>
          <w:rFonts w:ascii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рисовать</w:t>
      </w:r>
      <w:r w:rsidRPr="000A25C1">
        <w:rPr>
          <w:rFonts w:ascii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пастелью/</w:t>
      </w:r>
      <w:r w:rsidRPr="000A25C1">
        <w:rPr>
          <w:rFonts w:ascii="Times New Roman" w:hAnsi="Times New Roman" w:cs="Times New Roman"/>
          <w:sz w:val="24"/>
          <w:szCs w:val="24"/>
        </w:rPr>
        <w:t>kak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_</w:t>
      </w:r>
      <w:r w:rsidRPr="000A25C1">
        <w:rPr>
          <w:rFonts w:ascii="Times New Roman" w:hAnsi="Times New Roman" w:cs="Times New Roman"/>
          <w:sz w:val="24"/>
          <w:szCs w:val="24"/>
        </w:rPr>
        <w:t>risovat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_</w:t>
      </w:r>
      <w:r w:rsidRPr="000A25C1">
        <w:rPr>
          <w:rFonts w:ascii="Times New Roman" w:hAnsi="Times New Roman" w:cs="Times New Roman"/>
          <w:sz w:val="24"/>
          <w:szCs w:val="24"/>
        </w:rPr>
        <w:t>pastelju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.</w:t>
      </w:r>
      <w:r w:rsidRPr="000A25C1">
        <w:rPr>
          <w:rFonts w:ascii="Times New Roman" w:hAnsi="Times New Roman" w:cs="Times New Roman"/>
          <w:sz w:val="24"/>
          <w:szCs w:val="24"/>
        </w:rPr>
        <w:t>docx</w:t>
      </w:r>
    </w:p>
    <w:p w:rsidR="000A25C1" w:rsidRPr="000A25C1" w:rsidRDefault="000A25C1" w:rsidP="000A25C1">
      <w:pPr>
        <w:widowControl w:val="0"/>
        <w:numPr>
          <w:ilvl w:val="0"/>
          <w:numId w:val="11"/>
        </w:numPr>
        <w:tabs>
          <w:tab w:val="left" w:pos="411"/>
        </w:tabs>
        <w:autoSpaceDE w:val="0"/>
        <w:autoSpaceDN w:val="0"/>
        <w:spacing w:before="44" w:after="0" w:line="240" w:lineRule="auto"/>
        <w:ind w:left="410" w:hanging="304"/>
        <w:contextualSpacing/>
        <w:rPr>
          <w:rFonts w:ascii="Times New Roman" w:hAnsi="Times New Roman" w:cs="Times New Roman"/>
          <w:sz w:val="24"/>
          <w:szCs w:val="24"/>
        </w:rPr>
      </w:pPr>
      <w:r w:rsidRPr="000A25C1">
        <w:rPr>
          <w:rFonts w:ascii="Times New Roman" w:hAnsi="Times New Roman" w:cs="Times New Roman"/>
          <w:sz w:val="24"/>
          <w:szCs w:val="24"/>
        </w:rPr>
        <w:t>Пастельные</w:t>
      </w:r>
      <w:r w:rsidRPr="000A25C1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</w:rPr>
        <w:t>карандаши/pastelnye_karandashi.docx</w:t>
      </w:r>
    </w:p>
    <w:p w:rsidR="000A25C1" w:rsidRPr="000A25C1" w:rsidRDefault="000A25C1" w:rsidP="000A25C1">
      <w:pPr>
        <w:widowControl w:val="0"/>
        <w:numPr>
          <w:ilvl w:val="0"/>
          <w:numId w:val="11"/>
        </w:numPr>
        <w:tabs>
          <w:tab w:val="left" w:pos="411"/>
        </w:tabs>
        <w:autoSpaceDE w:val="0"/>
        <w:autoSpaceDN w:val="0"/>
        <w:spacing w:before="48" w:after="0" w:line="240" w:lineRule="auto"/>
        <w:ind w:left="410" w:hanging="304"/>
        <w:contextualSpacing/>
        <w:rPr>
          <w:rFonts w:ascii="Times New Roman" w:hAnsi="Times New Roman" w:cs="Times New Roman"/>
          <w:sz w:val="24"/>
          <w:szCs w:val="24"/>
        </w:rPr>
      </w:pPr>
      <w:r w:rsidRPr="000A25C1">
        <w:rPr>
          <w:rFonts w:ascii="Times New Roman" w:hAnsi="Times New Roman" w:cs="Times New Roman"/>
          <w:sz w:val="24"/>
          <w:szCs w:val="24"/>
        </w:rPr>
        <w:t>Основы</w:t>
      </w:r>
      <w:r w:rsidRPr="000A25C1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</w:rPr>
        <w:t>владения</w:t>
      </w:r>
      <w:r w:rsidRPr="000A25C1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</w:rPr>
        <w:t>кистью/osnovy_vladenija_kistju.docx</w:t>
      </w:r>
    </w:p>
    <w:p w:rsidR="000A25C1" w:rsidRPr="000A25C1" w:rsidRDefault="000A25C1" w:rsidP="000A25C1">
      <w:pPr>
        <w:widowControl w:val="0"/>
        <w:numPr>
          <w:ilvl w:val="0"/>
          <w:numId w:val="11"/>
        </w:numPr>
        <w:tabs>
          <w:tab w:val="left" w:pos="411"/>
        </w:tabs>
        <w:autoSpaceDE w:val="0"/>
        <w:autoSpaceDN w:val="0"/>
        <w:spacing w:before="45" w:after="0" w:line="240" w:lineRule="auto"/>
        <w:ind w:left="410" w:hanging="304"/>
        <w:contextualSpacing/>
        <w:rPr>
          <w:rFonts w:ascii="Times New Roman" w:hAnsi="Times New Roman" w:cs="Times New Roman"/>
          <w:sz w:val="24"/>
          <w:szCs w:val="24"/>
        </w:rPr>
      </w:pPr>
      <w:r w:rsidRPr="000A25C1">
        <w:rPr>
          <w:rFonts w:ascii="Times New Roman" w:hAnsi="Times New Roman" w:cs="Times New Roman"/>
          <w:sz w:val="24"/>
          <w:szCs w:val="24"/>
        </w:rPr>
        <w:t>Рисуем</w:t>
      </w:r>
      <w:r w:rsidRPr="000A25C1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</w:rPr>
        <w:t>грушу</w:t>
      </w:r>
      <w:r w:rsidRPr="000A25C1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</w:rPr>
        <w:t>гуашью/risuem_grushu_guashju.docx</w:t>
      </w:r>
    </w:p>
    <w:p w:rsidR="000A25C1" w:rsidRPr="000A25C1" w:rsidRDefault="000A25C1" w:rsidP="000A25C1">
      <w:pPr>
        <w:widowControl w:val="0"/>
        <w:numPr>
          <w:ilvl w:val="0"/>
          <w:numId w:val="11"/>
        </w:numPr>
        <w:tabs>
          <w:tab w:val="left" w:pos="411"/>
        </w:tabs>
        <w:autoSpaceDE w:val="0"/>
        <w:autoSpaceDN w:val="0"/>
        <w:spacing w:before="48" w:after="0" w:line="240" w:lineRule="auto"/>
        <w:ind w:left="410" w:hanging="304"/>
        <w:contextualSpacing/>
        <w:rPr>
          <w:rFonts w:ascii="Times New Roman" w:hAnsi="Times New Roman" w:cs="Times New Roman"/>
          <w:sz w:val="24"/>
          <w:szCs w:val="24"/>
        </w:rPr>
      </w:pPr>
      <w:r w:rsidRPr="000A25C1">
        <w:rPr>
          <w:rFonts w:ascii="Times New Roman" w:hAnsi="Times New Roman" w:cs="Times New Roman"/>
          <w:sz w:val="24"/>
          <w:szCs w:val="24"/>
        </w:rPr>
        <w:t>Кисть</w:t>
      </w:r>
      <w:r w:rsidRPr="000A25C1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</w:rPr>
        <w:t>и</w:t>
      </w:r>
      <w:r w:rsidRPr="000A25C1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</w:rPr>
        <w:t>чернила /kist_i_chernila.docx</w:t>
      </w:r>
    </w:p>
    <w:p w:rsidR="000A25C1" w:rsidRPr="000A25C1" w:rsidRDefault="000A25C1" w:rsidP="000A25C1">
      <w:pPr>
        <w:shd w:val="clear" w:color="auto" w:fill="FFFFFF"/>
        <w:spacing w:line="240" w:lineRule="auto"/>
        <w:ind w:firstLine="227"/>
        <w:contextualSpacing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0A25C1" w:rsidRPr="000A25C1" w:rsidRDefault="000A25C1" w:rsidP="000A25C1">
      <w:pPr>
        <w:spacing w:before="73" w:line="240" w:lineRule="auto"/>
        <w:ind w:left="107"/>
        <w:contextualSpacing/>
        <w:outlineLvl w:val="0"/>
        <w:rPr>
          <w:rFonts w:ascii="Times New Roman" w:hAnsi="Times New Roman" w:cs="Times New Roman"/>
          <w:b/>
          <w:bCs/>
          <w:sz w:val="24"/>
          <w:szCs w:val="24"/>
        </w:rPr>
      </w:pPr>
      <w:r w:rsidRPr="000A25C1">
        <w:rPr>
          <w:rFonts w:ascii="Times New Roman" w:hAnsi="Times New Roman" w:cs="Times New Roman"/>
          <w:b/>
          <w:bCs/>
          <w:sz w:val="24"/>
          <w:szCs w:val="24"/>
        </w:rPr>
        <w:t>МАТЕРИАЛЬНО-ТЕХНИЧЕСКОЕ</w:t>
      </w:r>
      <w:r w:rsidRPr="000A25C1">
        <w:rPr>
          <w:rFonts w:ascii="Times New Roman" w:hAnsi="Times New Roman" w:cs="Times New Roman"/>
          <w:b/>
          <w:bCs/>
          <w:spacing w:val="-8"/>
          <w:sz w:val="24"/>
          <w:szCs w:val="24"/>
        </w:rPr>
        <w:t xml:space="preserve"> </w:t>
      </w:r>
      <w:r w:rsidRPr="000A25C1">
        <w:rPr>
          <w:rFonts w:ascii="Times New Roman" w:hAnsi="Times New Roman" w:cs="Times New Roman"/>
          <w:b/>
          <w:bCs/>
          <w:sz w:val="24"/>
          <w:szCs w:val="24"/>
        </w:rPr>
        <w:t>ОБЕСПЕЧЕНИЕ</w:t>
      </w:r>
      <w:r w:rsidRPr="000A25C1">
        <w:rPr>
          <w:rFonts w:ascii="Times New Roman" w:hAnsi="Times New Roman" w:cs="Times New Roman"/>
          <w:b/>
          <w:bCs/>
          <w:spacing w:val="-7"/>
          <w:sz w:val="24"/>
          <w:szCs w:val="24"/>
        </w:rPr>
        <w:t xml:space="preserve"> </w:t>
      </w:r>
      <w:r w:rsidRPr="000A25C1">
        <w:rPr>
          <w:rFonts w:ascii="Times New Roman" w:hAnsi="Times New Roman" w:cs="Times New Roman"/>
          <w:b/>
          <w:bCs/>
          <w:sz w:val="24"/>
          <w:szCs w:val="24"/>
        </w:rPr>
        <w:t>ОБРАЗОВАТЕЛЬНОГО</w:t>
      </w:r>
      <w:r w:rsidRPr="000A25C1">
        <w:rPr>
          <w:rFonts w:ascii="Times New Roman" w:hAnsi="Times New Roman" w:cs="Times New Roman"/>
          <w:b/>
          <w:bCs/>
          <w:spacing w:val="-5"/>
          <w:sz w:val="24"/>
          <w:szCs w:val="24"/>
        </w:rPr>
        <w:t xml:space="preserve"> </w:t>
      </w:r>
      <w:r w:rsidRPr="000A25C1">
        <w:rPr>
          <w:rFonts w:ascii="Times New Roman" w:hAnsi="Times New Roman" w:cs="Times New Roman"/>
          <w:b/>
          <w:bCs/>
          <w:sz w:val="24"/>
          <w:szCs w:val="24"/>
        </w:rPr>
        <w:t>ПРОЦЕССА</w:t>
      </w:r>
    </w:p>
    <w:p w:rsidR="000A25C1" w:rsidRPr="000A25C1" w:rsidRDefault="000A25C1" w:rsidP="000A25C1">
      <w:pPr>
        <w:spacing w:before="3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A25C1" w:rsidRPr="000A25C1" w:rsidRDefault="000A25C1" w:rsidP="000A25C1">
      <w:pPr>
        <w:spacing w:line="240" w:lineRule="auto"/>
        <w:ind w:left="107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0A25C1">
        <w:rPr>
          <w:rFonts w:ascii="Times New Roman" w:hAnsi="Times New Roman" w:cs="Times New Roman"/>
          <w:b/>
          <w:sz w:val="24"/>
          <w:szCs w:val="24"/>
        </w:rPr>
        <w:t>УЧЕБНОЕ</w:t>
      </w:r>
      <w:r w:rsidRPr="000A25C1">
        <w:rPr>
          <w:rFonts w:ascii="Times New Roman" w:hAnsi="Times New Roman" w:cs="Times New Roman"/>
          <w:b/>
          <w:spacing w:val="-7"/>
          <w:sz w:val="24"/>
          <w:szCs w:val="24"/>
        </w:rPr>
        <w:t xml:space="preserve"> </w:t>
      </w:r>
      <w:r w:rsidRPr="000A25C1">
        <w:rPr>
          <w:rFonts w:ascii="Times New Roman" w:hAnsi="Times New Roman" w:cs="Times New Roman"/>
          <w:b/>
          <w:sz w:val="24"/>
          <w:szCs w:val="24"/>
        </w:rPr>
        <w:t>ОБОРУДОВАНИЕ</w:t>
      </w:r>
    </w:p>
    <w:p w:rsidR="000A25C1" w:rsidRPr="000A25C1" w:rsidRDefault="000A25C1" w:rsidP="000A25C1">
      <w:pPr>
        <w:spacing w:before="1" w:line="240" w:lineRule="auto"/>
        <w:ind w:left="107" w:right="7267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r w:rsidRPr="000A25C1">
        <w:rPr>
          <w:rFonts w:ascii="Times New Roman" w:hAnsi="Times New Roman" w:cs="Times New Roman"/>
          <w:sz w:val="24"/>
          <w:szCs w:val="24"/>
          <w:lang w:val="ru-RU"/>
        </w:rPr>
        <w:t>Интерактивная доска</w:t>
      </w:r>
      <w:r w:rsidRPr="000A25C1">
        <w:rPr>
          <w:rFonts w:ascii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Аудиопроигрыватель.</w:t>
      </w:r>
      <w:r w:rsidRPr="000A25C1">
        <w:rPr>
          <w:rFonts w:ascii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pacing w:val="-1"/>
          <w:sz w:val="24"/>
          <w:szCs w:val="24"/>
          <w:lang w:val="ru-RU"/>
        </w:rPr>
        <w:t>Персональный</w:t>
      </w:r>
      <w:r w:rsidRPr="000A25C1">
        <w:rPr>
          <w:rFonts w:ascii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компьютер.</w:t>
      </w:r>
    </w:p>
    <w:p w:rsidR="000A25C1" w:rsidRPr="000A25C1" w:rsidRDefault="000A25C1" w:rsidP="000A25C1">
      <w:pPr>
        <w:spacing w:before="3" w:line="240" w:lineRule="auto"/>
        <w:contextualSpacing/>
        <w:rPr>
          <w:rFonts w:ascii="Times New Roman" w:hAnsi="Times New Roman" w:cs="Times New Roman"/>
          <w:sz w:val="24"/>
          <w:szCs w:val="24"/>
          <w:lang w:val="ru-RU"/>
        </w:rPr>
      </w:pPr>
    </w:p>
    <w:p w:rsidR="000A25C1" w:rsidRPr="000A25C1" w:rsidRDefault="000A25C1" w:rsidP="000A25C1">
      <w:pPr>
        <w:spacing w:line="240" w:lineRule="auto"/>
        <w:ind w:left="107"/>
        <w:contextualSpacing/>
        <w:outlineLvl w:val="0"/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  <w:r w:rsidRPr="000A25C1">
        <w:rPr>
          <w:rFonts w:ascii="Times New Roman" w:hAnsi="Times New Roman" w:cs="Times New Roman"/>
          <w:b/>
          <w:bCs/>
          <w:sz w:val="24"/>
          <w:szCs w:val="24"/>
          <w:lang w:val="ru-RU"/>
        </w:rPr>
        <w:t>ОБОРУДОВАНИЕ</w:t>
      </w:r>
      <w:r w:rsidRPr="000A25C1">
        <w:rPr>
          <w:rFonts w:ascii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b/>
          <w:bCs/>
          <w:sz w:val="24"/>
          <w:szCs w:val="24"/>
          <w:lang w:val="ru-RU"/>
        </w:rPr>
        <w:t>ДЛЯ</w:t>
      </w:r>
      <w:r w:rsidRPr="000A25C1">
        <w:rPr>
          <w:rFonts w:ascii="Times New Roman" w:hAnsi="Times New Roman" w:cs="Times New Roman"/>
          <w:b/>
          <w:bCs/>
          <w:spacing w:val="-5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b/>
          <w:bCs/>
          <w:sz w:val="24"/>
          <w:szCs w:val="24"/>
          <w:lang w:val="ru-RU"/>
        </w:rPr>
        <w:t>ПРОВЕДЕНИЯ</w:t>
      </w:r>
      <w:r w:rsidRPr="000A25C1">
        <w:rPr>
          <w:rFonts w:ascii="Times New Roman" w:hAnsi="Times New Roman" w:cs="Times New Roman"/>
          <w:b/>
          <w:bCs/>
          <w:spacing w:val="-6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b/>
          <w:bCs/>
          <w:sz w:val="24"/>
          <w:szCs w:val="24"/>
          <w:lang w:val="ru-RU"/>
        </w:rPr>
        <w:t>ПРАКТИЧЕСКИХ</w:t>
      </w:r>
      <w:r w:rsidRPr="000A25C1">
        <w:rPr>
          <w:rFonts w:ascii="Times New Roman" w:hAnsi="Times New Roman" w:cs="Times New Roman"/>
          <w:b/>
          <w:bCs/>
          <w:spacing w:val="-3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b/>
          <w:bCs/>
          <w:sz w:val="24"/>
          <w:szCs w:val="24"/>
          <w:lang w:val="ru-RU"/>
        </w:rPr>
        <w:t>РАБОТ</w:t>
      </w:r>
    </w:p>
    <w:p w:rsidR="000A25C1" w:rsidRPr="000A25C1" w:rsidRDefault="000A25C1" w:rsidP="000A25C1">
      <w:pPr>
        <w:spacing w:before="160" w:line="240" w:lineRule="auto"/>
        <w:ind w:left="107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r w:rsidRPr="000A25C1">
        <w:rPr>
          <w:rFonts w:ascii="Times New Roman" w:hAnsi="Times New Roman" w:cs="Times New Roman"/>
          <w:sz w:val="24"/>
          <w:szCs w:val="24"/>
          <w:lang w:val="ru-RU"/>
        </w:rPr>
        <w:t>Конструкторы</w:t>
      </w:r>
      <w:r w:rsidRPr="000A25C1">
        <w:rPr>
          <w:rFonts w:ascii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для</w:t>
      </w:r>
      <w:r w:rsidRPr="000A25C1">
        <w:rPr>
          <w:rFonts w:ascii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моделирования</w:t>
      </w:r>
      <w:r w:rsidRPr="000A25C1">
        <w:rPr>
          <w:rFonts w:ascii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архитектурных</w:t>
      </w:r>
    </w:p>
    <w:p w:rsidR="000A25C1" w:rsidRPr="000A25C1" w:rsidRDefault="000A25C1" w:rsidP="000A25C1">
      <w:pPr>
        <w:spacing w:before="43" w:line="240" w:lineRule="auto"/>
        <w:ind w:left="107" w:right="2611"/>
        <w:contextualSpacing/>
        <w:rPr>
          <w:rFonts w:ascii="Times New Roman" w:hAnsi="Times New Roman" w:cs="Times New Roman"/>
          <w:sz w:val="24"/>
          <w:szCs w:val="24"/>
          <w:lang w:val="ru-RU"/>
        </w:rPr>
      </w:pPr>
      <w:r w:rsidRPr="000A25C1">
        <w:rPr>
          <w:rFonts w:ascii="Times New Roman" w:hAnsi="Times New Roman" w:cs="Times New Roman"/>
          <w:sz w:val="24"/>
          <w:szCs w:val="24"/>
          <w:lang w:val="ru-RU"/>
        </w:rPr>
        <w:t>сооружений.</w:t>
      </w:r>
      <w:r w:rsidRPr="000A25C1">
        <w:rPr>
          <w:rFonts w:ascii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Материалы</w:t>
      </w:r>
      <w:r w:rsidRPr="000A25C1">
        <w:rPr>
          <w:rFonts w:ascii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для</w:t>
      </w:r>
      <w:r w:rsidRPr="000A25C1">
        <w:rPr>
          <w:rFonts w:ascii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художественной</w:t>
      </w:r>
      <w:r w:rsidRPr="000A25C1">
        <w:rPr>
          <w:rFonts w:ascii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деятельности:</w:t>
      </w:r>
      <w:r w:rsidRPr="000A25C1">
        <w:rPr>
          <w:rFonts w:ascii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краски</w:t>
      </w:r>
      <w:r w:rsidRPr="000A25C1">
        <w:rPr>
          <w:rFonts w:ascii="Times New Roman" w:hAnsi="Times New Roman" w:cs="Times New Roman"/>
          <w:spacing w:val="-5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акварельные,</w:t>
      </w:r>
      <w:r w:rsidRPr="000A25C1">
        <w:rPr>
          <w:rFonts w:ascii="Times New Roman" w:hAnsi="Times New Roman" w:cs="Times New Roman"/>
          <w:spacing w:val="-47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гуашевые,</w:t>
      </w:r>
      <w:r w:rsidRPr="000A25C1">
        <w:rPr>
          <w:rFonts w:ascii="Times New Roman" w:hAnsi="Times New Roman" w:cs="Times New Roman"/>
          <w:spacing w:val="3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тушь,</w:t>
      </w:r>
      <w:r w:rsidRPr="000A25C1">
        <w:rPr>
          <w:rFonts w:ascii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ручки с</w:t>
      </w:r>
      <w:r w:rsidRPr="000A25C1">
        <w:rPr>
          <w:rFonts w:ascii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перьями,</w:t>
      </w:r>
      <w:r w:rsidRPr="000A25C1">
        <w:rPr>
          <w:rFonts w:ascii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бумага</w:t>
      </w:r>
      <w:r w:rsidRPr="000A25C1">
        <w:rPr>
          <w:rFonts w:ascii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белая и цветная,</w:t>
      </w:r>
      <w:r w:rsidRPr="000A25C1">
        <w:rPr>
          <w:rFonts w:ascii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фломастеры,</w:t>
      </w:r>
      <w:r w:rsidRPr="000A25C1">
        <w:rPr>
          <w:rFonts w:ascii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восковые</w:t>
      </w:r>
      <w:r w:rsidRPr="000A25C1">
        <w:rPr>
          <w:rFonts w:ascii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мелки,</w:t>
      </w:r>
      <w:r w:rsidRPr="000A25C1">
        <w:rPr>
          <w:rFonts w:ascii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пастель,</w:t>
      </w:r>
      <w:r w:rsidRPr="000A25C1">
        <w:rPr>
          <w:rFonts w:ascii="Times New Roman" w:hAnsi="Times New Roman" w:cs="Times New Roman"/>
          <w:spacing w:val="4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сангина,</w:t>
      </w:r>
    </w:p>
    <w:p w:rsidR="000A25C1" w:rsidRPr="000A25C1" w:rsidRDefault="000A25C1" w:rsidP="000A25C1">
      <w:pPr>
        <w:shd w:val="clear" w:color="auto" w:fill="FFFFFF"/>
        <w:spacing w:line="240" w:lineRule="auto"/>
        <w:ind w:firstLine="227"/>
        <w:contextualSpacing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A25C1">
        <w:rPr>
          <w:rFonts w:ascii="Times New Roman" w:hAnsi="Times New Roman" w:cs="Times New Roman"/>
          <w:sz w:val="24"/>
          <w:szCs w:val="24"/>
          <w:lang w:val="ru-RU"/>
        </w:rPr>
        <w:t>уголь, кисти</w:t>
      </w:r>
      <w:r w:rsidRPr="000A25C1">
        <w:rPr>
          <w:rFonts w:ascii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разных</w:t>
      </w:r>
      <w:r w:rsidRPr="000A25C1">
        <w:rPr>
          <w:rFonts w:ascii="Times New Roman" w:hAnsi="Times New Roman" w:cs="Times New Roman"/>
          <w:spacing w:val="-6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размеров</w:t>
      </w:r>
      <w:r w:rsidRPr="000A25C1">
        <w:rPr>
          <w:rFonts w:ascii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беличьи</w:t>
      </w:r>
      <w:r w:rsidRPr="000A25C1">
        <w:rPr>
          <w:rFonts w:ascii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и</w:t>
      </w:r>
      <w:r w:rsidRPr="000A25C1">
        <w:rPr>
          <w:rFonts w:ascii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щетинные, банки</w:t>
      </w:r>
      <w:r w:rsidRPr="000A25C1">
        <w:rPr>
          <w:rFonts w:ascii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для</w:t>
      </w:r>
      <w:r w:rsidRPr="000A25C1">
        <w:rPr>
          <w:rFonts w:ascii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воды, стеки</w:t>
      </w:r>
      <w:r w:rsidRPr="000A25C1">
        <w:rPr>
          <w:rFonts w:ascii="Times New Roman" w:hAnsi="Times New Roman" w:cs="Times New Roman"/>
          <w:spacing w:val="-47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(набор), пластилин</w:t>
      </w:r>
      <w:r w:rsidRPr="000A25C1">
        <w:rPr>
          <w:rFonts w:ascii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/ глина,</w:t>
      </w:r>
      <w:r w:rsidRPr="000A25C1">
        <w:rPr>
          <w:rFonts w:ascii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клей, ножницы, рамы</w:t>
      </w:r>
      <w:r w:rsidRPr="000A25C1">
        <w:rPr>
          <w:rFonts w:ascii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для</w:t>
      </w:r>
      <w:r w:rsidRPr="000A25C1">
        <w:rPr>
          <w:rFonts w:ascii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оформления</w:t>
      </w:r>
      <w:r w:rsidRPr="000A25C1">
        <w:rPr>
          <w:rFonts w:ascii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0A25C1">
        <w:rPr>
          <w:rFonts w:ascii="Times New Roman" w:hAnsi="Times New Roman" w:cs="Times New Roman"/>
          <w:sz w:val="24"/>
          <w:szCs w:val="24"/>
          <w:lang w:val="ru-RU"/>
        </w:rPr>
        <w:t>работ</w:t>
      </w:r>
    </w:p>
    <w:p w:rsidR="000A25C1" w:rsidRPr="000A25C1" w:rsidRDefault="000A25C1" w:rsidP="000A25C1">
      <w:pPr>
        <w:spacing w:line="240" w:lineRule="auto"/>
        <w:contextualSpacing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0A25C1" w:rsidRPr="000A25C1" w:rsidRDefault="000A25C1" w:rsidP="000A25C1">
      <w:pPr>
        <w:spacing w:line="240" w:lineRule="auto"/>
        <w:contextualSpacing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0A25C1" w:rsidRPr="000A25C1" w:rsidRDefault="000A25C1" w:rsidP="000A25C1">
      <w:pPr>
        <w:spacing w:before="9" w:line="240" w:lineRule="auto"/>
        <w:contextualSpacing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235EB0" w:rsidRPr="000A25C1" w:rsidRDefault="00235EB0" w:rsidP="00235EB0">
      <w:pPr>
        <w:rPr>
          <w:rFonts w:ascii="Times New Roman" w:hAnsi="Times New Roman" w:cs="Times New Roman"/>
          <w:sz w:val="24"/>
          <w:szCs w:val="24"/>
          <w:lang w:val="ru-RU"/>
        </w:rPr>
        <w:sectPr w:rsidR="00235EB0" w:rsidRPr="000A25C1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D86696" w:rsidRPr="00403249" w:rsidRDefault="00D86696" w:rsidP="00D86696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r w:rsidRPr="00403249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lastRenderedPageBreak/>
        <w:t xml:space="preserve">Календарно тематическое планирование  </w:t>
      </w:r>
      <w:r w:rsidRPr="00403249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3 КЛАСС </w:t>
      </w:r>
    </w:p>
    <w:tbl>
      <w:tblPr>
        <w:tblW w:w="13750" w:type="dxa"/>
        <w:tblInd w:w="38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Look w:val="04A0"/>
      </w:tblPr>
      <w:tblGrid>
        <w:gridCol w:w="709"/>
        <w:gridCol w:w="2264"/>
        <w:gridCol w:w="850"/>
        <w:gridCol w:w="1559"/>
        <w:gridCol w:w="1418"/>
        <w:gridCol w:w="2126"/>
        <w:gridCol w:w="1703"/>
        <w:gridCol w:w="1276"/>
        <w:gridCol w:w="850"/>
        <w:gridCol w:w="52"/>
        <w:gridCol w:w="11"/>
        <w:gridCol w:w="35"/>
        <w:gridCol w:w="46"/>
        <w:gridCol w:w="755"/>
        <w:gridCol w:w="96"/>
      </w:tblGrid>
      <w:tr w:rsidR="00D86696" w:rsidRPr="00403249" w:rsidTr="00040C7F">
        <w:trPr>
          <w:gridAfter w:val="1"/>
          <w:wAfter w:w="96" w:type="dxa"/>
          <w:trHeight w:val="144"/>
        </w:trPr>
        <w:tc>
          <w:tcPr>
            <w:tcW w:w="709" w:type="dxa"/>
            <w:vMerge w:val="restart"/>
            <w:tcBorders>
              <w:top w:val="single" w:sz="2" w:space="0" w:color="auto"/>
              <w:left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4" w:type="dxa"/>
            <w:vMerge w:val="restart"/>
            <w:tcBorders>
              <w:top w:val="single" w:sz="2" w:space="0" w:color="auto"/>
              <w:left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  <w:gridSpan w:val="3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2126" w:type="dxa"/>
            <w:vMerge w:val="restart"/>
            <w:tcBorders>
              <w:top w:val="single" w:sz="2" w:space="0" w:color="auto"/>
              <w:left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  <w:t>Формирование функциональной грамотности</w:t>
            </w:r>
          </w:p>
        </w:tc>
        <w:tc>
          <w:tcPr>
            <w:tcW w:w="1703" w:type="dxa"/>
            <w:vMerge w:val="restart"/>
            <w:tcBorders>
              <w:top w:val="single" w:sz="2" w:space="0" w:color="auto"/>
              <w:left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Электронные цифровые образовательные ресурсы </w:t>
            </w:r>
          </w:p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Merge w:val="restart"/>
            <w:tcBorders>
              <w:top w:val="single" w:sz="2" w:space="0" w:color="auto"/>
              <w:left w:val="single" w:sz="4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Контроль</w:t>
            </w:r>
          </w:p>
        </w:tc>
        <w:tc>
          <w:tcPr>
            <w:tcW w:w="1749" w:type="dxa"/>
            <w:gridSpan w:val="6"/>
            <w:vMerge w:val="restart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Дата</w:t>
            </w:r>
          </w:p>
        </w:tc>
      </w:tr>
      <w:tr w:rsidR="00D86696" w:rsidRPr="00403249" w:rsidTr="00040C7F">
        <w:trPr>
          <w:gridAfter w:val="1"/>
          <w:wAfter w:w="96" w:type="dxa"/>
          <w:trHeight w:val="403"/>
        </w:trPr>
        <w:tc>
          <w:tcPr>
            <w:tcW w:w="709" w:type="dxa"/>
            <w:vMerge/>
            <w:tcBorders>
              <w:left w:val="single" w:sz="2" w:space="0" w:color="auto"/>
              <w:right w:val="single" w:sz="2" w:space="0" w:color="auto"/>
            </w:tcBorders>
            <w:vAlign w:val="center"/>
            <w:hideMark/>
          </w:tcPr>
          <w:p w:rsidR="00D86696" w:rsidRPr="00403249" w:rsidRDefault="00D86696" w:rsidP="00AC071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4" w:type="dxa"/>
            <w:vMerge/>
            <w:tcBorders>
              <w:left w:val="single" w:sz="2" w:space="0" w:color="auto"/>
              <w:right w:val="single" w:sz="2" w:space="0" w:color="auto"/>
            </w:tcBorders>
            <w:vAlign w:val="center"/>
            <w:hideMark/>
          </w:tcPr>
          <w:p w:rsidR="00D86696" w:rsidRPr="00403249" w:rsidRDefault="00D86696" w:rsidP="00AC071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vMerge w:val="restart"/>
            <w:tcBorders>
              <w:top w:val="single" w:sz="2" w:space="0" w:color="auto"/>
              <w:left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Всего </w:t>
            </w:r>
          </w:p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vMerge w:val="restart"/>
            <w:tcBorders>
              <w:top w:val="single" w:sz="2" w:space="0" w:color="auto"/>
              <w:left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Контрольные работы </w:t>
            </w:r>
          </w:p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8" w:type="dxa"/>
            <w:vMerge w:val="restart"/>
            <w:tcBorders>
              <w:top w:val="single" w:sz="2" w:space="0" w:color="auto"/>
              <w:left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Практические работы </w:t>
            </w:r>
          </w:p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left w:val="single" w:sz="2" w:space="0" w:color="auto"/>
              <w:right w:val="single" w:sz="2" w:space="0" w:color="auto"/>
            </w:tcBorders>
            <w:vAlign w:val="center"/>
            <w:hideMark/>
          </w:tcPr>
          <w:p w:rsidR="00D86696" w:rsidRPr="00403249" w:rsidRDefault="00D86696" w:rsidP="00AC071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3" w:type="dxa"/>
            <w:vMerge/>
            <w:tcBorders>
              <w:left w:val="single" w:sz="2" w:space="0" w:color="auto"/>
              <w:right w:val="single" w:sz="4" w:space="0" w:color="auto"/>
            </w:tcBorders>
            <w:vAlign w:val="center"/>
            <w:hideMark/>
          </w:tcPr>
          <w:p w:rsidR="00D86696" w:rsidRPr="00403249" w:rsidRDefault="00D86696" w:rsidP="00AC071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49" w:type="dxa"/>
            <w:gridSpan w:val="6"/>
            <w:vMerge/>
            <w:tcBorders>
              <w:top w:val="single" w:sz="2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696" w:rsidRPr="00403249" w:rsidTr="00040C7F">
        <w:trPr>
          <w:gridAfter w:val="1"/>
          <w:wAfter w:w="96" w:type="dxa"/>
          <w:trHeight w:val="1486"/>
        </w:trPr>
        <w:tc>
          <w:tcPr>
            <w:tcW w:w="709" w:type="dxa"/>
            <w:vMerge/>
            <w:tcBorders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:rsidR="00D86696" w:rsidRPr="00403249" w:rsidRDefault="00D86696" w:rsidP="00AC071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4" w:type="dxa"/>
            <w:vMerge/>
            <w:tcBorders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:rsidR="00D86696" w:rsidRPr="00403249" w:rsidRDefault="00D86696" w:rsidP="00AC071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vMerge/>
            <w:tcBorders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418" w:type="dxa"/>
            <w:vMerge/>
            <w:tcBorders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126" w:type="dxa"/>
            <w:vMerge/>
            <w:tcBorders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:rsidR="00D86696" w:rsidRPr="00403249" w:rsidRDefault="00D86696" w:rsidP="00AC071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3" w:type="dxa"/>
            <w:vMerge/>
            <w:tcBorders>
              <w:left w:val="single" w:sz="2" w:space="0" w:color="auto"/>
              <w:bottom w:val="single" w:sz="2" w:space="0" w:color="auto"/>
              <w:right w:val="single" w:sz="4" w:space="0" w:color="auto"/>
            </w:tcBorders>
            <w:vAlign w:val="center"/>
            <w:hideMark/>
          </w:tcPr>
          <w:p w:rsidR="00D86696" w:rsidRPr="00403249" w:rsidRDefault="00D86696" w:rsidP="00AC071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13" w:type="dxa"/>
            <w:gridSpan w:val="3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6" w:type="dxa"/>
            <w:gridSpan w:val="3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86696" w:rsidRPr="00403249" w:rsidTr="00040C7F">
        <w:trPr>
          <w:gridAfter w:val="1"/>
          <w:wAfter w:w="96" w:type="dxa"/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Изображение, постройка, украшения и материалы: знакомимся с иллюстрациями и дизайном предметов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pStyle w:val="TableParagraph"/>
              <w:spacing w:before="76" w:line="249" w:lineRule="auto"/>
              <w:ind w:left="72"/>
              <w:rPr>
                <w:sz w:val="24"/>
                <w:szCs w:val="24"/>
              </w:rPr>
            </w:pPr>
            <w:r w:rsidRPr="00403249">
              <w:rPr>
                <w:w w:val="90"/>
                <w:sz w:val="24"/>
                <w:szCs w:val="24"/>
              </w:rPr>
              <w:t>Создать</w:t>
            </w:r>
            <w:r w:rsidRPr="00403249">
              <w:rPr>
                <w:spacing w:val="1"/>
                <w:w w:val="90"/>
                <w:sz w:val="24"/>
                <w:szCs w:val="24"/>
              </w:rPr>
              <w:t xml:space="preserve"> </w:t>
            </w:r>
            <w:r w:rsidRPr="00403249">
              <w:rPr>
                <w:w w:val="90"/>
                <w:sz w:val="24"/>
                <w:szCs w:val="24"/>
              </w:rPr>
              <w:t>рисунок</w:t>
            </w:r>
            <w:r w:rsidRPr="00403249">
              <w:rPr>
                <w:spacing w:val="1"/>
                <w:w w:val="90"/>
                <w:sz w:val="24"/>
                <w:szCs w:val="24"/>
              </w:rPr>
              <w:t xml:space="preserve"> </w:t>
            </w:r>
            <w:r w:rsidRPr="00403249">
              <w:rPr>
                <w:w w:val="90"/>
                <w:sz w:val="24"/>
                <w:szCs w:val="24"/>
              </w:rPr>
              <w:t>буквицы</w:t>
            </w:r>
            <w:r w:rsidRPr="00403249">
              <w:rPr>
                <w:spacing w:val="1"/>
                <w:w w:val="90"/>
                <w:sz w:val="24"/>
                <w:szCs w:val="24"/>
              </w:rPr>
              <w:t xml:space="preserve"> </w:t>
            </w:r>
            <w:r w:rsidRPr="00403249">
              <w:rPr>
                <w:w w:val="90"/>
                <w:sz w:val="24"/>
                <w:szCs w:val="24"/>
              </w:rPr>
              <w:t>к</w:t>
            </w:r>
            <w:r w:rsidRPr="00403249">
              <w:rPr>
                <w:spacing w:val="-33"/>
                <w:w w:val="90"/>
                <w:sz w:val="24"/>
                <w:szCs w:val="24"/>
              </w:rPr>
              <w:t xml:space="preserve"> </w:t>
            </w:r>
            <w:r w:rsidRPr="00403249">
              <w:rPr>
                <w:sz w:val="24"/>
                <w:szCs w:val="24"/>
              </w:rPr>
              <w:t>выбранной</w:t>
            </w:r>
            <w:r w:rsidRPr="00403249">
              <w:rPr>
                <w:spacing w:val="-3"/>
                <w:sz w:val="24"/>
                <w:szCs w:val="24"/>
              </w:rPr>
              <w:t xml:space="preserve"> </w:t>
            </w:r>
            <w:r w:rsidRPr="00403249">
              <w:rPr>
                <w:sz w:val="24"/>
                <w:szCs w:val="24"/>
              </w:rPr>
              <w:t>сказке.;</w:t>
            </w:r>
          </w:p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w w:val="90"/>
                <w:sz w:val="24"/>
                <w:szCs w:val="24"/>
                <w:lang w:val="ru-RU"/>
              </w:rPr>
              <w:t>Создать</w:t>
            </w:r>
            <w:r w:rsidRPr="00403249">
              <w:rPr>
                <w:rFonts w:ascii="Times New Roman" w:hAnsi="Times New Roman" w:cs="Times New Roman"/>
                <w:spacing w:val="1"/>
                <w:w w:val="9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w w:val="90"/>
                <w:sz w:val="24"/>
                <w:szCs w:val="24"/>
                <w:lang w:val="ru-RU"/>
              </w:rPr>
              <w:t>поздравительную</w:t>
            </w:r>
            <w:r w:rsidRPr="00403249">
              <w:rPr>
                <w:rFonts w:ascii="Times New Roman" w:hAnsi="Times New Roman" w:cs="Times New Roman"/>
                <w:spacing w:val="-33"/>
                <w:w w:val="9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w w:val="90"/>
                <w:sz w:val="24"/>
                <w:szCs w:val="24"/>
                <w:lang w:val="ru-RU"/>
              </w:rPr>
              <w:t>открытку,</w:t>
            </w:r>
            <w:r w:rsidRPr="00403249">
              <w:rPr>
                <w:rFonts w:ascii="Times New Roman" w:hAnsi="Times New Roman" w:cs="Times New Roman"/>
                <w:spacing w:val="1"/>
                <w:w w:val="9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w w:val="90"/>
                <w:sz w:val="24"/>
                <w:szCs w:val="24"/>
                <w:lang w:val="ru-RU"/>
              </w:rPr>
              <w:t>совмещая</w:t>
            </w:r>
            <w:r w:rsidRPr="00403249">
              <w:rPr>
                <w:rFonts w:ascii="Times New Roman" w:hAnsi="Times New Roman" w:cs="Times New Roman"/>
                <w:spacing w:val="1"/>
                <w:w w:val="9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w w:val="90"/>
                <w:sz w:val="24"/>
                <w:szCs w:val="24"/>
                <w:lang w:val="ru-RU"/>
              </w:rPr>
              <w:t>в</w:t>
            </w:r>
            <w:r w:rsidRPr="00403249">
              <w:rPr>
                <w:rFonts w:ascii="Times New Roman" w:hAnsi="Times New Roman" w:cs="Times New Roman"/>
                <w:spacing w:val="1"/>
                <w:w w:val="9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w w:val="90"/>
                <w:sz w:val="24"/>
                <w:szCs w:val="24"/>
                <w:lang w:val="ru-RU"/>
              </w:rPr>
              <w:t>ней</w:t>
            </w:r>
            <w:r w:rsidRPr="00403249">
              <w:rPr>
                <w:rFonts w:ascii="Times New Roman" w:hAnsi="Times New Roman" w:cs="Times New Roman"/>
                <w:spacing w:val="-33"/>
                <w:w w:val="9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рисунок с коротким</w:t>
            </w:r>
            <w:r w:rsidRPr="00403249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текстом.;</w:t>
            </w: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6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/8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1496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ae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913" w:type="dxa"/>
            <w:gridSpan w:val="3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36" w:type="dxa"/>
            <w:gridSpan w:val="3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gridAfter w:val="1"/>
          <w:wAfter w:w="96" w:type="dxa"/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Твои игрушки: создаем игрушки из подручного нехудожественного материала и/или из пластилина/глины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выяснить назначение детских игрушек; познакомить с их разнообразием на примерах поделок народного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lastRenderedPageBreak/>
              <w:t>творчества; дать установку на изготовление игрушки из пластилина.</w:t>
            </w: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117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/8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14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932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902" w:type="dxa"/>
            <w:gridSpan w:val="2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47" w:type="dxa"/>
            <w:gridSpan w:val="4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gridAfter w:val="1"/>
          <w:wAfter w:w="96" w:type="dxa"/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Посуда у тебя дома: изображаем орнаменты и эскизы украшения посуды в традициях народных художественных промыслов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Учить детей изображать орнаменты и эскизы украшая посуду в традиционных  народных художественных традициях промыслов</w:t>
            </w: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8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/8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14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af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2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c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902" w:type="dxa"/>
            <w:gridSpan w:val="2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47" w:type="dxa"/>
            <w:gridSpan w:val="4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gridAfter w:val="1"/>
          <w:wAfter w:w="96" w:type="dxa"/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Обои и шторы у тебя дома: создаем орнаменты для обоев и штор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Развивать фантазию, наблюдательность, художественный вкус;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403249">
              <w:rPr>
                <w:rStyle w:val="c8"/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ru-RU"/>
              </w:rPr>
              <w:t xml:space="preserve"> </w:t>
            </w: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9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/8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14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b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166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99" w:type="dxa"/>
            <w:gridSpan w:val="5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gridAfter w:val="1"/>
          <w:wAfter w:w="96" w:type="dxa"/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Орнаменты для обоев и штор: создаем орнаменты в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графическом редакторе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0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/8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14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cd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lastRenderedPageBreak/>
                <w:t>8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Практическая работа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99" w:type="dxa"/>
            <w:gridSpan w:val="5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gridAfter w:val="1"/>
          <w:wAfter w:w="96" w:type="dxa"/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6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Мамин платок: создаем орнамент в квадрате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B81AB8" w:rsidRDefault="00D86696" w:rsidP="00AC071A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B81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Воспринимать</w:t>
            </w:r>
            <w:r w:rsidRPr="004032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  </w:t>
            </w:r>
            <w:r w:rsidRPr="00403249">
              <w:rPr>
                <w:rFonts w:ascii="Times New Roman" w:eastAsia="Times New Roman" w:hAnsi="Times New Roman" w:cs="Times New Roman"/>
                <w:color w:val="000000"/>
                <w:spacing w:val="-3"/>
                <w:sz w:val="24"/>
                <w:szCs w:val="24"/>
                <w:lang w:val="ru-RU" w:eastAsia="ru-RU"/>
              </w:rPr>
              <w:t xml:space="preserve">и  </w:t>
            </w:r>
            <w:r w:rsidRPr="00B81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эстетически </w:t>
            </w:r>
          </w:p>
          <w:p w:rsidR="00D86696" w:rsidRPr="00B81AB8" w:rsidRDefault="00D86696" w:rsidP="00AC071A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B81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оценивать</w:t>
            </w:r>
            <w:r w:rsidRPr="004032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  разнообразие </w:t>
            </w:r>
          </w:p>
          <w:p w:rsidR="00D86696" w:rsidRPr="00B81AB8" w:rsidRDefault="00D86696" w:rsidP="00AC071A">
            <w:pPr>
              <w:shd w:val="clear" w:color="auto" w:fill="FFFFFF"/>
              <w:spacing w:after="0" w:line="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B81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вариантов </w:t>
            </w:r>
            <w:r w:rsidRPr="004032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Pr="00B81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росписи </w:t>
            </w:r>
            <w:r w:rsidRPr="004032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Pr="00B81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тканей </w:t>
            </w:r>
            <w:r w:rsidRPr="004032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Pr="00B81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на </w:t>
            </w:r>
          </w:p>
          <w:p w:rsidR="00D86696" w:rsidRPr="00B81AB8" w:rsidRDefault="00D86696" w:rsidP="00AC071A">
            <w:pPr>
              <w:shd w:val="clear" w:color="auto" w:fill="FFFFFF"/>
              <w:spacing w:after="0" w:line="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B81AB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примере платка.</w:t>
            </w:r>
          </w:p>
          <w:p w:rsidR="00D86696" w:rsidRPr="00BD546D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1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/8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14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b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2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c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4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99" w:type="dxa"/>
            <w:gridSpan w:val="5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gridAfter w:val="1"/>
          <w:wAfter w:w="96" w:type="dxa"/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Твои книжки: создаем эскизы обложки, заглавной буквицы и иллюстраций к детской книге сказок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Создаем эскизы обложки, заглавной буквицы и иллюстраций к детской книге сказок</w:t>
            </w: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2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/8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1494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d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8</w:t>
              </w:r>
            </w:hyperlink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hyperlink r:id="rId123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/8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14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c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0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8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99" w:type="dxa"/>
            <w:gridSpan w:val="5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gridAfter w:val="1"/>
          <w:wAfter w:w="96" w:type="dxa"/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Открытки: создаем поздравительную открытку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pStyle w:val="TableParagraph"/>
              <w:spacing w:before="76" w:line="249" w:lineRule="auto"/>
              <w:ind w:left="72"/>
              <w:rPr>
                <w:sz w:val="24"/>
                <w:szCs w:val="24"/>
              </w:rPr>
            </w:pPr>
            <w:r w:rsidRPr="00403249">
              <w:rPr>
                <w:w w:val="90"/>
                <w:sz w:val="24"/>
                <w:szCs w:val="24"/>
              </w:rPr>
              <w:t>Создать</w:t>
            </w:r>
            <w:r w:rsidRPr="00403249">
              <w:rPr>
                <w:spacing w:val="1"/>
                <w:w w:val="90"/>
                <w:sz w:val="24"/>
                <w:szCs w:val="24"/>
              </w:rPr>
              <w:t xml:space="preserve"> </w:t>
            </w:r>
            <w:r w:rsidRPr="00403249">
              <w:rPr>
                <w:w w:val="90"/>
                <w:sz w:val="24"/>
                <w:szCs w:val="24"/>
              </w:rPr>
              <w:t>рисунок</w:t>
            </w:r>
            <w:r w:rsidRPr="00403249">
              <w:rPr>
                <w:spacing w:val="1"/>
                <w:w w:val="90"/>
                <w:sz w:val="24"/>
                <w:szCs w:val="24"/>
              </w:rPr>
              <w:t xml:space="preserve"> </w:t>
            </w:r>
            <w:r w:rsidRPr="00403249">
              <w:rPr>
                <w:w w:val="90"/>
                <w:sz w:val="24"/>
                <w:szCs w:val="24"/>
              </w:rPr>
              <w:t>буквицы</w:t>
            </w:r>
            <w:r w:rsidRPr="00403249">
              <w:rPr>
                <w:spacing w:val="1"/>
                <w:w w:val="90"/>
                <w:sz w:val="24"/>
                <w:szCs w:val="24"/>
              </w:rPr>
              <w:t xml:space="preserve"> </w:t>
            </w:r>
            <w:r w:rsidRPr="00403249">
              <w:rPr>
                <w:w w:val="90"/>
                <w:sz w:val="24"/>
                <w:szCs w:val="24"/>
              </w:rPr>
              <w:t>к</w:t>
            </w:r>
            <w:r w:rsidRPr="00403249">
              <w:rPr>
                <w:spacing w:val="-33"/>
                <w:w w:val="90"/>
                <w:sz w:val="24"/>
                <w:szCs w:val="24"/>
              </w:rPr>
              <w:t xml:space="preserve"> </w:t>
            </w:r>
            <w:r w:rsidRPr="00403249">
              <w:rPr>
                <w:sz w:val="24"/>
                <w:szCs w:val="24"/>
              </w:rPr>
              <w:t>выбранной</w:t>
            </w:r>
            <w:r w:rsidRPr="00403249">
              <w:rPr>
                <w:spacing w:val="-3"/>
                <w:sz w:val="24"/>
                <w:szCs w:val="24"/>
              </w:rPr>
              <w:t xml:space="preserve"> </w:t>
            </w:r>
            <w:r w:rsidRPr="00403249">
              <w:rPr>
                <w:sz w:val="24"/>
                <w:szCs w:val="24"/>
              </w:rPr>
              <w:t>сказке.;</w:t>
            </w:r>
          </w:p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w w:val="90"/>
                <w:sz w:val="24"/>
                <w:szCs w:val="24"/>
                <w:lang w:val="ru-RU"/>
              </w:rPr>
              <w:t>Создать</w:t>
            </w:r>
            <w:r w:rsidRPr="00403249">
              <w:rPr>
                <w:rFonts w:ascii="Times New Roman" w:hAnsi="Times New Roman" w:cs="Times New Roman"/>
                <w:spacing w:val="1"/>
                <w:w w:val="9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w w:val="90"/>
                <w:sz w:val="24"/>
                <w:szCs w:val="24"/>
                <w:lang w:val="ru-RU"/>
              </w:rPr>
              <w:t>поздравительную</w:t>
            </w:r>
            <w:r w:rsidRPr="00403249">
              <w:rPr>
                <w:rFonts w:ascii="Times New Roman" w:hAnsi="Times New Roman" w:cs="Times New Roman"/>
                <w:spacing w:val="-33"/>
                <w:w w:val="9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w w:val="90"/>
                <w:sz w:val="24"/>
                <w:szCs w:val="24"/>
                <w:lang w:val="ru-RU"/>
              </w:rPr>
              <w:t>открытку,</w:t>
            </w:r>
            <w:r w:rsidRPr="00403249">
              <w:rPr>
                <w:rFonts w:ascii="Times New Roman" w:hAnsi="Times New Roman" w:cs="Times New Roman"/>
                <w:spacing w:val="1"/>
                <w:w w:val="9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w w:val="90"/>
                <w:sz w:val="24"/>
                <w:szCs w:val="24"/>
                <w:lang w:val="ru-RU"/>
              </w:rPr>
              <w:t>совмещая</w:t>
            </w:r>
            <w:r w:rsidRPr="00403249">
              <w:rPr>
                <w:rFonts w:ascii="Times New Roman" w:hAnsi="Times New Roman" w:cs="Times New Roman"/>
                <w:spacing w:val="1"/>
                <w:w w:val="9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w w:val="90"/>
                <w:sz w:val="24"/>
                <w:szCs w:val="24"/>
                <w:lang w:val="ru-RU"/>
              </w:rPr>
              <w:t>в</w:t>
            </w:r>
            <w:r w:rsidRPr="00403249">
              <w:rPr>
                <w:rFonts w:ascii="Times New Roman" w:hAnsi="Times New Roman" w:cs="Times New Roman"/>
                <w:spacing w:val="1"/>
                <w:w w:val="9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w w:val="90"/>
                <w:sz w:val="24"/>
                <w:szCs w:val="24"/>
                <w:lang w:val="ru-RU"/>
              </w:rPr>
              <w:t>ней</w:t>
            </w:r>
            <w:r w:rsidRPr="00403249">
              <w:rPr>
                <w:rFonts w:ascii="Times New Roman" w:hAnsi="Times New Roman" w:cs="Times New Roman"/>
                <w:spacing w:val="-33"/>
                <w:w w:val="9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рисунок с коротким</w:t>
            </w:r>
            <w:r w:rsidRPr="00403249">
              <w:rPr>
                <w:rFonts w:ascii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текстом.;</w:t>
            </w: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4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/8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14929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99" w:type="dxa"/>
            <w:gridSpan w:val="5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gridAfter w:val="1"/>
          <w:wAfter w:w="96" w:type="dxa"/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Труд художника для твоего дома: рассматриваем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работы художников над предметами быта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945102" w:rsidRDefault="00D86696" w:rsidP="00AC071A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9451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Осознавать</w:t>
            </w:r>
            <w:r w:rsidRPr="004032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  важную  роль художника ,его труд для создания </w:t>
            </w:r>
            <w:r w:rsidRPr="004032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lastRenderedPageBreak/>
              <w:t>среды человека, предметного мира в каждом доме</w:t>
            </w:r>
          </w:p>
          <w:p w:rsidR="00D86696" w:rsidRPr="00945102" w:rsidRDefault="00D86696" w:rsidP="00AC071A">
            <w:pPr>
              <w:shd w:val="clear" w:color="auto" w:fill="FFFFFF"/>
              <w:spacing w:after="0" w:line="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9451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художника, </w:t>
            </w:r>
            <w:r w:rsidRPr="004032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Pr="009451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его </w:t>
            </w:r>
            <w:r w:rsidRPr="004032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Pr="009451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труда </w:t>
            </w:r>
            <w:r w:rsidRPr="004032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Pr="009451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в </w:t>
            </w:r>
          </w:p>
          <w:p w:rsidR="00D86696" w:rsidRPr="00945102" w:rsidRDefault="00D86696" w:rsidP="00AC071A">
            <w:pPr>
              <w:shd w:val="clear" w:color="auto" w:fill="FFFFFF"/>
              <w:spacing w:after="0" w:line="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9451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создании </w:t>
            </w:r>
            <w:r w:rsidRPr="004032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Pr="009451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среды </w:t>
            </w:r>
            <w:r w:rsidRPr="004032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Pr="009451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человека, </w:t>
            </w:r>
          </w:p>
          <w:p w:rsidR="00D86696" w:rsidRPr="00945102" w:rsidRDefault="00D86696" w:rsidP="00AC071A">
            <w:pPr>
              <w:shd w:val="clear" w:color="auto" w:fill="FFFFFF"/>
              <w:spacing w:after="0" w:line="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9451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предметного </w:t>
            </w:r>
            <w:r w:rsidRPr="004032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Pr="009451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мира </w:t>
            </w:r>
            <w:r w:rsidRPr="004032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Pr="009451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в </w:t>
            </w:r>
            <w:r w:rsidRPr="004032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Pr="009451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 xml:space="preserve">каждом </w:t>
            </w:r>
          </w:p>
          <w:p w:rsidR="00D86696" w:rsidRPr="00945102" w:rsidRDefault="00D86696" w:rsidP="00AC071A">
            <w:pPr>
              <w:shd w:val="clear" w:color="auto" w:fill="FFFFFF"/>
              <w:spacing w:after="0" w:line="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94510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доме</w:t>
            </w:r>
          </w:p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Инфоурок </w:t>
            </w:r>
            <w:hyperlink r:id="rId125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infourok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prezent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lastRenderedPageBreak/>
                <w:t>aciya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trud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hudozhnika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dlya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tvoego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doma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obobshenie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temy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-5544197.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html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Практическая работа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99" w:type="dxa"/>
            <w:gridSpan w:val="5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gridAfter w:val="1"/>
          <w:wAfter w:w="96" w:type="dxa"/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10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Памятники архитектуры: виртуальное путешествие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vMerge w:val="restart"/>
            <w:tcBorders>
              <w:top w:val="single" w:sz="2" w:space="0" w:color="auto"/>
              <w:left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Учиться видеть</w:t>
            </w: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архитектурный образ, образ городской среды. </w:t>
            </w:r>
          </w:p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Воспринимать</w:t>
            </w: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и </w:t>
            </w:r>
            <w:r w:rsidRPr="0040324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оценивать</w:t>
            </w: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эстетические достоинства старинных и современных построек родного города (села).</w:t>
            </w:r>
          </w:p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    Раскрывать</w:t>
            </w: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особенности архитектурного образа города.</w:t>
            </w:r>
          </w:p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Понимать</w:t>
            </w: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, что памятники архитектуры – это достояние народа, которое необходимо беречь.</w:t>
            </w:r>
          </w:p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Различать</w:t>
            </w: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в архитектурном образе работу </w:t>
            </w: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каждого из Братьев-Мастеров.</w:t>
            </w:r>
          </w:p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Изображать</w:t>
            </w: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архитектуру своих родных мест, выстраивая композицию листа, передавая в рисунке неповторимое своеобразие и ритмическую упорядоченность архитектурных форм.</w:t>
            </w:r>
          </w:p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126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/8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14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c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35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99" w:type="dxa"/>
            <w:gridSpan w:val="5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gridAfter w:val="1"/>
          <w:wAfter w:w="96" w:type="dxa"/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Исторические и архитектурные памятники: рисуем достопримечательности города или села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vMerge/>
            <w:tcBorders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7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/8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14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b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490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99" w:type="dxa"/>
            <w:gridSpan w:val="5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gridAfter w:val="1"/>
          <w:wAfter w:w="96" w:type="dxa"/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12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Парки, скверы, бульвары: создаем эскиз макета паркового пространства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Сравнивать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и </w:t>
            </w: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анализировать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парки, скверы, бульвары с точки зрения их разного назначения и устроения (парк для отдыха, детская площадка, парк-мемориал и др.).</w:t>
            </w:r>
          </w:p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8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/8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14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b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6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8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99" w:type="dxa"/>
            <w:gridSpan w:val="5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gridAfter w:val="1"/>
          <w:wAfter w:w="96" w:type="dxa"/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Ажурные ограды: проектируем декоративные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украшения в городе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Сравнивать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между собой ажурные ограды и другие объекты 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lastRenderedPageBreak/>
              <w:t>(деревянные наличники, ворота с резьбой, дымники и т.д.), выявляя в них общее и особенное.</w:t>
            </w:r>
          </w:p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Инфоурок </w:t>
            </w:r>
            <w:hyperlink r:id="rId129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infourok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prezent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lastRenderedPageBreak/>
                <w:t>aciya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po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izo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na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temu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azhurnye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ogrady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-3-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klass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-5284956.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html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Практическая работа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99" w:type="dxa"/>
            <w:gridSpan w:val="5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gridAfter w:val="1"/>
          <w:wAfter w:w="96" w:type="dxa"/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14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Волшебные фонари: создаем малые архитектурные формы для города (фонари)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 xml:space="preserve">     Различать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фонари разного эмоционального звучания.</w:t>
            </w:r>
          </w:p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0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/8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14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b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8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6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99" w:type="dxa"/>
            <w:gridSpan w:val="5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gridAfter w:val="1"/>
          <w:wAfter w:w="96" w:type="dxa"/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Витрины: создаем витрины - малые архитектурные формы для города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Уметь объяснять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связь художественного оформления витрины с профилем магазина.</w:t>
            </w:r>
          </w:p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Фантазировать, создавать </w:t>
            </w: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творческий проект оформления витрины магазина.</w:t>
            </w:r>
          </w:p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Инфоурок </w:t>
            </w:r>
            <w:hyperlink r:id="rId131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infourok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prezentaciya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po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izobrazitelnomu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iskusstvu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na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temu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vitrini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klass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-3153933.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html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994" w:type="dxa"/>
            <w:gridSpan w:val="5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755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gridAfter w:val="1"/>
          <w:wAfter w:w="96" w:type="dxa"/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Удивительный транспорт: рисуем или создаем в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бумагопластике фантастический транспорт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 xml:space="preserve">     Уметь видеть образ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в облике машины. Характеризовать, 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lastRenderedPageBreak/>
              <w:t>сравнивать, обсуждать разные формы автомобилей и их украшение.</w:t>
            </w:r>
          </w:p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 xml:space="preserve">     Видеть, сопоставлять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и </w:t>
            </w: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объяснять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связь природных форм с инженерными конструкциями и образным решением различных видов транспорта.</w:t>
            </w:r>
          </w:p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Фантазировать, создавать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образы фантастических машин.</w:t>
            </w:r>
          </w:p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Обрести новые навыки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в конструировании из бумаги.</w:t>
            </w: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132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edso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lastRenderedPageBreak/>
                <w:t>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/8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14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ba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c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Практическая работа</w:t>
            </w:r>
          </w:p>
        </w:tc>
        <w:tc>
          <w:tcPr>
            <w:tcW w:w="994" w:type="dxa"/>
            <w:gridSpan w:val="5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755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gridAfter w:val="1"/>
          <w:wAfter w:w="96" w:type="dxa"/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17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Труд художника на улицах твоего города: создаем панно «Образ моего города»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Осознавать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и </w:t>
            </w: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 xml:space="preserve"> уметь объяснять 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важную и всем очень нужную работу художника и Мастеров Постройки, Украшения и Изображения в создании облика города.</w:t>
            </w:r>
          </w:p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lastRenderedPageBreak/>
              <w:t xml:space="preserve">Создавать 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из отдельных детских работ, выполненных в течение четверти, коллективную композицию.</w:t>
            </w:r>
          </w:p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Овладевать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приемами коллективной творческой деятельности.</w:t>
            </w:r>
          </w:p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Участвовать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в образовательной занимательной игре в качестве экскурсоводов.</w:t>
            </w: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133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/8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14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bd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46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994" w:type="dxa"/>
            <w:gridSpan w:val="5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755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gridAfter w:val="1"/>
          <w:wAfter w:w="96" w:type="dxa"/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18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Художник в цирке: рисуем на тему «В цирке»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Сравнивать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объекты, элементы театрально-сценического мира, видеть в них интересные выразительные решения, превращения простых материалов в яркие образы.</w:t>
            </w:r>
          </w:p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 xml:space="preserve">     Понимать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и </w:t>
            </w: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уметь объяснять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роль циркого художника в 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lastRenderedPageBreak/>
              <w:t>создании спектакля.</w:t>
            </w:r>
          </w:p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Создавать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«Цирк на столе» – картонный макет с объемными (лепными, конструктивными) или плоскостными (расписными) декорациями и бумажными фигурками персонажей сказки для игры в спектакль.</w:t>
            </w:r>
          </w:p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Овладевать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навыками создания объемно-пространственной композиции</w:t>
            </w: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134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/8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14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19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994" w:type="dxa"/>
            <w:gridSpan w:val="5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755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gridAfter w:val="1"/>
          <w:wAfter w:w="96" w:type="dxa"/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19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Художник в театре: создаем эскиз занавеса или декораций сцены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Сравнивать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объекты, элементы театрально-сценического мира, видеть в них интересные выразительные решения, превращения 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lastRenderedPageBreak/>
              <w:t>простых материалов в яркие образы.</w:t>
            </w:r>
          </w:p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 xml:space="preserve">     Понимать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и </w:t>
            </w: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уметь объяснять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роль театрального художника в создании спектакля.</w:t>
            </w:r>
          </w:p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Создавать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«Театр на столе» – картонный макет с объемными (лепными, конструктивными) или плоскостными (расписными) декорациями и бумажными фигурками персонажей сказки для игры в спектакль.</w:t>
            </w:r>
          </w:p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Овладевать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навыками создания объемно-пространственной композиции.</w:t>
            </w: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135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/8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14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45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994" w:type="dxa"/>
            <w:gridSpan w:val="5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755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gridAfter w:val="1"/>
          <w:wAfter w:w="96" w:type="dxa"/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20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Театр кукол: создаем сказочного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персонажа из пластилина или в бумагопластике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tabs>
                <w:tab w:val="left" w:pos="317"/>
                <w:tab w:val="left" w:pos="425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Иметь представление </w:t>
            </w: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о разных видах </w:t>
            </w: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 xml:space="preserve">кукол 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(перчаточные, тростевые, марионетки) и их истории, о кукольном театре в наши дни.</w:t>
            </w:r>
          </w:p>
          <w:p w:rsidR="00D86696" w:rsidRPr="00403249" w:rsidRDefault="00D86696" w:rsidP="00AC071A">
            <w:pPr>
              <w:tabs>
                <w:tab w:val="left" w:pos="317"/>
                <w:tab w:val="left" w:pos="425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 xml:space="preserve">     Придумывать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и </w:t>
            </w: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создавать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выразительную куклу (характерную головку куклы, характерные детали костюма, соответствующие сказочному персонажу); </w:t>
            </w: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 xml:space="preserve">применять 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для работы пластилин, бумагу, нитки, ножницы, куски ткани.</w:t>
            </w:r>
          </w:p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Использовать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куклу для игры в кукольный спектакль.</w:t>
            </w: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136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edso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lastRenderedPageBreak/>
                <w:t>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/8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14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7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f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2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Практическая работа</w:t>
            </w:r>
          </w:p>
        </w:tc>
        <w:tc>
          <w:tcPr>
            <w:tcW w:w="948" w:type="dxa"/>
            <w:gridSpan w:val="4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01" w:type="dxa"/>
            <w:gridSpan w:val="2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gridAfter w:val="1"/>
          <w:wAfter w:w="96" w:type="dxa"/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21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Маска: создаем маски сказочных персонажей с характерным выражением лица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hideMark/>
          </w:tcPr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Отмечать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характер, настроение, выраженные в маске, а также выразительность 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lastRenderedPageBreak/>
              <w:t>формы и декора, созвучные образу.</w:t>
            </w:r>
          </w:p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 xml:space="preserve">Объяснять 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роль маски в театре и на празднике.</w:t>
            </w:r>
          </w:p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Конструировать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выразительные и острохарактерные маски к театральному представлению или празднику.</w:t>
            </w: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137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/8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14996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948" w:type="dxa"/>
            <w:gridSpan w:val="4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01" w:type="dxa"/>
            <w:gridSpan w:val="2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gridAfter w:val="1"/>
          <w:wAfter w:w="96" w:type="dxa"/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22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Афиша и плакат: создаем эскиз афиши к спектаклю или фильму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Иметь представление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о назначение театральной афиши, плаката (привлекает внимание, сообщает название, лаконично рассказывает о самом спектакле).</w:t>
            </w:r>
          </w:p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 xml:space="preserve">     Уметь видеть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и </w:t>
            </w: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определять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в афишах-плакатах изображение, украшение и постройку.</w:t>
            </w:r>
          </w:p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Иметь творческий опыт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создания эскиза афиши к 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lastRenderedPageBreak/>
              <w:t xml:space="preserve">спектаклю или цирковому представлению; </w:t>
            </w: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добиваться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образного единства изображения и текста.</w:t>
            </w:r>
          </w:p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Осваивать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навыки лаконичного, декоративно-обобщенного изображения (в процессе создания афиши или плаката).</w:t>
            </w: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138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/8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14982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948" w:type="dxa"/>
            <w:gridSpan w:val="4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01" w:type="dxa"/>
            <w:gridSpan w:val="2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gridAfter w:val="1"/>
          <w:wAfter w:w="96" w:type="dxa"/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23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Праздник в городе: создаем композицию «Праздник в городе»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Объяснять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работу художника по созданию облика праздничного города.</w:t>
            </w:r>
          </w:p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Фантазировать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о том, как можно украсить город к празднику Победы (9 Мая), Нового года или на Масленицу, сделав его нарядным, красочным, 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lastRenderedPageBreak/>
              <w:t>необычным.</w:t>
            </w:r>
          </w:p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 xml:space="preserve">Создавать 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в рисунке проект оформления праздника</w:t>
            </w: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139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/8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14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626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948" w:type="dxa"/>
            <w:gridSpan w:val="4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01" w:type="dxa"/>
            <w:gridSpan w:val="2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gridAfter w:val="1"/>
          <w:wAfter w:w="96" w:type="dxa"/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24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Школьный карнавал: украшаем школу, проводим выставку наших работ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tabs>
                <w:tab w:val="left" w:pos="317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Понимать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роль праздничного оформления для организации</w:t>
            </w: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 xml:space="preserve"> Изображать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натюрморт по представлению с ярко выраженным настроением (радостное, праздничное, грустное и т.д.).</w:t>
            </w:r>
          </w:p>
          <w:p w:rsidR="00D86696" w:rsidRPr="00403249" w:rsidRDefault="00D86696" w:rsidP="00AC071A">
            <w:pPr>
              <w:tabs>
                <w:tab w:val="left" w:pos="317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Развивать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живописные и композиционные навыки.</w:t>
            </w:r>
          </w:p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 xml:space="preserve">Знать 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имена нескольких художников, работавших в жанре натюрморта.</w:t>
            </w: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Инфоурок </w:t>
            </w:r>
            <w:hyperlink r:id="rId140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infourok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prezentaciya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po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izo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shkolniy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prazdnik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karnaval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klass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-3417521.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html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948" w:type="dxa"/>
            <w:gridSpan w:val="4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01" w:type="dxa"/>
            <w:gridSpan w:val="2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Музей в жизни города: виртуальное путешествие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Понимать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и </w:t>
            </w: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объяснять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роль художественного музея, учиться понимать, что великие 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lastRenderedPageBreak/>
              <w:t>произведения искусства являются национальным достоянием.</w:t>
            </w:r>
          </w:p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Иметь представление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и </w:t>
            </w: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называть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самые значительные музеи искусств России – Государственную Третьяковскую галерею, Государственный русский музей, Эрмитаж, Музей изобразительных искусств имени А.С. Пушкина.</w:t>
            </w:r>
          </w:p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Иметь представление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о самых разных видах музеев и роли художника в создании их экспозиций.</w:t>
            </w: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Инфоурок </w:t>
            </w:r>
            <w:hyperlink r:id="rId141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infourok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prezentaciya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po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izobrazitelno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lastRenderedPageBreak/>
                <w:t>mu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iskusstvu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na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temu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muzey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v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zhizni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goroda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klass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-3161525.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html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Практическая работа</w:t>
            </w:r>
          </w:p>
        </w:tc>
        <w:tc>
          <w:tcPr>
            <w:tcW w:w="994" w:type="dxa"/>
            <w:gridSpan w:val="5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  <w:gridSpan w:val="2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26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Картина – особый мир: восприятие картин различных жанров в музеях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vMerge w:val="restart"/>
            <w:tcBorders>
              <w:top w:val="single" w:sz="2" w:space="0" w:color="auto"/>
              <w:left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Иметь представление</w:t>
            </w: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, что картина – это особый мир, созданный </w:t>
            </w: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художником, наполненный его мыслями, чувствами и переживаниями.</w:t>
            </w:r>
          </w:p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Рассуждать</w:t>
            </w: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о творческой работе зрителя, о своем опыте</w:t>
            </w: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142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/8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14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c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71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994" w:type="dxa"/>
            <w:gridSpan w:val="5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  <w:gridSpan w:val="2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27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Музеи искусства: участвуем в виртуальном интерактивном путешествии в художественные музеи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vMerge/>
            <w:tcBorders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3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/8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14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d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0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d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8</w:t>
              </w:r>
            </w:hyperlink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hyperlink r:id="rId144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/8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14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ca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48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994" w:type="dxa"/>
            <w:gridSpan w:val="5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  <w:gridSpan w:val="2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28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Картина-пейзаж: рисуем пейзаж, отображаем состояние природы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vMerge w:val="restart"/>
            <w:tcBorders>
              <w:top w:val="single" w:sz="2" w:space="0" w:color="auto"/>
              <w:left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Иметь представление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об изобразительном жанре – портрете и нескольких известных картинах-портретах.</w:t>
            </w:r>
          </w:p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Рассказывать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об изображенном на портрете человеке (какой он, каков его внутренний мир, особенности его характера).</w:t>
            </w:r>
          </w:p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Создавать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портрет из дорогих, хорошо знакомых людей (родители, одноклассник, автопортрет) по представлению, 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lastRenderedPageBreak/>
              <w:t>используя выразительные возможности цвета.</w:t>
            </w: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145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/8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149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c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3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</w:hyperlink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hyperlink r:id="rId146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/8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14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c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890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994" w:type="dxa"/>
            <w:gridSpan w:val="5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  <w:gridSpan w:val="2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Картина-портрет: рассматриваем произведения портретистов, сочиняем рассказы к портретам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vMerge/>
            <w:tcBorders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7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/8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149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eb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0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994" w:type="dxa"/>
            <w:gridSpan w:val="5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  <w:gridSpan w:val="2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30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Изображение портрета: рисуем портрет человека красками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Borders>
              <w:top w:val="nil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Мультиурок </w:t>
            </w:r>
            <w:hyperlink r:id="rId148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multiurok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files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prezentatsiia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portret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-1.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html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994" w:type="dxa"/>
            <w:gridSpan w:val="5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  <w:gridSpan w:val="2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Картина-натюрморт: рисуем натюрморт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tabs>
                <w:tab w:val="left" w:pos="317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 xml:space="preserve">     Воспринимать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картину-натюрморт как своеобразный рассказ о человеке – хозяине вещей, о времени, в котором он живет, его интересах.</w:t>
            </w:r>
          </w:p>
          <w:p w:rsidR="00D86696" w:rsidRPr="00403249" w:rsidRDefault="00D86696" w:rsidP="00AC071A">
            <w:pPr>
              <w:tabs>
                <w:tab w:val="left" w:pos="317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Понимать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, что в натюрморте важную роль играет настроение, которое художник передает цветом.</w:t>
            </w:r>
          </w:p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9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/8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149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abe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994" w:type="dxa"/>
            <w:gridSpan w:val="5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  <w:gridSpan w:val="2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Картины исторические и бытовые: создаем композицию историческую или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бытовую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Иметь представление</w:t>
            </w: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, что картина – это особый мир, созданный художником, </w:t>
            </w: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наполненный его мыслями, чувствами и переживаниями.</w:t>
            </w:r>
          </w:p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Рассуждать</w:t>
            </w: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о творческой работе зрителя, о своем опыте</w:t>
            </w: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Инфоурок </w:t>
            </w:r>
            <w:hyperlink r:id="rId150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infourok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prezentaciya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po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izobrazitelno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lastRenderedPageBreak/>
                <w:t>mu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iskusstvu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na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temu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kartini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istoricheskie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i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bitovie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klass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-3136217.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html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Практическая работа</w:t>
            </w:r>
          </w:p>
        </w:tc>
        <w:tc>
          <w:tcPr>
            <w:tcW w:w="994" w:type="dxa"/>
            <w:gridSpan w:val="5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  <w:gridSpan w:val="2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33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Скульптура в музее и на улице: лепим эскиз парковой скульптуры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Рассуждать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, эстетически относиться к произведению скульптуры, объяснять значение окружающего пространства для восприятия скульптуры.</w:t>
            </w:r>
          </w:p>
          <w:p w:rsidR="00D86696" w:rsidRPr="00D86696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D86696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Объяснять</w:t>
            </w:r>
            <w:r w:rsidRPr="00D86696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роль скульптурных памятников.</w:t>
            </w:r>
          </w:p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 xml:space="preserve">     Называть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несколько знакомых памятников и их авторов, </w:t>
            </w: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уметь рассуждать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о созданных образах.</w:t>
            </w:r>
          </w:p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Называть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виды скульптуры</w:t>
            </w: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1" w:history="1"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https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://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m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edsoo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.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ru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/8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  <w:lang w:val="ru-RU"/>
                </w:rPr>
                <w:t>14</w:t>
              </w:r>
              <w:r w:rsidRPr="00403249">
                <w:rPr>
                  <w:rStyle w:val="a7"/>
                  <w:rFonts w:ascii="Times New Roman" w:hAnsi="Times New Roman" w:cs="Times New Roman"/>
                  <w:sz w:val="24"/>
                  <w:szCs w:val="24"/>
                </w:rPr>
                <w:t>acca</w:t>
              </w:r>
            </w:hyperlink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Практическая работа</w:t>
            </w:r>
          </w:p>
        </w:tc>
        <w:tc>
          <w:tcPr>
            <w:tcW w:w="994" w:type="dxa"/>
            <w:gridSpan w:val="5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  <w:gridSpan w:val="2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403249" w:rsidTr="00040C7F">
        <w:trPr>
          <w:trHeight w:val="144"/>
        </w:trPr>
        <w:tc>
          <w:tcPr>
            <w:tcW w:w="7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26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Художественная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выставка: организуем художественную выставку работ обучающихся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032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Участвовать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в 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lastRenderedPageBreak/>
              <w:t xml:space="preserve">организации выставки детского художественного творчества, </w:t>
            </w: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проявлять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творческую активность.</w:t>
            </w:r>
          </w:p>
          <w:p w:rsidR="00D86696" w:rsidRPr="00403249" w:rsidRDefault="00D86696" w:rsidP="00AC071A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>Проводить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 xml:space="preserve"> экскурсии по выставке детских работ.</w:t>
            </w:r>
          </w:p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eastAsia="Calibri" w:hAnsi="Times New Roman" w:cs="Times New Roman"/>
                <w:b/>
                <w:sz w:val="24"/>
                <w:szCs w:val="24"/>
                <w:lang w:val="ru-RU"/>
              </w:rPr>
              <w:t xml:space="preserve">Понимать </w:t>
            </w:r>
            <w:r w:rsidRPr="00403249">
              <w:rPr>
                <w:rFonts w:ascii="Times New Roman" w:eastAsia="Calibri" w:hAnsi="Times New Roman" w:cs="Times New Roman"/>
                <w:sz w:val="24"/>
                <w:szCs w:val="24"/>
                <w:lang w:val="ru-RU"/>
              </w:rPr>
              <w:t>роль художника в жизни каждого человека и рассказывать о ней.</w:t>
            </w:r>
          </w:p>
        </w:tc>
        <w:tc>
          <w:tcPr>
            <w:tcW w:w="170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4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276" w:type="dxa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Практич</w:t>
            </w:r>
            <w:r w:rsidRPr="0040324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еская работа</w:t>
            </w:r>
          </w:p>
        </w:tc>
        <w:tc>
          <w:tcPr>
            <w:tcW w:w="994" w:type="dxa"/>
            <w:gridSpan w:val="5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51" w:type="dxa"/>
            <w:gridSpan w:val="2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D86696" w:rsidRPr="00403249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D86696" w:rsidRPr="00B236C6" w:rsidTr="00040C7F">
        <w:trPr>
          <w:trHeight w:val="144"/>
        </w:trPr>
        <w:tc>
          <w:tcPr>
            <w:tcW w:w="2973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B236C6" w:rsidRDefault="00D86696" w:rsidP="00AC071A">
            <w:pPr>
              <w:spacing w:after="0"/>
              <w:ind w:left="135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B236C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8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B236C6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36C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ru-RU"/>
              </w:rPr>
              <w:t xml:space="preserve"> </w:t>
            </w:r>
            <w:r w:rsidRPr="00B236C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55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B236C6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36C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41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  <w:hideMark/>
          </w:tcPr>
          <w:p w:rsidR="00D86696" w:rsidRPr="00B236C6" w:rsidRDefault="00D86696" w:rsidP="00AC071A">
            <w:pPr>
              <w:spacing w:after="0"/>
              <w:ind w:left="135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36C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34 </w:t>
            </w:r>
          </w:p>
        </w:tc>
        <w:tc>
          <w:tcPr>
            <w:tcW w:w="6950" w:type="dxa"/>
            <w:gridSpan w:val="10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tcMar>
              <w:top w:w="50" w:type="dxa"/>
              <w:left w:w="100" w:type="dxa"/>
              <w:bottom w:w="0" w:type="dxa"/>
              <w:right w:w="108" w:type="dxa"/>
            </w:tcMar>
            <w:vAlign w:val="center"/>
          </w:tcPr>
          <w:p w:rsidR="00D86696" w:rsidRPr="00B236C6" w:rsidRDefault="00D86696" w:rsidP="00AC071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B236C6" w:rsidRDefault="00B236C6" w:rsidP="00B236C6">
      <w:pPr>
        <w:pStyle w:val="a5"/>
        <w:spacing w:before="66"/>
        <w:ind w:left="0" w:right="4256"/>
        <w:rPr>
          <w:b/>
        </w:rPr>
      </w:pPr>
    </w:p>
    <w:p w:rsidR="007F54F5" w:rsidRPr="00B236C6" w:rsidRDefault="007F54F5" w:rsidP="00B236C6">
      <w:pPr>
        <w:pStyle w:val="a5"/>
        <w:spacing w:before="66"/>
        <w:ind w:left="0" w:right="4256"/>
        <w:rPr>
          <w:b/>
        </w:rPr>
      </w:pPr>
      <w:r w:rsidRPr="00B236C6">
        <w:rPr>
          <w:b/>
        </w:rPr>
        <w:t>Поурочное планирование  «Изобразительное искусство (ИЗО)» для 4 класса</w:t>
      </w:r>
    </w:p>
    <w:p w:rsidR="007F54F5" w:rsidRPr="007F54F5" w:rsidRDefault="007F54F5" w:rsidP="007F54F5">
      <w:pPr>
        <w:spacing w:before="8"/>
        <w:rPr>
          <w:b/>
          <w:sz w:val="19"/>
          <w:lang w:val="ru-RU"/>
        </w:rPr>
      </w:pPr>
    </w:p>
    <w:tbl>
      <w:tblPr>
        <w:tblW w:w="0" w:type="auto"/>
        <w:tblInd w:w="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11"/>
        <w:gridCol w:w="850"/>
        <w:gridCol w:w="990"/>
        <w:gridCol w:w="3122"/>
        <w:gridCol w:w="711"/>
        <w:gridCol w:w="2411"/>
        <w:gridCol w:w="2551"/>
        <w:gridCol w:w="2128"/>
      </w:tblGrid>
      <w:tr w:rsidR="007F54F5" w:rsidRPr="001123C8" w:rsidTr="00B236C6">
        <w:trPr>
          <w:trHeight w:val="2069"/>
        </w:trPr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spacing w:before="2" w:line="237" w:lineRule="auto"/>
              <w:ind w:left="105" w:right="153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№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pacing w:val="-1"/>
                <w:sz w:val="24"/>
                <w:szCs w:val="24"/>
              </w:rPr>
              <w:t>урок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а</w:t>
            </w:r>
          </w:p>
        </w:tc>
        <w:tc>
          <w:tcPr>
            <w:tcW w:w="850" w:type="dxa"/>
          </w:tcPr>
          <w:p w:rsidR="007F54F5" w:rsidRPr="00040C7F" w:rsidRDefault="007F54F5" w:rsidP="00AC071A">
            <w:pPr>
              <w:pStyle w:val="TableParagraph"/>
              <w:ind w:left="110" w:right="85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Плани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руема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я</w:t>
            </w:r>
            <w:r w:rsidRPr="00040C7F">
              <w:rPr>
                <w:b/>
                <w:spacing w:val="2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дата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провед</w:t>
            </w:r>
            <w:r w:rsidRPr="00040C7F">
              <w:rPr>
                <w:b/>
                <w:spacing w:val="-48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lastRenderedPageBreak/>
              <w:t>ения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990" w:type="dxa"/>
          </w:tcPr>
          <w:p w:rsidR="007F54F5" w:rsidRPr="00040C7F" w:rsidRDefault="007F54F5" w:rsidP="00AC071A">
            <w:pPr>
              <w:pStyle w:val="TableParagraph"/>
              <w:ind w:left="104" w:right="142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lastRenderedPageBreak/>
              <w:t>Фактич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еская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дата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проведе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ния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3122" w:type="dxa"/>
          </w:tcPr>
          <w:p w:rsidR="007F54F5" w:rsidRPr="00040C7F" w:rsidRDefault="007F54F5" w:rsidP="00AC071A">
            <w:pPr>
              <w:pStyle w:val="TableParagraph"/>
              <w:ind w:left="108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Тема урока</w:t>
            </w:r>
          </w:p>
        </w:tc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ind w:left="108" w:right="104"/>
              <w:rPr>
                <w:b/>
                <w:sz w:val="24"/>
                <w:szCs w:val="24"/>
              </w:rPr>
            </w:pPr>
            <w:r w:rsidRPr="00040C7F">
              <w:rPr>
                <w:b/>
                <w:spacing w:val="-1"/>
                <w:sz w:val="24"/>
                <w:szCs w:val="24"/>
              </w:rPr>
              <w:t>Коли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чест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во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часо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в</w:t>
            </w:r>
          </w:p>
        </w:tc>
        <w:tc>
          <w:tcPr>
            <w:tcW w:w="2411" w:type="dxa"/>
          </w:tcPr>
          <w:p w:rsidR="007F54F5" w:rsidRPr="00040C7F" w:rsidRDefault="00B236C6" w:rsidP="00AC071A">
            <w:pPr>
              <w:pStyle w:val="TableParagraph"/>
              <w:spacing w:before="2" w:line="237" w:lineRule="auto"/>
              <w:ind w:left="107" w:right="98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Формирование</w:t>
            </w:r>
            <w:r w:rsidR="007F54F5" w:rsidRPr="00040C7F">
              <w:rPr>
                <w:b/>
                <w:sz w:val="24"/>
                <w:szCs w:val="24"/>
              </w:rPr>
              <w:t xml:space="preserve"> функциональной грамотности</w:t>
            </w:r>
          </w:p>
        </w:tc>
        <w:tc>
          <w:tcPr>
            <w:tcW w:w="2551" w:type="dxa"/>
          </w:tcPr>
          <w:p w:rsidR="007F54F5" w:rsidRPr="00040C7F" w:rsidRDefault="007F54F5" w:rsidP="00AC071A">
            <w:pPr>
              <w:pStyle w:val="TableParagraph"/>
              <w:ind w:left="101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ЦОР</w:t>
            </w:r>
          </w:p>
        </w:tc>
        <w:tc>
          <w:tcPr>
            <w:tcW w:w="2128" w:type="dxa"/>
          </w:tcPr>
          <w:p w:rsidR="007F54F5" w:rsidRPr="00040C7F" w:rsidRDefault="007F54F5" w:rsidP="00AC071A">
            <w:pPr>
              <w:pStyle w:val="TableParagraph"/>
              <w:ind w:left="105" w:right="713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Контроль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(проверяемые</w:t>
            </w:r>
            <w:r w:rsidRPr="00040C7F">
              <w:rPr>
                <w:b/>
                <w:spacing w:val="-48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элементы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содержания)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(ПУ. ПЭС</w:t>
            </w:r>
          </w:p>
          <w:p w:rsidR="007F54F5" w:rsidRPr="00040C7F" w:rsidRDefault="007F54F5" w:rsidP="00AC071A">
            <w:pPr>
              <w:pStyle w:val="TableParagraph"/>
              <w:ind w:left="105" w:right="89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 xml:space="preserve">Предметные </w:t>
            </w:r>
            <w:r w:rsidRPr="00040C7F">
              <w:rPr>
                <w:b/>
                <w:sz w:val="24"/>
                <w:szCs w:val="24"/>
              </w:rPr>
              <w:lastRenderedPageBreak/>
              <w:t>умения.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Проверяемые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элементы</w:t>
            </w:r>
          </w:p>
          <w:p w:rsidR="007F54F5" w:rsidRPr="00040C7F" w:rsidRDefault="007F54F5" w:rsidP="00AC071A">
            <w:pPr>
              <w:pStyle w:val="TableParagraph"/>
              <w:spacing w:line="210" w:lineRule="exact"/>
              <w:ind w:left="105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содержания)</w:t>
            </w:r>
          </w:p>
        </w:tc>
      </w:tr>
      <w:tr w:rsidR="007F54F5" w:rsidRPr="00040C7F" w:rsidTr="00B236C6">
        <w:trPr>
          <w:trHeight w:val="278"/>
        </w:trPr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ind w:left="4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lastRenderedPageBreak/>
              <w:t>1</w:t>
            </w:r>
          </w:p>
        </w:tc>
        <w:tc>
          <w:tcPr>
            <w:tcW w:w="850" w:type="dxa"/>
          </w:tcPr>
          <w:p w:rsidR="007F54F5" w:rsidRPr="00040C7F" w:rsidRDefault="007F54F5" w:rsidP="00AC071A">
            <w:pPr>
              <w:pStyle w:val="TableParagraph"/>
              <w:ind w:left="8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990" w:type="dxa"/>
          </w:tcPr>
          <w:p w:rsidR="007F54F5" w:rsidRPr="00040C7F" w:rsidRDefault="007F54F5" w:rsidP="00AC071A">
            <w:pPr>
              <w:pStyle w:val="TableParagraph"/>
              <w:ind w:left="2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3</w:t>
            </w:r>
          </w:p>
        </w:tc>
        <w:tc>
          <w:tcPr>
            <w:tcW w:w="3122" w:type="dxa"/>
          </w:tcPr>
          <w:p w:rsidR="007F54F5" w:rsidRPr="00040C7F" w:rsidRDefault="007F54F5" w:rsidP="00AC071A">
            <w:pPr>
              <w:pStyle w:val="TableParagraph"/>
              <w:ind w:left="10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ind w:left="9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2411" w:type="dxa"/>
          </w:tcPr>
          <w:p w:rsidR="007F54F5" w:rsidRPr="00040C7F" w:rsidRDefault="007F54F5" w:rsidP="00AC071A">
            <w:pPr>
              <w:pStyle w:val="TableParagraph"/>
              <w:ind w:left="8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6</w:t>
            </w:r>
          </w:p>
        </w:tc>
        <w:tc>
          <w:tcPr>
            <w:tcW w:w="2551" w:type="dxa"/>
          </w:tcPr>
          <w:p w:rsidR="007F54F5" w:rsidRPr="00040C7F" w:rsidRDefault="007F54F5" w:rsidP="00AC071A">
            <w:pPr>
              <w:pStyle w:val="TableParagraph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7</w:t>
            </w:r>
          </w:p>
        </w:tc>
        <w:tc>
          <w:tcPr>
            <w:tcW w:w="2128" w:type="dxa"/>
          </w:tcPr>
          <w:p w:rsidR="007F54F5" w:rsidRPr="00040C7F" w:rsidRDefault="007F54F5" w:rsidP="00AC071A">
            <w:pPr>
              <w:pStyle w:val="TableParagraph"/>
              <w:ind w:right="1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8</w:t>
            </w:r>
          </w:p>
        </w:tc>
      </w:tr>
      <w:tr w:rsidR="007F54F5" w:rsidRPr="00040C7F" w:rsidTr="00B236C6">
        <w:trPr>
          <w:trHeight w:val="2418"/>
        </w:trPr>
        <w:tc>
          <w:tcPr>
            <w:tcW w:w="711" w:type="dxa"/>
            <w:tcBorders>
              <w:bottom w:val="nil"/>
            </w:tcBorders>
          </w:tcPr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7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"/>
              <w:ind w:left="4"/>
              <w:jc w:val="center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1</w:t>
            </w: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4"/>
              <w:jc w:val="center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2</w:t>
            </w: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4"/>
              <w:jc w:val="center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3</w:t>
            </w:r>
          </w:p>
        </w:tc>
        <w:tc>
          <w:tcPr>
            <w:tcW w:w="850" w:type="dxa"/>
            <w:vMerge w:val="restart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90" w:type="dxa"/>
            <w:vMerge w:val="restart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122" w:type="dxa"/>
            <w:vMerge w:val="restart"/>
          </w:tcPr>
          <w:p w:rsidR="007F54F5" w:rsidRPr="00040C7F" w:rsidRDefault="007F54F5" w:rsidP="00AC071A">
            <w:pPr>
              <w:pStyle w:val="TableParagraph"/>
              <w:ind w:left="108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Модуль</w:t>
            </w:r>
            <w:r w:rsidRPr="00040C7F">
              <w:rPr>
                <w:b/>
                <w:spacing w:val="48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«Графика»</w:t>
            </w:r>
          </w:p>
          <w:p w:rsidR="007F54F5" w:rsidRPr="00040C7F" w:rsidRDefault="007F54F5" w:rsidP="00AC071A">
            <w:pPr>
              <w:pStyle w:val="TableParagraph"/>
              <w:spacing w:before="7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"/>
              <w:ind w:left="108" w:right="251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Правила</w:t>
            </w:r>
            <w:r w:rsidRPr="00040C7F">
              <w:rPr>
                <w:spacing w:val="-6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линейной</w:t>
            </w:r>
            <w:r w:rsidRPr="00040C7F">
              <w:rPr>
                <w:spacing w:val="-5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</w:t>
            </w:r>
            <w:r w:rsidRPr="00040C7F">
              <w:rPr>
                <w:spacing w:val="-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воздушной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перспективы.==</w:t>
            </w:r>
          </w:p>
          <w:p w:rsidR="007F54F5" w:rsidRPr="00040C7F" w:rsidRDefault="007F54F5" w:rsidP="00AC071A">
            <w:pPr>
              <w:pStyle w:val="TableParagraph"/>
              <w:spacing w:before="1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108" w:right="717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Рисунок</w:t>
            </w:r>
            <w:r w:rsidRPr="00040C7F">
              <w:rPr>
                <w:spacing w:val="-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фигуры</w:t>
            </w:r>
            <w:r w:rsidRPr="00040C7F">
              <w:rPr>
                <w:spacing w:val="-5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человека: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основные</w:t>
            </w:r>
            <w:r w:rsidRPr="00040C7F">
              <w:rPr>
                <w:spacing w:val="-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пропорции.</w:t>
            </w:r>
          </w:p>
          <w:p w:rsidR="007F54F5" w:rsidRPr="00040C7F" w:rsidRDefault="007F54F5" w:rsidP="00AC071A">
            <w:pPr>
              <w:pStyle w:val="TableParagraph"/>
              <w:spacing w:before="1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108" w:right="134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Графическое</w:t>
            </w:r>
            <w:r w:rsidRPr="00040C7F">
              <w:rPr>
                <w:spacing w:val="-8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изображение</w:t>
            </w:r>
            <w:r w:rsidRPr="00040C7F">
              <w:rPr>
                <w:spacing w:val="-8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героев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былин, древних легенд, сказок и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сказаний</w:t>
            </w:r>
            <w:r w:rsidRPr="00040C7F">
              <w:rPr>
                <w:spacing w:val="-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разных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народов.</w:t>
            </w:r>
          </w:p>
          <w:p w:rsidR="007F54F5" w:rsidRPr="00040C7F" w:rsidRDefault="007F54F5" w:rsidP="00AC071A">
            <w:pPr>
              <w:pStyle w:val="TableParagraph"/>
              <w:spacing w:before="9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108" w:right="171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Изображение</w:t>
            </w:r>
            <w:r w:rsidRPr="00040C7F">
              <w:rPr>
                <w:spacing w:val="-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города</w:t>
            </w:r>
            <w:r w:rsidRPr="00040C7F">
              <w:rPr>
                <w:spacing w:val="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–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тематическая графическая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композиция;</w:t>
            </w:r>
            <w:r w:rsidRPr="00040C7F">
              <w:rPr>
                <w:spacing w:val="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использование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карандаша,</w:t>
            </w:r>
            <w:r w:rsidRPr="00040C7F">
              <w:rPr>
                <w:spacing w:val="-8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мелков,</w:t>
            </w:r>
            <w:r w:rsidRPr="00040C7F">
              <w:rPr>
                <w:spacing w:val="-5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фломастеров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(смешанная техника).</w:t>
            </w:r>
          </w:p>
        </w:tc>
        <w:tc>
          <w:tcPr>
            <w:tcW w:w="711" w:type="dxa"/>
            <w:vMerge w:val="restart"/>
          </w:tcPr>
          <w:p w:rsidR="007F54F5" w:rsidRPr="00040C7F" w:rsidRDefault="007F54F5" w:rsidP="00AC071A">
            <w:pPr>
              <w:pStyle w:val="TableParagraph"/>
              <w:ind w:left="9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2411" w:type="dxa"/>
            <w:vMerge w:val="restart"/>
          </w:tcPr>
          <w:p w:rsidR="007F54F5" w:rsidRPr="00040C7F" w:rsidRDefault="007F54F5" w:rsidP="00AC071A">
            <w:pPr>
              <w:pStyle w:val="TableParagraph"/>
              <w:ind w:left="107" w:right="163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Использовать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информацию из текста.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Понимать и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использовать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формальные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конструкции,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основанные на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определениях, правилах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 формальных системах,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а</w:t>
            </w:r>
            <w:r w:rsidRPr="00040C7F">
              <w:rPr>
                <w:spacing w:val="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также</w:t>
            </w:r>
            <w:r w:rsidRPr="00040C7F">
              <w:rPr>
                <w:spacing w:val="-6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алгоритмы.</w:t>
            </w:r>
          </w:p>
        </w:tc>
        <w:tc>
          <w:tcPr>
            <w:tcW w:w="2551" w:type="dxa"/>
            <w:vMerge w:val="restart"/>
          </w:tcPr>
          <w:p w:rsidR="007F54F5" w:rsidRPr="00040C7F" w:rsidRDefault="007F54F5" w:rsidP="00AC071A">
            <w:pPr>
              <w:pStyle w:val="TableParagraph"/>
              <w:spacing w:line="237" w:lineRule="auto"/>
              <w:ind w:left="120" w:right="154"/>
              <w:jc w:val="both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Воздушная перспектива в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живописи. ВИдео (МЭШ)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hyperlink r:id="rId152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https://uchebnik.mos.ru/mat</w:t>
              </w:r>
            </w:hyperlink>
            <w:r w:rsidRPr="00040C7F">
              <w:rPr>
                <w:color w:val="0000FF"/>
                <w:spacing w:val="-48"/>
                <w:sz w:val="24"/>
                <w:szCs w:val="24"/>
              </w:rPr>
              <w:t xml:space="preserve"> </w:t>
            </w:r>
            <w:hyperlink r:id="rId153">
              <w:r w:rsidRPr="00040C7F">
                <w:rPr>
                  <w:color w:val="0000FF"/>
                  <w:spacing w:val="-1"/>
                  <w:sz w:val="24"/>
                  <w:szCs w:val="24"/>
                  <w:u w:val="single" w:color="0000FF"/>
                </w:rPr>
                <w:t>erial_view/atomic_objects/2</w:t>
              </w:r>
            </w:hyperlink>
            <w:r w:rsidRPr="00040C7F">
              <w:rPr>
                <w:color w:val="0000FF"/>
                <w:spacing w:val="-48"/>
                <w:sz w:val="24"/>
                <w:szCs w:val="24"/>
              </w:rPr>
              <w:t xml:space="preserve"> </w:t>
            </w:r>
            <w:hyperlink r:id="rId154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078489</w:t>
              </w:r>
            </w:hyperlink>
          </w:p>
          <w:p w:rsidR="007F54F5" w:rsidRPr="00040C7F" w:rsidRDefault="007F54F5" w:rsidP="00AC071A">
            <w:pPr>
              <w:pStyle w:val="TableParagraph"/>
              <w:spacing w:before="1" w:line="237" w:lineRule="auto"/>
              <w:ind w:left="120" w:right="112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Линейная и воздушная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перспектива.</w:t>
            </w:r>
            <w:r w:rsidRPr="00040C7F">
              <w:rPr>
                <w:spacing w:val="-10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Изображение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(МЭШ)</w:t>
            </w:r>
          </w:p>
          <w:p w:rsidR="007F54F5" w:rsidRPr="00040C7F" w:rsidRDefault="00232BB6" w:rsidP="00AC071A">
            <w:pPr>
              <w:pStyle w:val="TableParagraph"/>
              <w:ind w:left="120" w:right="111"/>
              <w:rPr>
                <w:sz w:val="24"/>
                <w:szCs w:val="24"/>
                <w:lang w:val="en-US"/>
              </w:rPr>
            </w:pPr>
            <w:hyperlink r:id="rId155">
              <w:r w:rsidR="007F54F5" w:rsidRPr="00040C7F">
                <w:rPr>
                  <w:color w:val="0000FF"/>
                  <w:spacing w:val="-1"/>
                  <w:sz w:val="24"/>
                  <w:szCs w:val="24"/>
                  <w:u w:val="single" w:color="0000FF"/>
                  <w:lang w:val="en-US"/>
                </w:rPr>
                <w:t>https://uchebnik.mos.ru/mat</w:t>
              </w:r>
            </w:hyperlink>
            <w:r w:rsidR="007F54F5" w:rsidRPr="00040C7F">
              <w:rPr>
                <w:color w:val="0000FF"/>
                <w:spacing w:val="-47"/>
                <w:sz w:val="24"/>
                <w:szCs w:val="24"/>
                <w:lang w:val="en-US"/>
              </w:rPr>
              <w:t xml:space="preserve"> </w:t>
            </w:r>
            <w:hyperlink r:id="rId156">
              <w:r w:rsidR="007F54F5"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erial/app/186073</w:t>
              </w:r>
            </w:hyperlink>
          </w:p>
          <w:p w:rsidR="007F54F5" w:rsidRPr="00040C7F" w:rsidRDefault="007F54F5" w:rsidP="00AC071A">
            <w:pPr>
              <w:pStyle w:val="TableParagraph"/>
              <w:spacing w:line="237" w:lineRule="auto"/>
              <w:ind w:left="120" w:right="455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Линейная</w:t>
            </w:r>
            <w:r w:rsidRPr="00040C7F">
              <w:rPr>
                <w:spacing w:val="-6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</w:t>
            </w:r>
            <w:r w:rsidRPr="00040C7F">
              <w:rPr>
                <w:spacing w:val="-6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воздушная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перспектива.Тестовое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задание</w:t>
            </w:r>
          </w:p>
          <w:p w:rsidR="007F54F5" w:rsidRPr="00040C7F" w:rsidRDefault="007F54F5" w:rsidP="00AC071A">
            <w:pPr>
              <w:pStyle w:val="TableParagraph"/>
              <w:spacing w:line="228" w:lineRule="exact"/>
              <w:ind w:left="120"/>
              <w:rPr>
                <w:sz w:val="24"/>
                <w:szCs w:val="24"/>
                <w:lang w:val="en-US"/>
              </w:rPr>
            </w:pPr>
            <w:r w:rsidRPr="00040C7F">
              <w:rPr>
                <w:sz w:val="24"/>
                <w:szCs w:val="24"/>
                <w:lang w:val="en-US"/>
              </w:rPr>
              <w:t>(</w:t>
            </w:r>
            <w:r w:rsidRPr="00040C7F">
              <w:rPr>
                <w:sz w:val="24"/>
                <w:szCs w:val="24"/>
              </w:rPr>
              <w:t>МЭШ</w:t>
            </w:r>
            <w:r w:rsidRPr="00040C7F">
              <w:rPr>
                <w:sz w:val="24"/>
                <w:szCs w:val="24"/>
                <w:lang w:val="en-US"/>
              </w:rPr>
              <w:t>)</w:t>
            </w:r>
          </w:p>
          <w:p w:rsidR="007F54F5" w:rsidRPr="00040C7F" w:rsidRDefault="00232BB6" w:rsidP="00AC071A">
            <w:pPr>
              <w:pStyle w:val="TableParagraph"/>
              <w:spacing w:line="237" w:lineRule="auto"/>
              <w:ind w:left="120" w:right="154"/>
              <w:jc w:val="both"/>
              <w:rPr>
                <w:sz w:val="24"/>
                <w:szCs w:val="24"/>
                <w:lang w:val="en-US"/>
              </w:rPr>
            </w:pPr>
            <w:hyperlink r:id="rId157">
              <w:r w:rsidR="007F54F5"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https://uchebnik.mos.ru/mat</w:t>
              </w:r>
            </w:hyperlink>
            <w:r w:rsidR="007F54F5" w:rsidRPr="00040C7F">
              <w:rPr>
                <w:color w:val="0000FF"/>
                <w:spacing w:val="-48"/>
                <w:sz w:val="24"/>
                <w:szCs w:val="24"/>
                <w:lang w:val="en-US"/>
              </w:rPr>
              <w:t xml:space="preserve"> </w:t>
            </w:r>
            <w:hyperlink r:id="rId158">
              <w:r w:rsidR="007F54F5" w:rsidRPr="00040C7F">
                <w:rPr>
                  <w:color w:val="0000FF"/>
                  <w:spacing w:val="-1"/>
                  <w:sz w:val="24"/>
                  <w:szCs w:val="24"/>
                  <w:u w:val="single" w:color="0000FF"/>
                  <w:lang w:val="en-US"/>
                </w:rPr>
                <w:t>erial_view/atomic_objects/5</w:t>
              </w:r>
            </w:hyperlink>
            <w:r w:rsidR="007F54F5" w:rsidRPr="00040C7F">
              <w:rPr>
                <w:color w:val="0000FF"/>
                <w:spacing w:val="-48"/>
                <w:sz w:val="24"/>
                <w:szCs w:val="24"/>
                <w:lang w:val="en-US"/>
              </w:rPr>
              <w:t xml:space="preserve"> </w:t>
            </w:r>
            <w:hyperlink r:id="rId159">
              <w:r w:rsidR="007F54F5"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731231</w:t>
              </w:r>
            </w:hyperlink>
          </w:p>
          <w:p w:rsidR="007F54F5" w:rsidRPr="00040C7F" w:rsidRDefault="007F54F5" w:rsidP="00AC071A">
            <w:pPr>
              <w:pStyle w:val="TableParagraph"/>
              <w:spacing w:line="237" w:lineRule="auto"/>
              <w:ind w:left="120" w:right="430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Фигура</w:t>
            </w:r>
            <w:r w:rsidRPr="00040C7F">
              <w:rPr>
                <w:spacing w:val="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взрослого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человека.</w:t>
            </w:r>
            <w:r w:rsidRPr="00040C7F">
              <w:rPr>
                <w:spacing w:val="-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Пропорции</w:t>
            </w:r>
            <w:r w:rsidRPr="00040C7F">
              <w:rPr>
                <w:spacing w:val="-10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строение.</w:t>
            </w:r>
          </w:p>
          <w:p w:rsidR="007F54F5" w:rsidRPr="00040C7F" w:rsidRDefault="007F54F5" w:rsidP="00AC071A">
            <w:pPr>
              <w:pStyle w:val="TableParagraph"/>
              <w:spacing w:line="237" w:lineRule="auto"/>
              <w:ind w:left="120" w:right="111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lastRenderedPageBreak/>
              <w:t>Человек в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движении.(МЭШ)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hyperlink r:id="rId160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https://uchebnik.mos.ru/mat</w:t>
              </w:r>
            </w:hyperlink>
          </w:p>
          <w:p w:rsidR="007F54F5" w:rsidRPr="00040C7F" w:rsidRDefault="00232BB6" w:rsidP="00AC071A">
            <w:pPr>
              <w:pStyle w:val="TableParagraph"/>
              <w:spacing w:line="226" w:lineRule="exact"/>
              <w:ind w:left="120" w:right="111"/>
              <w:rPr>
                <w:sz w:val="24"/>
                <w:szCs w:val="24"/>
              </w:rPr>
            </w:pPr>
            <w:hyperlink r:id="rId161">
              <w:r w:rsidR="007F54F5" w:rsidRPr="00040C7F">
                <w:rPr>
                  <w:color w:val="0000FF"/>
                  <w:spacing w:val="-1"/>
                  <w:sz w:val="24"/>
                  <w:szCs w:val="24"/>
                  <w:u w:val="single" w:color="0000FF"/>
                </w:rPr>
                <w:t>erial_view/atomic_objects/2</w:t>
              </w:r>
            </w:hyperlink>
            <w:r w:rsidR="007F54F5" w:rsidRPr="00040C7F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162">
              <w:r w:rsidR="007F54F5" w:rsidRPr="00040C7F">
                <w:rPr>
                  <w:color w:val="0000FF"/>
                  <w:sz w:val="24"/>
                  <w:szCs w:val="24"/>
                  <w:u w:val="single" w:color="0000FF"/>
                </w:rPr>
                <w:t>692945</w:t>
              </w:r>
            </w:hyperlink>
          </w:p>
        </w:tc>
        <w:tc>
          <w:tcPr>
            <w:tcW w:w="2128" w:type="dxa"/>
            <w:vMerge w:val="restart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7F54F5" w:rsidRPr="00040C7F" w:rsidTr="00B236C6">
        <w:trPr>
          <w:trHeight w:val="3275"/>
        </w:trPr>
        <w:tc>
          <w:tcPr>
            <w:tcW w:w="711" w:type="dxa"/>
            <w:tcBorders>
              <w:top w:val="nil"/>
            </w:tcBorders>
          </w:tcPr>
          <w:p w:rsidR="007F54F5" w:rsidRPr="00040C7F" w:rsidRDefault="007F54F5" w:rsidP="00AC071A">
            <w:pPr>
              <w:pStyle w:val="TableParagraph"/>
              <w:spacing w:before="8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4"/>
              <w:jc w:val="center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4</w:t>
            </w:r>
          </w:p>
        </w:tc>
        <w:tc>
          <w:tcPr>
            <w:tcW w:w="850" w:type="dxa"/>
            <w:vMerge/>
            <w:tcBorders>
              <w:top w:val="nil"/>
            </w:tcBorders>
          </w:tcPr>
          <w:p w:rsidR="007F54F5" w:rsidRPr="00040C7F" w:rsidRDefault="007F54F5" w:rsidP="00AC071A">
            <w:pPr>
              <w:rPr>
                <w:sz w:val="24"/>
                <w:szCs w:val="24"/>
              </w:rPr>
            </w:pPr>
          </w:p>
        </w:tc>
        <w:tc>
          <w:tcPr>
            <w:tcW w:w="990" w:type="dxa"/>
            <w:vMerge/>
            <w:tcBorders>
              <w:top w:val="nil"/>
            </w:tcBorders>
          </w:tcPr>
          <w:p w:rsidR="007F54F5" w:rsidRPr="00040C7F" w:rsidRDefault="007F54F5" w:rsidP="00AC071A">
            <w:pPr>
              <w:rPr>
                <w:sz w:val="24"/>
                <w:szCs w:val="24"/>
              </w:rPr>
            </w:pPr>
          </w:p>
        </w:tc>
        <w:tc>
          <w:tcPr>
            <w:tcW w:w="3122" w:type="dxa"/>
            <w:vMerge/>
            <w:tcBorders>
              <w:top w:val="nil"/>
            </w:tcBorders>
          </w:tcPr>
          <w:p w:rsidR="007F54F5" w:rsidRPr="00040C7F" w:rsidRDefault="007F54F5" w:rsidP="00AC071A">
            <w:pPr>
              <w:rPr>
                <w:sz w:val="24"/>
                <w:szCs w:val="24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:rsidR="007F54F5" w:rsidRPr="00040C7F" w:rsidRDefault="007F54F5" w:rsidP="00AC071A">
            <w:pPr>
              <w:rPr>
                <w:sz w:val="24"/>
                <w:szCs w:val="24"/>
              </w:rPr>
            </w:pPr>
          </w:p>
        </w:tc>
        <w:tc>
          <w:tcPr>
            <w:tcW w:w="2411" w:type="dxa"/>
            <w:vMerge/>
            <w:tcBorders>
              <w:top w:val="nil"/>
            </w:tcBorders>
          </w:tcPr>
          <w:p w:rsidR="007F54F5" w:rsidRPr="00040C7F" w:rsidRDefault="007F54F5" w:rsidP="00AC071A">
            <w:pPr>
              <w:rPr>
                <w:sz w:val="24"/>
                <w:szCs w:val="24"/>
              </w:rPr>
            </w:pPr>
          </w:p>
        </w:tc>
        <w:tc>
          <w:tcPr>
            <w:tcW w:w="2551" w:type="dxa"/>
            <w:vMerge/>
            <w:tcBorders>
              <w:top w:val="nil"/>
            </w:tcBorders>
          </w:tcPr>
          <w:p w:rsidR="007F54F5" w:rsidRPr="00040C7F" w:rsidRDefault="007F54F5" w:rsidP="00AC071A">
            <w:pPr>
              <w:rPr>
                <w:sz w:val="24"/>
                <w:szCs w:val="24"/>
              </w:rPr>
            </w:pPr>
          </w:p>
        </w:tc>
        <w:tc>
          <w:tcPr>
            <w:tcW w:w="2128" w:type="dxa"/>
            <w:vMerge/>
            <w:tcBorders>
              <w:top w:val="nil"/>
            </w:tcBorders>
          </w:tcPr>
          <w:p w:rsidR="007F54F5" w:rsidRPr="00040C7F" w:rsidRDefault="007F54F5" w:rsidP="00AC071A">
            <w:pPr>
              <w:rPr>
                <w:sz w:val="24"/>
                <w:szCs w:val="24"/>
              </w:rPr>
            </w:pPr>
          </w:p>
        </w:tc>
      </w:tr>
    </w:tbl>
    <w:p w:rsidR="007F54F5" w:rsidRPr="00040C7F" w:rsidRDefault="007F54F5" w:rsidP="007F54F5">
      <w:pPr>
        <w:rPr>
          <w:sz w:val="24"/>
          <w:szCs w:val="24"/>
        </w:rPr>
        <w:sectPr w:rsidR="007F54F5" w:rsidRPr="00040C7F">
          <w:footerReference w:type="default" r:id="rId163"/>
          <w:pgSz w:w="16840" w:h="11910" w:orient="landscape"/>
          <w:pgMar w:top="1100" w:right="140" w:bottom="1100" w:left="160" w:header="0" w:footer="913" w:gutter="0"/>
          <w:cols w:space="720"/>
        </w:sectPr>
      </w:pPr>
    </w:p>
    <w:tbl>
      <w:tblPr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11"/>
        <w:gridCol w:w="850"/>
        <w:gridCol w:w="990"/>
        <w:gridCol w:w="3122"/>
        <w:gridCol w:w="711"/>
        <w:gridCol w:w="2411"/>
        <w:gridCol w:w="2551"/>
        <w:gridCol w:w="2128"/>
      </w:tblGrid>
      <w:tr w:rsidR="007F54F5" w:rsidRPr="001123C8" w:rsidTr="00AC071A">
        <w:trPr>
          <w:trHeight w:val="2073"/>
        </w:trPr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ind w:left="105" w:right="153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lastRenderedPageBreak/>
              <w:t>№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pacing w:val="-1"/>
                <w:sz w:val="24"/>
                <w:szCs w:val="24"/>
              </w:rPr>
              <w:t>урок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а</w:t>
            </w:r>
          </w:p>
        </w:tc>
        <w:tc>
          <w:tcPr>
            <w:tcW w:w="850" w:type="dxa"/>
          </w:tcPr>
          <w:p w:rsidR="007F54F5" w:rsidRPr="00040C7F" w:rsidRDefault="007F54F5" w:rsidP="00AC071A">
            <w:pPr>
              <w:pStyle w:val="TableParagraph"/>
              <w:ind w:left="110" w:right="85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Плани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руема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я</w:t>
            </w:r>
            <w:r w:rsidRPr="00040C7F">
              <w:rPr>
                <w:b/>
                <w:spacing w:val="2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дата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провед</w:t>
            </w:r>
            <w:r w:rsidRPr="00040C7F">
              <w:rPr>
                <w:b/>
                <w:spacing w:val="-48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ения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990" w:type="dxa"/>
          </w:tcPr>
          <w:p w:rsidR="007F54F5" w:rsidRPr="00040C7F" w:rsidRDefault="007F54F5" w:rsidP="00AC071A">
            <w:pPr>
              <w:pStyle w:val="TableParagraph"/>
              <w:ind w:left="104" w:right="142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Фактич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еская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дата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проведе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ния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3122" w:type="dxa"/>
          </w:tcPr>
          <w:p w:rsidR="007F54F5" w:rsidRPr="00040C7F" w:rsidRDefault="007F54F5" w:rsidP="00AC071A">
            <w:pPr>
              <w:pStyle w:val="TableParagraph"/>
              <w:ind w:left="108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Тема урока</w:t>
            </w:r>
          </w:p>
        </w:tc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ind w:left="108" w:right="104"/>
              <w:rPr>
                <w:b/>
                <w:sz w:val="24"/>
                <w:szCs w:val="24"/>
              </w:rPr>
            </w:pPr>
            <w:r w:rsidRPr="00040C7F">
              <w:rPr>
                <w:b/>
                <w:spacing w:val="-1"/>
                <w:sz w:val="24"/>
                <w:szCs w:val="24"/>
              </w:rPr>
              <w:t>Коли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чест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во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часо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в</w:t>
            </w:r>
          </w:p>
        </w:tc>
        <w:tc>
          <w:tcPr>
            <w:tcW w:w="2411" w:type="dxa"/>
          </w:tcPr>
          <w:p w:rsidR="007F54F5" w:rsidRPr="00040C7F" w:rsidRDefault="00B236C6" w:rsidP="00AC071A">
            <w:pPr>
              <w:pStyle w:val="TableParagraph"/>
              <w:ind w:left="107" w:right="98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 xml:space="preserve">Формирование </w:t>
            </w:r>
            <w:r w:rsidR="007F54F5" w:rsidRPr="00040C7F">
              <w:rPr>
                <w:b/>
                <w:sz w:val="24"/>
                <w:szCs w:val="24"/>
              </w:rPr>
              <w:t>функциональной грамотности</w:t>
            </w:r>
          </w:p>
        </w:tc>
        <w:tc>
          <w:tcPr>
            <w:tcW w:w="2551" w:type="dxa"/>
          </w:tcPr>
          <w:p w:rsidR="007F54F5" w:rsidRPr="00040C7F" w:rsidRDefault="007F54F5" w:rsidP="00AC071A">
            <w:pPr>
              <w:pStyle w:val="TableParagraph"/>
              <w:ind w:left="101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ЦОР</w:t>
            </w:r>
          </w:p>
        </w:tc>
        <w:tc>
          <w:tcPr>
            <w:tcW w:w="2128" w:type="dxa"/>
          </w:tcPr>
          <w:p w:rsidR="007F54F5" w:rsidRPr="00040C7F" w:rsidRDefault="007F54F5" w:rsidP="00AC071A">
            <w:pPr>
              <w:pStyle w:val="TableParagraph"/>
              <w:ind w:left="105" w:right="713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Контроль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(проверяемые</w:t>
            </w:r>
            <w:r w:rsidRPr="00040C7F">
              <w:rPr>
                <w:b/>
                <w:spacing w:val="-48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элементы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содержания)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(ПУ. ПЭС</w:t>
            </w:r>
          </w:p>
          <w:p w:rsidR="007F54F5" w:rsidRPr="00040C7F" w:rsidRDefault="007F54F5" w:rsidP="00AC071A">
            <w:pPr>
              <w:pStyle w:val="TableParagraph"/>
              <w:spacing w:line="230" w:lineRule="atLeast"/>
              <w:ind w:left="105" w:right="89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Предметные умения.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Проверяемые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элементы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содержания)</w:t>
            </w:r>
          </w:p>
        </w:tc>
      </w:tr>
      <w:tr w:rsidR="007F54F5" w:rsidRPr="001123C8" w:rsidTr="00AC071A">
        <w:trPr>
          <w:trHeight w:val="4105"/>
        </w:trPr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850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90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122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411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551" w:type="dxa"/>
          </w:tcPr>
          <w:p w:rsidR="007F54F5" w:rsidRPr="00040C7F" w:rsidRDefault="007F54F5" w:rsidP="00AC071A">
            <w:pPr>
              <w:pStyle w:val="TableParagraph"/>
              <w:spacing w:line="237" w:lineRule="auto"/>
              <w:ind w:left="120" w:right="132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Герой сказок и былин.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(МЭШ) Изображение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hyperlink r:id="rId164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https://uchebnik.mos.ru/mat</w:t>
              </w:r>
            </w:hyperlink>
            <w:r w:rsidRPr="00040C7F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165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erial/app/217877</w:t>
              </w:r>
            </w:hyperlink>
            <w:r w:rsidRPr="00040C7F">
              <w:rPr>
                <w:color w:val="0000FF"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Презентация к уроку изо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"Богатыри былинные"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hyperlink r:id="rId166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https://infourok.ru/prezentac</w:t>
              </w:r>
            </w:hyperlink>
            <w:r w:rsidRPr="00040C7F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167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iya-k-uroku-izo-bogatiri-</w:t>
              </w:r>
            </w:hyperlink>
            <w:r w:rsidRPr="00040C7F">
              <w:rPr>
                <w:color w:val="0000FF"/>
                <w:spacing w:val="1"/>
                <w:sz w:val="24"/>
                <w:szCs w:val="24"/>
              </w:rPr>
              <w:t xml:space="preserve"> </w:t>
            </w:r>
            <w:hyperlink r:id="rId168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bilinnie-1090293.html</w:t>
              </w:r>
            </w:hyperlink>
          </w:p>
          <w:p w:rsidR="007F54F5" w:rsidRPr="00040C7F" w:rsidRDefault="007F54F5" w:rsidP="00AC071A">
            <w:pPr>
              <w:pStyle w:val="TableParagraph"/>
              <w:spacing w:before="5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" w:line="237" w:lineRule="auto"/>
              <w:ind w:left="120" w:right="142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Презентация</w:t>
            </w:r>
            <w:r w:rsidRPr="00040C7F">
              <w:rPr>
                <w:spacing w:val="-1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"Композиция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архитектурных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сооружений" 3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класс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hyperlink r:id="rId169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https://uchitelya.com/izo/52</w:t>
              </w:r>
            </w:hyperlink>
            <w:r w:rsidRPr="00040C7F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170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807-prezentaciya-</w:t>
              </w:r>
            </w:hyperlink>
            <w:r w:rsidRPr="00040C7F">
              <w:rPr>
                <w:color w:val="0000FF"/>
                <w:spacing w:val="1"/>
                <w:sz w:val="24"/>
                <w:szCs w:val="24"/>
              </w:rPr>
              <w:t xml:space="preserve"> </w:t>
            </w:r>
            <w:hyperlink r:id="rId171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kompoziciya-arhitekturnyh-</w:t>
              </w:r>
            </w:hyperlink>
            <w:r w:rsidRPr="00040C7F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172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sooruzheniy-3-klass.html</w:t>
              </w:r>
            </w:hyperlink>
          </w:p>
        </w:tc>
        <w:tc>
          <w:tcPr>
            <w:tcW w:w="2128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7F54F5" w:rsidRPr="001123C8" w:rsidTr="00AC071A">
        <w:trPr>
          <w:trHeight w:val="1153"/>
        </w:trPr>
        <w:tc>
          <w:tcPr>
            <w:tcW w:w="711" w:type="dxa"/>
            <w:tcBorders>
              <w:bottom w:val="nil"/>
            </w:tcBorders>
          </w:tcPr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4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850" w:type="dxa"/>
            <w:vMerge w:val="restart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90" w:type="dxa"/>
            <w:vMerge w:val="restart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122" w:type="dxa"/>
            <w:vMerge w:val="restart"/>
          </w:tcPr>
          <w:p w:rsidR="007F54F5" w:rsidRPr="00040C7F" w:rsidRDefault="007F54F5" w:rsidP="00AC071A">
            <w:pPr>
              <w:pStyle w:val="TableParagraph"/>
              <w:ind w:left="108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Модуль</w:t>
            </w:r>
            <w:r w:rsidRPr="00040C7F">
              <w:rPr>
                <w:b/>
                <w:spacing w:val="44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«Живопись»</w:t>
            </w:r>
          </w:p>
          <w:p w:rsidR="007F54F5" w:rsidRPr="00040C7F" w:rsidRDefault="007F54F5" w:rsidP="00AC071A">
            <w:pPr>
              <w:pStyle w:val="TableParagraph"/>
              <w:spacing w:before="7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" w:line="259" w:lineRule="auto"/>
              <w:ind w:left="108" w:right="504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Красота</w:t>
            </w:r>
            <w:r w:rsidRPr="00040C7F">
              <w:rPr>
                <w:spacing w:val="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природы разных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климатических</w:t>
            </w:r>
            <w:r w:rsidRPr="00040C7F">
              <w:rPr>
                <w:spacing w:val="-8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зон,</w:t>
            </w:r>
            <w:r w:rsidRPr="00040C7F">
              <w:rPr>
                <w:spacing w:val="-6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создание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пейзажных композиций.</w:t>
            </w:r>
          </w:p>
          <w:p w:rsidR="007F54F5" w:rsidRPr="00040C7F" w:rsidRDefault="007F54F5" w:rsidP="00AC071A">
            <w:pPr>
              <w:pStyle w:val="TableParagraph"/>
              <w:spacing w:before="7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line="259" w:lineRule="auto"/>
              <w:ind w:left="108" w:right="323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Портретные изображения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человека по представлению: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женский</w:t>
            </w:r>
            <w:r w:rsidRPr="00040C7F">
              <w:rPr>
                <w:spacing w:val="-6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или</w:t>
            </w:r>
            <w:r w:rsidRPr="00040C7F">
              <w:rPr>
                <w:spacing w:val="-5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мужской</w:t>
            </w:r>
            <w:r w:rsidRPr="00040C7F">
              <w:rPr>
                <w:spacing w:val="-5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портрет,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двойной</w:t>
            </w:r>
            <w:r w:rsidRPr="00040C7F">
              <w:rPr>
                <w:spacing w:val="-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портрет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матери и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ребёнка…</w:t>
            </w:r>
          </w:p>
          <w:p w:rsidR="007F54F5" w:rsidRPr="00040C7F" w:rsidRDefault="007F54F5" w:rsidP="00AC071A">
            <w:pPr>
              <w:pStyle w:val="TableParagraph"/>
              <w:spacing w:before="5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line="261" w:lineRule="auto"/>
              <w:ind w:left="108" w:right="388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Тематические</w:t>
            </w:r>
            <w:r w:rsidRPr="00040C7F">
              <w:rPr>
                <w:spacing w:val="-1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многофигурные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композиции</w:t>
            </w:r>
          </w:p>
        </w:tc>
        <w:tc>
          <w:tcPr>
            <w:tcW w:w="711" w:type="dxa"/>
            <w:vMerge w:val="restart"/>
          </w:tcPr>
          <w:p w:rsidR="007F54F5" w:rsidRPr="00040C7F" w:rsidRDefault="007F54F5" w:rsidP="00AC071A">
            <w:pPr>
              <w:pStyle w:val="TableParagraph"/>
              <w:ind w:left="9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3</w:t>
            </w:r>
          </w:p>
        </w:tc>
        <w:tc>
          <w:tcPr>
            <w:tcW w:w="2411" w:type="dxa"/>
            <w:vMerge w:val="restart"/>
          </w:tcPr>
          <w:p w:rsidR="007F54F5" w:rsidRPr="00040C7F" w:rsidRDefault="007F54F5" w:rsidP="00AC071A">
            <w:pPr>
              <w:pStyle w:val="TableParagraph"/>
              <w:ind w:left="107" w:right="250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Использовать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информацию из текста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Умение делать простые</w:t>
            </w:r>
            <w:r w:rsidRPr="00040C7F">
              <w:rPr>
                <w:spacing w:val="-48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умозаключения на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основе информации,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изложенной в тексте в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явном</w:t>
            </w:r>
            <w:r w:rsidRPr="00040C7F">
              <w:rPr>
                <w:spacing w:val="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виде.</w:t>
            </w:r>
          </w:p>
          <w:p w:rsidR="007F54F5" w:rsidRPr="00040C7F" w:rsidRDefault="007F54F5" w:rsidP="00AC071A">
            <w:pPr>
              <w:pStyle w:val="TableParagraph"/>
              <w:spacing w:before="6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107" w:right="593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Традиции и обычаи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(аспект: понимание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необходимости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межкультурного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диалога).</w:t>
            </w:r>
          </w:p>
          <w:p w:rsidR="007F54F5" w:rsidRPr="00040C7F" w:rsidRDefault="007F54F5" w:rsidP="00AC071A">
            <w:pPr>
              <w:pStyle w:val="TableParagraph"/>
              <w:spacing w:before="3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107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Понимать и</w:t>
            </w:r>
          </w:p>
        </w:tc>
        <w:tc>
          <w:tcPr>
            <w:tcW w:w="2551" w:type="dxa"/>
            <w:vMerge w:val="restart"/>
          </w:tcPr>
          <w:p w:rsidR="007F54F5" w:rsidRPr="00040C7F" w:rsidRDefault="007F54F5" w:rsidP="00AC071A">
            <w:pPr>
              <w:pStyle w:val="TableParagraph"/>
              <w:spacing w:line="259" w:lineRule="auto"/>
              <w:ind w:left="101" w:right="87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Цвет как средство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выражения: тихие (глухие)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 звонкие цвета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hyperlink r:id="rId173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https://uchebnik.mos.ru/mate</w:t>
              </w:r>
            </w:hyperlink>
            <w:r w:rsidRPr="00040C7F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174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rial_view/lesson_templates/1</w:t>
              </w:r>
            </w:hyperlink>
            <w:r w:rsidRPr="00040C7F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175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794575?menuReferrer=catal</w:t>
              </w:r>
            </w:hyperlink>
            <w:r w:rsidRPr="00040C7F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176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ogue</w:t>
              </w:r>
            </w:hyperlink>
          </w:p>
          <w:p w:rsidR="007F54F5" w:rsidRPr="00040C7F" w:rsidRDefault="007F54F5" w:rsidP="00AC071A">
            <w:pPr>
              <w:pStyle w:val="TableParagraph"/>
              <w:spacing w:line="259" w:lineRule="auto"/>
              <w:ind w:left="101" w:right="176"/>
              <w:rPr>
                <w:sz w:val="24"/>
                <w:szCs w:val="24"/>
                <w:lang w:val="en-US"/>
              </w:rPr>
            </w:pPr>
            <w:r w:rsidRPr="00040C7F">
              <w:rPr>
                <w:sz w:val="24"/>
                <w:szCs w:val="24"/>
              </w:rPr>
              <w:t>Тестовые</w:t>
            </w:r>
            <w:r w:rsidRPr="00040C7F">
              <w:rPr>
                <w:sz w:val="24"/>
                <w:szCs w:val="24"/>
                <w:lang w:val="en-US"/>
              </w:rPr>
              <w:t xml:space="preserve"> </w:t>
            </w:r>
            <w:r w:rsidRPr="00040C7F">
              <w:rPr>
                <w:sz w:val="24"/>
                <w:szCs w:val="24"/>
              </w:rPr>
              <w:t>задания</w:t>
            </w:r>
            <w:r w:rsidRPr="00040C7F">
              <w:rPr>
                <w:spacing w:val="1"/>
                <w:sz w:val="24"/>
                <w:szCs w:val="24"/>
                <w:lang w:val="en-US"/>
              </w:rPr>
              <w:t xml:space="preserve"> </w:t>
            </w:r>
            <w:hyperlink r:id="rId177">
              <w:r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https://uchebnik.mos.ru/exa</w:t>
              </w:r>
            </w:hyperlink>
            <w:r w:rsidRPr="00040C7F">
              <w:rPr>
                <w:color w:val="0000FF"/>
                <w:spacing w:val="-47"/>
                <w:sz w:val="24"/>
                <w:szCs w:val="24"/>
                <w:lang w:val="en-US"/>
              </w:rPr>
              <w:t xml:space="preserve"> </w:t>
            </w:r>
            <w:hyperlink r:id="rId178">
              <w:r w:rsidRPr="00040C7F">
                <w:rPr>
                  <w:color w:val="0000FF"/>
                  <w:spacing w:val="-1"/>
                  <w:sz w:val="24"/>
                  <w:szCs w:val="24"/>
                  <w:u w:val="single" w:color="0000FF"/>
                  <w:lang w:val="en-US"/>
                </w:rPr>
                <w:t>m/test/training_task/364983</w:t>
              </w:r>
            </w:hyperlink>
            <w:r w:rsidRPr="00040C7F">
              <w:rPr>
                <w:color w:val="0000FF"/>
                <w:spacing w:val="-47"/>
                <w:sz w:val="24"/>
                <w:szCs w:val="24"/>
                <w:lang w:val="en-US"/>
              </w:rPr>
              <w:t xml:space="preserve"> </w:t>
            </w:r>
            <w:hyperlink r:id="rId179">
              <w:r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4</w:t>
              </w:r>
            </w:hyperlink>
          </w:p>
          <w:p w:rsidR="007F54F5" w:rsidRPr="00040C7F" w:rsidRDefault="007F54F5" w:rsidP="00AC071A">
            <w:pPr>
              <w:pStyle w:val="TableParagraph"/>
              <w:spacing w:line="254" w:lineRule="auto"/>
              <w:ind w:left="101" w:right="249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Видео</w:t>
            </w:r>
            <w:r w:rsidRPr="00040C7F">
              <w:rPr>
                <w:spacing w:val="-8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«Русская</w:t>
            </w:r>
            <w:r w:rsidRPr="00040C7F">
              <w:rPr>
                <w:spacing w:val="-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народная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сказка</w:t>
            </w:r>
          </w:p>
          <w:p w:rsidR="007F54F5" w:rsidRPr="00040C7F" w:rsidRDefault="007F54F5" w:rsidP="00AC071A">
            <w:pPr>
              <w:pStyle w:val="TableParagraph"/>
              <w:spacing w:before="2"/>
              <w:ind w:left="101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"Крылатый,</w:t>
            </w:r>
            <w:r w:rsidRPr="00040C7F">
              <w:rPr>
                <w:spacing w:val="-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мохнатый</w:t>
            </w:r>
            <w:r w:rsidRPr="00040C7F">
              <w:rPr>
                <w:spacing w:val="-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да</w:t>
            </w:r>
          </w:p>
        </w:tc>
        <w:tc>
          <w:tcPr>
            <w:tcW w:w="2128" w:type="dxa"/>
            <w:vMerge w:val="restart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7F54F5" w:rsidRPr="00040C7F" w:rsidTr="00AC071A">
        <w:trPr>
          <w:trHeight w:val="2312"/>
        </w:trPr>
        <w:tc>
          <w:tcPr>
            <w:tcW w:w="711" w:type="dxa"/>
            <w:tcBorders>
              <w:top w:val="nil"/>
            </w:tcBorders>
          </w:tcPr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6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4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6</w:t>
            </w: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41"/>
              <w:ind w:left="4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7</w:t>
            </w:r>
          </w:p>
        </w:tc>
        <w:tc>
          <w:tcPr>
            <w:tcW w:w="850" w:type="dxa"/>
            <w:vMerge/>
            <w:tcBorders>
              <w:top w:val="nil"/>
            </w:tcBorders>
          </w:tcPr>
          <w:p w:rsidR="007F54F5" w:rsidRPr="00040C7F" w:rsidRDefault="007F54F5" w:rsidP="00AC071A">
            <w:pPr>
              <w:rPr>
                <w:sz w:val="24"/>
                <w:szCs w:val="24"/>
              </w:rPr>
            </w:pPr>
          </w:p>
        </w:tc>
        <w:tc>
          <w:tcPr>
            <w:tcW w:w="990" w:type="dxa"/>
            <w:vMerge/>
            <w:tcBorders>
              <w:top w:val="nil"/>
            </w:tcBorders>
          </w:tcPr>
          <w:p w:rsidR="007F54F5" w:rsidRPr="00040C7F" w:rsidRDefault="007F54F5" w:rsidP="00AC071A">
            <w:pPr>
              <w:rPr>
                <w:sz w:val="24"/>
                <w:szCs w:val="24"/>
              </w:rPr>
            </w:pPr>
          </w:p>
        </w:tc>
        <w:tc>
          <w:tcPr>
            <w:tcW w:w="3122" w:type="dxa"/>
            <w:vMerge/>
            <w:tcBorders>
              <w:top w:val="nil"/>
            </w:tcBorders>
          </w:tcPr>
          <w:p w:rsidR="007F54F5" w:rsidRPr="00040C7F" w:rsidRDefault="007F54F5" w:rsidP="00AC071A">
            <w:pPr>
              <w:rPr>
                <w:sz w:val="24"/>
                <w:szCs w:val="24"/>
              </w:rPr>
            </w:pPr>
          </w:p>
        </w:tc>
        <w:tc>
          <w:tcPr>
            <w:tcW w:w="711" w:type="dxa"/>
            <w:vMerge/>
            <w:tcBorders>
              <w:top w:val="nil"/>
            </w:tcBorders>
          </w:tcPr>
          <w:p w:rsidR="007F54F5" w:rsidRPr="00040C7F" w:rsidRDefault="007F54F5" w:rsidP="00AC071A">
            <w:pPr>
              <w:rPr>
                <w:sz w:val="24"/>
                <w:szCs w:val="24"/>
              </w:rPr>
            </w:pPr>
          </w:p>
        </w:tc>
        <w:tc>
          <w:tcPr>
            <w:tcW w:w="2411" w:type="dxa"/>
            <w:vMerge/>
            <w:tcBorders>
              <w:top w:val="nil"/>
            </w:tcBorders>
          </w:tcPr>
          <w:p w:rsidR="007F54F5" w:rsidRPr="00040C7F" w:rsidRDefault="007F54F5" w:rsidP="00AC071A">
            <w:pPr>
              <w:rPr>
                <w:sz w:val="24"/>
                <w:szCs w:val="24"/>
              </w:rPr>
            </w:pPr>
          </w:p>
        </w:tc>
        <w:tc>
          <w:tcPr>
            <w:tcW w:w="2551" w:type="dxa"/>
            <w:vMerge/>
            <w:tcBorders>
              <w:top w:val="nil"/>
            </w:tcBorders>
          </w:tcPr>
          <w:p w:rsidR="007F54F5" w:rsidRPr="00040C7F" w:rsidRDefault="007F54F5" w:rsidP="00AC071A">
            <w:pPr>
              <w:rPr>
                <w:sz w:val="24"/>
                <w:szCs w:val="24"/>
              </w:rPr>
            </w:pPr>
          </w:p>
        </w:tc>
        <w:tc>
          <w:tcPr>
            <w:tcW w:w="2128" w:type="dxa"/>
            <w:vMerge/>
            <w:tcBorders>
              <w:top w:val="nil"/>
            </w:tcBorders>
          </w:tcPr>
          <w:p w:rsidR="007F54F5" w:rsidRPr="00040C7F" w:rsidRDefault="007F54F5" w:rsidP="00AC071A">
            <w:pPr>
              <w:rPr>
                <w:sz w:val="24"/>
                <w:szCs w:val="24"/>
              </w:rPr>
            </w:pPr>
          </w:p>
        </w:tc>
      </w:tr>
    </w:tbl>
    <w:p w:rsidR="007F54F5" w:rsidRPr="00040C7F" w:rsidRDefault="007F54F5" w:rsidP="007F54F5">
      <w:pPr>
        <w:rPr>
          <w:sz w:val="24"/>
          <w:szCs w:val="24"/>
        </w:rPr>
        <w:sectPr w:rsidR="007F54F5" w:rsidRPr="00040C7F">
          <w:pgSz w:w="16840" w:h="11910" w:orient="landscape"/>
          <w:pgMar w:top="840" w:right="140" w:bottom="1100" w:left="160" w:header="0" w:footer="913" w:gutter="0"/>
          <w:cols w:space="720"/>
        </w:sectPr>
      </w:pPr>
    </w:p>
    <w:tbl>
      <w:tblPr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11"/>
        <w:gridCol w:w="850"/>
        <w:gridCol w:w="990"/>
        <w:gridCol w:w="3122"/>
        <w:gridCol w:w="711"/>
        <w:gridCol w:w="2411"/>
        <w:gridCol w:w="2551"/>
        <w:gridCol w:w="2128"/>
      </w:tblGrid>
      <w:tr w:rsidR="007F54F5" w:rsidRPr="001123C8" w:rsidTr="00AC071A">
        <w:trPr>
          <w:trHeight w:val="2073"/>
        </w:trPr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ind w:left="105" w:right="153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lastRenderedPageBreak/>
              <w:t>№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pacing w:val="-1"/>
                <w:sz w:val="24"/>
                <w:szCs w:val="24"/>
              </w:rPr>
              <w:t>урок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а</w:t>
            </w:r>
          </w:p>
        </w:tc>
        <w:tc>
          <w:tcPr>
            <w:tcW w:w="850" w:type="dxa"/>
          </w:tcPr>
          <w:p w:rsidR="007F54F5" w:rsidRPr="00040C7F" w:rsidRDefault="007F54F5" w:rsidP="00AC071A">
            <w:pPr>
              <w:pStyle w:val="TableParagraph"/>
              <w:ind w:left="110" w:right="85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Плани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руема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я</w:t>
            </w:r>
            <w:r w:rsidRPr="00040C7F">
              <w:rPr>
                <w:b/>
                <w:spacing w:val="2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дата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провед</w:t>
            </w:r>
            <w:r w:rsidRPr="00040C7F">
              <w:rPr>
                <w:b/>
                <w:spacing w:val="-48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ения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990" w:type="dxa"/>
          </w:tcPr>
          <w:p w:rsidR="007F54F5" w:rsidRPr="00040C7F" w:rsidRDefault="007F54F5" w:rsidP="00AC071A">
            <w:pPr>
              <w:pStyle w:val="TableParagraph"/>
              <w:ind w:left="104" w:right="142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Фактич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еская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дата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проведе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ния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3122" w:type="dxa"/>
          </w:tcPr>
          <w:p w:rsidR="007F54F5" w:rsidRPr="00040C7F" w:rsidRDefault="007F54F5" w:rsidP="00AC071A">
            <w:pPr>
              <w:pStyle w:val="TableParagraph"/>
              <w:ind w:left="108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Тема урока</w:t>
            </w:r>
          </w:p>
        </w:tc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ind w:left="108" w:right="104"/>
              <w:rPr>
                <w:b/>
                <w:sz w:val="24"/>
                <w:szCs w:val="24"/>
              </w:rPr>
            </w:pPr>
            <w:r w:rsidRPr="00040C7F">
              <w:rPr>
                <w:b/>
                <w:spacing w:val="-1"/>
                <w:sz w:val="24"/>
                <w:szCs w:val="24"/>
              </w:rPr>
              <w:t>Коли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чест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во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часо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в</w:t>
            </w:r>
          </w:p>
        </w:tc>
        <w:tc>
          <w:tcPr>
            <w:tcW w:w="2411" w:type="dxa"/>
          </w:tcPr>
          <w:p w:rsidR="007F54F5" w:rsidRPr="00040C7F" w:rsidRDefault="007F54F5" w:rsidP="00AC071A">
            <w:pPr>
              <w:pStyle w:val="TableParagraph"/>
              <w:ind w:left="107" w:right="98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Идентификатор функциональной грамотности</w:t>
            </w:r>
          </w:p>
        </w:tc>
        <w:tc>
          <w:tcPr>
            <w:tcW w:w="2551" w:type="dxa"/>
          </w:tcPr>
          <w:p w:rsidR="007F54F5" w:rsidRPr="00040C7F" w:rsidRDefault="007F54F5" w:rsidP="00AC071A">
            <w:pPr>
              <w:pStyle w:val="TableParagraph"/>
              <w:ind w:left="101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ЦОР</w:t>
            </w:r>
          </w:p>
        </w:tc>
        <w:tc>
          <w:tcPr>
            <w:tcW w:w="2128" w:type="dxa"/>
          </w:tcPr>
          <w:p w:rsidR="007F54F5" w:rsidRPr="00040C7F" w:rsidRDefault="007F54F5" w:rsidP="00AC071A">
            <w:pPr>
              <w:pStyle w:val="TableParagraph"/>
              <w:ind w:left="105" w:right="713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Контроль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(проверяемые</w:t>
            </w:r>
            <w:r w:rsidRPr="00040C7F">
              <w:rPr>
                <w:b/>
                <w:spacing w:val="-48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элементы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содержания)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(ПУ. ПЭС</w:t>
            </w:r>
          </w:p>
          <w:p w:rsidR="007F54F5" w:rsidRPr="00040C7F" w:rsidRDefault="007F54F5" w:rsidP="00AC071A">
            <w:pPr>
              <w:pStyle w:val="TableParagraph"/>
              <w:spacing w:line="230" w:lineRule="atLeast"/>
              <w:ind w:left="105" w:right="89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Предметные умения.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Проверяемые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элементы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содержания)</w:t>
            </w:r>
          </w:p>
        </w:tc>
      </w:tr>
      <w:tr w:rsidR="007F54F5" w:rsidRPr="00040C7F" w:rsidTr="00AC071A">
        <w:trPr>
          <w:trHeight w:val="2727"/>
        </w:trPr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850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90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122" w:type="dxa"/>
          </w:tcPr>
          <w:p w:rsidR="007F54F5" w:rsidRPr="00040C7F" w:rsidRDefault="007F54F5" w:rsidP="00AC071A">
            <w:pPr>
              <w:pStyle w:val="TableParagraph"/>
              <w:spacing w:line="259" w:lineRule="auto"/>
              <w:ind w:left="108" w:right="542" w:firstLine="52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на</w:t>
            </w:r>
            <w:r w:rsidRPr="00040C7F">
              <w:rPr>
                <w:spacing w:val="5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темы</w:t>
            </w:r>
            <w:r w:rsidRPr="00040C7F">
              <w:rPr>
                <w:spacing w:val="-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праздников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народов мира или в качестве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иллюстраций к сказкам и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легендам.</w:t>
            </w:r>
          </w:p>
        </w:tc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411" w:type="dxa"/>
          </w:tcPr>
          <w:p w:rsidR="007F54F5" w:rsidRPr="00040C7F" w:rsidRDefault="007F54F5" w:rsidP="00AC071A">
            <w:pPr>
              <w:pStyle w:val="TableParagraph"/>
              <w:ind w:left="107" w:right="163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использовать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формальные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конструкции,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основанные на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определениях, правилах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 формальных системах,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а</w:t>
            </w:r>
            <w:r w:rsidRPr="00040C7F">
              <w:rPr>
                <w:spacing w:val="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также</w:t>
            </w:r>
            <w:r w:rsidRPr="00040C7F">
              <w:rPr>
                <w:spacing w:val="-6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алгоритмы</w:t>
            </w:r>
          </w:p>
        </w:tc>
        <w:tc>
          <w:tcPr>
            <w:tcW w:w="2551" w:type="dxa"/>
          </w:tcPr>
          <w:p w:rsidR="007F54F5" w:rsidRPr="00040C7F" w:rsidRDefault="007F54F5" w:rsidP="00AC071A">
            <w:pPr>
              <w:pStyle w:val="TableParagraph"/>
              <w:spacing w:line="254" w:lineRule="auto"/>
              <w:ind w:left="101" w:right="138"/>
              <w:rPr>
                <w:sz w:val="24"/>
                <w:szCs w:val="24"/>
                <w:lang w:val="en-US"/>
              </w:rPr>
            </w:pPr>
            <w:r w:rsidRPr="00040C7F">
              <w:rPr>
                <w:sz w:val="24"/>
                <w:szCs w:val="24"/>
              </w:rPr>
              <w:t>масленый</w:t>
            </w:r>
            <w:r w:rsidRPr="00040C7F">
              <w:rPr>
                <w:sz w:val="24"/>
                <w:szCs w:val="24"/>
                <w:lang w:val="en-US"/>
              </w:rPr>
              <w:t>"» (</w:t>
            </w:r>
            <w:r w:rsidRPr="00040C7F">
              <w:rPr>
                <w:sz w:val="24"/>
                <w:szCs w:val="24"/>
              </w:rPr>
              <w:t>иллюстрации</w:t>
            </w:r>
            <w:r w:rsidRPr="00040C7F">
              <w:rPr>
                <w:spacing w:val="-47"/>
                <w:sz w:val="24"/>
                <w:szCs w:val="24"/>
                <w:lang w:val="en-US"/>
              </w:rPr>
              <w:t xml:space="preserve"> </w:t>
            </w:r>
            <w:r w:rsidRPr="00040C7F">
              <w:rPr>
                <w:sz w:val="24"/>
                <w:szCs w:val="24"/>
              </w:rPr>
              <w:t>в</w:t>
            </w:r>
          </w:p>
          <w:p w:rsidR="007F54F5" w:rsidRPr="00040C7F" w:rsidRDefault="007F54F5" w:rsidP="00AC071A">
            <w:pPr>
              <w:pStyle w:val="TableParagraph"/>
              <w:spacing w:before="2" w:line="259" w:lineRule="auto"/>
              <w:ind w:left="101" w:right="87"/>
              <w:rPr>
                <w:sz w:val="24"/>
                <w:szCs w:val="24"/>
                <w:lang w:val="en-US"/>
              </w:rPr>
            </w:pPr>
            <w:r w:rsidRPr="00040C7F">
              <w:rPr>
                <w:sz w:val="24"/>
                <w:szCs w:val="24"/>
              </w:rPr>
              <w:t>книгах</w:t>
            </w:r>
            <w:r w:rsidRPr="00040C7F">
              <w:rPr>
                <w:sz w:val="24"/>
                <w:szCs w:val="24"/>
                <w:lang w:val="en-US"/>
              </w:rPr>
              <w:t>)</w:t>
            </w:r>
            <w:r w:rsidRPr="00040C7F">
              <w:rPr>
                <w:spacing w:val="1"/>
                <w:sz w:val="24"/>
                <w:szCs w:val="24"/>
                <w:lang w:val="en-US"/>
              </w:rPr>
              <w:t xml:space="preserve"> </w:t>
            </w:r>
            <w:r w:rsidRPr="00040C7F">
              <w:rPr>
                <w:sz w:val="24"/>
                <w:szCs w:val="24"/>
                <w:lang w:val="en-US"/>
              </w:rPr>
              <w:t>(</w:t>
            </w:r>
            <w:r w:rsidRPr="00040C7F">
              <w:rPr>
                <w:sz w:val="24"/>
                <w:szCs w:val="24"/>
              </w:rPr>
              <w:t>МЭШ</w:t>
            </w:r>
            <w:r w:rsidRPr="00040C7F">
              <w:rPr>
                <w:sz w:val="24"/>
                <w:szCs w:val="24"/>
                <w:lang w:val="en-US"/>
              </w:rPr>
              <w:t>)</w:t>
            </w:r>
            <w:r w:rsidRPr="00040C7F">
              <w:rPr>
                <w:spacing w:val="1"/>
                <w:sz w:val="24"/>
                <w:szCs w:val="24"/>
                <w:lang w:val="en-US"/>
              </w:rPr>
              <w:t xml:space="preserve"> </w:t>
            </w:r>
            <w:r w:rsidRPr="00040C7F">
              <w:rPr>
                <w:color w:val="0000FF"/>
                <w:sz w:val="24"/>
                <w:szCs w:val="24"/>
                <w:u w:val="single" w:color="0000FF"/>
                <w:lang w:val="en-US"/>
              </w:rPr>
              <w:t>https://uchebnik.mos.ru/mate</w:t>
            </w:r>
            <w:r w:rsidRPr="00040C7F">
              <w:rPr>
                <w:color w:val="0000FF"/>
                <w:spacing w:val="-47"/>
                <w:sz w:val="24"/>
                <w:szCs w:val="24"/>
                <w:lang w:val="en-US"/>
              </w:rPr>
              <w:t xml:space="preserve"> </w:t>
            </w:r>
            <w:r w:rsidRPr="00040C7F">
              <w:rPr>
                <w:color w:val="0000FF"/>
                <w:sz w:val="24"/>
                <w:szCs w:val="24"/>
                <w:u w:val="single" w:color="0000FF"/>
                <w:lang w:val="en-US"/>
              </w:rPr>
              <w:t>rial_view/atomic_objects/97</w:t>
            </w:r>
            <w:r w:rsidRPr="00040C7F">
              <w:rPr>
                <w:color w:val="0000FF"/>
                <w:spacing w:val="1"/>
                <w:sz w:val="24"/>
                <w:szCs w:val="24"/>
                <w:lang w:val="en-US"/>
              </w:rPr>
              <w:t xml:space="preserve"> </w:t>
            </w:r>
            <w:r w:rsidRPr="00040C7F">
              <w:rPr>
                <w:color w:val="0000FF"/>
                <w:sz w:val="24"/>
                <w:szCs w:val="24"/>
                <w:u w:val="single" w:color="0000FF"/>
                <w:lang w:val="en-US"/>
              </w:rPr>
              <w:t>45448?menuReferrer=/catal</w:t>
            </w:r>
            <w:r w:rsidRPr="00040C7F">
              <w:rPr>
                <w:color w:val="0000FF"/>
                <w:spacing w:val="1"/>
                <w:sz w:val="24"/>
                <w:szCs w:val="24"/>
                <w:lang w:val="en-US"/>
              </w:rPr>
              <w:t xml:space="preserve"> </w:t>
            </w:r>
            <w:r w:rsidRPr="00040C7F">
              <w:rPr>
                <w:color w:val="0000FF"/>
                <w:sz w:val="24"/>
                <w:szCs w:val="24"/>
                <w:u w:val="single" w:color="0000FF"/>
                <w:lang w:val="en-US"/>
              </w:rPr>
              <w:t>ogue</w:t>
            </w:r>
          </w:p>
          <w:p w:rsidR="007F54F5" w:rsidRPr="00040C7F" w:rsidRDefault="007F54F5" w:rsidP="00AC071A">
            <w:pPr>
              <w:pStyle w:val="TableParagraph"/>
              <w:spacing w:before="2" w:line="256" w:lineRule="auto"/>
              <w:ind w:left="101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Урок теплые и холодные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цвета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hyperlink r:id="rId180">
              <w:r w:rsidRPr="00040C7F">
                <w:rPr>
                  <w:color w:val="0000FF"/>
                  <w:spacing w:val="-1"/>
                  <w:sz w:val="24"/>
                  <w:szCs w:val="24"/>
                  <w:u w:val="single" w:color="0000FF"/>
                </w:rPr>
                <w:t>https://www.youtube.com/w</w:t>
              </w:r>
            </w:hyperlink>
          </w:p>
          <w:p w:rsidR="007F54F5" w:rsidRPr="00040C7F" w:rsidRDefault="00232BB6" w:rsidP="00AC071A">
            <w:pPr>
              <w:pStyle w:val="TableParagraph"/>
              <w:spacing w:before="6" w:line="229" w:lineRule="exact"/>
              <w:ind w:left="101"/>
              <w:rPr>
                <w:sz w:val="24"/>
                <w:szCs w:val="24"/>
              </w:rPr>
            </w:pPr>
            <w:hyperlink r:id="rId181">
              <w:r w:rsidR="007F54F5" w:rsidRPr="00040C7F">
                <w:rPr>
                  <w:color w:val="0000FF"/>
                  <w:sz w:val="24"/>
                  <w:szCs w:val="24"/>
                  <w:u w:val="single" w:color="0000FF"/>
                </w:rPr>
                <w:t>atch?v=Y8iYTL9nNKY</w:t>
              </w:r>
            </w:hyperlink>
          </w:p>
        </w:tc>
        <w:tc>
          <w:tcPr>
            <w:tcW w:w="2128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7F54F5" w:rsidRPr="001123C8" w:rsidTr="00AC071A">
        <w:trPr>
          <w:trHeight w:val="2073"/>
        </w:trPr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4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8</w:t>
            </w: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63"/>
              <w:ind w:left="4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9</w:t>
            </w:r>
          </w:p>
        </w:tc>
        <w:tc>
          <w:tcPr>
            <w:tcW w:w="850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90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122" w:type="dxa"/>
          </w:tcPr>
          <w:p w:rsidR="007F54F5" w:rsidRPr="00040C7F" w:rsidRDefault="007F54F5" w:rsidP="00AC071A">
            <w:pPr>
              <w:pStyle w:val="TableParagraph"/>
              <w:ind w:left="108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Модуль</w:t>
            </w:r>
            <w:r w:rsidRPr="00040C7F">
              <w:rPr>
                <w:b/>
                <w:spacing w:val="-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«Скульптура»</w:t>
            </w:r>
          </w:p>
          <w:p w:rsidR="007F54F5" w:rsidRPr="00040C7F" w:rsidRDefault="007F54F5" w:rsidP="00AC071A">
            <w:pPr>
              <w:pStyle w:val="TableParagraph"/>
              <w:spacing w:before="7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"/>
              <w:ind w:left="108" w:right="379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Знакомство</w:t>
            </w:r>
            <w:r w:rsidRPr="00040C7F">
              <w:rPr>
                <w:spacing w:val="-6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со</w:t>
            </w:r>
            <w:r w:rsidRPr="00040C7F">
              <w:rPr>
                <w:spacing w:val="-6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скульптурными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памятниками</w:t>
            </w:r>
            <w:r w:rsidRPr="00040C7F">
              <w:rPr>
                <w:spacing w:val="-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героям</w:t>
            </w:r>
            <w:r w:rsidRPr="00040C7F">
              <w:rPr>
                <w:spacing w:val="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мемориальными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комплексами.</w:t>
            </w:r>
          </w:p>
          <w:p w:rsidR="007F54F5" w:rsidRPr="00040C7F" w:rsidRDefault="007F54F5" w:rsidP="00AC071A">
            <w:pPr>
              <w:pStyle w:val="TableParagraph"/>
              <w:spacing w:before="10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line="230" w:lineRule="atLeast"/>
              <w:ind w:left="108" w:right="629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Создание эскиза памятника</w:t>
            </w:r>
            <w:r w:rsidRPr="00040C7F">
              <w:rPr>
                <w:spacing w:val="-48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народному</w:t>
            </w:r>
            <w:r w:rsidRPr="00040C7F">
              <w:rPr>
                <w:spacing w:val="-9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lastRenderedPageBreak/>
              <w:t>герою.</w:t>
            </w:r>
          </w:p>
        </w:tc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ind w:right="293"/>
              <w:jc w:val="right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lastRenderedPageBreak/>
              <w:t>2</w:t>
            </w:r>
          </w:p>
        </w:tc>
        <w:tc>
          <w:tcPr>
            <w:tcW w:w="2411" w:type="dxa"/>
          </w:tcPr>
          <w:p w:rsidR="007F54F5" w:rsidRPr="00040C7F" w:rsidRDefault="007F54F5" w:rsidP="00AC071A">
            <w:pPr>
              <w:pStyle w:val="TableParagraph"/>
              <w:ind w:left="107" w:right="286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Использовать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информацию</w:t>
            </w:r>
            <w:r w:rsidRPr="00040C7F">
              <w:rPr>
                <w:spacing w:val="-6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из</w:t>
            </w:r>
            <w:r w:rsidRPr="00040C7F">
              <w:rPr>
                <w:spacing w:val="-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текста.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Традиции и обычаи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(аспект:</w:t>
            </w:r>
            <w:r w:rsidRPr="00040C7F">
              <w:rPr>
                <w:spacing w:val="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понимание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необходимости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межкультурного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диалога).</w:t>
            </w:r>
          </w:p>
        </w:tc>
        <w:tc>
          <w:tcPr>
            <w:tcW w:w="2551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128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7F54F5" w:rsidRPr="00040C7F" w:rsidTr="00AC071A">
        <w:trPr>
          <w:trHeight w:val="2760"/>
        </w:trPr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81"/>
              <w:ind w:left="230" w:right="230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10</w:t>
            </w: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4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line="210" w:lineRule="exact"/>
              <w:ind w:left="230" w:right="230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11</w:t>
            </w:r>
          </w:p>
        </w:tc>
        <w:tc>
          <w:tcPr>
            <w:tcW w:w="850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90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122" w:type="dxa"/>
          </w:tcPr>
          <w:p w:rsidR="007F54F5" w:rsidRPr="00040C7F" w:rsidRDefault="007F54F5" w:rsidP="00AC071A">
            <w:pPr>
              <w:pStyle w:val="TableParagraph"/>
              <w:ind w:left="108" w:right="866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Модуль «Декоративно-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прикладное</w:t>
            </w:r>
            <w:r w:rsidRPr="00040C7F">
              <w:rPr>
                <w:b/>
                <w:spacing w:val="-10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искусство»</w:t>
            </w:r>
          </w:p>
          <w:p w:rsidR="007F54F5" w:rsidRPr="00040C7F" w:rsidRDefault="007F54F5" w:rsidP="00AC071A">
            <w:pPr>
              <w:pStyle w:val="TableParagraph"/>
              <w:spacing w:before="4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108" w:right="84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Орнаменты разных народов.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Особенности</w:t>
            </w:r>
            <w:r w:rsidRPr="00040C7F">
              <w:rPr>
                <w:spacing w:val="-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символов</w:t>
            </w:r>
            <w:r w:rsidRPr="00040C7F">
              <w:rPr>
                <w:spacing w:val="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изобразительных мотивов</w:t>
            </w:r>
            <w:r w:rsidRPr="00040C7F">
              <w:rPr>
                <w:spacing w:val="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орнаментах разных народов.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Орнаменты в архитектуре, на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тканях, одежде, предметах быта и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др.</w:t>
            </w:r>
          </w:p>
          <w:p w:rsidR="007F54F5" w:rsidRPr="00040C7F" w:rsidRDefault="007F54F5" w:rsidP="00AC071A">
            <w:pPr>
              <w:pStyle w:val="TableParagraph"/>
              <w:spacing w:before="3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" w:line="215" w:lineRule="exact"/>
              <w:ind w:left="108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Мотивы</w:t>
            </w:r>
            <w:r w:rsidRPr="00040C7F">
              <w:rPr>
                <w:spacing w:val="-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</w:t>
            </w:r>
            <w:r w:rsidRPr="00040C7F">
              <w:rPr>
                <w:spacing w:val="-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назначение</w:t>
            </w:r>
            <w:r w:rsidRPr="00040C7F">
              <w:rPr>
                <w:spacing w:val="-5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русских</w:t>
            </w:r>
          </w:p>
        </w:tc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ind w:right="293"/>
              <w:jc w:val="right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2411" w:type="dxa"/>
          </w:tcPr>
          <w:p w:rsidR="007F54F5" w:rsidRPr="00040C7F" w:rsidRDefault="007F54F5" w:rsidP="00AC071A">
            <w:pPr>
              <w:pStyle w:val="TableParagraph"/>
              <w:ind w:left="107" w:right="287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Использовать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информацию</w:t>
            </w:r>
            <w:r w:rsidRPr="00040C7F">
              <w:rPr>
                <w:spacing w:val="-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из</w:t>
            </w:r>
            <w:r w:rsidRPr="00040C7F">
              <w:rPr>
                <w:spacing w:val="-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текста.</w:t>
            </w:r>
          </w:p>
          <w:p w:rsidR="007F54F5" w:rsidRPr="00040C7F" w:rsidRDefault="007F54F5" w:rsidP="00AC071A">
            <w:pPr>
              <w:pStyle w:val="TableParagraph"/>
              <w:spacing w:before="4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107" w:right="593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Традиции и обычаи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(аспект: понимание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необходимости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межкультурного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диалога).</w:t>
            </w: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95" w:line="230" w:lineRule="atLeast"/>
              <w:ind w:left="107" w:right="175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Способность выявлять и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анализировать</w:t>
            </w:r>
          </w:p>
        </w:tc>
        <w:tc>
          <w:tcPr>
            <w:tcW w:w="2551" w:type="dxa"/>
          </w:tcPr>
          <w:p w:rsidR="007F54F5" w:rsidRPr="00040C7F" w:rsidRDefault="007F54F5" w:rsidP="00AC071A">
            <w:pPr>
              <w:pStyle w:val="TableParagraph"/>
              <w:ind w:left="101" w:right="87" w:firstLine="53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Предметы быта. Сундук.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Изображение.</w:t>
            </w:r>
            <w:r w:rsidRPr="00040C7F">
              <w:rPr>
                <w:spacing w:val="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(МЭШ)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hyperlink r:id="rId182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https://uchebnik.mos.ru/mate</w:t>
              </w:r>
            </w:hyperlink>
            <w:r w:rsidRPr="00040C7F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183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rial_view/atomic_objects/13</w:t>
              </w:r>
            </w:hyperlink>
            <w:r w:rsidRPr="00040C7F">
              <w:rPr>
                <w:color w:val="0000FF"/>
                <w:spacing w:val="1"/>
                <w:sz w:val="24"/>
                <w:szCs w:val="24"/>
              </w:rPr>
              <w:t xml:space="preserve"> </w:t>
            </w:r>
            <w:hyperlink r:id="rId184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263</w:t>
              </w:r>
            </w:hyperlink>
          </w:p>
          <w:p w:rsidR="007F54F5" w:rsidRPr="00040C7F" w:rsidRDefault="007F54F5" w:rsidP="00AC071A">
            <w:pPr>
              <w:pStyle w:val="TableParagraph"/>
              <w:ind w:left="120" w:right="321" w:hanging="20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Пермогорская роспись.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Хлебница.</w:t>
            </w:r>
            <w:r w:rsidRPr="00040C7F">
              <w:rPr>
                <w:spacing w:val="-9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Изображение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(МЭШ)</w:t>
            </w:r>
          </w:p>
          <w:p w:rsidR="007F54F5" w:rsidRPr="00040C7F" w:rsidRDefault="00232BB6" w:rsidP="00AC071A">
            <w:pPr>
              <w:pStyle w:val="TableParagraph"/>
              <w:ind w:left="120" w:right="154"/>
              <w:jc w:val="both"/>
              <w:rPr>
                <w:sz w:val="24"/>
                <w:szCs w:val="24"/>
                <w:lang w:val="en-US"/>
              </w:rPr>
            </w:pPr>
            <w:hyperlink r:id="rId185">
              <w:r w:rsidR="007F54F5"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https://uchebnik.mos.ru/mat</w:t>
              </w:r>
            </w:hyperlink>
            <w:r w:rsidR="007F54F5" w:rsidRPr="00040C7F">
              <w:rPr>
                <w:color w:val="0000FF"/>
                <w:spacing w:val="-48"/>
                <w:sz w:val="24"/>
                <w:szCs w:val="24"/>
                <w:lang w:val="en-US"/>
              </w:rPr>
              <w:t xml:space="preserve"> </w:t>
            </w:r>
            <w:hyperlink r:id="rId186">
              <w:r w:rsidR="007F54F5" w:rsidRPr="00040C7F">
                <w:rPr>
                  <w:color w:val="0000FF"/>
                  <w:spacing w:val="-1"/>
                  <w:sz w:val="24"/>
                  <w:szCs w:val="24"/>
                  <w:u w:val="single" w:color="0000FF"/>
                  <w:lang w:val="en-US"/>
                </w:rPr>
                <w:t>erial_view/atomic_objects/1</w:t>
              </w:r>
            </w:hyperlink>
            <w:r w:rsidR="007F54F5" w:rsidRPr="00040C7F">
              <w:rPr>
                <w:color w:val="0000FF"/>
                <w:spacing w:val="-48"/>
                <w:sz w:val="24"/>
                <w:szCs w:val="24"/>
                <w:lang w:val="en-US"/>
              </w:rPr>
              <w:t xml:space="preserve"> </w:t>
            </w:r>
            <w:hyperlink r:id="rId187">
              <w:r w:rsidR="007F54F5"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4182</w:t>
              </w:r>
            </w:hyperlink>
          </w:p>
          <w:p w:rsidR="007F54F5" w:rsidRPr="00040C7F" w:rsidRDefault="007F54F5" w:rsidP="00AC071A">
            <w:pPr>
              <w:pStyle w:val="TableParagraph"/>
              <w:spacing w:line="215" w:lineRule="exact"/>
              <w:ind w:left="101"/>
              <w:jc w:val="both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Русская</w:t>
            </w:r>
            <w:r w:rsidRPr="00040C7F">
              <w:rPr>
                <w:spacing w:val="-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вышивка.</w:t>
            </w:r>
          </w:p>
        </w:tc>
        <w:tc>
          <w:tcPr>
            <w:tcW w:w="2128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</w:tr>
    </w:tbl>
    <w:p w:rsidR="007F54F5" w:rsidRPr="00040C7F" w:rsidRDefault="007F54F5" w:rsidP="007F54F5">
      <w:pPr>
        <w:rPr>
          <w:sz w:val="24"/>
          <w:szCs w:val="24"/>
        </w:rPr>
        <w:sectPr w:rsidR="007F54F5" w:rsidRPr="00040C7F">
          <w:pgSz w:w="16840" w:h="11910" w:orient="landscape"/>
          <w:pgMar w:top="840" w:right="140" w:bottom="1100" w:left="160" w:header="0" w:footer="913" w:gutter="0"/>
          <w:cols w:space="720"/>
        </w:sectPr>
      </w:pPr>
    </w:p>
    <w:tbl>
      <w:tblPr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11"/>
        <w:gridCol w:w="850"/>
        <w:gridCol w:w="990"/>
        <w:gridCol w:w="3122"/>
        <w:gridCol w:w="711"/>
        <w:gridCol w:w="2411"/>
        <w:gridCol w:w="2551"/>
        <w:gridCol w:w="2128"/>
      </w:tblGrid>
      <w:tr w:rsidR="007F54F5" w:rsidRPr="001123C8" w:rsidTr="00AC071A">
        <w:trPr>
          <w:trHeight w:val="2073"/>
        </w:trPr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ind w:left="105" w:right="153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lastRenderedPageBreak/>
              <w:t>№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pacing w:val="-1"/>
                <w:sz w:val="24"/>
                <w:szCs w:val="24"/>
              </w:rPr>
              <w:t>урок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а</w:t>
            </w:r>
          </w:p>
        </w:tc>
        <w:tc>
          <w:tcPr>
            <w:tcW w:w="850" w:type="dxa"/>
          </w:tcPr>
          <w:p w:rsidR="007F54F5" w:rsidRPr="00040C7F" w:rsidRDefault="007F54F5" w:rsidP="00AC071A">
            <w:pPr>
              <w:pStyle w:val="TableParagraph"/>
              <w:ind w:left="110" w:right="85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Плани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руема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я</w:t>
            </w:r>
            <w:r w:rsidRPr="00040C7F">
              <w:rPr>
                <w:b/>
                <w:spacing w:val="2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дата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провед</w:t>
            </w:r>
            <w:r w:rsidRPr="00040C7F">
              <w:rPr>
                <w:b/>
                <w:spacing w:val="-48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ения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990" w:type="dxa"/>
          </w:tcPr>
          <w:p w:rsidR="007F54F5" w:rsidRPr="00040C7F" w:rsidRDefault="007F54F5" w:rsidP="00AC071A">
            <w:pPr>
              <w:pStyle w:val="TableParagraph"/>
              <w:ind w:left="104" w:right="142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Фактич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еская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дата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проведе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ния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3122" w:type="dxa"/>
          </w:tcPr>
          <w:p w:rsidR="007F54F5" w:rsidRPr="00040C7F" w:rsidRDefault="007F54F5" w:rsidP="00AC071A">
            <w:pPr>
              <w:pStyle w:val="TableParagraph"/>
              <w:ind w:left="108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Тема урока</w:t>
            </w:r>
          </w:p>
        </w:tc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ind w:left="108" w:right="104"/>
              <w:rPr>
                <w:b/>
                <w:sz w:val="24"/>
                <w:szCs w:val="24"/>
              </w:rPr>
            </w:pPr>
            <w:r w:rsidRPr="00040C7F">
              <w:rPr>
                <w:b/>
                <w:spacing w:val="-1"/>
                <w:sz w:val="24"/>
                <w:szCs w:val="24"/>
              </w:rPr>
              <w:t>Коли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чест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во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часо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в</w:t>
            </w:r>
          </w:p>
        </w:tc>
        <w:tc>
          <w:tcPr>
            <w:tcW w:w="2411" w:type="dxa"/>
          </w:tcPr>
          <w:p w:rsidR="007F54F5" w:rsidRPr="00040C7F" w:rsidRDefault="00AC071A" w:rsidP="00AC071A">
            <w:pPr>
              <w:pStyle w:val="TableParagraph"/>
              <w:ind w:right="98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 xml:space="preserve">Формирование </w:t>
            </w:r>
            <w:r w:rsidR="007F54F5" w:rsidRPr="00040C7F">
              <w:rPr>
                <w:b/>
                <w:sz w:val="24"/>
                <w:szCs w:val="24"/>
              </w:rPr>
              <w:t>функциональной грамотности</w:t>
            </w:r>
          </w:p>
        </w:tc>
        <w:tc>
          <w:tcPr>
            <w:tcW w:w="2551" w:type="dxa"/>
          </w:tcPr>
          <w:p w:rsidR="007F54F5" w:rsidRPr="00040C7F" w:rsidRDefault="007F54F5" w:rsidP="00AC071A">
            <w:pPr>
              <w:pStyle w:val="TableParagraph"/>
              <w:ind w:left="101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ЦОР</w:t>
            </w:r>
          </w:p>
        </w:tc>
        <w:tc>
          <w:tcPr>
            <w:tcW w:w="2128" w:type="dxa"/>
          </w:tcPr>
          <w:p w:rsidR="007F54F5" w:rsidRPr="00040C7F" w:rsidRDefault="007F54F5" w:rsidP="00AC071A">
            <w:pPr>
              <w:pStyle w:val="TableParagraph"/>
              <w:ind w:left="105" w:right="713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Контроль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(проверяемые</w:t>
            </w:r>
            <w:r w:rsidRPr="00040C7F">
              <w:rPr>
                <w:b/>
                <w:spacing w:val="-48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элементы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содержания)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(ПУ. ПЭС</w:t>
            </w:r>
          </w:p>
          <w:p w:rsidR="007F54F5" w:rsidRPr="00040C7F" w:rsidRDefault="007F54F5" w:rsidP="00AC071A">
            <w:pPr>
              <w:pStyle w:val="TableParagraph"/>
              <w:spacing w:line="230" w:lineRule="atLeast"/>
              <w:ind w:left="105" w:right="89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Предметные умения.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Проверяемые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элементы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содержания)</w:t>
            </w:r>
          </w:p>
        </w:tc>
      </w:tr>
      <w:tr w:rsidR="007F54F5" w:rsidRPr="001123C8" w:rsidTr="00AC071A">
        <w:trPr>
          <w:trHeight w:val="6900"/>
        </w:trPr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0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230" w:right="230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12</w:t>
            </w: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41"/>
              <w:ind w:left="230" w:right="230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13</w:t>
            </w: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81"/>
              <w:ind w:left="230" w:right="230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14</w:t>
            </w:r>
          </w:p>
        </w:tc>
        <w:tc>
          <w:tcPr>
            <w:tcW w:w="850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90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122" w:type="dxa"/>
          </w:tcPr>
          <w:p w:rsidR="007F54F5" w:rsidRPr="00040C7F" w:rsidRDefault="007F54F5" w:rsidP="00AC071A">
            <w:pPr>
              <w:pStyle w:val="TableParagraph"/>
              <w:ind w:left="108" w:right="191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народных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орнаментов.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Деревянная резьба и роспись,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украшение наличников и других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элементов</w:t>
            </w:r>
            <w:r w:rsidRPr="00040C7F">
              <w:rPr>
                <w:spacing w:val="-5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избы,</w:t>
            </w:r>
            <w:r w:rsidRPr="00040C7F">
              <w:rPr>
                <w:spacing w:val="-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вышивка,</w:t>
            </w:r>
            <w:r w:rsidRPr="00040C7F">
              <w:rPr>
                <w:spacing w:val="-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декор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головных</w:t>
            </w:r>
            <w:r w:rsidRPr="00040C7F">
              <w:rPr>
                <w:spacing w:val="6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уборов</w:t>
            </w:r>
            <w:r w:rsidRPr="00040C7F">
              <w:rPr>
                <w:spacing w:val="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</w:t>
            </w:r>
            <w:r w:rsidRPr="00040C7F">
              <w:rPr>
                <w:spacing w:val="-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др.</w:t>
            </w:r>
          </w:p>
          <w:p w:rsidR="007F54F5" w:rsidRPr="00040C7F" w:rsidRDefault="007F54F5" w:rsidP="00AC071A">
            <w:pPr>
              <w:pStyle w:val="TableParagraph"/>
              <w:spacing w:before="5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108" w:right="587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Орнаментальное</w:t>
            </w:r>
            <w:r w:rsidRPr="00040C7F">
              <w:rPr>
                <w:spacing w:val="-1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украшение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каменной архитектуры в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памятниках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русской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культуры, каменная резьба,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росписи</w:t>
            </w:r>
            <w:r w:rsidRPr="00040C7F">
              <w:rPr>
                <w:spacing w:val="-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стен,</w:t>
            </w:r>
            <w:r w:rsidRPr="00040C7F">
              <w:rPr>
                <w:spacing w:val="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изразцы.</w:t>
            </w:r>
          </w:p>
          <w:p w:rsidR="007F54F5" w:rsidRPr="00040C7F" w:rsidRDefault="007F54F5" w:rsidP="00AC071A">
            <w:pPr>
              <w:pStyle w:val="TableParagraph"/>
              <w:spacing w:before="5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line="237" w:lineRule="auto"/>
              <w:ind w:left="108" w:right="212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Народный</w:t>
            </w:r>
            <w:r w:rsidRPr="00040C7F">
              <w:rPr>
                <w:spacing w:val="-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костюм.</w:t>
            </w:r>
            <w:r w:rsidRPr="00040C7F">
              <w:rPr>
                <w:spacing w:val="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Русский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народный</w:t>
            </w:r>
            <w:r w:rsidRPr="00040C7F">
              <w:rPr>
                <w:spacing w:val="-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праздничный</w:t>
            </w:r>
            <w:r w:rsidRPr="00040C7F">
              <w:rPr>
                <w:spacing w:val="-6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костюм,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символы</w:t>
            </w:r>
            <w:r w:rsidRPr="00040C7F">
              <w:rPr>
                <w:spacing w:val="-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</w:t>
            </w:r>
            <w:r w:rsidRPr="00040C7F">
              <w:rPr>
                <w:spacing w:val="-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обереги</w:t>
            </w:r>
            <w:r w:rsidRPr="00040C7F">
              <w:rPr>
                <w:spacing w:val="-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 его</w:t>
            </w:r>
            <w:r w:rsidRPr="00040C7F">
              <w:rPr>
                <w:spacing w:val="-6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декоре.</w:t>
            </w:r>
          </w:p>
          <w:p w:rsidR="007F54F5" w:rsidRPr="00040C7F" w:rsidRDefault="007F54F5" w:rsidP="00AC071A">
            <w:pPr>
              <w:pStyle w:val="TableParagraph"/>
              <w:spacing w:before="2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108" w:right="266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Женский и мужской костюмы в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традициях разных</w:t>
            </w:r>
            <w:r w:rsidRPr="00040C7F">
              <w:rPr>
                <w:spacing w:val="-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народов.</w:t>
            </w:r>
          </w:p>
          <w:p w:rsidR="007F54F5" w:rsidRPr="00040C7F" w:rsidRDefault="007F54F5" w:rsidP="00AC071A">
            <w:pPr>
              <w:pStyle w:val="TableParagraph"/>
              <w:spacing w:before="1"/>
              <w:ind w:left="108" w:right="1020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lastRenderedPageBreak/>
              <w:t>Своеобразие одежды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разных</w:t>
            </w:r>
            <w:r w:rsidRPr="00040C7F">
              <w:rPr>
                <w:spacing w:val="-10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эпох</w:t>
            </w:r>
            <w:r w:rsidRPr="00040C7F">
              <w:rPr>
                <w:spacing w:val="-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</w:t>
            </w:r>
            <w:r w:rsidRPr="00040C7F">
              <w:rPr>
                <w:spacing w:val="-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культур.</w:t>
            </w:r>
          </w:p>
        </w:tc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411" w:type="dxa"/>
          </w:tcPr>
          <w:p w:rsidR="007F54F5" w:rsidRPr="00040C7F" w:rsidRDefault="007F54F5" w:rsidP="00AC071A">
            <w:pPr>
              <w:pStyle w:val="TableParagraph"/>
              <w:ind w:left="107" w:right="102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различные</w:t>
            </w:r>
            <w:r w:rsidRPr="00040C7F">
              <w:rPr>
                <w:spacing w:val="6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точки</w:t>
            </w:r>
            <w:r w:rsidRPr="00040C7F">
              <w:rPr>
                <w:spacing w:val="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зрения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 мировоззрения,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позиционируя и связывая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свои собственные и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чужие</w:t>
            </w:r>
            <w:r w:rsidRPr="00040C7F">
              <w:rPr>
                <w:spacing w:val="-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взгляды на</w:t>
            </w:r>
            <w:r w:rsidRPr="00040C7F">
              <w:rPr>
                <w:spacing w:val="-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мир</w:t>
            </w:r>
          </w:p>
        </w:tc>
        <w:tc>
          <w:tcPr>
            <w:tcW w:w="2551" w:type="dxa"/>
          </w:tcPr>
          <w:p w:rsidR="007F54F5" w:rsidRPr="00040C7F" w:rsidRDefault="007F54F5" w:rsidP="00AC071A">
            <w:pPr>
              <w:pStyle w:val="TableParagraph"/>
              <w:spacing w:line="237" w:lineRule="auto"/>
              <w:ind w:left="101" w:right="87" w:firstLine="19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Растительный орнамент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hyperlink r:id="rId188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https://uchebnik.mos.ru/mate</w:t>
              </w:r>
            </w:hyperlink>
            <w:r w:rsidRPr="00040C7F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189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rial_view/atomic_objects/11</w:t>
              </w:r>
            </w:hyperlink>
            <w:r w:rsidRPr="00040C7F">
              <w:rPr>
                <w:color w:val="0000FF"/>
                <w:spacing w:val="1"/>
                <w:sz w:val="24"/>
                <w:szCs w:val="24"/>
              </w:rPr>
              <w:t xml:space="preserve"> </w:t>
            </w:r>
            <w:hyperlink r:id="rId190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274</w:t>
              </w:r>
            </w:hyperlink>
          </w:p>
          <w:p w:rsidR="007F54F5" w:rsidRPr="00040C7F" w:rsidRDefault="007F54F5" w:rsidP="00AC071A">
            <w:pPr>
              <w:pStyle w:val="TableParagraph"/>
              <w:spacing w:before="2"/>
              <w:ind w:left="101" w:right="87"/>
              <w:rPr>
                <w:sz w:val="24"/>
                <w:szCs w:val="24"/>
                <w:lang w:val="en-US"/>
              </w:rPr>
            </w:pPr>
            <w:r w:rsidRPr="00040C7F">
              <w:rPr>
                <w:sz w:val="24"/>
                <w:szCs w:val="24"/>
              </w:rPr>
              <w:t>Резьба по дереву.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Изображение</w:t>
            </w:r>
            <w:r w:rsidRPr="00040C7F">
              <w:rPr>
                <w:sz w:val="24"/>
                <w:szCs w:val="24"/>
                <w:lang w:val="en-US"/>
              </w:rPr>
              <w:t xml:space="preserve"> (</w:t>
            </w:r>
            <w:r w:rsidRPr="00040C7F">
              <w:rPr>
                <w:sz w:val="24"/>
                <w:szCs w:val="24"/>
              </w:rPr>
              <w:t>МЭШ</w:t>
            </w:r>
            <w:r w:rsidRPr="00040C7F">
              <w:rPr>
                <w:sz w:val="24"/>
                <w:szCs w:val="24"/>
                <w:lang w:val="en-US"/>
              </w:rPr>
              <w:t>)</w:t>
            </w:r>
            <w:r w:rsidRPr="00040C7F">
              <w:rPr>
                <w:spacing w:val="1"/>
                <w:sz w:val="24"/>
                <w:szCs w:val="24"/>
                <w:lang w:val="en-US"/>
              </w:rPr>
              <w:t xml:space="preserve"> </w:t>
            </w:r>
            <w:hyperlink r:id="rId191">
              <w:r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https://uchebnik.mos.ru/mate</w:t>
              </w:r>
            </w:hyperlink>
            <w:r w:rsidRPr="00040C7F">
              <w:rPr>
                <w:color w:val="0000FF"/>
                <w:spacing w:val="-47"/>
                <w:sz w:val="24"/>
                <w:szCs w:val="24"/>
                <w:lang w:val="en-US"/>
              </w:rPr>
              <w:t xml:space="preserve"> </w:t>
            </w:r>
            <w:hyperlink r:id="rId192">
              <w:r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rial_view/atomic_objects/13</w:t>
              </w:r>
            </w:hyperlink>
            <w:r w:rsidRPr="00040C7F">
              <w:rPr>
                <w:color w:val="0000FF"/>
                <w:spacing w:val="1"/>
                <w:sz w:val="24"/>
                <w:szCs w:val="24"/>
                <w:lang w:val="en-US"/>
              </w:rPr>
              <w:t xml:space="preserve"> </w:t>
            </w:r>
            <w:hyperlink r:id="rId193">
              <w:r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285</w:t>
              </w:r>
            </w:hyperlink>
          </w:p>
          <w:p w:rsidR="007F54F5" w:rsidRPr="00040C7F" w:rsidRDefault="007F54F5" w:rsidP="00AC071A">
            <w:pPr>
              <w:pStyle w:val="TableParagraph"/>
              <w:spacing w:before="2"/>
              <w:ind w:left="101" w:right="87" w:firstLine="53"/>
              <w:rPr>
                <w:sz w:val="24"/>
                <w:szCs w:val="24"/>
                <w:lang w:val="en-US"/>
              </w:rPr>
            </w:pPr>
            <w:r w:rsidRPr="00040C7F">
              <w:rPr>
                <w:sz w:val="24"/>
                <w:szCs w:val="24"/>
              </w:rPr>
              <w:t>Деревянное</w:t>
            </w:r>
            <w:r w:rsidRPr="00040C7F">
              <w:rPr>
                <w:sz w:val="24"/>
                <w:szCs w:val="24"/>
                <w:lang w:val="en-US"/>
              </w:rPr>
              <w:t xml:space="preserve"> </w:t>
            </w:r>
            <w:r w:rsidRPr="00040C7F">
              <w:rPr>
                <w:sz w:val="24"/>
                <w:szCs w:val="24"/>
              </w:rPr>
              <w:t>кружево</w:t>
            </w:r>
            <w:r w:rsidRPr="00040C7F">
              <w:rPr>
                <w:sz w:val="24"/>
                <w:szCs w:val="24"/>
                <w:lang w:val="en-US"/>
              </w:rPr>
              <w:t>.</w:t>
            </w:r>
            <w:r w:rsidRPr="00040C7F">
              <w:rPr>
                <w:spacing w:val="1"/>
                <w:sz w:val="24"/>
                <w:szCs w:val="24"/>
                <w:lang w:val="en-US"/>
              </w:rPr>
              <w:t xml:space="preserve"> </w:t>
            </w:r>
            <w:r w:rsidRPr="00040C7F">
              <w:rPr>
                <w:sz w:val="24"/>
                <w:szCs w:val="24"/>
              </w:rPr>
              <w:t>Видео</w:t>
            </w:r>
            <w:r w:rsidRPr="00040C7F">
              <w:rPr>
                <w:sz w:val="24"/>
                <w:szCs w:val="24"/>
                <w:lang w:val="en-US"/>
              </w:rPr>
              <w:t>.(</w:t>
            </w:r>
            <w:r w:rsidRPr="00040C7F">
              <w:rPr>
                <w:sz w:val="24"/>
                <w:szCs w:val="24"/>
              </w:rPr>
              <w:t>МЭШ</w:t>
            </w:r>
            <w:r w:rsidRPr="00040C7F">
              <w:rPr>
                <w:sz w:val="24"/>
                <w:szCs w:val="24"/>
                <w:lang w:val="en-US"/>
              </w:rPr>
              <w:t>)</w:t>
            </w:r>
            <w:r w:rsidRPr="00040C7F">
              <w:rPr>
                <w:spacing w:val="1"/>
                <w:sz w:val="24"/>
                <w:szCs w:val="24"/>
                <w:lang w:val="en-US"/>
              </w:rPr>
              <w:t xml:space="preserve"> </w:t>
            </w:r>
            <w:hyperlink r:id="rId194">
              <w:r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https://uchebnik.mos.ru/mate</w:t>
              </w:r>
            </w:hyperlink>
            <w:r w:rsidRPr="00040C7F">
              <w:rPr>
                <w:color w:val="0000FF"/>
                <w:spacing w:val="-47"/>
                <w:sz w:val="24"/>
                <w:szCs w:val="24"/>
                <w:lang w:val="en-US"/>
              </w:rPr>
              <w:t xml:space="preserve"> </w:t>
            </w:r>
            <w:hyperlink r:id="rId195">
              <w:r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rial_view/atomic_objects/26</w:t>
              </w:r>
            </w:hyperlink>
            <w:r w:rsidRPr="00040C7F">
              <w:rPr>
                <w:color w:val="0000FF"/>
                <w:spacing w:val="1"/>
                <w:sz w:val="24"/>
                <w:szCs w:val="24"/>
                <w:lang w:val="en-US"/>
              </w:rPr>
              <w:t xml:space="preserve"> </w:t>
            </w:r>
            <w:hyperlink r:id="rId196">
              <w:r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66892</w:t>
              </w:r>
            </w:hyperlink>
          </w:p>
          <w:p w:rsidR="007F54F5" w:rsidRPr="00040C7F" w:rsidRDefault="007F54F5" w:rsidP="00AC071A">
            <w:pPr>
              <w:pStyle w:val="TableParagraph"/>
              <w:spacing w:line="228" w:lineRule="exact"/>
              <w:ind w:left="101"/>
              <w:rPr>
                <w:sz w:val="24"/>
                <w:szCs w:val="24"/>
                <w:lang w:val="en-US"/>
              </w:rPr>
            </w:pPr>
            <w:r w:rsidRPr="00040C7F">
              <w:rPr>
                <w:sz w:val="24"/>
                <w:szCs w:val="24"/>
              </w:rPr>
              <w:t>Изразцы</w:t>
            </w:r>
            <w:r w:rsidRPr="00040C7F">
              <w:rPr>
                <w:sz w:val="24"/>
                <w:szCs w:val="24"/>
                <w:lang w:val="en-US"/>
              </w:rPr>
              <w:t>.</w:t>
            </w:r>
            <w:r w:rsidRPr="00040C7F">
              <w:rPr>
                <w:spacing w:val="-4"/>
                <w:sz w:val="24"/>
                <w:szCs w:val="24"/>
                <w:lang w:val="en-US"/>
              </w:rPr>
              <w:t xml:space="preserve"> </w:t>
            </w:r>
            <w:r w:rsidRPr="00040C7F">
              <w:rPr>
                <w:sz w:val="24"/>
                <w:szCs w:val="24"/>
              </w:rPr>
              <w:t>Изображение</w:t>
            </w:r>
          </w:p>
          <w:p w:rsidR="007F54F5" w:rsidRPr="00040C7F" w:rsidRDefault="007F54F5" w:rsidP="00AC071A">
            <w:pPr>
              <w:pStyle w:val="TableParagraph"/>
              <w:spacing w:before="1"/>
              <w:ind w:left="120"/>
              <w:rPr>
                <w:sz w:val="24"/>
                <w:szCs w:val="24"/>
                <w:lang w:val="en-US"/>
              </w:rPr>
            </w:pPr>
            <w:r w:rsidRPr="00040C7F">
              <w:rPr>
                <w:sz w:val="24"/>
                <w:szCs w:val="24"/>
                <w:lang w:val="en-US"/>
              </w:rPr>
              <w:t>.(</w:t>
            </w:r>
            <w:r w:rsidRPr="00040C7F">
              <w:rPr>
                <w:sz w:val="24"/>
                <w:szCs w:val="24"/>
              </w:rPr>
              <w:t>МЭШ</w:t>
            </w:r>
            <w:r w:rsidRPr="00040C7F">
              <w:rPr>
                <w:sz w:val="24"/>
                <w:szCs w:val="24"/>
                <w:lang w:val="en-US"/>
              </w:rPr>
              <w:t>)</w:t>
            </w:r>
          </w:p>
          <w:p w:rsidR="007F54F5" w:rsidRPr="00040C7F" w:rsidRDefault="00232BB6" w:rsidP="00AC071A">
            <w:pPr>
              <w:pStyle w:val="TableParagraph"/>
              <w:ind w:left="120" w:right="103" w:hanging="20"/>
              <w:jc w:val="both"/>
              <w:rPr>
                <w:sz w:val="24"/>
                <w:szCs w:val="24"/>
                <w:lang w:val="en-US"/>
              </w:rPr>
            </w:pPr>
            <w:hyperlink r:id="rId197">
              <w:r w:rsidR="007F54F5"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https://uchebnik.mos.ru/mate</w:t>
              </w:r>
            </w:hyperlink>
            <w:r w:rsidR="007F54F5" w:rsidRPr="00040C7F">
              <w:rPr>
                <w:color w:val="0000FF"/>
                <w:spacing w:val="-48"/>
                <w:sz w:val="24"/>
                <w:szCs w:val="24"/>
                <w:lang w:val="en-US"/>
              </w:rPr>
              <w:t xml:space="preserve"> </w:t>
            </w:r>
            <w:hyperlink r:id="rId198">
              <w:r w:rsidR="007F54F5"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rial_view/atomic_objects/91</w:t>
              </w:r>
            </w:hyperlink>
            <w:r w:rsidR="007F54F5" w:rsidRPr="00040C7F">
              <w:rPr>
                <w:color w:val="0000FF"/>
                <w:spacing w:val="-48"/>
                <w:sz w:val="24"/>
                <w:szCs w:val="24"/>
                <w:lang w:val="en-US"/>
              </w:rPr>
              <w:t xml:space="preserve"> </w:t>
            </w:r>
            <w:hyperlink r:id="rId199">
              <w:r w:rsidR="007F54F5"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09017</w:t>
              </w:r>
            </w:hyperlink>
          </w:p>
          <w:p w:rsidR="007F54F5" w:rsidRPr="00040C7F" w:rsidRDefault="007F54F5" w:rsidP="00AC071A">
            <w:pPr>
              <w:pStyle w:val="TableParagraph"/>
              <w:spacing w:before="2"/>
              <w:ind w:left="101" w:right="94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Русский</w:t>
            </w:r>
            <w:r w:rsidRPr="00040C7F">
              <w:rPr>
                <w:spacing w:val="50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народный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lastRenderedPageBreak/>
              <w:t>костюм.</w:t>
            </w:r>
            <w:r w:rsidRPr="00040C7F">
              <w:rPr>
                <w:spacing w:val="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Видео.</w:t>
            </w:r>
            <w:r w:rsidRPr="00040C7F">
              <w:rPr>
                <w:spacing w:val="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(МЭШ)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hyperlink r:id="rId200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https://uchebnik.mos.ru/mate</w:t>
              </w:r>
            </w:hyperlink>
            <w:r w:rsidRPr="00040C7F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201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rial_view/atomic_objects/15</w:t>
              </w:r>
            </w:hyperlink>
            <w:r w:rsidRPr="00040C7F">
              <w:rPr>
                <w:color w:val="0000FF"/>
                <w:spacing w:val="1"/>
                <w:sz w:val="24"/>
                <w:szCs w:val="24"/>
              </w:rPr>
              <w:t xml:space="preserve"> </w:t>
            </w:r>
            <w:hyperlink r:id="rId202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823</w:t>
              </w:r>
            </w:hyperlink>
          </w:p>
          <w:p w:rsidR="007F54F5" w:rsidRPr="00040C7F" w:rsidRDefault="007F54F5" w:rsidP="00AC071A">
            <w:pPr>
              <w:pStyle w:val="TableParagraph"/>
              <w:ind w:left="101" w:right="94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Русский</w:t>
            </w:r>
            <w:r w:rsidRPr="00040C7F">
              <w:rPr>
                <w:spacing w:val="50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народный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костюм.</w:t>
            </w:r>
            <w:r w:rsidRPr="00040C7F">
              <w:rPr>
                <w:spacing w:val="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Видео.</w:t>
            </w:r>
            <w:r w:rsidRPr="00040C7F">
              <w:rPr>
                <w:spacing w:val="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(МЭШ)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hyperlink r:id="rId203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https://uchebnik.mos.ru/mate</w:t>
              </w:r>
            </w:hyperlink>
            <w:r w:rsidRPr="00040C7F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204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rial_view/atomic_objects/61</w:t>
              </w:r>
            </w:hyperlink>
            <w:r w:rsidRPr="00040C7F">
              <w:rPr>
                <w:color w:val="0000FF"/>
                <w:spacing w:val="1"/>
                <w:sz w:val="24"/>
                <w:szCs w:val="24"/>
              </w:rPr>
              <w:t xml:space="preserve"> </w:t>
            </w:r>
            <w:hyperlink r:id="rId205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9486</w:t>
              </w:r>
            </w:hyperlink>
          </w:p>
        </w:tc>
        <w:tc>
          <w:tcPr>
            <w:tcW w:w="2128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</w:tr>
    </w:tbl>
    <w:p w:rsidR="007F54F5" w:rsidRPr="00040C7F" w:rsidRDefault="007F54F5" w:rsidP="007F54F5">
      <w:pPr>
        <w:rPr>
          <w:sz w:val="24"/>
          <w:szCs w:val="24"/>
          <w:lang w:val="ru-RU"/>
        </w:rPr>
        <w:sectPr w:rsidR="007F54F5" w:rsidRPr="00040C7F">
          <w:pgSz w:w="16840" w:h="11910" w:orient="landscape"/>
          <w:pgMar w:top="840" w:right="140" w:bottom="1100" w:left="160" w:header="0" w:footer="913" w:gutter="0"/>
          <w:cols w:space="720"/>
        </w:sectPr>
      </w:pPr>
    </w:p>
    <w:tbl>
      <w:tblPr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11"/>
        <w:gridCol w:w="850"/>
        <w:gridCol w:w="990"/>
        <w:gridCol w:w="3122"/>
        <w:gridCol w:w="711"/>
        <w:gridCol w:w="2411"/>
        <w:gridCol w:w="2551"/>
        <w:gridCol w:w="3273"/>
      </w:tblGrid>
      <w:tr w:rsidR="007F54F5" w:rsidRPr="001123C8" w:rsidTr="00AC071A">
        <w:trPr>
          <w:trHeight w:val="2073"/>
        </w:trPr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ind w:left="105" w:right="153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lastRenderedPageBreak/>
              <w:t>№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pacing w:val="-1"/>
                <w:sz w:val="24"/>
                <w:szCs w:val="24"/>
              </w:rPr>
              <w:t>урок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а</w:t>
            </w:r>
          </w:p>
        </w:tc>
        <w:tc>
          <w:tcPr>
            <w:tcW w:w="850" w:type="dxa"/>
          </w:tcPr>
          <w:p w:rsidR="007F54F5" w:rsidRPr="00040C7F" w:rsidRDefault="007F54F5" w:rsidP="00AC071A">
            <w:pPr>
              <w:pStyle w:val="TableParagraph"/>
              <w:ind w:left="110" w:right="85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Плани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руема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я</w:t>
            </w:r>
            <w:r w:rsidRPr="00040C7F">
              <w:rPr>
                <w:b/>
                <w:spacing w:val="2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дата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провед</w:t>
            </w:r>
            <w:r w:rsidRPr="00040C7F">
              <w:rPr>
                <w:b/>
                <w:spacing w:val="-48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ения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990" w:type="dxa"/>
          </w:tcPr>
          <w:p w:rsidR="007F54F5" w:rsidRPr="00040C7F" w:rsidRDefault="007F54F5" w:rsidP="00AC071A">
            <w:pPr>
              <w:pStyle w:val="TableParagraph"/>
              <w:ind w:left="104" w:right="142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Фактич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еская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дата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проведе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ния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3122" w:type="dxa"/>
          </w:tcPr>
          <w:p w:rsidR="007F54F5" w:rsidRPr="00040C7F" w:rsidRDefault="007F54F5" w:rsidP="00AC071A">
            <w:pPr>
              <w:pStyle w:val="TableParagraph"/>
              <w:ind w:left="108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Тема урока</w:t>
            </w:r>
          </w:p>
        </w:tc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ind w:left="108" w:right="104"/>
              <w:rPr>
                <w:b/>
                <w:sz w:val="24"/>
                <w:szCs w:val="24"/>
              </w:rPr>
            </w:pPr>
            <w:r w:rsidRPr="00040C7F">
              <w:rPr>
                <w:b/>
                <w:spacing w:val="-1"/>
                <w:sz w:val="24"/>
                <w:szCs w:val="24"/>
              </w:rPr>
              <w:t>Коли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чест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во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часо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в</w:t>
            </w:r>
          </w:p>
        </w:tc>
        <w:tc>
          <w:tcPr>
            <w:tcW w:w="2411" w:type="dxa"/>
          </w:tcPr>
          <w:p w:rsidR="007F54F5" w:rsidRPr="00040C7F" w:rsidRDefault="00AC071A" w:rsidP="00AC071A">
            <w:pPr>
              <w:pStyle w:val="TableParagraph"/>
              <w:ind w:left="107" w:right="98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 xml:space="preserve">Формирование </w:t>
            </w:r>
            <w:r w:rsidR="007F54F5" w:rsidRPr="00040C7F">
              <w:rPr>
                <w:b/>
                <w:sz w:val="24"/>
                <w:szCs w:val="24"/>
              </w:rPr>
              <w:t>функциональной грамотности</w:t>
            </w:r>
          </w:p>
        </w:tc>
        <w:tc>
          <w:tcPr>
            <w:tcW w:w="2551" w:type="dxa"/>
          </w:tcPr>
          <w:p w:rsidR="007F54F5" w:rsidRPr="00040C7F" w:rsidRDefault="007F54F5" w:rsidP="00AC071A">
            <w:pPr>
              <w:pStyle w:val="TableParagraph"/>
              <w:ind w:left="101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ЦОР</w:t>
            </w:r>
          </w:p>
        </w:tc>
        <w:tc>
          <w:tcPr>
            <w:tcW w:w="3273" w:type="dxa"/>
          </w:tcPr>
          <w:p w:rsidR="007F54F5" w:rsidRPr="00040C7F" w:rsidRDefault="007F54F5" w:rsidP="00AC071A">
            <w:pPr>
              <w:pStyle w:val="TableParagraph"/>
              <w:ind w:left="105" w:right="713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Контроль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(проверяемые</w:t>
            </w:r>
            <w:r w:rsidRPr="00040C7F">
              <w:rPr>
                <w:b/>
                <w:spacing w:val="-48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элементы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содержания)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(ПУ. ПЭС</w:t>
            </w:r>
          </w:p>
          <w:p w:rsidR="007F54F5" w:rsidRPr="00040C7F" w:rsidRDefault="007F54F5" w:rsidP="00AC071A">
            <w:pPr>
              <w:pStyle w:val="TableParagraph"/>
              <w:spacing w:line="230" w:lineRule="atLeast"/>
              <w:ind w:left="105" w:right="89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Предметные умения.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Проверяемые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элементы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содержания)</w:t>
            </w:r>
          </w:p>
        </w:tc>
      </w:tr>
      <w:tr w:rsidR="007F54F5" w:rsidRPr="00040C7F" w:rsidTr="00AC071A">
        <w:trPr>
          <w:trHeight w:val="7591"/>
        </w:trPr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8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230" w:right="230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15</w:t>
            </w: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4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230" w:right="230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16</w:t>
            </w: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0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230" w:right="230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17</w:t>
            </w: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0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"/>
              <w:ind w:left="230" w:right="230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18</w:t>
            </w:r>
          </w:p>
        </w:tc>
        <w:tc>
          <w:tcPr>
            <w:tcW w:w="850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90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122" w:type="dxa"/>
          </w:tcPr>
          <w:p w:rsidR="007F54F5" w:rsidRPr="00040C7F" w:rsidRDefault="007F54F5" w:rsidP="00AC071A">
            <w:pPr>
              <w:pStyle w:val="TableParagraph"/>
              <w:ind w:left="108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Модуль</w:t>
            </w:r>
            <w:r w:rsidRPr="00040C7F">
              <w:rPr>
                <w:b/>
                <w:spacing w:val="-9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«Архитектура»</w:t>
            </w:r>
          </w:p>
          <w:p w:rsidR="007F54F5" w:rsidRPr="00040C7F" w:rsidRDefault="007F54F5" w:rsidP="00AC071A">
            <w:pPr>
              <w:pStyle w:val="TableParagraph"/>
              <w:spacing w:before="3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108" w:right="229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Конструкция традиционных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народных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жилищ,</w:t>
            </w:r>
            <w:r w:rsidRPr="00040C7F">
              <w:rPr>
                <w:spacing w:val="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их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связь</w:t>
            </w:r>
            <w:r w:rsidRPr="00040C7F">
              <w:rPr>
                <w:spacing w:val="-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окружающей природой: дома из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дерева, глины, камня; юрта и её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устройство (каркасный дом);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изображение традиционных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жилищ.</w:t>
            </w:r>
          </w:p>
          <w:p w:rsidR="007F54F5" w:rsidRPr="00040C7F" w:rsidRDefault="007F54F5" w:rsidP="00AC071A">
            <w:pPr>
              <w:pStyle w:val="TableParagraph"/>
              <w:spacing w:before="4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108" w:right="167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Деревянная</w:t>
            </w:r>
            <w:r w:rsidRPr="00040C7F">
              <w:rPr>
                <w:spacing w:val="-5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изба,</w:t>
            </w:r>
            <w:r w:rsidRPr="00040C7F">
              <w:rPr>
                <w:spacing w:val="-5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её</w:t>
            </w:r>
            <w:r w:rsidRPr="00040C7F">
              <w:rPr>
                <w:spacing w:val="-6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конструкция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 декор. Моделирование избы из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бумаги или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изображение на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плоскости</w:t>
            </w:r>
            <w:r w:rsidRPr="00040C7F">
              <w:rPr>
                <w:spacing w:val="-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</w:t>
            </w:r>
            <w:r w:rsidRPr="00040C7F">
              <w:rPr>
                <w:spacing w:val="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технике</w:t>
            </w:r>
          </w:p>
          <w:p w:rsidR="007F54F5" w:rsidRPr="00040C7F" w:rsidRDefault="007F54F5" w:rsidP="00AC071A">
            <w:pPr>
              <w:pStyle w:val="TableParagraph"/>
              <w:ind w:left="108" w:right="946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аппликации её фасада и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традиционного</w:t>
            </w:r>
            <w:r w:rsidRPr="00040C7F">
              <w:rPr>
                <w:spacing w:val="-6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декора.</w:t>
            </w:r>
          </w:p>
          <w:p w:rsidR="007F54F5" w:rsidRPr="00040C7F" w:rsidRDefault="007F54F5" w:rsidP="00AC071A">
            <w:pPr>
              <w:pStyle w:val="TableParagraph"/>
              <w:spacing w:before="10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"/>
              <w:ind w:left="108" w:right="96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Конструкция и изображение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здания каменного собора: свод,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нефы, закомары, глава, купол.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Роль собора в организации жизни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древнего</w:t>
            </w:r>
            <w:r w:rsidRPr="00040C7F">
              <w:rPr>
                <w:spacing w:val="-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города,</w:t>
            </w:r>
            <w:r w:rsidRPr="00040C7F">
              <w:rPr>
                <w:spacing w:val="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собор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как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архитектурная доминанта.</w:t>
            </w:r>
          </w:p>
          <w:p w:rsidR="007F54F5" w:rsidRPr="00040C7F" w:rsidRDefault="007F54F5" w:rsidP="00AC071A">
            <w:pPr>
              <w:pStyle w:val="TableParagraph"/>
              <w:spacing w:before="10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108" w:right="182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Традиции архитектурной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конструкции</w:t>
            </w:r>
            <w:r w:rsidRPr="00040C7F">
              <w:rPr>
                <w:spacing w:val="-6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храмовых</w:t>
            </w:r>
            <w:r w:rsidRPr="00040C7F">
              <w:rPr>
                <w:spacing w:val="-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построек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разных</w:t>
            </w:r>
            <w:r w:rsidRPr="00040C7F">
              <w:rPr>
                <w:spacing w:val="-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народов.</w:t>
            </w:r>
          </w:p>
          <w:p w:rsidR="007F54F5" w:rsidRPr="00040C7F" w:rsidRDefault="007F54F5" w:rsidP="00AC071A">
            <w:pPr>
              <w:pStyle w:val="TableParagraph"/>
              <w:spacing w:before="1"/>
              <w:ind w:left="108" w:right="978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Изображение</w:t>
            </w:r>
            <w:r w:rsidRPr="00040C7F">
              <w:rPr>
                <w:spacing w:val="-1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lastRenderedPageBreak/>
              <w:t>типичной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конструкции зданий: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древнегреческий храм,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готический</w:t>
            </w:r>
            <w:r w:rsidRPr="00040C7F">
              <w:rPr>
                <w:spacing w:val="-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или</w:t>
            </w:r>
          </w:p>
          <w:p w:rsidR="007F54F5" w:rsidRPr="00040C7F" w:rsidRDefault="007F54F5" w:rsidP="00AC071A">
            <w:pPr>
              <w:pStyle w:val="TableParagraph"/>
              <w:spacing w:before="2"/>
              <w:ind w:left="108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романский</w:t>
            </w:r>
            <w:r w:rsidRPr="00040C7F">
              <w:rPr>
                <w:spacing w:val="-5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собор, мечеть, пагода.</w:t>
            </w:r>
          </w:p>
        </w:tc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ind w:left="9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lastRenderedPageBreak/>
              <w:t>6</w:t>
            </w:r>
          </w:p>
        </w:tc>
        <w:tc>
          <w:tcPr>
            <w:tcW w:w="2411" w:type="dxa"/>
          </w:tcPr>
          <w:p w:rsidR="007F54F5" w:rsidRPr="00040C7F" w:rsidRDefault="007F54F5" w:rsidP="00AC071A">
            <w:pPr>
              <w:pStyle w:val="TableParagraph"/>
              <w:spacing w:line="235" w:lineRule="auto"/>
              <w:ind w:left="107" w:right="287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Использовать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информацию</w:t>
            </w:r>
            <w:r w:rsidRPr="00040C7F">
              <w:rPr>
                <w:spacing w:val="-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из</w:t>
            </w:r>
            <w:r w:rsidRPr="00040C7F">
              <w:rPr>
                <w:spacing w:val="-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текста.</w:t>
            </w:r>
          </w:p>
          <w:p w:rsidR="007F54F5" w:rsidRPr="00040C7F" w:rsidRDefault="007F54F5" w:rsidP="00AC071A">
            <w:pPr>
              <w:pStyle w:val="TableParagraph"/>
              <w:spacing w:before="1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107" w:right="593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Традиции и обычаи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(аспект: понимание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необходимости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межкультурного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диалога).</w:t>
            </w: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4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107" w:right="102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Способность выявлять и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анализировать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различные</w:t>
            </w:r>
            <w:r w:rsidRPr="00040C7F">
              <w:rPr>
                <w:spacing w:val="6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точки</w:t>
            </w:r>
            <w:r w:rsidRPr="00040C7F">
              <w:rPr>
                <w:spacing w:val="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зрения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 мировоззрения,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позиционируя и связывая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свои собственные и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чужие</w:t>
            </w:r>
            <w:r w:rsidRPr="00040C7F">
              <w:rPr>
                <w:spacing w:val="-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взгляды на</w:t>
            </w:r>
            <w:r w:rsidRPr="00040C7F">
              <w:rPr>
                <w:spacing w:val="-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мир</w:t>
            </w:r>
          </w:p>
        </w:tc>
        <w:tc>
          <w:tcPr>
            <w:tcW w:w="2551" w:type="dxa"/>
          </w:tcPr>
          <w:p w:rsidR="007F54F5" w:rsidRPr="00040C7F" w:rsidRDefault="007F54F5" w:rsidP="00AC071A">
            <w:pPr>
              <w:pStyle w:val="TableParagraph"/>
              <w:spacing w:line="221" w:lineRule="exact"/>
              <w:ind w:left="101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Урок</w:t>
            </w:r>
          </w:p>
          <w:p w:rsidR="007F54F5" w:rsidRPr="00040C7F" w:rsidRDefault="007F54F5" w:rsidP="00AC071A">
            <w:pPr>
              <w:pStyle w:val="TableParagraph"/>
              <w:ind w:left="101" w:right="1381"/>
              <w:rPr>
                <w:sz w:val="24"/>
                <w:szCs w:val="24"/>
              </w:rPr>
            </w:pPr>
            <w:r w:rsidRPr="00040C7F">
              <w:rPr>
                <w:spacing w:val="-1"/>
                <w:sz w:val="24"/>
                <w:szCs w:val="24"/>
              </w:rPr>
              <w:t>«Художеств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енное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конструиро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вание из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бумаги»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hyperlink r:id="rId206">
              <w:r w:rsidRPr="00040C7F">
                <w:rPr>
                  <w:color w:val="0000FF"/>
                  <w:spacing w:val="-1"/>
                  <w:sz w:val="24"/>
                  <w:szCs w:val="24"/>
                  <w:u w:val="single" w:color="0000FF"/>
                </w:rPr>
                <w:t>https://www.</w:t>
              </w:r>
            </w:hyperlink>
            <w:r w:rsidRPr="00040C7F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207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youtube.com</w:t>
              </w:r>
            </w:hyperlink>
          </w:p>
          <w:p w:rsidR="007F54F5" w:rsidRPr="00040C7F" w:rsidRDefault="00232BB6" w:rsidP="00AC071A">
            <w:pPr>
              <w:pStyle w:val="TableParagraph"/>
              <w:ind w:left="101" w:right="1374"/>
              <w:rPr>
                <w:sz w:val="24"/>
                <w:szCs w:val="24"/>
              </w:rPr>
            </w:pPr>
            <w:hyperlink r:id="rId208">
              <w:r w:rsidR="007F54F5" w:rsidRPr="00040C7F">
                <w:rPr>
                  <w:color w:val="0000FF"/>
                  <w:sz w:val="24"/>
                  <w:szCs w:val="24"/>
                  <w:u w:val="single" w:color="0000FF"/>
                </w:rPr>
                <w:t>/watch?v=etI</w:t>
              </w:r>
            </w:hyperlink>
            <w:r w:rsidR="007F54F5" w:rsidRPr="00040C7F">
              <w:rPr>
                <w:color w:val="0000FF"/>
                <w:spacing w:val="-48"/>
                <w:sz w:val="24"/>
                <w:szCs w:val="24"/>
              </w:rPr>
              <w:t xml:space="preserve"> </w:t>
            </w:r>
            <w:hyperlink r:id="rId209">
              <w:r w:rsidR="007F54F5" w:rsidRPr="00040C7F">
                <w:rPr>
                  <w:color w:val="0000FF"/>
                  <w:sz w:val="24"/>
                  <w:szCs w:val="24"/>
                  <w:u w:val="single" w:color="0000FF"/>
                </w:rPr>
                <w:t>cCNIVH5s</w:t>
              </w:r>
            </w:hyperlink>
          </w:p>
          <w:p w:rsidR="007F54F5" w:rsidRPr="00040C7F" w:rsidRDefault="007F54F5" w:rsidP="00AC071A">
            <w:pPr>
              <w:pStyle w:val="TableParagraph"/>
              <w:spacing w:line="235" w:lineRule="auto"/>
              <w:ind w:left="101" w:right="191" w:firstLine="53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Видео «Домики в виде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овощей,</w:t>
            </w:r>
            <w:r w:rsidRPr="00040C7F">
              <w:rPr>
                <w:spacing w:val="-5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фруктов,</w:t>
            </w:r>
            <w:r w:rsidRPr="00040C7F">
              <w:rPr>
                <w:spacing w:val="-5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грибов»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(МЭШ</w:t>
            </w:r>
          </w:p>
          <w:p w:rsidR="007F54F5" w:rsidRPr="00040C7F" w:rsidRDefault="007F54F5" w:rsidP="00AC071A">
            <w:pPr>
              <w:pStyle w:val="TableParagraph"/>
              <w:spacing w:line="235" w:lineRule="auto"/>
              <w:ind w:left="101" w:right="87"/>
              <w:rPr>
                <w:sz w:val="24"/>
                <w:szCs w:val="24"/>
                <w:lang w:val="en-US"/>
              </w:rPr>
            </w:pPr>
            <w:r w:rsidRPr="00040C7F">
              <w:rPr>
                <w:color w:val="0000FF"/>
                <w:sz w:val="24"/>
                <w:szCs w:val="24"/>
                <w:u w:val="single" w:color="0000FF"/>
                <w:lang w:val="en-US"/>
              </w:rPr>
              <w:t>https://uchebnik.mos.ru/mate</w:t>
            </w:r>
            <w:r w:rsidRPr="00040C7F">
              <w:rPr>
                <w:color w:val="0000FF"/>
                <w:spacing w:val="-47"/>
                <w:sz w:val="24"/>
                <w:szCs w:val="24"/>
                <w:lang w:val="en-US"/>
              </w:rPr>
              <w:t xml:space="preserve"> </w:t>
            </w:r>
            <w:r w:rsidRPr="00040C7F">
              <w:rPr>
                <w:color w:val="0000FF"/>
                <w:sz w:val="24"/>
                <w:szCs w:val="24"/>
                <w:u w:val="single" w:color="0000FF"/>
                <w:lang w:val="en-US"/>
              </w:rPr>
              <w:t>rial_view/atomic_objects/10</w:t>
            </w:r>
            <w:r w:rsidRPr="00040C7F">
              <w:rPr>
                <w:color w:val="0000FF"/>
                <w:spacing w:val="1"/>
                <w:sz w:val="24"/>
                <w:szCs w:val="24"/>
                <w:lang w:val="en-US"/>
              </w:rPr>
              <w:t xml:space="preserve"> </w:t>
            </w:r>
            <w:r w:rsidRPr="00040C7F">
              <w:rPr>
                <w:color w:val="0000FF"/>
                <w:sz w:val="24"/>
                <w:szCs w:val="24"/>
                <w:u w:val="single" w:color="0000FF"/>
                <w:lang w:val="en-US"/>
              </w:rPr>
              <w:t>396338?menuReferrer=/cata</w:t>
            </w:r>
            <w:r w:rsidRPr="00040C7F">
              <w:rPr>
                <w:color w:val="0000FF"/>
                <w:spacing w:val="-47"/>
                <w:sz w:val="24"/>
                <w:szCs w:val="24"/>
                <w:lang w:val="en-US"/>
              </w:rPr>
              <w:t xml:space="preserve"> </w:t>
            </w:r>
            <w:r w:rsidRPr="00040C7F">
              <w:rPr>
                <w:color w:val="0000FF"/>
                <w:sz w:val="24"/>
                <w:szCs w:val="24"/>
                <w:u w:val="single" w:color="0000FF"/>
                <w:lang w:val="en-US"/>
              </w:rPr>
              <w:t>logue</w:t>
            </w:r>
          </w:p>
          <w:p w:rsidR="007F54F5" w:rsidRPr="00040C7F" w:rsidRDefault="007F54F5" w:rsidP="00AC071A">
            <w:pPr>
              <w:pStyle w:val="TableParagraph"/>
              <w:spacing w:before="1" w:line="235" w:lineRule="auto"/>
              <w:ind w:left="101" w:right="162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Урок</w:t>
            </w:r>
            <w:r w:rsidRPr="00040C7F">
              <w:rPr>
                <w:spacing w:val="-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«Постройка</w:t>
            </w:r>
            <w:r w:rsidRPr="00040C7F">
              <w:rPr>
                <w:spacing w:val="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реальность»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hyperlink r:id="rId210">
              <w:r w:rsidRPr="00040C7F">
                <w:rPr>
                  <w:color w:val="0000FF"/>
                  <w:spacing w:val="-1"/>
                  <w:sz w:val="24"/>
                  <w:szCs w:val="24"/>
                  <w:u w:val="single" w:color="0000FF"/>
                </w:rPr>
                <w:t>https://www.youtube.com/w</w:t>
              </w:r>
            </w:hyperlink>
            <w:r w:rsidRPr="00040C7F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211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atch?v=drI0nd-D2n8</w:t>
              </w:r>
            </w:hyperlink>
          </w:p>
          <w:p w:rsidR="007F54F5" w:rsidRPr="00040C7F" w:rsidRDefault="007F54F5" w:rsidP="00AC071A">
            <w:pPr>
              <w:pStyle w:val="TableParagraph"/>
              <w:spacing w:before="1" w:line="235" w:lineRule="auto"/>
              <w:ind w:left="101" w:right="86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Дои</w:t>
            </w:r>
            <w:r w:rsidRPr="00040C7F">
              <w:rPr>
                <w:spacing w:val="-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Деда</w:t>
            </w:r>
            <w:r w:rsidRPr="00040C7F">
              <w:rPr>
                <w:spacing w:val="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Мороза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hyperlink r:id="rId212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https://uchebnik.mos.ru/app_</w:t>
              </w:r>
            </w:hyperlink>
            <w:r w:rsidRPr="00040C7F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213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player/457253</w:t>
              </w:r>
            </w:hyperlink>
          </w:p>
          <w:p w:rsidR="007F54F5" w:rsidRPr="00040C7F" w:rsidRDefault="007F54F5" w:rsidP="00AC071A">
            <w:pPr>
              <w:pStyle w:val="TableParagraph"/>
              <w:spacing w:before="1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" w:line="235" w:lineRule="auto"/>
              <w:ind w:left="101" w:right="162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Урок</w:t>
            </w:r>
            <w:r w:rsidRPr="00040C7F">
              <w:rPr>
                <w:spacing w:val="-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ИЗО 4</w:t>
            </w:r>
            <w:r w:rsidRPr="00040C7F">
              <w:rPr>
                <w:spacing w:val="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класс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 xml:space="preserve">"Народы гор и </w:t>
            </w:r>
            <w:r w:rsidRPr="00040C7F">
              <w:rPr>
                <w:sz w:val="24"/>
                <w:szCs w:val="24"/>
              </w:rPr>
              <w:lastRenderedPageBreak/>
              <w:t>степей.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Пейзаж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</w:t>
            </w:r>
            <w:r w:rsidRPr="00040C7F">
              <w:rPr>
                <w:spacing w:val="-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юртой"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hyperlink r:id="rId214">
              <w:r w:rsidRPr="00040C7F">
                <w:rPr>
                  <w:color w:val="0000FF"/>
                  <w:spacing w:val="-1"/>
                  <w:sz w:val="24"/>
                  <w:szCs w:val="24"/>
                  <w:u w:val="single" w:color="0000FF"/>
                </w:rPr>
                <w:t>https://www.youtube.com/w</w:t>
              </w:r>
            </w:hyperlink>
            <w:r w:rsidRPr="00040C7F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215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atch?v=_ePgJ9ku0KQ</w:t>
              </w:r>
            </w:hyperlink>
          </w:p>
          <w:p w:rsidR="007F54F5" w:rsidRPr="00040C7F" w:rsidRDefault="007F54F5" w:rsidP="00AC071A">
            <w:pPr>
              <w:pStyle w:val="TableParagraph"/>
              <w:spacing w:before="8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line="235" w:lineRule="auto"/>
              <w:ind w:left="101" w:right="538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ДЕРЕВНЯ</w:t>
            </w:r>
            <w:r w:rsidRPr="00040C7F">
              <w:rPr>
                <w:spacing w:val="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—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pacing w:val="-1"/>
                <w:sz w:val="24"/>
                <w:szCs w:val="24"/>
              </w:rPr>
              <w:t>ДЕРЕВЯННЫЙ</w:t>
            </w:r>
            <w:r w:rsidRPr="00040C7F">
              <w:rPr>
                <w:spacing w:val="-8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МИР.</w:t>
            </w:r>
          </w:p>
        </w:tc>
        <w:tc>
          <w:tcPr>
            <w:tcW w:w="3273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</w:tr>
    </w:tbl>
    <w:p w:rsidR="007F54F5" w:rsidRPr="00040C7F" w:rsidRDefault="007F54F5" w:rsidP="007F54F5">
      <w:pPr>
        <w:rPr>
          <w:sz w:val="24"/>
          <w:szCs w:val="24"/>
        </w:rPr>
        <w:sectPr w:rsidR="007F54F5" w:rsidRPr="00040C7F">
          <w:pgSz w:w="16840" w:h="11910" w:orient="landscape"/>
          <w:pgMar w:top="840" w:right="140" w:bottom="1100" w:left="160" w:header="0" w:footer="913" w:gutter="0"/>
          <w:cols w:space="720"/>
        </w:sectPr>
      </w:pPr>
    </w:p>
    <w:tbl>
      <w:tblPr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11"/>
        <w:gridCol w:w="850"/>
        <w:gridCol w:w="990"/>
        <w:gridCol w:w="3122"/>
        <w:gridCol w:w="711"/>
        <w:gridCol w:w="2411"/>
        <w:gridCol w:w="2551"/>
        <w:gridCol w:w="2128"/>
      </w:tblGrid>
      <w:tr w:rsidR="007F54F5" w:rsidRPr="001123C8" w:rsidTr="00AC071A">
        <w:trPr>
          <w:trHeight w:val="2073"/>
        </w:trPr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ind w:left="105" w:right="153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lastRenderedPageBreak/>
              <w:t>№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pacing w:val="-1"/>
                <w:sz w:val="24"/>
                <w:szCs w:val="24"/>
              </w:rPr>
              <w:t>урок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а</w:t>
            </w:r>
          </w:p>
        </w:tc>
        <w:tc>
          <w:tcPr>
            <w:tcW w:w="850" w:type="dxa"/>
          </w:tcPr>
          <w:p w:rsidR="007F54F5" w:rsidRPr="00040C7F" w:rsidRDefault="007F54F5" w:rsidP="00AC071A">
            <w:pPr>
              <w:pStyle w:val="TableParagraph"/>
              <w:ind w:left="110" w:right="85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Плани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руема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я</w:t>
            </w:r>
            <w:r w:rsidRPr="00040C7F">
              <w:rPr>
                <w:b/>
                <w:spacing w:val="2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дата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провед</w:t>
            </w:r>
            <w:r w:rsidRPr="00040C7F">
              <w:rPr>
                <w:b/>
                <w:spacing w:val="-48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ения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990" w:type="dxa"/>
          </w:tcPr>
          <w:p w:rsidR="007F54F5" w:rsidRPr="00040C7F" w:rsidRDefault="007F54F5" w:rsidP="00AC071A">
            <w:pPr>
              <w:pStyle w:val="TableParagraph"/>
              <w:ind w:left="104" w:right="142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Фактич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еская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дата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проведе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ния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3122" w:type="dxa"/>
          </w:tcPr>
          <w:p w:rsidR="007F54F5" w:rsidRPr="00040C7F" w:rsidRDefault="007F54F5" w:rsidP="00AC071A">
            <w:pPr>
              <w:pStyle w:val="TableParagraph"/>
              <w:ind w:left="108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Тема урока</w:t>
            </w:r>
          </w:p>
        </w:tc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ind w:left="108" w:right="104"/>
              <w:rPr>
                <w:b/>
                <w:sz w:val="24"/>
                <w:szCs w:val="24"/>
              </w:rPr>
            </w:pPr>
            <w:r w:rsidRPr="00040C7F">
              <w:rPr>
                <w:b/>
                <w:spacing w:val="-1"/>
                <w:sz w:val="24"/>
                <w:szCs w:val="24"/>
              </w:rPr>
              <w:t>Коли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чест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во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часо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в</w:t>
            </w:r>
          </w:p>
        </w:tc>
        <w:tc>
          <w:tcPr>
            <w:tcW w:w="2411" w:type="dxa"/>
          </w:tcPr>
          <w:p w:rsidR="007F54F5" w:rsidRPr="00040C7F" w:rsidRDefault="00AC071A" w:rsidP="00AC071A">
            <w:pPr>
              <w:pStyle w:val="TableParagraph"/>
              <w:ind w:left="107" w:right="98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 xml:space="preserve">Формирование </w:t>
            </w:r>
            <w:r w:rsidR="007F54F5" w:rsidRPr="00040C7F">
              <w:rPr>
                <w:b/>
                <w:sz w:val="24"/>
                <w:szCs w:val="24"/>
              </w:rPr>
              <w:t>функциональной грамотности</w:t>
            </w:r>
          </w:p>
        </w:tc>
        <w:tc>
          <w:tcPr>
            <w:tcW w:w="2551" w:type="dxa"/>
          </w:tcPr>
          <w:p w:rsidR="007F54F5" w:rsidRPr="00040C7F" w:rsidRDefault="007F54F5" w:rsidP="00AC071A">
            <w:pPr>
              <w:pStyle w:val="TableParagraph"/>
              <w:ind w:left="101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ЦОР</w:t>
            </w:r>
          </w:p>
        </w:tc>
        <w:tc>
          <w:tcPr>
            <w:tcW w:w="2128" w:type="dxa"/>
          </w:tcPr>
          <w:p w:rsidR="007F54F5" w:rsidRPr="00040C7F" w:rsidRDefault="007F54F5" w:rsidP="00AC071A">
            <w:pPr>
              <w:pStyle w:val="TableParagraph"/>
              <w:ind w:left="105" w:right="713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Контроль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(проверяемые</w:t>
            </w:r>
            <w:r w:rsidRPr="00040C7F">
              <w:rPr>
                <w:b/>
                <w:spacing w:val="-48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элементы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содержания)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(ПУ. ПЭС</w:t>
            </w:r>
          </w:p>
          <w:p w:rsidR="007F54F5" w:rsidRPr="00040C7F" w:rsidRDefault="007F54F5" w:rsidP="00AC071A">
            <w:pPr>
              <w:pStyle w:val="TableParagraph"/>
              <w:spacing w:line="230" w:lineRule="atLeast"/>
              <w:ind w:left="105" w:right="89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Предметные умения.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Проверяемые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элементы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содержания)</w:t>
            </w:r>
          </w:p>
        </w:tc>
      </w:tr>
      <w:tr w:rsidR="007F54F5" w:rsidRPr="00040C7F" w:rsidTr="00AC071A">
        <w:trPr>
          <w:trHeight w:val="4071"/>
        </w:trPr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ind w:left="230" w:right="230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19</w:t>
            </w: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1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230" w:right="230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20</w:t>
            </w:r>
          </w:p>
        </w:tc>
        <w:tc>
          <w:tcPr>
            <w:tcW w:w="850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90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122" w:type="dxa"/>
          </w:tcPr>
          <w:p w:rsidR="007F54F5" w:rsidRPr="00040C7F" w:rsidRDefault="007F54F5" w:rsidP="00AC071A">
            <w:pPr>
              <w:pStyle w:val="TableParagraph"/>
              <w:spacing w:line="237" w:lineRule="auto"/>
              <w:ind w:left="108" w:right="469"/>
              <w:jc w:val="both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Освоение образа и структуры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архитектурного пространства</w:t>
            </w:r>
            <w:r w:rsidRPr="00040C7F">
              <w:rPr>
                <w:spacing w:val="-48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древнерусского</w:t>
            </w:r>
            <w:r w:rsidRPr="00040C7F">
              <w:rPr>
                <w:spacing w:val="-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города.</w:t>
            </w:r>
          </w:p>
          <w:p w:rsidR="007F54F5" w:rsidRPr="00040C7F" w:rsidRDefault="007F54F5" w:rsidP="00AC071A">
            <w:pPr>
              <w:pStyle w:val="TableParagraph"/>
              <w:ind w:left="108" w:right="107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Крепостные стены и башни, торг,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посад, главный собор. Красота и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мудрость в организации города,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жизнь в</w:t>
            </w:r>
            <w:r w:rsidRPr="00040C7F">
              <w:rPr>
                <w:spacing w:val="-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городе.</w:t>
            </w:r>
          </w:p>
          <w:p w:rsidR="007F54F5" w:rsidRPr="00040C7F" w:rsidRDefault="007F54F5" w:rsidP="00AC071A">
            <w:pPr>
              <w:pStyle w:val="TableParagraph"/>
              <w:spacing w:before="1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"/>
              <w:ind w:left="108" w:right="235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Понимание значения для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современных</w:t>
            </w:r>
            <w:r w:rsidRPr="00040C7F">
              <w:rPr>
                <w:spacing w:val="-6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людей</w:t>
            </w:r>
            <w:r w:rsidRPr="00040C7F">
              <w:rPr>
                <w:spacing w:val="-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сохранения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культурного</w:t>
            </w:r>
            <w:r w:rsidRPr="00040C7F">
              <w:rPr>
                <w:spacing w:val="-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наследия.</w:t>
            </w:r>
          </w:p>
        </w:tc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411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551" w:type="dxa"/>
          </w:tcPr>
          <w:p w:rsidR="007F54F5" w:rsidRPr="00040C7F" w:rsidRDefault="007F54F5" w:rsidP="00AC071A">
            <w:pPr>
              <w:pStyle w:val="TableParagraph"/>
              <w:spacing w:line="235" w:lineRule="auto"/>
              <w:ind w:left="101" w:right="178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Тестовые задания.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hyperlink r:id="rId216">
              <w:r w:rsidRPr="00040C7F">
                <w:rPr>
                  <w:color w:val="0000FF"/>
                  <w:spacing w:val="-1"/>
                  <w:sz w:val="24"/>
                  <w:szCs w:val="24"/>
                  <w:u w:val="single" w:color="0000FF"/>
                </w:rPr>
                <w:t>https://kupidonia.ru/viktorin</w:t>
              </w:r>
            </w:hyperlink>
            <w:r w:rsidRPr="00040C7F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217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y/test-po-izo-derevnja-</w:t>
              </w:r>
            </w:hyperlink>
            <w:r w:rsidRPr="00040C7F">
              <w:rPr>
                <w:color w:val="0000FF"/>
                <w:spacing w:val="1"/>
                <w:sz w:val="24"/>
                <w:szCs w:val="24"/>
              </w:rPr>
              <w:t xml:space="preserve"> </w:t>
            </w:r>
            <w:hyperlink r:id="rId218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derevjannyj-mir-</w:t>
              </w:r>
            </w:hyperlink>
            <w:r w:rsidRPr="00040C7F">
              <w:rPr>
                <w:color w:val="0000FF"/>
                <w:spacing w:val="1"/>
                <w:sz w:val="24"/>
                <w:szCs w:val="24"/>
              </w:rPr>
              <w:t xml:space="preserve"> </w:t>
            </w:r>
            <w:hyperlink r:id="rId219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nemenskaja-4-klass</w:t>
              </w:r>
            </w:hyperlink>
          </w:p>
          <w:p w:rsidR="007F54F5" w:rsidRPr="00040C7F" w:rsidRDefault="007F54F5" w:rsidP="00AC071A">
            <w:pPr>
              <w:pStyle w:val="TableParagraph"/>
              <w:spacing w:before="11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line="228" w:lineRule="exact"/>
              <w:ind w:left="101"/>
              <w:rPr>
                <w:sz w:val="24"/>
                <w:szCs w:val="24"/>
                <w:lang w:val="en-US"/>
              </w:rPr>
            </w:pPr>
            <w:r w:rsidRPr="00040C7F">
              <w:rPr>
                <w:sz w:val="24"/>
                <w:szCs w:val="24"/>
              </w:rPr>
              <w:t>ЯПОНСКИЕ</w:t>
            </w:r>
            <w:r w:rsidRPr="00040C7F">
              <w:rPr>
                <w:spacing w:val="2"/>
                <w:sz w:val="24"/>
                <w:szCs w:val="24"/>
                <w:lang w:val="en-US"/>
              </w:rPr>
              <w:t xml:space="preserve"> </w:t>
            </w:r>
            <w:r w:rsidRPr="00040C7F">
              <w:rPr>
                <w:sz w:val="24"/>
                <w:szCs w:val="24"/>
              </w:rPr>
              <w:t>САДЫ</w:t>
            </w:r>
            <w:r w:rsidRPr="00040C7F">
              <w:rPr>
                <w:sz w:val="24"/>
                <w:szCs w:val="24"/>
                <w:lang w:val="en-US"/>
              </w:rPr>
              <w:t>.</w:t>
            </w:r>
          </w:p>
          <w:p w:rsidR="007F54F5" w:rsidRPr="00040C7F" w:rsidRDefault="007F54F5" w:rsidP="00AC071A">
            <w:pPr>
              <w:pStyle w:val="TableParagraph"/>
              <w:spacing w:line="237" w:lineRule="auto"/>
              <w:ind w:left="101" w:right="87"/>
              <w:rPr>
                <w:sz w:val="24"/>
                <w:szCs w:val="24"/>
                <w:lang w:val="en-US"/>
              </w:rPr>
            </w:pPr>
            <w:r w:rsidRPr="00040C7F">
              <w:rPr>
                <w:sz w:val="24"/>
                <w:szCs w:val="24"/>
              </w:rPr>
              <w:t>Видео</w:t>
            </w:r>
            <w:r w:rsidRPr="00040C7F">
              <w:rPr>
                <w:sz w:val="24"/>
                <w:szCs w:val="24"/>
                <w:lang w:val="en-US"/>
              </w:rPr>
              <w:t>.(</w:t>
            </w:r>
            <w:r w:rsidRPr="00040C7F">
              <w:rPr>
                <w:sz w:val="24"/>
                <w:szCs w:val="24"/>
              </w:rPr>
              <w:t>МЭШ</w:t>
            </w:r>
            <w:r w:rsidRPr="00040C7F">
              <w:rPr>
                <w:sz w:val="24"/>
                <w:szCs w:val="24"/>
                <w:lang w:val="en-US"/>
              </w:rPr>
              <w:t>)</w:t>
            </w:r>
            <w:r w:rsidRPr="00040C7F">
              <w:rPr>
                <w:spacing w:val="1"/>
                <w:sz w:val="24"/>
                <w:szCs w:val="24"/>
                <w:lang w:val="en-US"/>
              </w:rPr>
              <w:t xml:space="preserve"> </w:t>
            </w:r>
            <w:hyperlink r:id="rId220">
              <w:r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https://uchebnik.mos.ru/mate</w:t>
              </w:r>
            </w:hyperlink>
            <w:r w:rsidRPr="00040C7F">
              <w:rPr>
                <w:color w:val="0000FF"/>
                <w:spacing w:val="-47"/>
                <w:sz w:val="24"/>
                <w:szCs w:val="24"/>
                <w:lang w:val="en-US"/>
              </w:rPr>
              <w:t xml:space="preserve"> </w:t>
            </w:r>
            <w:hyperlink r:id="rId221">
              <w:r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rial_view/atomic_objects/11</w:t>
              </w:r>
            </w:hyperlink>
            <w:r w:rsidRPr="00040C7F">
              <w:rPr>
                <w:color w:val="0000FF"/>
                <w:spacing w:val="1"/>
                <w:sz w:val="24"/>
                <w:szCs w:val="24"/>
                <w:lang w:val="en-US"/>
              </w:rPr>
              <w:t xml:space="preserve"> </w:t>
            </w:r>
            <w:hyperlink r:id="rId222">
              <w:r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11457</w:t>
              </w:r>
            </w:hyperlink>
          </w:p>
          <w:p w:rsidR="007F54F5" w:rsidRPr="00040C7F" w:rsidRDefault="007F54F5" w:rsidP="00AC071A">
            <w:pPr>
              <w:pStyle w:val="TableParagraph"/>
              <w:spacing w:before="2"/>
              <w:rPr>
                <w:b/>
                <w:sz w:val="24"/>
                <w:szCs w:val="24"/>
                <w:lang w:val="en-US"/>
              </w:rPr>
            </w:pPr>
          </w:p>
          <w:p w:rsidR="007F54F5" w:rsidRPr="00040C7F" w:rsidRDefault="007F54F5" w:rsidP="00AC071A">
            <w:pPr>
              <w:pStyle w:val="TableParagraph"/>
              <w:spacing w:line="228" w:lineRule="exact"/>
              <w:ind w:left="101"/>
              <w:rPr>
                <w:sz w:val="24"/>
                <w:szCs w:val="24"/>
                <w:lang w:val="en-US"/>
              </w:rPr>
            </w:pPr>
            <w:r w:rsidRPr="00040C7F">
              <w:rPr>
                <w:sz w:val="24"/>
                <w:szCs w:val="24"/>
              </w:rPr>
              <w:t>ДРЕВНЯЯ</w:t>
            </w:r>
            <w:r w:rsidRPr="00040C7F">
              <w:rPr>
                <w:sz w:val="24"/>
                <w:szCs w:val="24"/>
                <w:lang w:val="en-US"/>
              </w:rPr>
              <w:t xml:space="preserve"> </w:t>
            </w:r>
            <w:r w:rsidRPr="00040C7F">
              <w:rPr>
                <w:sz w:val="24"/>
                <w:szCs w:val="24"/>
              </w:rPr>
              <w:t>ЭЛЛАДА</w:t>
            </w:r>
          </w:p>
          <w:p w:rsidR="007F54F5" w:rsidRPr="00040C7F" w:rsidRDefault="007F54F5" w:rsidP="00AC071A">
            <w:pPr>
              <w:pStyle w:val="TableParagraph"/>
              <w:spacing w:before="1" w:line="235" w:lineRule="auto"/>
              <w:ind w:left="101" w:right="178"/>
              <w:rPr>
                <w:sz w:val="24"/>
                <w:szCs w:val="24"/>
                <w:lang w:val="en-US"/>
              </w:rPr>
            </w:pPr>
            <w:r w:rsidRPr="00040C7F">
              <w:rPr>
                <w:sz w:val="24"/>
                <w:szCs w:val="24"/>
              </w:rPr>
              <w:t>Тестовое</w:t>
            </w:r>
            <w:r w:rsidRPr="00040C7F">
              <w:rPr>
                <w:sz w:val="24"/>
                <w:szCs w:val="24"/>
                <w:lang w:val="en-US"/>
              </w:rPr>
              <w:t xml:space="preserve"> </w:t>
            </w:r>
            <w:r w:rsidRPr="00040C7F">
              <w:rPr>
                <w:sz w:val="24"/>
                <w:szCs w:val="24"/>
              </w:rPr>
              <w:t>задание</w:t>
            </w:r>
            <w:r w:rsidRPr="00040C7F">
              <w:rPr>
                <w:sz w:val="24"/>
                <w:szCs w:val="24"/>
                <w:lang w:val="en-US"/>
              </w:rPr>
              <w:t>.</w:t>
            </w:r>
            <w:r w:rsidRPr="00040C7F">
              <w:rPr>
                <w:spacing w:val="1"/>
                <w:sz w:val="24"/>
                <w:szCs w:val="24"/>
                <w:lang w:val="en-US"/>
              </w:rPr>
              <w:t xml:space="preserve"> </w:t>
            </w:r>
            <w:hyperlink r:id="rId223">
              <w:r w:rsidRPr="00040C7F">
                <w:rPr>
                  <w:color w:val="0000FF"/>
                  <w:spacing w:val="-1"/>
                  <w:sz w:val="24"/>
                  <w:szCs w:val="24"/>
                  <w:u w:val="single" w:color="0000FF"/>
                  <w:lang w:val="en-US"/>
                </w:rPr>
                <w:t>https://kupidonia.ru/viktorin</w:t>
              </w:r>
            </w:hyperlink>
            <w:r w:rsidRPr="00040C7F">
              <w:rPr>
                <w:color w:val="0000FF"/>
                <w:spacing w:val="-47"/>
                <w:sz w:val="24"/>
                <w:szCs w:val="24"/>
                <w:lang w:val="en-US"/>
              </w:rPr>
              <w:t xml:space="preserve"> </w:t>
            </w:r>
            <w:hyperlink r:id="rId224">
              <w:r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y/test-po-izo-drevnjaja-</w:t>
              </w:r>
            </w:hyperlink>
            <w:r w:rsidRPr="00040C7F">
              <w:rPr>
                <w:color w:val="0000FF"/>
                <w:spacing w:val="1"/>
                <w:sz w:val="24"/>
                <w:szCs w:val="24"/>
                <w:lang w:val="en-US"/>
              </w:rPr>
              <w:t xml:space="preserve"> </w:t>
            </w:r>
            <w:hyperlink r:id="rId225">
              <w:r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ellada-nemenskaja-4-klass</w:t>
              </w:r>
            </w:hyperlink>
          </w:p>
        </w:tc>
        <w:tc>
          <w:tcPr>
            <w:tcW w:w="2128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  <w:lang w:val="en-US"/>
              </w:rPr>
            </w:pPr>
          </w:p>
        </w:tc>
      </w:tr>
      <w:tr w:rsidR="007F54F5" w:rsidRPr="00040C7F" w:rsidTr="00AC071A">
        <w:trPr>
          <w:trHeight w:val="3475"/>
        </w:trPr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  <w:lang w:val="en-US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  <w:lang w:val="en-US"/>
              </w:rPr>
            </w:pPr>
          </w:p>
          <w:p w:rsidR="007F54F5" w:rsidRPr="00040C7F" w:rsidRDefault="007F54F5" w:rsidP="00AC071A">
            <w:pPr>
              <w:pStyle w:val="TableParagraph"/>
              <w:spacing w:before="180"/>
              <w:ind w:left="230" w:right="230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21</w:t>
            </w: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5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"/>
              <w:ind w:left="230" w:right="230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22</w:t>
            </w:r>
          </w:p>
        </w:tc>
        <w:tc>
          <w:tcPr>
            <w:tcW w:w="850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90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122" w:type="dxa"/>
          </w:tcPr>
          <w:p w:rsidR="007F54F5" w:rsidRPr="00040C7F" w:rsidRDefault="007F54F5" w:rsidP="00AC071A">
            <w:pPr>
              <w:pStyle w:val="TableParagraph"/>
              <w:spacing w:line="261" w:lineRule="auto"/>
              <w:ind w:left="108" w:right="682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Модуль «Восприятие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произведений</w:t>
            </w:r>
            <w:r w:rsidRPr="00040C7F">
              <w:rPr>
                <w:b/>
                <w:spacing w:val="-6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искусства»</w:t>
            </w:r>
          </w:p>
          <w:p w:rsidR="007F54F5" w:rsidRPr="00040C7F" w:rsidRDefault="007F54F5" w:rsidP="00AC071A">
            <w:pPr>
              <w:pStyle w:val="TableParagraph"/>
              <w:spacing w:before="8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line="259" w:lineRule="auto"/>
              <w:ind w:left="108" w:right="275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Произведения</w:t>
            </w:r>
            <w:r w:rsidRPr="00040C7F">
              <w:rPr>
                <w:spacing w:val="-6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В.</w:t>
            </w:r>
            <w:r w:rsidRPr="00040C7F">
              <w:rPr>
                <w:spacing w:val="-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М.</w:t>
            </w:r>
            <w:r w:rsidRPr="00040C7F">
              <w:rPr>
                <w:spacing w:val="-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Васнецова,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Б.</w:t>
            </w:r>
            <w:r w:rsidRPr="00040C7F">
              <w:rPr>
                <w:spacing w:val="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М.</w:t>
            </w:r>
            <w:r w:rsidRPr="00040C7F">
              <w:rPr>
                <w:spacing w:val="-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Кустодиева,</w:t>
            </w:r>
            <w:r w:rsidRPr="00040C7F">
              <w:rPr>
                <w:spacing w:val="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А.</w:t>
            </w:r>
            <w:r w:rsidRPr="00040C7F">
              <w:rPr>
                <w:spacing w:val="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М.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Васнецова,</w:t>
            </w:r>
            <w:r w:rsidRPr="00040C7F">
              <w:rPr>
                <w:spacing w:val="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В. И.</w:t>
            </w:r>
          </w:p>
          <w:p w:rsidR="007F54F5" w:rsidRPr="00040C7F" w:rsidRDefault="007F54F5" w:rsidP="00AC071A">
            <w:pPr>
              <w:pStyle w:val="TableParagraph"/>
              <w:spacing w:line="259" w:lineRule="auto"/>
              <w:ind w:left="108" w:right="208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Сурикова, К. А. Коровина, А. Г.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Венецианова, А. П. Рябушкина,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И.</w:t>
            </w:r>
            <w:r w:rsidRPr="00040C7F">
              <w:rPr>
                <w:spacing w:val="-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Я.</w:t>
            </w:r>
            <w:r w:rsidRPr="00040C7F">
              <w:rPr>
                <w:spacing w:val="-5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Билибина</w:t>
            </w:r>
            <w:r w:rsidRPr="00040C7F">
              <w:rPr>
                <w:spacing w:val="-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на</w:t>
            </w:r>
            <w:r w:rsidRPr="00040C7F">
              <w:rPr>
                <w:spacing w:val="-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темы</w:t>
            </w:r>
            <w:r w:rsidRPr="00040C7F">
              <w:rPr>
                <w:spacing w:val="-8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истории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 традиций русской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отечественной</w:t>
            </w:r>
            <w:r w:rsidRPr="00040C7F">
              <w:rPr>
                <w:spacing w:val="-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культуры.</w:t>
            </w:r>
          </w:p>
          <w:p w:rsidR="007F54F5" w:rsidRPr="00040C7F" w:rsidRDefault="007F54F5" w:rsidP="00AC071A">
            <w:pPr>
              <w:pStyle w:val="TableParagraph"/>
              <w:spacing w:before="7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line="250" w:lineRule="atLeast"/>
              <w:ind w:left="108" w:right="213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Примеры</w:t>
            </w:r>
            <w:r w:rsidRPr="00040C7F">
              <w:rPr>
                <w:spacing w:val="-6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произведений</w:t>
            </w:r>
            <w:r w:rsidRPr="00040C7F">
              <w:rPr>
                <w:spacing w:val="-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великих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европейских художников:</w:t>
            </w:r>
          </w:p>
        </w:tc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9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2411" w:type="dxa"/>
          </w:tcPr>
          <w:p w:rsidR="007F54F5" w:rsidRPr="00040C7F" w:rsidRDefault="007F54F5" w:rsidP="00AC071A">
            <w:pPr>
              <w:pStyle w:val="TableParagraph"/>
              <w:ind w:left="107" w:right="287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Использовать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информацию</w:t>
            </w:r>
            <w:r w:rsidRPr="00040C7F">
              <w:rPr>
                <w:spacing w:val="-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из</w:t>
            </w:r>
            <w:r w:rsidRPr="00040C7F">
              <w:rPr>
                <w:spacing w:val="-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текста.</w:t>
            </w:r>
          </w:p>
          <w:p w:rsidR="007F54F5" w:rsidRPr="00040C7F" w:rsidRDefault="007F54F5" w:rsidP="00AC071A">
            <w:pPr>
              <w:pStyle w:val="TableParagraph"/>
              <w:spacing w:before="3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107" w:right="593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Традиции и обычаи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(аспект: понимание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необходимости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межкультурного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диалога).</w:t>
            </w:r>
          </w:p>
          <w:p w:rsidR="007F54F5" w:rsidRPr="00040C7F" w:rsidRDefault="007F54F5" w:rsidP="00AC071A">
            <w:pPr>
              <w:pStyle w:val="TableParagraph"/>
              <w:spacing w:before="3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107" w:right="102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Способность выявлять и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анализировать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различные</w:t>
            </w:r>
            <w:r w:rsidRPr="00040C7F">
              <w:rPr>
                <w:spacing w:val="6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точки</w:t>
            </w:r>
            <w:r w:rsidRPr="00040C7F">
              <w:rPr>
                <w:spacing w:val="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зрения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 мировоззрения,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позиционируя и связывая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свои</w:t>
            </w:r>
            <w:r w:rsidRPr="00040C7F">
              <w:rPr>
                <w:spacing w:val="-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собственные</w:t>
            </w:r>
            <w:r w:rsidRPr="00040C7F">
              <w:rPr>
                <w:spacing w:val="-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</w:t>
            </w:r>
          </w:p>
        </w:tc>
        <w:tc>
          <w:tcPr>
            <w:tcW w:w="2551" w:type="dxa"/>
          </w:tcPr>
          <w:p w:rsidR="007F54F5" w:rsidRPr="00040C7F" w:rsidRDefault="007F54F5" w:rsidP="00AC071A">
            <w:pPr>
              <w:pStyle w:val="TableParagraph"/>
              <w:spacing w:line="235" w:lineRule="auto"/>
              <w:ind w:left="120" w:right="231" w:hanging="20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Урок «Восприятие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произведений</w:t>
            </w:r>
            <w:r w:rsidRPr="00040C7F">
              <w:rPr>
                <w:spacing w:val="-9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искусства»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(МЭШ)</w:t>
            </w:r>
          </w:p>
          <w:p w:rsidR="007F54F5" w:rsidRPr="00040C7F" w:rsidRDefault="007F54F5" w:rsidP="00AC071A">
            <w:pPr>
              <w:pStyle w:val="TableParagraph"/>
              <w:spacing w:line="235" w:lineRule="auto"/>
              <w:ind w:left="120" w:right="126"/>
              <w:jc w:val="both"/>
              <w:rPr>
                <w:sz w:val="24"/>
                <w:szCs w:val="24"/>
                <w:lang w:val="en-US"/>
              </w:rPr>
            </w:pPr>
            <w:r w:rsidRPr="00040C7F">
              <w:rPr>
                <w:color w:val="0000FF"/>
                <w:sz w:val="24"/>
                <w:szCs w:val="24"/>
                <w:u w:val="single" w:color="0000FF"/>
                <w:lang w:val="en-US"/>
              </w:rPr>
              <w:t>https://uchebnik.mos.ru/mat</w:t>
            </w:r>
            <w:r w:rsidRPr="00040C7F">
              <w:rPr>
                <w:color w:val="0000FF"/>
                <w:spacing w:val="1"/>
                <w:sz w:val="24"/>
                <w:szCs w:val="24"/>
                <w:lang w:val="en-US"/>
              </w:rPr>
              <w:t xml:space="preserve"> </w:t>
            </w:r>
            <w:r w:rsidRPr="00040C7F">
              <w:rPr>
                <w:color w:val="0000FF"/>
                <w:sz w:val="24"/>
                <w:szCs w:val="24"/>
                <w:u w:val="single" w:color="0000FF"/>
                <w:lang w:val="en-US"/>
              </w:rPr>
              <w:t>erial_view/atomic_objects/8</w:t>
            </w:r>
            <w:r w:rsidRPr="00040C7F">
              <w:rPr>
                <w:color w:val="0000FF"/>
                <w:spacing w:val="-48"/>
                <w:sz w:val="24"/>
                <w:szCs w:val="24"/>
                <w:lang w:val="en-US"/>
              </w:rPr>
              <w:t xml:space="preserve"> </w:t>
            </w:r>
            <w:r w:rsidRPr="00040C7F">
              <w:rPr>
                <w:color w:val="0000FF"/>
                <w:sz w:val="24"/>
                <w:szCs w:val="24"/>
                <w:u w:val="single" w:color="0000FF"/>
                <w:lang w:val="en-US"/>
              </w:rPr>
              <w:t>859133?menuReferrer=/cata</w:t>
            </w:r>
            <w:r w:rsidRPr="00040C7F">
              <w:rPr>
                <w:color w:val="0000FF"/>
                <w:spacing w:val="-48"/>
                <w:sz w:val="24"/>
                <w:szCs w:val="24"/>
                <w:lang w:val="en-US"/>
              </w:rPr>
              <w:t xml:space="preserve"> </w:t>
            </w:r>
            <w:r w:rsidRPr="00040C7F">
              <w:rPr>
                <w:color w:val="0000FF"/>
                <w:sz w:val="24"/>
                <w:szCs w:val="24"/>
                <w:u w:val="single" w:color="0000FF"/>
                <w:lang w:val="en-US"/>
              </w:rPr>
              <w:t>logue</w:t>
            </w:r>
          </w:p>
          <w:p w:rsidR="007F54F5" w:rsidRPr="00040C7F" w:rsidRDefault="007F54F5" w:rsidP="00AC071A">
            <w:pPr>
              <w:pStyle w:val="TableParagraph"/>
              <w:spacing w:before="9"/>
              <w:rPr>
                <w:b/>
                <w:sz w:val="24"/>
                <w:szCs w:val="24"/>
                <w:lang w:val="en-US"/>
              </w:rPr>
            </w:pPr>
          </w:p>
          <w:p w:rsidR="007F54F5" w:rsidRPr="00040C7F" w:rsidRDefault="007F54F5" w:rsidP="00AC071A">
            <w:pPr>
              <w:pStyle w:val="TableParagraph"/>
              <w:ind w:left="101" w:right="142"/>
              <w:rPr>
                <w:sz w:val="24"/>
                <w:szCs w:val="24"/>
                <w:lang w:val="en-US"/>
              </w:rPr>
            </w:pPr>
            <w:r w:rsidRPr="00040C7F">
              <w:rPr>
                <w:sz w:val="24"/>
                <w:szCs w:val="24"/>
              </w:rPr>
              <w:t>Былинная</w:t>
            </w:r>
            <w:r w:rsidRPr="00040C7F">
              <w:rPr>
                <w:spacing w:val="-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Русь.</w:t>
            </w:r>
            <w:r w:rsidRPr="00040C7F">
              <w:rPr>
                <w:spacing w:val="-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Художник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Виктор Васнецов. Видео</w:t>
            </w:r>
            <w:r w:rsidRPr="00040C7F">
              <w:rPr>
                <w:sz w:val="24"/>
                <w:szCs w:val="24"/>
                <w:lang w:val="en-US"/>
              </w:rPr>
              <w:t xml:space="preserve"> .</w:t>
            </w:r>
            <w:r w:rsidRPr="00040C7F">
              <w:rPr>
                <w:spacing w:val="1"/>
                <w:sz w:val="24"/>
                <w:szCs w:val="24"/>
                <w:lang w:val="en-US"/>
              </w:rPr>
              <w:t xml:space="preserve"> </w:t>
            </w:r>
            <w:r w:rsidRPr="00040C7F">
              <w:rPr>
                <w:sz w:val="24"/>
                <w:szCs w:val="24"/>
                <w:lang w:val="en-US"/>
              </w:rPr>
              <w:t>(</w:t>
            </w:r>
            <w:r w:rsidRPr="00040C7F">
              <w:rPr>
                <w:sz w:val="24"/>
                <w:szCs w:val="24"/>
              </w:rPr>
              <w:t>МЭШ</w:t>
            </w:r>
            <w:r w:rsidRPr="00040C7F">
              <w:rPr>
                <w:sz w:val="24"/>
                <w:szCs w:val="24"/>
                <w:lang w:val="en-US"/>
              </w:rPr>
              <w:t>)</w:t>
            </w:r>
          </w:p>
          <w:p w:rsidR="007F54F5" w:rsidRPr="00040C7F" w:rsidRDefault="00232BB6" w:rsidP="00AC071A">
            <w:pPr>
              <w:pStyle w:val="TableParagraph"/>
              <w:spacing w:before="2"/>
              <w:ind w:left="101" w:right="87"/>
              <w:rPr>
                <w:sz w:val="24"/>
                <w:szCs w:val="24"/>
                <w:lang w:val="en-US"/>
              </w:rPr>
            </w:pPr>
            <w:hyperlink r:id="rId226">
              <w:r w:rsidR="007F54F5"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https://uchebnik.mos.ru/mate</w:t>
              </w:r>
            </w:hyperlink>
            <w:r w:rsidR="007F54F5" w:rsidRPr="00040C7F">
              <w:rPr>
                <w:color w:val="0000FF"/>
                <w:spacing w:val="-47"/>
                <w:sz w:val="24"/>
                <w:szCs w:val="24"/>
                <w:lang w:val="en-US"/>
              </w:rPr>
              <w:t xml:space="preserve"> </w:t>
            </w:r>
            <w:hyperlink r:id="rId227">
              <w:r w:rsidR="007F54F5"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rial_view/atomic_objects/43</w:t>
              </w:r>
            </w:hyperlink>
            <w:r w:rsidR="007F54F5" w:rsidRPr="00040C7F">
              <w:rPr>
                <w:color w:val="0000FF"/>
                <w:spacing w:val="1"/>
                <w:sz w:val="24"/>
                <w:szCs w:val="24"/>
                <w:lang w:val="en-US"/>
              </w:rPr>
              <w:t xml:space="preserve"> </w:t>
            </w:r>
            <w:hyperlink r:id="rId228">
              <w:r w:rsidR="007F54F5"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60958</w:t>
              </w:r>
            </w:hyperlink>
          </w:p>
        </w:tc>
        <w:tc>
          <w:tcPr>
            <w:tcW w:w="2128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  <w:lang w:val="en-US"/>
              </w:rPr>
            </w:pPr>
          </w:p>
        </w:tc>
      </w:tr>
    </w:tbl>
    <w:p w:rsidR="007F54F5" w:rsidRPr="00040C7F" w:rsidRDefault="007F54F5" w:rsidP="007F54F5">
      <w:pPr>
        <w:spacing w:line="256" w:lineRule="auto"/>
        <w:rPr>
          <w:sz w:val="24"/>
          <w:szCs w:val="24"/>
        </w:rPr>
        <w:sectPr w:rsidR="007F54F5" w:rsidRPr="00040C7F">
          <w:pgSz w:w="16840" w:h="11910" w:orient="landscape"/>
          <w:pgMar w:top="840" w:right="140" w:bottom="1100" w:left="160" w:header="0" w:footer="913" w:gutter="0"/>
          <w:cols w:space="720"/>
        </w:sectPr>
      </w:pPr>
    </w:p>
    <w:tbl>
      <w:tblPr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11"/>
        <w:gridCol w:w="850"/>
        <w:gridCol w:w="990"/>
        <w:gridCol w:w="3122"/>
        <w:gridCol w:w="711"/>
        <w:gridCol w:w="2411"/>
        <w:gridCol w:w="2551"/>
        <w:gridCol w:w="2128"/>
      </w:tblGrid>
      <w:tr w:rsidR="007F54F5" w:rsidRPr="001123C8" w:rsidTr="00AC071A">
        <w:trPr>
          <w:trHeight w:val="2073"/>
        </w:trPr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ind w:left="105" w:right="153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lastRenderedPageBreak/>
              <w:t>№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pacing w:val="-1"/>
                <w:sz w:val="24"/>
                <w:szCs w:val="24"/>
              </w:rPr>
              <w:t>урок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а</w:t>
            </w:r>
          </w:p>
        </w:tc>
        <w:tc>
          <w:tcPr>
            <w:tcW w:w="850" w:type="dxa"/>
          </w:tcPr>
          <w:p w:rsidR="007F54F5" w:rsidRPr="00040C7F" w:rsidRDefault="007F54F5" w:rsidP="00AC071A">
            <w:pPr>
              <w:pStyle w:val="TableParagraph"/>
              <w:ind w:left="110" w:right="85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Плани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руема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я</w:t>
            </w:r>
            <w:r w:rsidRPr="00040C7F">
              <w:rPr>
                <w:b/>
                <w:spacing w:val="2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дата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провед</w:t>
            </w:r>
            <w:r w:rsidRPr="00040C7F">
              <w:rPr>
                <w:b/>
                <w:spacing w:val="-48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ения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990" w:type="dxa"/>
          </w:tcPr>
          <w:p w:rsidR="007F54F5" w:rsidRPr="00040C7F" w:rsidRDefault="007F54F5" w:rsidP="00AC071A">
            <w:pPr>
              <w:pStyle w:val="TableParagraph"/>
              <w:ind w:left="104" w:right="142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Фактич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еская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дата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проведе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ния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3122" w:type="dxa"/>
          </w:tcPr>
          <w:p w:rsidR="007F54F5" w:rsidRPr="00040C7F" w:rsidRDefault="007F54F5" w:rsidP="00AC071A">
            <w:pPr>
              <w:pStyle w:val="TableParagraph"/>
              <w:ind w:left="108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Тема урока</w:t>
            </w:r>
          </w:p>
        </w:tc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ind w:left="108" w:right="104"/>
              <w:rPr>
                <w:b/>
                <w:sz w:val="24"/>
                <w:szCs w:val="24"/>
              </w:rPr>
            </w:pPr>
            <w:r w:rsidRPr="00040C7F">
              <w:rPr>
                <w:b/>
                <w:spacing w:val="-1"/>
                <w:sz w:val="24"/>
                <w:szCs w:val="24"/>
              </w:rPr>
              <w:t>Коли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чест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во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часо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в</w:t>
            </w:r>
          </w:p>
        </w:tc>
        <w:tc>
          <w:tcPr>
            <w:tcW w:w="2411" w:type="dxa"/>
          </w:tcPr>
          <w:p w:rsidR="007F54F5" w:rsidRPr="00040C7F" w:rsidRDefault="00AC071A" w:rsidP="00AC071A">
            <w:pPr>
              <w:pStyle w:val="TableParagraph"/>
              <w:ind w:right="98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 xml:space="preserve">Формирование </w:t>
            </w:r>
            <w:r w:rsidR="007F54F5" w:rsidRPr="00040C7F">
              <w:rPr>
                <w:b/>
                <w:sz w:val="24"/>
                <w:szCs w:val="24"/>
              </w:rPr>
              <w:t>функциональной грамотности</w:t>
            </w:r>
          </w:p>
        </w:tc>
        <w:tc>
          <w:tcPr>
            <w:tcW w:w="2551" w:type="dxa"/>
          </w:tcPr>
          <w:p w:rsidR="007F54F5" w:rsidRPr="00040C7F" w:rsidRDefault="007F54F5" w:rsidP="00AC071A">
            <w:pPr>
              <w:pStyle w:val="TableParagraph"/>
              <w:ind w:left="101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ЦОР</w:t>
            </w:r>
          </w:p>
        </w:tc>
        <w:tc>
          <w:tcPr>
            <w:tcW w:w="2128" w:type="dxa"/>
          </w:tcPr>
          <w:p w:rsidR="007F54F5" w:rsidRPr="00040C7F" w:rsidRDefault="007F54F5" w:rsidP="00AC071A">
            <w:pPr>
              <w:pStyle w:val="TableParagraph"/>
              <w:ind w:left="105" w:right="713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Контроль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(проверяемые</w:t>
            </w:r>
            <w:r w:rsidRPr="00040C7F">
              <w:rPr>
                <w:b/>
                <w:spacing w:val="-48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элементы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содержания)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(ПУ. ПЭС</w:t>
            </w:r>
          </w:p>
          <w:p w:rsidR="007F54F5" w:rsidRPr="00040C7F" w:rsidRDefault="007F54F5" w:rsidP="00AC071A">
            <w:pPr>
              <w:pStyle w:val="TableParagraph"/>
              <w:spacing w:line="230" w:lineRule="atLeast"/>
              <w:ind w:left="105" w:right="89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Предметные умения.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Проверяемые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элементы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содержания)</w:t>
            </w:r>
          </w:p>
        </w:tc>
      </w:tr>
      <w:tr w:rsidR="007F54F5" w:rsidRPr="00040C7F" w:rsidTr="00AC071A">
        <w:trPr>
          <w:trHeight w:val="7696"/>
        </w:trPr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36"/>
              <w:ind w:left="230" w:right="230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23</w:t>
            </w: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87"/>
              <w:ind w:left="230" w:right="230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24</w:t>
            </w:r>
          </w:p>
        </w:tc>
        <w:tc>
          <w:tcPr>
            <w:tcW w:w="850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90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122" w:type="dxa"/>
          </w:tcPr>
          <w:p w:rsidR="007F54F5" w:rsidRPr="00040C7F" w:rsidRDefault="007F54F5" w:rsidP="00AC071A">
            <w:pPr>
              <w:pStyle w:val="TableParagraph"/>
              <w:spacing w:line="256" w:lineRule="auto"/>
              <w:ind w:left="108" w:right="315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Леонардо</w:t>
            </w:r>
            <w:r w:rsidRPr="00040C7F">
              <w:rPr>
                <w:spacing w:val="-5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да</w:t>
            </w:r>
            <w:r w:rsidRPr="00040C7F">
              <w:rPr>
                <w:spacing w:val="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Винчи,</w:t>
            </w:r>
            <w:r w:rsidRPr="00040C7F">
              <w:rPr>
                <w:spacing w:val="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Рафаэля,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Рембрандта,</w:t>
            </w:r>
            <w:r w:rsidRPr="00040C7F">
              <w:rPr>
                <w:spacing w:val="-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Пикассо</w:t>
            </w:r>
            <w:r w:rsidRPr="00040C7F">
              <w:rPr>
                <w:spacing w:val="-8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(и</w:t>
            </w:r>
            <w:r w:rsidRPr="00040C7F">
              <w:rPr>
                <w:spacing w:val="-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других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по</w:t>
            </w:r>
            <w:r w:rsidRPr="00040C7F">
              <w:rPr>
                <w:spacing w:val="-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выбору</w:t>
            </w:r>
            <w:r w:rsidRPr="00040C7F">
              <w:rPr>
                <w:spacing w:val="-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учителя).</w:t>
            </w:r>
          </w:p>
          <w:p w:rsidR="007F54F5" w:rsidRPr="00040C7F" w:rsidRDefault="007F54F5" w:rsidP="00AC071A">
            <w:pPr>
              <w:pStyle w:val="TableParagraph"/>
              <w:spacing w:before="4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" w:line="259" w:lineRule="auto"/>
              <w:ind w:left="108" w:right="607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Памятники древнерусского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каменного зодчества: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Московский Кремль,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Новгородский детинец,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Псковский</w:t>
            </w:r>
            <w:r w:rsidRPr="00040C7F">
              <w:rPr>
                <w:spacing w:val="-1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кром,</w:t>
            </w:r>
            <w:r w:rsidRPr="00040C7F">
              <w:rPr>
                <w:spacing w:val="-8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Казанский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кремль (и другие с учётом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местных архитектурных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комплексов,</w:t>
            </w:r>
            <w:r w:rsidRPr="00040C7F">
              <w:rPr>
                <w:spacing w:val="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</w:t>
            </w:r>
            <w:r w:rsidRPr="00040C7F">
              <w:rPr>
                <w:spacing w:val="-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том</w:t>
            </w:r>
            <w:r w:rsidRPr="00040C7F">
              <w:rPr>
                <w:spacing w:val="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числе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монастырских).</w:t>
            </w:r>
          </w:p>
          <w:p w:rsidR="007F54F5" w:rsidRPr="00040C7F" w:rsidRDefault="007F54F5" w:rsidP="00AC071A">
            <w:pPr>
              <w:pStyle w:val="TableParagraph"/>
              <w:spacing w:before="2" w:line="261" w:lineRule="auto"/>
              <w:ind w:left="108" w:right="122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Памятники</w:t>
            </w:r>
            <w:r w:rsidRPr="00040C7F">
              <w:rPr>
                <w:spacing w:val="-6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русского</w:t>
            </w:r>
            <w:r w:rsidRPr="00040C7F">
              <w:rPr>
                <w:spacing w:val="-8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деревянного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зодчества.</w:t>
            </w:r>
          </w:p>
          <w:p w:rsidR="007F54F5" w:rsidRPr="00040C7F" w:rsidRDefault="007F54F5" w:rsidP="00AC071A">
            <w:pPr>
              <w:pStyle w:val="TableParagraph"/>
              <w:spacing w:line="261" w:lineRule="auto"/>
              <w:ind w:left="108" w:right="532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Архитектурный</w:t>
            </w:r>
            <w:r w:rsidRPr="00040C7F">
              <w:rPr>
                <w:spacing w:val="-5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комплекс</w:t>
            </w:r>
            <w:r w:rsidRPr="00040C7F">
              <w:rPr>
                <w:spacing w:val="-5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на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острове</w:t>
            </w:r>
            <w:r w:rsidRPr="00040C7F">
              <w:rPr>
                <w:spacing w:val="-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Кижи.</w:t>
            </w:r>
          </w:p>
          <w:p w:rsidR="007F54F5" w:rsidRPr="00040C7F" w:rsidRDefault="007F54F5" w:rsidP="00AC071A">
            <w:pPr>
              <w:pStyle w:val="TableParagraph"/>
              <w:spacing w:before="6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line="259" w:lineRule="auto"/>
              <w:ind w:left="108" w:right="83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Художественная культура разных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эпох и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ародов. Представления об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архитектурных, декоративных и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изобразительных</w:t>
            </w:r>
          </w:p>
          <w:p w:rsidR="007F54F5" w:rsidRPr="00040C7F" w:rsidRDefault="007F54F5" w:rsidP="00AC071A">
            <w:pPr>
              <w:pStyle w:val="TableParagraph"/>
              <w:spacing w:before="1" w:line="259" w:lineRule="auto"/>
              <w:ind w:left="108" w:right="173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произведениях в</w:t>
            </w:r>
            <w:r w:rsidRPr="00040C7F">
              <w:rPr>
                <w:spacing w:val="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культуре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Древней Греции, других культур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Древнего мира. Архитектурные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 xml:space="preserve">памятники </w:t>
            </w:r>
            <w:r w:rsidRPr="00040C7F">
              <w:rPr>
                <w:sz w:val="24"/>
                <w:szCs w:val="24"/>
              </w:rPr>
              <w:lastRenderedPageBreak/>
              <w:t>Западной Европы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Средних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веков</w:t>
            </w:r>
            <w:r w:rsidRPr="00040C7F">
              <w:rPr>
                <w:spacing w:val="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</w:t>
            </w:r>
            <w:r w:rsidRPr="00040C7F">
              <w:rPr>
                <w:spacing w:val="-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эпохи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Возрождения.</w:t>
            </w:r>
            <w:r w:rsidRPr="00040C7F">
              <w:rPr>
                <w:spacing w:val="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Произведения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предметно-пространственной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культуры,</w:t>
            </w:r>
            <w:r w:rsidRPr="00040C7F">
              <w:rPr>
                <w:spacing w:val="-6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составляющие</w:t>
            </w:r>
            <w:r w:rsidRPr="00040C7F">
              <w:rPr>
                <w:spacing w:val="-10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истоки,</w:t>
            </w:r>
          </w:p>
          <w:p w:rsidR="007F54F5" w:rsidRPr="00040C7F" w:rsidRDefault="007F54F5" w:rsidP="00AC071A">
            <w:pPr>
              <w:pStyle w:val="TableParagraph"/>
              <w:ind w:left="108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основания</w:t>
            </w:r>
            <w:r w:rsidRPr="00040C7F">
              <w:rPr>
                <w:spacing w:val="-5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национальных</w:t>
            </w:r>
            <w:r w:rsidRPr="00040C7F">
              <w:rPr>
                <w:spacing w:val="-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культур</w:t>
            </w:r>
          </w:p>
        </w:tc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411" w:type="dxa"/>
          </w:tcPr>
          <w:p w:rsidR="007F54F5" w:rsidRPr="00040C7F" w:rsidRDefault="007F54F5" w:rsidP="00AC071A">
            <w:pPr>
              <w:pStyle w:val="TableParagraph"/>
              <w:spacing w:line="226" w:lineRule="exact"/>
              <w:ind w:left="107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чужие</w:t>
            </w:r>
            <w:r w:rsidRPr="00040C7F">
              <w:rPr>
                <w:spacing w:val="-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взгляды на</w:t>
            </w:r>
            <w:r w:rsidRPr="00040C7F">
              <w:rPr>
                <w:spacing w:val="-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мир</w:t>
            </w:r>
          </w:p>
        </w:tc>
        <w:tc>
          <w:tcPr>
            <w:tcW w:w="2551" w:type="dxa"/>
          </w:tcPr>
          <w:p w:rsidR="007F54F5" w:rsidRPr="00040C7F" w:rsidRDefault="007F54F5" w:rsidP="00AC071A">
            <w:pPr>
              <w:pStyle w:val="TableParagraph"/>
              <w:ind w:left="101" w:right="100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Леонардо</w:t>
            </w:r>
            <w:r w:rsidRPr="00040C7F">
              <w:rPr>
                <w:spacing w:val="-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Да</w:t>
            </w:r>
            <w:r w:rsidRPr="00040C7F">
              <w:rPr>
                <w:spacing w:val="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Винчи.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Видео.</w:t>
            </w:r>
            <w:r w:rsidRPr="00040C7F">
              <w:rPr>
                <w:spacing w:val="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(МЭШ)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hyperlink r:id="rId229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https://uchebnik.mos.ru/mate</w:t>
              </w:r>
            </w:hyperlink>
            <w:r w:rsidRPr="00040C7F">
              <w:rPr>
                <w:color w:val="0000FF"/>
                <w:spacing w:val="-47"/>
                <w:sz w:val="24"/>
                <w:szCs w:val="24"/>
              </w:rPr>
              <w:t xml:space="preserve"> </w:t>
            </w:r>
            <w:hyperlink r:id="rId230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rial_view/atomic_objects/26</w:t>
              </w:r>
            </w:hyperlink>
            <w:r w:rsidRPr="00040C7F">
              <w:rPr>
                <w:color w:val="0000FF"/>
                <w:spacing w:val="1"/>
                <w:sz w:val="24"/>
                <w:szCs w:val="24"/>
              </w:rPr>
              <w:t xml:space="preserve"> </w:t>
            </w:r>
            <w:hyperlink r:id="rId231">
              <w:r w:rsidRPr="00040C7F">
                <w:rPr>
                  <w:color w:val="0000FF"/>
                  <w:sz w:val="24"/>
                  <w:szCs w:val="24"/>
                  <w:u w:val="single" w:color="0000FF"/>
                </w:rPr>
                <w:t>96217</w:t>
              </w:r>
            </w:hyperlink>
          </w:p>
          <w:p w:rsidR="007F54F5" w:rsidRPr="00040C7F" w:rsidRDefault="007F54F5" w:rsidP="00AC071A">
            <w:pPr>
              <w:pStyle w:val="TableParagraph"/>
              <w:spacing w:before="5"/>
              <w:rPr>
                <w:b/>
                <w:sz w:val="24"/>
                <w:szCs w:val="24"/>
              </w:rPr>
            </w:pPr>
          </w:p>
          <w:p w:rsidR="007F54F5" w:rsidRPr="001123C8" w:rsidRDefault="007F54F5" w:rsidP="00AC071A">
            <w:pPr>
              <w:pStyle w:val="TableParagraph"/>
              <w:ind w:left="101" w:right="87"/>
              <w:rPr>
                <w:sz w:val="24"/>
                <w:szCs w:val="24"/>
                <w:lang w:val="en-US"/>
              </w:rPr>
            </w:pPr>
            <w:r w:rsidRPr="00040C7F">
              <w:rPr>
                <w:sz w:val="24"/>
                <w:szCs w:val="24"/>
              </w:rPr>
              <w:t>Россия.</w:t>
            </w:r>
            <w:r w:rsidRPr="00040C7F">
              <w:rPr>
                <w:spacing w:val="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Московский</w:t>
            </w:r>
            <w:r w:rsidRPr="001123C8">
              <w:rPr>
                <w:spacing w:val="1"/>
                <w:sz w:val="24"/>
                <w:szCs w:val="24"/>
                <w:lang w:val="en-US"/>
              </w:rPr>
              <w:t xml:space="preserve"> </w:t>
            </w:r>
            <w:r w:rsidRPr="00040C7F">
              <w:rPr>
                <w:sz w:val="24"/>
                <w:szCs w:val="24"/>
              </w:rPr>
              <w:t>Кремль</w:t>
            </w:r>
            <w:r w:rsidRPr="001123C8">
              <w:rPr>
                <w:sz w:val="24"/>
                <w:szCs w:val="24"/>
                <w:lang w:val="en-US"/>
              </w:rPr>
              <w:t>.</w:t>
            </w:r>
            <w:r w:rsidRPr="00040C7F">
              <w:rPr>
                <w:sz w:val="24"/>
                <w:szCs w:val="24"/>
              </w:rPr>
              <w:t>Видео</w:t>
            </w:r>
            <w:r w:rsidRPr="001123C8">
              <w:rPr>
                <w:sz w:val="24"/>
                <w:szCs w:val="24"/>
                <w:lang w:val="en-US"/>
              </w:rPr>
              <w:t xml:space="preserve"> (</w:t>
            </w:r>
            <w:r w:rsidRPr="00040C7F">
              <w:rPr>
                <w:sz w:val="24"/>
                <w:szCs w:val="24"/>
              </w:rPr>
              <w:t>МЭШ</w:t>
            </w:r>
            <w:r w:rsidRPr="001123C8">
              <w:rPr>
                <w:sz w:val="24"/>
                <w:szCs w:val="24"/>
                <w:lang w:val="en-US"/>
              </w:rPr>
              <w:t>)</w:t>
            </w:r>
            <w:r w:rsidRPr="001123C8">
              <w:rPr>
                <w:spacing w:val="1"/>
                <w:sz w:val="24"/>
                <w:szCs w:val="24"/>
                <w:lang w:val="en-US"/>
              </w:rPr>
              <w:t xml:space="preserve"> </w:t>
            </w:r>
            <w:hyperlink r:id="rId232">
              <w:r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https</w:t>
              </w:r>
              <w:r w:rsidRPr="001123C8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://</w:t>
              </w:r>
              <w:r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uchebnik</w:t>
              </w:r>
              <w:r w:rsidRPr="001123C8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.</w:t>
              </w:r>
              <w:r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mos</w:t>
              </w:r>
              <w:r w:rsidRPr="001123C8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.</w:t>
              </w:r>
              <w:r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ru</w:t>
              </w:r>
              <w:r w:rsidRPr="001123C8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/</w:t>
              </w:r>
              <w:r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mate</w:t>
              </w:r>
            </w:hyperlink>
            <w:r w:rsidRPr="001123C8">
              <w:rPr>
                <w:color w:val="0000FF"/>
                <w:spacing w:val="-47"/>
                <w:sz w:val="24"/>
                <w:szCs w:val="24"/>
                <w:lang w:val="en-US"/>
              </w:rPr>
              <w:t xml:space="preserve"> </w:t>
            </w:r>
            <w:hyperlink r:id="rId233">
              <w:r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rial</w:t>
              </w:r>
              <w:r w:rsidRPr="001123C8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_</w:t>
              </w:r>
              <w:r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view</w:t>
              </w:r>
              <w:r w:rsidRPr="001123C8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/</w:t>
              </w:r>
              <w:r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atomic</w:t>
              </w:r>
              <w:r w:rsidRPr="001123C8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_</w:t>
              </w:r>
              <w:r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objects</w:t>
              </w:r>
              <w:r w:rsidRPr="001123C8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/11</w:t>
              </w:r>
            </w:hyperlink>
            <w:r w:rsidRPr="001123C8">
              <w:rPr>
                <w:color w:val="0000FF"/>
                <w:spacing w:val="1"/>
                <w:sz w:val="24"/>
                <w:szCs w:val="24"/>
                <w:lang w:val="en-US"/>
              </w:rPr>
              <w:t xml:space="preserve"> </w:t>
            </w:r>
            <w:hyperlink r:id="rId234">
              <w:r w:rsidRPr="001123C8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99051</w:t>
              </w:r>
            </w:hyperlink>
          </w:p>
          <w:p w:rsidR="007F54F5" w:rsidRPr="001123C8" w:rsidRDefault="007F54F5" w:rsidP="00AC071A">
            <w:pPr>
              <w:pStyle w:val="TableParagraph"/>
              <w:spacing w:before="7"/>
              <w:rPr>
                <w:b/>
                <w:sz w:val="24"/>
                <w:szCs w:val="24"/>
                <w:lang w:val="en-US"/>
              </w:rPr>
            </w:pPr>
          </w:p>
          <w:p w:rsidR="007F54F5" w:rsidRPr="001123C8" w:rsidRDefault="007F54F5" w:rsidP="00AC071A">
            <w:pPr>
              <w:pStyle w:val="TableParagraph"/>
              <w:spacing w:line="235" w:lineRule="auto"/>
              <w:ind w:left="101" w:right="142"/>
              <w:rPr>
                <w:sz w:val="24"/>
                <w:szCs w:val="24"/>
                <w:lang w:val="en-US"/>
              </w:rPr>
            </w:pPr>
            <w:r w:rsidRPr="00040C7F">
              <w:rPr>
                <w:sz w:val="24"/>
                <w:szCs w:val="24"/>
              </w:rPr>
              <w:t>ТЕСТ</w:t>
            </w:r>
            <w:r w:rsidRPr="001123C8">
              <w:rPr>
                <w:spacing w:val="-3"/>
                <w:sz w:val="24"/>
                <w:szCs w:val="24"/>
                <w:lang w:val="en-US"/>
              </w:rPr>
              <w:t xml:space="preserve"> </w:t>
            </w:r>
            <w:r w:rsidRPr="00040C7F">
              <w:rPr>
                <w:sz w:val="24"/>
                <w:szCs w:val="24"/>
              </w:rPr>
              <w:t>ПО</w:t>
            </w:r>
            <w:r w:rsidRPr="001123C8">
              <w:rPr>
                <w:spacing w:val="-10"/>
                <w:sz w:val="24"/>
                <w:szCs w:val="24"/>
                <w:lang w:val="en-US"/>
              </w:rPr>
              <w:t xml:space="preserve"> </w:t>
            </w:r>
            <w:r w:rsidRPr="00040C7F">
              <w:rPr>
                <w:sz w:val="24"/>
                <w:szCs w:val="24"/>
              </w:rPr>
              <w:t>ИЗО</w:t>
            </w:r>
            <w:r w:rsidRPr="001123C8">
              <w:rPr>
                <w:sz w:val="24"/>
                <w:szCs w:val="24"/>
                <w:lang w:val="en-US"/>
              </w:rPr>
              <w:t>:</w:t>
            </w:r>
            <w:r w:rsidRPr="001123C8">
              <w:rPr>
                <w:spacing w:val="-7"/>
                <w:sz w:val="24"/>
                <w:szCs w:val="24"/>
                <w:lang w:val="en-US"/>
              </w:rPr>
              <w:t xml:space="preserve"> </w:t>
            </w:r>
            <w:r w:rsidRPr="00040C7F">
              <w:rPr>
                <w:sz w:val="24"/>
                <w:szCs w:val="24"/>
              </w:rPr>
              <w:t>ДРЕВНЯЯ</w:t>
            </w:r>
            <w:r w:rsidRPr="001123C8">
              <w:rPr>
                <w:spacing w:val="-47"/>
                <w:sz w:val="24"/>
                <w:szCs w:val="24"/>
                <w:lang w:val="en-US"/>
              </w:rPr>
              <w:t xml:space="preserve"> </w:t>
            </w:r>
            <w:r w:rsidRPr="00040C7F">
              <w:rPr>
                <w:sz w:val="24"/>
                <w:szCs w:val="24"/>
              </w:rPr>
              <w:t>ЭЛЛАДА</w:t>
            </w:r>
          </w:p>
          <w:p w:rsidR="007F54F5" w:rsidRPr="001123C8" w:rsidRDefault="00232BB6" w:rsidP="00AC071A">
            <w:pPr>
              <w:pStyle w:val="TableParagraph"/>
              <w:spacing w:before="2"/>
              <w:ind w:left="101" w:right="178"/>
              <w:rPr>
                <w:sz w:val="24"/>
                <w:szCs w:val="24"/>
                <w:lang w:val="en-US"/>
              </w:rPr>
            </w:pPr>
            <w:hyperlink r:id="rId235">
              <w:r w:rsidR="007F54F5" w:rsidRPr="00040C7F">
                <w:rPr>
                  <w:color w:val="0000FF"/>
                  <w:spacing w:val="-1"/>
                  <w:sz w:val="24"/>
                  <w:szCs w:val="24"/>
                  <w:u w:val="single" w:color="0000FF"/>
                  <w:lang w:val="en-US"/>
                </w:rPr>
                <w:t>https</w:t>
              </w:r>
              <w:r w:rsidR="007F54F5" w:rsidRPr="001123C8">
                <w:rPr>
                  <w:color w:val="0000FF"/>
                  <w:spacing w:val="-1"/>
                  <w:sz w:val="24"/>
                  <w:szCs w:val="24"/>
                  <w:u w:val="single" w:color="0000FF"/>
                  <w:lang w:val="en-US"/>
                </w:rPr>
                <w:t>://</w:t>
              </w:r>
              <w:r w:rsidR="007F54F5" w:rsidRPr="00040C7F">
                <w:rPr>
                  <w:color w:val="0000FF"/>
                  <w:spacing w:val="-1"/>
                  <w:sz w:val="24"/>
                  <w:szCs w:val="24"/>
                  <w:u w:val="single" w:color="0000FF"/>
                  <w:lang w:val="en-US"/>
                </w:rPr>
                <w:t>kupidonia</w:t>
              </w:r>
              <w:r w:rsidR="007F54F5" w:rsidRPr="001123C8">
                <w:rPr>
                  <w:color w:val="0000FF"/>
                  <w:spacing w:val="-1"/>
                  <w:sz w:val="24"/>
                  <w:szCs w:val="24"/>
                  <w:u w:val="single" w:color="0000FF"/>
                  <w:lang w:val="en-US"/>
                </w:rPr>
                <w:t>.</w:t>
              </w:r>
              <w:r w:rsidR="007F54F5" w:rsidRPr="00040C7F">
                <w:rPr>
                  <w:color w:val="0000FF"/>
                  <w:spacing w:val="-1"/>
                  <w:sz w:val="24"/>
                  <w:szCs w:val="24"/>
                  <w:u w:val="single" w:color="0000FF"/>
                  <w:lang w:val="en-US"/>
                </w:rPr>
                <w:t>ru</w:t>
              </w:r>
              <w:r w:rsidR="007F54F5" w:rsidRPr="001123C8">
                <w:rPr>
                  <w:color w:val="0000FF"/>
                  <w:spacing w:val="-1"/>
                  <w:sz w:val="24"/>
                  <w:szCs w:val="24"/>
                  <w:u w:val="single" w:color="0000FF"/>
                  <w:lang w:val="en-US"/>
                </w:rPr>
                <w:t>/</w:t>
              </w:r>
              <w:r w:rsidR="007F54F5" w:rsidRPr="00040C7F">
                <w:rPr>
                  <w:color w:val="0000FF"/>
                  <w:spacing w:val="-1"/>
                  <w:sz w:val="24"/>
                  <w:szCs w:val="24"/>
                  <w:u w:val="single" w:color="0000FF"/>
                  <w:lang w:val="en-US"/>
                </w:rPr>
                <w:t>viktorin</w:t>
              </w:r>
            </w:hyperlink>
            <w:r w:rsidR="007F54F5" w:rsidRPr="001123C8">
              <w:rPr>
                <w:color w:val="0000FF"/>
                <w:spacing w:val="-47"/>
                <w:sz w:val="24"/>
                <w:szCs w:val="24"/>
                <w:lang w:val="en-US"/>
              </w:rPr>
              <w:t xml:space="preserve"> </w:t>
            </w:r>
            <w:hyperlink r:id="rId236">
              <w:r w:rsidR="007F54F5"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y</w:t>
              </w:r>
              <w:r w:rsidR="007F54F5" w:rsidRPr="001123C8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/</w:t>
              </w:r>
              <w:r w:rsidR="007F54F5"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test</w:t>
              </w:r>
              <w:r w:rsidR="007F54F5" w:rsidRPr="001123C8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-</w:t>
              </w:r>
              <w:r w:rsidR="007F54F5"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po</w:t>
              </w:r>
              <w:r w:rsidR="007F54F5" w:rsidRPr="001123C8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-</w:t>
              </w:r>
              <w:r w:rsidR="007F54F5"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izo</w:t>
              </w:r>
              <w:r w:rsidR="007F54F5" w:rsidRPr="001123C8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-</w:t>
              </w:r>
              <w:r w:rsidR="007F54F5"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drevnjaja</w:t>
              </w:r>
              <w:r w:rsidR="007F54F5" w:rsidRPr="001123C8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-</w:t>
              </w:r>
            </w:hyperlink>
            <w:r w:rsidR="007F54F5" w:rsidRPr="001123C8">
              <w:rPr>
                <w:color w:val="0000FF"/>
                <w:spacing w:val="1"/>
                <w:sz w:val="24"/>
                <w:szCs w:val="24"/>
                <w:lang w:val="en-US"/>
              </w:rPr>
              <w:t xml:space="preserve"> </w:t>
            </w:r>
            <w:hyperlink r:id="rId237">
              <w:r w:rsidR="007F54F5"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ellada</w:t>
              </w:r>
              <w:r w:rsidR="007F54F5" w:rsidRPr="001123C8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-</w:t>
              </w:r>
              <w:r w:rsidR="007F54F5"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nemenskaja</w:t>
              </w:r>
              <w:r w:rsidR="007F54F5" w:rsidRPr="001123C8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-4-</w:t>
              </w:r>
              <w:r w:rsidR="007F54F5" w:rsidRPr="00040C7F">
                <w:rPr>
                  <w:color w:val="0000FF"/>
                  <w:sz w:val="24"/>
                  <w:szCs w:val="24"/>
                  <w:u w:val="single" w:color="0000FF"/>
                  <w:lang w:val="en-US"/>
                </w:rPr>
                <w:t>klass</w:t>
              </w:r>
            </w:hyperlink>
          </w:p>
        </w:tc>
        <w:tc>
          <w:tcPr>
            <w:tcW w:w="2128" w:type="dxa"/>
          </w:tcPr>
          <w:p w:rsidR="007F54F5" w:rsidRPr="001123C8" w:rsidRDefault="007F54F5" w:rsidP="00AC071A">
            <w:pPr>
              <w:pStyle w:val="TableParagraph"/>
              <w:rPr>
                <w:sz w:val="24"/>
                <w:szCs w:val="24"/>
                <w:lang w:val="en-US"/>
              </w:rPr>
            </w:pPr>
          </w:p>
        </w:tc>
      </w:tr>
    </w:tbl>
    <w:p w:rsidR="007F54F5" w:rsidRPr="001123C8" w:rsidRDefault="007F54F5" w:rsidP="007F54F5">
      <w:pPr>
        <w:rPr>
          <w:sz w:val="24"/>
          <w:szCs w:val="24"/>
        </w:rPr>
        <w:sectPr w:rsidR="007F54F5" w:rsidRPr="001123C8">
          <w:pgSz w:w="16840" w:h="11910" w:orient="landscape"/>
          <w:pgMar w:top="840" w:right="140" w:bottom="1100" w:left="160" w:header="0" w:footer="913" w:gutter="0"/>
          <w:cols w:space="720"/>
        </w:sectPr>
      </w:pPr>
    </w:p>
    <w:tbl>
      <w:tblPr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11"/>
        <w:gridCol w:w="850"/>
        <w:gridCol w:w="990"/>
        <w:gridCol w:w="3122"/>
        <w:gridCol w:w="711"/>
        <w:gridCol w:w="2411"/>
        <w:gridCol w:w="2551"/>
        <w:gridCol w:w="2128"/>
      </w:tblGrid>
      <w:tr w:rsidR="007F54F5" w:rsidRPr="001123C8" w:rsidTr="00AC071A">
        <w:trPr>
          <w:trHeight w:val="2073"/>
        </w:trPr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ind w:left="105" w:right="153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lastRenderedPageBreak/>
              <w:t>№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pacing w:val="-1"/>
                <w:sz w:val="24"/>
                <w:szCs w:val="24"/>
              </w:rPr>
              <w:t>урок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а</w:t>
            </w:r>
          </w:p>
        </w:tc>
        <w:tc>
          <w:tcPr>
            <w:tcW w:w="850" w:type="dxa"/>
          </w:tcPr>
          <w:p w:rsidR="007F54F5" w:rsidRPr="00040C7F" w:rsidRDefault="007F54F5" w:rsidP="00AC071A">
            <w:pPr>
              <w:pStyle w:val="TableParagraph"/>
              <w:ind w:left="110" w:right="85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Плани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руема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я</w:t>
            </w:r>
            <w:r w:rsidRPr="00040C7F">
              <w:rPr>
                <w:b/>
                <w:spacing w:val="2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дата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провед</w:t>
            </w:r>
            <w:r w:rsidRPr="00040C7F">
              <w:rPr>
                <w:b/>
                <w:spacing w:val="-48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ения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990" w:type="dxa"/>
          </w:tcPr>
          <w:p w:rsidR="007F54F5" w:rsidRPr="00040C7F" w:rsidRDefault="007F54F5" w:rsidP="00AC071A">
            <w:pPr>
              <w:pStyle w:val="TableParagraph"/>
              <w:ind w:left="104" w:right="142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Фактич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еская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дата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проведе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ния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3122" w:type="dxa"/>
          </w:tcPr>
          <w:p w:rsidR="007F54F5" w:rsidRPr="00040C7F" w:rsidRDefault="007F54F5" w:rsidP="00AC071A">
            <w:pPr>
              <w:pStyle w:val="TableParagraph"/>
              <w:ind w:left="108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Тема урока</w:t>
            </w:r>
          </w:p>
        </w:tc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ind w:left="108" w:right="104"/>
              <w:rPr>
                <w:b/>
                <w:sz w:val="24"/>
                <w:szCs w:val="24"/>
              </w:rPr>
            </w:pPr>
            <w:r w:rsidRPr="00040C7F">
              <w:rPr>
                <w:b/>
                <w:spacing w:val="-1"/>
                <w:sz w:val="24"/>
                <w:szCs w:val="24"/>
              </w:rPr>
              <w:t>Коли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чест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во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часо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в</w:t>
            </w:r>
          </w:p>
        </w:tc>
        <w:tc>
          <w:tcPr>
            <w:tcW w:w="2411" w:type="dxa"/>
          </w:tcPr>
          <w:p w:rsidR="007F54F5" w:rsidRPr="00040C7F" w:rsidRDefault="00AC071A" w:rsidP="00AC071A">
            <w:pPr>
              <w:pStyle w:val="TableParagraph"/>
              <w:ind w:left="107" w:right="98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Формирование</w:t>
            </w:r>
            <w:r w:rsidR="007F54F5" w:rsidRPr="00040C7F">
              <w:rPr>
                <w:b/>
                <w:sz w:val="24"/>
                <w:szCs w:val="24"/>
              </w:rPr>
              <w:t xml:space="preserve"> функциональной грамотности</w:t>
            </w:r>
          </w:p>
        </w:tc>
        <w:tc>
          <w:tcPr>
            <w:tcW w:w="2551" w:type="dxa"/>
          </w:tcPr>
          <w:p w:rsidR="007F54F5" w:rsidRPr="00040C7F" w:rsidRDefault="007F54F5" w:rsidP="00AC071A">
            <w:pPr>
              <w:pStyle w:val="TableParagraph"/>
              <w:ind w:left="101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ЦОР</w:t>
            </w:r>
          </w:p>
        </w:tc>
        <w:tc>
          <w:tcPr>
            <w:tcW w:w="2128" w:type="dxa"/>
          </w:tcPr>
          <w:p w:rsidR="007F54F5" w:rsidRPr="00040C7F" w:rsidRDefault="007F54F5" w:rsidP="00AC071A">
            <w:pPr>
              <w:pStyle w:val="TableParagraph"/>
              <w:ind w:left="105" w:right="713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Контроль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(проверяемые</w:t>
            </w:r>
            <w:r w:rsidRPr="00040C7F">
              <w:rPr>
                <w:b/>
                <w:spacing w:val="-48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элементы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содержания)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(ПУ. ПЭС</w:t>
            </w:r>
          </w:p>
          <w:p w:rsidR="007F54F5" w:rsidRPr="00040C7F" w:rsidRDefault="007F54F5" w:rsidP="00AC071A">
            <w:pPr>
              <w:pStyle w:val="TableParagraph"/>
              <w:spacing w:line="230" w:lineRule="atLeast"/>
              <w:ind w:left="105" w:right="89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Предметные умения.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Проверяемые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элементы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содержания)</w:t>
            </w:r>
          </w:p>
        </w:tc>
      </w:tr>
      <w:tr w:rsidR="007F54F5" w:rsidRPr="001123C8" w:rsidTr="00AC071A">
        <w:trPr>
          <w:trHeight w:val="7696"/>
        </w:trPr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58"/>
              <w:ind w:left="230" w:right="230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25</w:t>
            </w: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87"/>
              <w:ind w:left="230" w:right="230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26</w:t>
            </w: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1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230" w:right="230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27</w:t>
            </w:r>
          </w:p>
        </w:tc>
        <w:tc>
          <w:tcPr>
            <w:tcW w:w="850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90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122" w:type="dxa"/>
          </w:tcPr>
          <w:p w:rsidR="007F54F5" w:rsidRPr="00040C7F" w:rsidRDefault="007F54F5" w:rsidP="00AC071A">
            <w:pPr>
              <w:pStyle w:val="TableParagraph"/>
              <w:spacing w:line="226" w:lineRule="exact"/>
              <w:ind w:left="108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в</w:t>
            </w:r>
            <w:r w:rsidRPr="00040C7F">
              <w:rPr>
                <w:spacing w:val="-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современном мире.</w:t>
            </w:r>
          </w:p>
          <w:p w:rsidR="007F54F5" w:rsidRPr="00040C7F" w:rsidRDefault="007F54F5" w:rsidP="00AC071A">
            <w:pPr>
              <w:pStyle w:val="TableParagraph"/>
              <w:spacing w:before="11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line="259" w:lineRule="auto"/>
              <w:ind w:left="108" w:right="174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Памятники национальным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героям. Памятник К. Минину и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Д.</w:t>
            </w:r>
            <w:r w:rsidRPr="00040C7F">
              <w:rPr>
                <w:spacing w:val="-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Пожарскому</w:t>
            </w:r>
            <w:r w:rsidRPr="00040C7F">
              <w:rPr>
                <w:spacing w:val="-10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скульптора</w:t>
            </w:r>
            <w:r w:rsidRPr="00040C7F">
              <w:rPr>
                <w:spacing w:val="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И.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П.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Мартоса</w:t>
            </w:r>
            <w:r w:rsidRPr="00040C7F">
              <w:rPr>
                <w:spacing w:val="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</w:t>
            </w:r>
            <w:r w:rsidRPr="00040C7F">
              <w:rPr>
                <w:spacing w:val="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Москве.</w:t>
            </w:r>
          </w:p>
          <w:p w:rsidR="007F54F5" w:rsidRPr="00040C7F" w:rsidRDefault="007F54F5" w:rsidP="00AC071A">
            <w:pPr>
              <w:pStyle w:val="TableParagraph"/>
              <w:spacing w:before="1" w:line="259" w:lineRule="auto"/>
              <w:ind w:left="108" w:right="216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Мемориальные ансамбли: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Могила Неизвестного Солдата в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Москве;</w:t>
            </w:r>
            <w:r w:rsidRPr="00040C7F">
              <w:rPr>
                <w:spacing w:val="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памятник-ансамбль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героям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Сталинградской</w:t>
            </w:r>
            <w:r w:rsidRPr="00040C7F">
              <w:rPr>
                <w:spacing w:val="-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битвы</w:t>
            </w:r>
          </w:p>
          <w:p w:rsidR="007F54F5" w:rsidRPr="00040C7F" w:rsidRDefault="007F54F5" w:rsidP="00AC071A">
            <w:pPr>
              <w:pStyle w:val="TableParagraph"/>
              <w:spacing w:line="256" w:lineRule="auto"/>
              <w:ind w:left="108" w:right="383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«Мамаев курган» (и другие по</w:t>
            </w:r>
            <w:r w:rsidRPr="00040C7F">
              <w:rPr>
                <w:spacing w:val="-48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выбору</w:t>
            </w:r>
            <w:r w:rsidRPr="00040C7F">
              <w:rPr>
                <w:spacing w:val="-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учителя).</w:t>
            </w:r>
          </w:p>
          <w:p w:rsidR="007F54F5" w:rsidRPr="00040C7F" w:rsidRDefault="007F54F5" w:rsidP="00AC071A">
            <w:pPr>
              <w:pStyle w:val="TableParagraph"/>
              <w:spacing w:before="4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line="261" w:lineRule="auto"/>
              <w:ind w:left="108" w:right="543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Модуль</w:t>
            </w:r>
            <w:r w:rsidRPr="00040C7F">
              <w:rPr>
                <w:b/>
                <w:spacing w:val="-8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«Азбука</w:t>
            </w:r>
            <w:r w:rsidRPr="00040C7F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цифровой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графики»</w:t>
            </w:r>
          </w:p>
          <w:p w:rsidR="007F54F5" w:rsidRPr="00040C7F" w:rsidRDefault="007F54F5" w:rsidP="00AC071A">
            <w:pPr>
              <w:pStyle w:val="TableParagraph"/>
              <w:spacing w:before="8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line="259" w:lineRule="auto"/>
              <w:ind w:left="108" w:right="100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Изображение и освоение в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программе</w:t>
            </w:r>
            <w:r w:rsidRPr="00040C7F">
              <w:rPr>
                <w:spacing w:val="-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Paint</w:t>
            </w:r>
            <w:r w:rsidRPr="00040C7F">
              <w:rPr>
                <w:spacing w:val="-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правил</w:t>
            </w:r>
            <w:r w:rsidRPr="00040C7F">
              <w:rPr>
                <w:spacing w:val="-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линейной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 воздушной перспективы: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изображение линии горизонта и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точки</w:t>
            </w:r>
            <w:r w:rsidRPr="00040C7F">
              <w:rPr>
                <w:spacing w:val="-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схода,</w:t>
            </w:r>
            <w:r w:rsidRPr="00040C7F">
              <w:rPr>
                <w:spacing w:val="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перспективных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сокращений,</w:t>
            </w:r>
            <w:r w:rsidRPr="00040C7F">
              <w:rPr>
                <w:spacing w:val="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цветовых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тональных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изменений.</w:t>
            </w:r>
          </w:p>
          <w:p w:rsidR="007F54F5" w:rsidRPr="00040C7F" w:rsidRDefault="007F54F5" w:rsidP="00AC071A">
            <w:pPr>
              <w:pStyle w:val="TableParagraph"/>
              <w:spacing w:before="8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line="254" w:lineRule="auto"/>
              <w:ind w:left="108" w:right="331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Моделирование</w:t>
            </w:r>
            <w:r w:rsidRPr="00040C7F">
              <w:rPr>
                <w:spacing w:val="-8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</w:t>
            </w:r>
            <w:r w:rsidRPr="00040C7F">
              <w:rPr>
                <w:spacing w:val="-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графическом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редакторе</w:t>
            </w:r>
            <w:r w:rsidRPr="00040C7F">
              <w:rPr>
                <w:spacing w:val="-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</w:t>
            </w:r>
          </w:p>
          <w:p w:rsidR="007F54F5" w:rsidRPr="00040C7F" w:rsidRDefault="007F54F5" w:rsidP="00AC071A">
            <w:pPr>
              <w:pStyle w:val="TableParagraph"/>
              <w:spacing w:before="7" w:line="259" w:lineRule="auto"/>
              <w:ind w:left="108" w:right="198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помощью инструментов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геометрических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фигур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 xml:space="preserve">конструкции </w:t>
            </w:r>
            <w:r w:rsidRPr="00040C7F">
              <w:rPr>
                <w:sz w:val="24"/>
                <w:szCs w:val="24"/>
              </w:rPr>
              <w:lastRenderedPageBreak/>
              <w:t>традиционного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крестьянского</w:t>
            </w:r>
            <w:r w:rsidRPr="00040C7F">
              <w:rPr>
                <w:spacing w:val="-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деревянного</w:t>
            </w:r>
            <w:r w:rsidRPr="00040C7F">
              <w:rPr>
                <w:spacing w:val="-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дома</w:t>
            </w:r>
          </w:p>
          <w:p w:rsidR="007F54F5" w:rsidRPr="00040C7F" w:rsidRDefault="007F54F5" w:rsidP="00AC071A">
            <w:pPr>
              <w:pStyle w:val="TableParagraph"/>
              <w:ind w:left="108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(избы)</w:t>
            </w:r>
            <w:r w:rsidRPr="00040C7F">
              <w:rPr>
                <w:spacing w:val="-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</w:t>
            </w:r>
            <w:r w:rsidRPr="00040C7F">
              <w:rPr>
                <w:spacing w:val="-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различных</w:t>
            </w:r>
          </w:p>
        </w:tc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37"/>
              <w:ind w:left="9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8</w:t>
            </w:r>
          </w:p>
        </w:tc>
        <w:tc>
          <w:tcPr>
            <w:tcW w:w="2411" w:type="dxa"/>
          </w:tcPr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6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107" w:right="338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Использовать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информацию</w:t>
            </w:r>
            <w:r w:rsidRPr="00040C7F">
              <w:rPr>
                <w:spacing w:val="-8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из</w:t>
            </w:r>
            <w:r w:rsidRPr="00040C7F">
              <w:rPr>
                <w:spacing w:val="-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текста</w:t>
            </w:r>
          </w:p>
          <w:p w:rsidR="007F54F5" w:rsidRPr="00040C7F" w:rsidRDefault="007F54F5" w:rsidP="00AC071A">
            <w:pPr>
              <w:pStyle w:val="TableParagraph"/>
              <w:spacing w:before="2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107" w:right="163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Понимать и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использовать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формальные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конструкции,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основанные на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определениях, правилах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 формальных системах,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а</w:t>
            </w:r>
            <w:r w:rsidRPr="00040C7F">
              <w:rPr>
                <w:spacing w:val="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также</w:t>
            </w:r>
            <w:r w:rsidRPr="00040C7F">
              <w:rPr>
                <w:spacing w:val="-6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алгоритмы.</w:t>
            </w:r>
          </w:p>
        </w:tc>
        <w:tc>
          <w:tcPr>
            <w:tcW w:w="2551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128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</w:tr>
    </w:tbl>
    <w:p w:rsidR="007F54F5" w:rsidRPr="00040C7F" w:rsidRDefault="007F54F5" w:rsidP="007F54F5">
      <w:pPr>
        <w:spacing w:line="229" w:lineRule="exact"/>
        <w:rPr>
          <w:sz w:val="24"/>
          <w:szCs w:val="24"/>
          <w:lang w:val="ru-RU"/>
        </w:rPr>
        <w:sectPr w:rsidR="007F54F5" w:rsidRPr="00040C7F">
          <w:pgSz w:w="16840" w:h="11910" w:orient="landscape"/>
          <w:pgMar w:top="840" w:right="140" w:bottom="1100" w:left="160" w:header="0" w:footer="913" w:gutter="0"/>
          <w:cols w:space="720"/>
        </w:sectPr>
      </w:pPr>
    </w:p>
    <w:tbl>
      <w:tblPr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711"/>
        <w:gridCol w:w="850"/>
        <w:gridCol w:w="990"/>
        <w:gridCol w:w="3122"/>
        <w:gridCol w:w="711"/>
        <w:gridCol w:w="2411"/>
        <w:gridCol w:w="2551"/>
        <w:gridCol w:w="2128"/>
      </w:tblGrid>
      <w:tr w:rsidR="007F54F5" w:rsidRPr="001123C8" w:rsidTr="00AC071A">
        <w:trPr>
          <w:trHeight w:val="2073"/>
        </w:trPr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ind w:left="105" w:right="153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lastRenderedPageBreak/>
              <w:t>№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pacing w:val="-1"/>
                <w:sz w:val="24"/>
                <w:szCs w:val="24"/>
              </w:rPr>
              <w:t>урок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а</w:t>
            </w:r>
          </w:p>
        </w:tc>
        <w:tc>
          <w:tcPr>
            <w:tcW w:w="850" w:type="dxa"/>
          </w:tcPr>
          <w:p w:rsidR="007F54F5" w:rsidRPr="00040C7F" w:rsidRDefault="007F54F5" w:rsidP="00AC071A">
            <w:pPr>
              <w:pStyle w:val="TableParagraph"/>
              <w:ind w:left="110" w:right="85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Плани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руема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я</w:t>
            </w:r>
            <w:r w:rsidRPr="00040C7F">
              <w:rPr>
                <w:b/>
                <w:spacing w:val="2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дата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провед</w:t>
            </w:r>
            <w:r w:rsidRPr="00040C7F">
              <w:rPr>
                <w:b/>
                <w:spacing w:val="-48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ения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990" w:type="dxa"/>
          </w:tcPr>
          <w:p w:rsidR="007F54F5" w:rsidRPr="00040C7F" w:rsidRDefault="007F54F5" w:rsidP="00AC071A">
            <w:pPr>
              <w:pStyle w:val="TableParagraph"/>
              <w:ind w:left="104" w:right="142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Фактич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еская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дата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проведе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ния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3122" w:type="dxa"/>
          </w:tcPr>
          <w:p w:rsidR="007F54F5" w:rsidRPr="00040C7F" w:rsidRDefault="007F54F5" w:rsidP="00AC071A">
            <w:pPr>
              <w:pStyle w:val="TableParagraph"/>
              <w:ind w:left="108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Тема урока</w:t>
            </w:r>
          </w:p>
        </w:tc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ind w:left="108" w:right="104"/>
              <w:rPr>
                <w:b/>
                <w:sz w:val="24"/>
                <w:szCs w:val="24"/>
              </w:rPr>
            </w:pPr>
            <w:r w:rsidRPr="00040C7F">
              <w:rPr>
                <w:b/>
                <w:spacing w:val="-1"/>
                <w:sz w:val="24"/>
                <w:szCs w:val="24"/>
              </w:rPr>
              <w:t>Коли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чест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во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часо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в</w:t>
            </w:r>
          </w:p>
        </w:tc>
        <w:tc>
          <w:tcPr>
            <w:tcW w:w="2411" w:type="dxa"/>
          </w:tcPr>
          <w:p w:rsidR="007F54F5" w:rsidRPr="00040C7F" w:rsidRDefault="00AC071A" w:rsidP="00AC071A">
            <w:pPr>
              <w:pStyle w:val="TableParagraph"/>
              <w:ind w:right="98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 xml:space="preserve">Формирование </w:t>
            </w:r>
            <w:r w:rsidR="007F54F5" w:rsidRPr="00040C7F">
              <w:rPr>
                <w:b/>
                <w:sz w:val="24"/>
                <w:szCs w:val="24"/>
              </w:rPr>
              <w:t>функциональной грамотности</w:t>
            </w:r>
          </w:p>
        </w:tc>
        <w:tc>
          <w:tcPr>
            <w:tcW w:w="2551" w:type="dxa"/>
          </w:tcPr>
          <w:p w:rsidR="007F54F5" w:rsidRPr="00040C7F" w:rsidRDefault="007F54F5" w:rsidP="00AC071A">
            <w:pPr>
              <w:pStyle w:val="TableParagraph"/>
              <w:ind w:left="101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ЦОР</w:t>
            </w:r>
          </w:p>
        </w:tc>
        <w:tc>
          <w:tcPr>
            <w:tcW w:w="2128" w:type="dxa"/>
          </w:tcPr>
          <w:p w:rsidR="007F54F5" w:rsidRPr="00040C7F" w:rsidRDefault="007F54F5" w:rsidP="00AC071A">
            <w:pPr>
              <w:pStyle w:val="TableParagraph"/>
              <w:ind w:left="105" w:right="713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Контроль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(проверяемые</w:t>
            </w:r>
            <w:r w:rsidRPr="00040C7F">
              <w:rPr>
                <w:b/>
                <w:spacing w:val="-48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элементы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содержания)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(ПУ. ПЭС</w:t>
            </w:r>
          </w:p>
          <w:p w:rsidR="007F54F5" w:rsidRPr="00040C7F" w:rsidRDefault="007F54F5" w:rsidP="00AC071A">
            <w:pPr>
              <w:pStyle w:val="TableParagraph"/>
              <w:spacing w:line="230" w:lineRule="atLeast"/>
              <w:ind w:left="105" w:right="89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Предметные умения.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Проверяемые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элементы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содержания)</w:t>
            </w:r>
          </w:p>
        </w:tc>
      </w:tr>
      <w:tr w:rsidR="007F54F5" w:rsidRPr="00040C7F" w:rsidTr="001123C8">
        <w:trPr>
          <w:trHeight w:val="1124"/>
        </w:trPr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58"/>
              <w:ind w:left="230" w:right="230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28</w:t>
            </w: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4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"/>
              <w:ind w:left="230" w:right="230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29</w:t>
            </w: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230" w:right="230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30</w:t>
            </w: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0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230" w:right="230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31</w:t>
            </w:r>
          </w:p>
        </w:tc>
        <w:tc>
          <w:tcPr>
            <w:tcW w:w="850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90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122" w:type="dxa"/>
          </w:tcPr>
          <w:p w:rsidR="007F54F5" w:rsidRPr="00040C7F" w:rsidRDefault="007F54F5" w:rsidP="00AC071A">
            <w:pPr>
              <w:pStyle w:val="TableParagraph"/>
              <w:spacing w:line="226" w:lineRule="exact"/>
              <w:ind w:left="108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вариантов</w:t>
            </w:r>
            <w:r w:rsidRPr="00040C7F">
              <w:rPr>
                <w:spacing w:val="-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его</w:t>
            </w:r>
            <w:r w:rsidRPr="00040C7F">
              <w:rPr>
                <w:spacing w:val="-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устройства.</w:t>
            </w:r>
          </w:p>
          <w:p w:rsidR="007F54F5" w:rsidRPr="00040C7F" w:rsidRDefault="007F54F5" w:rsidP="00AC071A">
            <w:pPr>
              <w:pStyle w:val="TableParagraph"/>
              <w:spacing w:before="11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line="256" w:lineRule="auto"/>
              <w:ind w:left="108" w:right="689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Моделирование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конструкции</w:t>
            </w:r>
            <w:r w:rsidRPr="00040C7F">
              <w:rPr>
                <w:spacing w:val="-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разных</w:t>
            </w:r>
            <w:r w:rsidRPr="00040C7F">
              <w:rPr>
                <w:spacing w:val="-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видов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традиционных</w:t>
            </w:r>
          </w:p>
          <w:p w:rsidR="007F54F5" w:rsidRPr="00040C7F" w:rsidRDefault="007F54F5" w:rsidP="00AC071A">
            <w:pPr>
              <w:pStyle w:val="TableParagraph"/>
              <w:spacing w:before="6" w:line="261" w:lineRule="auto"/>
              <w:ind w:left="108" w:right="154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жилищ</w:t>
            </w:r>
            <w:r w:rsidRPr="00040C7F">
              <w:rPr>
                <w:spacing w:val="-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разных народов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(юрта,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каркасный</w:t>
            </w:r>
            <w:r w:rsidRPr="00040C7F">
              <w:rPr>
                <w:spacing w:val="-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дом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</w:t>
            </w:r>
            <w:r w:rsidRPr="00040C7F">
              <w:rPr>
                <w:spacing w:val="-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др.,</w:t>
            </w:r>
            <w:r w:rsidRPr="00040C7F">
              <w:rPr>
                <w:spacing w:val="-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том</w:t>
            </w:r>
            <w:r w:rsidRPr="00040C7F">
              <w:rPr>
                <w:spacing w:val="-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числе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учётом</w:t>
            </w:r>
            <w:r w:rsidRPr="00040C7F">
              <w:rPr>
                <w:spacing w:val="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местных</w:t>
            </w:r>
            <w:r w:rsidRPr="00040C7F">
              <w:rPr>
                <w:spacing w:val="-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традиций).</w:t>
            </w: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" w:line="261" w:lineRule="auto"/>
              <w:ind w:left="108" w:right="331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Моделирование</w:t>
            </w:r>
            <w:r w:rsidRPr="00040C7F">
              <w:rPr>
                <w:spacing w:val="-8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</w:t>
            </w:r>
            <w:r w:rsidRPr="00040C7F">
              <w:rPr>
                <w:spacing w:val="-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графическом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редакторе</w:t>
            </w:r>
            <w:r w:rsidRPr="00040C7F">
              <w:rPr>
                <w:spacing w:val="-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</w:t>
            </w:r>
          </w:p>
          <w:p w:rsidR="007F54F5" w:rsidRPr="00040C7F" w:rsidRDefault="007F54F5" w:rsidP="00AC071A">
            <w:pPr>
              <w:pStyle w:val="TableParagraph"/>
              <w:spacing w:line="259" w:lineRule="auto"/>
              <w:ind w:left="108" w:right="179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помощью инструментов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геометрических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фигур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конструкций храмовых зданий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разных культур: каменный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православный</w:t>
            </w:r>
            <w:r w:rsidRPr="00040C7F">
              <w:rPr>
                <w:spacing w:val="-8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собор,</w:t>
            </w:r>
            <w:r w:rsidRPr="00040C7F">
              <w:rPr>
                <w:spacing w:val="-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готический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или романский собор, пагода,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мечеть.</w:t>
            </w: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1123C8" w:rsidRDefault="007F54F5" w:rsidP="001123C8">
            <w:pPr>
              <w:pStyle w:val="TableParagraph"/>
              <w:spacing w:line="259" w:lineRule="auto"/>
              <w:ind w:left="108" w:right="327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Построение в графическом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редакторе с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lastRenderedPageBreak/>
              <w:t>помощью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геометрических фигур или на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линейной основе пропорций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фигуры</w:t>
            </w:r>
            <w:r w:rsidRPr="00040C7F">
              <w:rPr>
                <w:spacing w:val="-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человека,</w:t>
            </w:r>
            <w:r w:rsidRPr="00040C7F">
              <w:rPr>
                <w:spacing w:val="-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изображение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различных</w:t>
            </w:r>
            <w:r w:rsidRPr="00040C7F">
              <w:rPr>
                <w:spacing w:val="-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фаз</w:t>
            </w:r>
            <w:r w:rsidRPr="00040C7F">
              <w:rPr>
                <w:spacing w:val="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движения.</w:t>
            </w:r>
          </w:p>
          <w:p w:rsidR="007F54F5" w:rsidRPr="00040C7F" w:rsidRDefault="007F54F5" w:rsidP="00AC071A">
            <w:pPr>
              <w:pStyle w:val="TableParagraph"/>
              <w:spacing w:line="259" w:lineRule="auto"/>
              <w:ind w:left="108" w:right="237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Создание анимации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схематического движения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человека</w:t>
            </w:r>
            <w:r w:rsidRPr="00040C7F">
              <w:rPr>
                <w:spacing w:val="-9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(при</w:t>
            </w:r>
            <w:r w:rsidRPr="00040C7F">
              <w:rPr>
                <w:spacing w:val="-1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соответствующих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технических</w:t>
            </w:r>
            <w:r w:rsidRPr="00040C7F">
              <w:rPr>
                <w:spacing w:val="5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условиях).</w:t>
            </w:r>
          </w:p>
          <w:p w:rsidR="007F54F5" w:rsidRPr="00040C7F" w:rsidRDefault="007F54F5" w:rsidP="00AC071A">
            <w:pPr>
              <w:pStyle w:val="TableParagraph"/>
              <w:ind w:left="108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Анимация</w:t>
            </w:r>
            <w:r w:rsidRPr="00040C7F">
              <w:rPr>
                <w:spacing w:val="-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простого</w:t>
            </w:r>
            <w:r w:rsidRPr="00040C7F">
              <w:rPr>
                <w:spacing w:val="-6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движения</w:t>
            </w:r>
          </w:p>
        </w:tc>
        <w:tc>
          <w:tcPr>
            <w:tcW w:w="711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411" w:type="dxa"/>
          </w:tcPr>
          <w:p w:rsidR="007F54F5" w:rsidRPr="00040C7F" w:rsidRDefault="007F54F5" w:rsidP="00AC071A">
            <w:pPr>
              <w:pStyle w:val="TableParagraph"/>
              <w:ind w:left="107" w:right="338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Использовать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информацию</w:t>
            </w:r>
            <w:r w:rsidRPr="00040C7F">
              <w:rPr>
                <w:spacing w:val="-8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из</w:t>
            </w:r>
            <w:r w:rsidRPr="00040C7F">
              <w:rPr>
                <w:spacing w:val="-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текста</w:t>
            </w:r>
          </w:p>
          <w:p w:rsidR="007F54F5" w:rsidRPr="00040C7F" w:rsidRDefault="007F54F5" w:rsidP="00AC071A">
            <w:pPr>
              <w:pStyle w:val="TableParagraph"/>
              <w:spacing w:before="2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Понимать и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использовать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формальные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конструкции,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основанные на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определениях, правилах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 формальных системах,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а</w:t>
            </w:r>
            <w:r w:rsidRPr="00040C7F">
              <w:rPr>
                <w:spacing w:val="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также</w:t>
            </w:r>
            <w:r w:rsidRPr="00040C7F">
              <w:rPr>
                <w:spacing w:val="-6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алгоритмы.</w:t>
            </w:r>
          </w:p>
        </w:tc>
        <w:tc>
          <w:tcPr>
            <w:tcW w:w="2551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  <w:p w:rsidR="007F54F5" w:rsidRPr="00040C7F" w:rsidRDefault="007F54F5" w:rsidP="00AC071A">
            <w:pPr>
              <w:spacing w:before="78" w:line="252" w:lineRule="auto"/>
              <w:rPr>
                <w:b/>
                <w:color w:val="000000"/>
                <w:w w:val="97"/>
                <w:sz w:val="24"/>
                <w:szCs w:val="24"/>
                <w:lang w:val="ru-RU"/>
              </w:rPr>
            </w:pPr>
            <w:r w:rsidRPr="00040C7F">
              <w:rPr>
                <w:b/>
                <w:color w:val="000000"/>
                <w:w w:val="97"/>
                <w:sz w:val="24"/>
                <w:szCs w:val="24"/>
              </w:rPr>
              <w:t>http</w:t>
            </w:r>
            <w:r w:rsidRPr="00040C7F">
              <w:rPr>
                <w:b/>
                <w:color w:val="000000"/>
                <w:w w:val="97"/>
                <w:sz w:val="24"/>
                <w:szCs w:val="24"/>
                <w:lang w:val="ru-RU"/>
              </w:rPr>
              <w:t>://</w:t>
            </w:r>
            <w:r w:rsidRPr="00040C7F">
              <w:rPr>
                <w:b/>
                <w:color w:val="000000"/>
                <w:w w:val="97"/>
                <w:sz w:val="24"/>
                <w:szCs w:val="24"/>
              </w:rPr>
              <w:t>school</w:t>
            </w:r>
            <w:r w:rsidRPr="00040C7F">
              <w:rPr>
                <w:b/>
                <w:color w:val="000000"/>
                <w:w w:val="97"/>
                <w:sz w:val="24"/>
                <w:szCs w:val="24"/>
                <w:lang w:val="ru-RU"/>
              </w:rPr>
              <w:t>-</w:t>
            </w:r>
            <w:r w:rsidRPr="00040C7F">
              <w:rPr>
                <w:b/>
                <w:sz w:val="24"/>
                <w:szCs w:val="24"/>
                <w:lang w:val="ru-RU"/>
              </w:rPr>
              <w:br/>
            </w:r>
            <w:r w:rsidRPr="00040C7F">
              <w:rPr>
                <w:b/>
                <w:color w:val="000000"/>
                <w:w w:val="97"/>
                <w:sz w:val="24"/>
                <w:szCs w:val="24"/>
              </w:rPr>
              <w:t>collection</w:t>
            </w:r>
            <w:r w:rsidRPr="00040C7F">
              <w:rPr>
                <w:b/>
                <w:color w:val="000000"/>
                <w:w w:val="97"/>
                <w:sz w:val="24"/>
                <w:szCs w:val="24"/>
                <w:lang w:val="ru-RU"/>
              </w:rPr>
              <w:t>.</w:t>
            </w:r>
            <w:r w:rsidRPr="00040C7F">
              <w:rPr>
                <w:b/>
                <w:color w:val="000000"/>
                <w:w w:val="97"/>
                <w:sz w:val="24"/>
                <w:szCs w:val="24"/>
              </w:rPr>
              <w:t>edu</w:t>
            </w:r>
            <w:r w:rsidRPr="00040C7F">
              <w:rPr>
                <w:b/>
                <w:color w:val="000000"/>
                <w:w w:val="97"/>
                <w:sz w:val="24"/>
                <w:szCs w:val="24"/>
                <w:lang w:val="ru-RU"/>
              </w:rPr>
              <w:t>.</w:t>
            </w:r>
            <w:r w:rsidRPr="00040C7F">
              <w:rPr>
                <w:b/>
                <w:color w:val="000000"/>
                <w:w w:val="97"/>
                <w:sz w:val="24"/>
                <w:szCs w:val="24"/>
              </w:rPr>
              <w:t>ru</w:t>
            </w:r>
            <w:r w:rsidRPr="00040C7F">
              <w:rPr>
                <w:b/>
                <w:color w:val="000000"/>
                <w:w w:val="97"/>
                <w:sz w:val="24"/>
                <w:szCs w:val="24"/>
                <w:lang w:val="ru-RU"/>
              </w:rPr>
              <w:t>/</w:t>
            </w:r>
          </w:p>
          <w:p w:rsidR="007F54F5" w:rsidRPr="00040C7F" w:rsidRDefault="00232BB6" w:rsidP="00AC071A">
            <w:pPr>
              <w:pStyle w:val="TableParagraph"/>
              <w:rPr>
                <w:sz w:val="24"/>
                <w:szCs w:val="24"/>
              </w:rPr>
            </w:pPr>
            <w:hyperlink r:id="rId238">
              <w:r w:rsidR="007F54F5" w:rsidRPr="00040C7F">
                <w:rPr>
                  <w:color w:val="0000FF"/>
                  <w:sz w:val="24"/>
                  <w:szCs w:val="24"/>
                  <w:u w:color="0000FF"/>
                </w:rPr>
                <w:t>https://resh.edu.ru/subject/7/4/</w:t>
              </w:r>
            </w:hyperlink>
          </w:p>
        </w:tc>
        <w:tc>
          <w:tcPr>
            <w:tcW w:w="2128" w:type="dxa"/>
          </w:tcPr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5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105" w:right="225"/>
              <w:rPr>
                <w:sz w:val="24"/>
                <w:szCs w:val="24"/>
              </w:rPr>
            </w:pPr>
            <w:r w:rsidRPr="00040C7F">
              <w:rPr>
                <w:spacing w:val="-1"/>
                <w:sz w:val="24"/>
                <w:szCs w:val="24"/>
              </w:rPr>
              <w:t xml:space="preserve">Итоговая </w:t>
            </w:r>
            <w:r w:rsidRPr="00040C7F">
              <w:rPr>
                <w:sz w:val="24"/>
                <w:szCs w:val="24"/>
              </w:rPr>
              <w:t>творческая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работа</w:t>
            </w:r>
          </w:p>
        </w:tc>
      </w:tr>
    </w:tbl>
    <w:p w:rsidR="007F54F5" w:rsidRPr="00040C7F" w:rsidRDefault="007F54F5" w:rsidP="007F54F5">
      <w:pPr>
        <w:rPr>
          <w:sz w:val="24"/>
          <w:szCs w:val="24"/>
        </w:rPr>
        <w:sectPr w:rsidR="007F54F5" w:rsidRPr="00040C7F">
          <w:pgSz w:w="16840" w:h="11910" w:orient="landscape"/>
          <w:pgMar w:top="840" w:right="140" w:bottom="1100" w:left="160" w:header="0" w:footer="913" w:gutter="0"/>
          <w:cols w:space="720"/>
        </w:sectPr>
      </w:pPr>
    </w:p>
    <w:tbl>
      <w:tblPr>
        <w:tblStyle w:val="afe"/>
        <w:tblW w:w="13469" w:type="dxa"/>
        <w:tblLayout w:type="fixed"/>
        <w:tblLook w:val="04A0"/>
      </w:tblPr>
      <w:tblGrid>
        <w:gridCol w:w="959"/>
        <w:gridCol w:w="850"/>
        <w:gridCol w:w="1134"/>
        <w:gridCol w:w="2694"/>
        <w:gridCol w:w="33"/>
        <w:gridCol w:w="959"/>
        <w:gridCol w:w="2126"/>
        <w:gridCol w:w="37"/>
        <w:gridCol w:w="2515"/>
        <w:gridCol w:w="35"/>
        <w:gridCol w:w="2091"/>
        <w:gridCol w:w="36"/>
      </w:tblGrid>
      <w:tr w:rsidR="007F54F5" w:rsidRPr="001123C8" w:rsidTr="001123C8">
        <w:trPr>
          <w:trHeight w:val="2073"/>
        </w:trPr>
        <w:tc>
          <w:tcPr>
            <w:tcW w:w="959" w:type="dxa"/>
          </w:tcPr>
          <w:p w:rsidR="007F54F5" w:rsidRPr="00040C7F" w:rsidRDefault="007F54F5" w:rsidP="00AC071A">
            <w:pPr>
              <w:pStyle w:val="TableParagraph"/>
              <w:ind w:left="105" w:right="153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lastRenderedPageBreak/>
              <w:t>№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pacing w:val="-1"/>
                <w:sz w:val="24"/>
                <w:szCs w:val="24"/>
              </w:rPr>
              <w:t>урок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а</w:t>
            </w:r>
          </w:p>
        </w:tc>
        <w:tc>
          <w:tcPr>
            <w:tcW w:w="850" w:type="dxa"/>
          </w:tcPr>
          <w:p w:rsidR="007F54F5" w:rsidRPr="001123C8" w:rsidRDefault="001123C8" w:rsidP="001123C8">
            <w:pPr>
              <w:pStyle w:val="TableParagraph"/>
              <w:ind w:right="85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дата</w:t>
            </w:r>
          </w:p>
        </w:tc>
        <w:tc>
          <w:tcPr>
            <w:tcW w:w="1134" w:type="dxa"/>
          </w:tcPr>
          <w:p w:rsidR="007F54F5" w:rsidRPr="00040C7F" w:rsidRDefault="007F54F5" w:rsidP="00AC071A">
            <w:pPr>
              <w:pStyle w:val="TableParagraph"/>
              <w:ind w:left="104" w:right="142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Фактич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еская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дата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проведе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ния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2727" w:type="dxa"/>
            <w:gridSpan w:val="2"/>
          </w:tcPr>
          <w:p w:rsidR="007F54F5" w:rsidRPr="00040C7F" w:rsidRDefault="007F54F5" w:rsidP="00AC071A">
            <w:pPr>
              <w:pStyle w:val="TableParagraph"/>
              <w:ind w:left="108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Тема урока</w:t>
            </w:r>
          </w:p>
        </w:tc>
        <w:tc>
          <w:tcPr>
            <w:tcW w:w="959" w:type="dxa"/>
          </w:tcPr>
          <w:p w:rsidR="007F54F5" w:rsidRPr="00040C7F" w:rsidRDefault="007F54F5" w:rsidP="00AC071A">
            <w:pPr>
              <w:pStyle w:val="TableParagraph"/>
              <w:ind w:left="108" w:right="104"/>
              <w:rPr>
                <w:b/>
                <w:sz w:val="24"/>
                <w:szCs w:val="24"/>
              </w:rPr>
            </w:pPr>
            <w:r w:rsidRPr="00040C7F">
              <w:rPr>
                <w:b/>
                <w:spacing w:val="-1"/>
                <w:sz w:val="24"/>
                <w:szCs w:val="24"/>
              </w:rPr>
              <w:t>Коли</w:t>
            </w:r>
            <w:r w:rsidRPr="00040C7F">
              <w:rPr>
                <w:b/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чест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во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часо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b/>
                <w:sz w:val="24"/>
                <w:szCs w:val="24"/>
              </w:rPr>
              <w:t>в</w:t>
            </w:r>
          </w:p>
        </w:tc>
        <w:tc>
          <w:tcPr>
            <w:tcW w:w="2163" w:type="dxa"/>
            <w:gridSpan w:val="2"/>
          </w:tcPr>
          <w:p w:rsidR="007F54F5" w:rsidRPr="00040C7F" w:rsidRDefault="00AC071A" w:rsidP="00AC071A">
            <w:pPr>
              <w:pStyle w:val="TableParagraph"/>
              <w:ind w:left="107" w:right="98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Формирование</w:t>
            </w:r>
            <w:r w:rsidR="007F54F5" w:rsidRPr="00040C7F">
              <w:rPr>
                <w:b/>
                <w:sz w:val="24"/>
                <w:szCs w:val="24"/>
              </w:rPr>
              <w:t xml:space="preserve"> функциональной грамотности</w:t>
            </w:r>
          </w:p>
        </w:tc>
        <w:tc>
          <w:tcPr>
            <w:tcW w:w="2550" w:type="dxa"/>
            <w:gridSpan w:val="2"/>
          </w:tcPr>
          <w:p w:rsidR="007F54F5" w:rsidRPr="00040C7F" w:rsidRDefault="007F54F5" w:rsidP="00AC071A">
            <w:pPr>
              <w:pStyle w:val="TableParagraph"/>
              <w:ind w:left="101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ЦОР</w:t>
            </w:r>
          </w:p>
        </w:tc>
        <w:tc>
          <w:tcPr>
            <w:tcW w:w="2127" w:type="dxa"/>
            <w:gridSpan w:val="2"/>
          </w:tcPr>
          <w:p w:rsidR="001123C8" w:rsidRPr="00040C7F" w:rsidRDefault="007F54F5" w:rsidP="001123C8">
            <w:pPr>
              <w:pStyle w:val="TableParagraph"/>
              <w:ind w:left="105" w:right="713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Контроль</w:t>
            </w:r>
            <w:r w:rsidRPr="00040C7F">
              <w:rPr>
                <w:b/>
                <w:spacing w:val="1"/>
                <w:sz w:val="24"/>
                <w:szCs w:val="24"/>
              </w:rPr>
              <w:t xml:space="preserve"> </w:t>
            </w:r>
          </w:p>
          <w:p w:rsidR="007F54F5" w:rsidRPr="00040C7F" w:rsidRDefault="007F54F5" w:rsidP="00AC071A">
            <w:pPr>
              <w:pStyle w:val="TableParagraph"/>
              <w:spacing w:line="230" w:lineRule="atLeast"/>
              <w:ind w:left="105" w:right="89"/>
              <w:rPr>
                <w:b/>
                <w:sz w:val="24"/>
                <w:szCs w:val="24"/>
              </w:rPr>
            </w:pPr>
          </w:p>
        </w:tc>
      </w:tr>
      <w:tr w:rsidR="007F54F5" w:rsidRPr="001123C8" w:rsidTr="001123C8">
        <w:trPr>
          <w:trHeight w:val="845"/>
        </w:trPr>
        <w:tc>
          <w:tcPr>
            <w:tcW w:w="959" w:type="dxa"/>
          </w:tcPr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ind w:left="230" w:right="230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32</w:t>
            </w:r>
          </w:p>
          <w:p w:rsidR="007F54F5" w:rsidRPr="00040C7F" w:rsidRDefault="007F54F5" w:rsidP="00AC071A">
            <w:pPr>
              <w:pStyle w:val="TableParagraph"/>
              <w:spacing w:before="1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"/>
              <w:ind w:left="230" w:right="230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33</w:t>
            </w: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before="10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line="210" w:lineRule="exact"/>
              <w:ind w:left="230" w:right="230"/>
              <w:jc w:val="center"/>
              <w:rPr>
                <w:b/>
                <w:sz w:val="24"/>
                <w:szCs w:val="24"/>
              </w:rPr>
            </w:pPr>
            <w:r w:rsidRPr="00040C7F">
              <w:rPr>
                <w:b/>
                <w:sz w:val="24"/>
                <w:szCs w:val="24"/>
              </w:rPr>
              <w:t>34</w:t>
            </w:r>
          </w:p>
        </w:tc>
        <w:tc>
          <w:tcPr>
            <w:tcW w:w="850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727" w:type="dxa"/>
            <w:gridSpan w:val="2"/>
          </w:tcPr>
          <w:p w:rsidR="007F54F5" w:rsidRPr="00040C7F" w:rsidRDefault="007F54F5" w:rsidP="00AC071A">
            <w:pPr>
              <w:pStyle w:val="TableParagraph"/>
              <w:spacing w:line="254" w:lineRule="auto"/>
              <w:ind w:left="108" w:right="109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нарисованной</w:t>
            </w:r>
            <w:r w:rsidRPr="00040C7F">
              <w:rPr>
                <w:spacing w:val="-9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фигурки:</w:t>
            </w:r>
            <w:r w:rsidRPr="00040C7F">
              <w:rPr>
                <w:spacing w:val="-5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загрузить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две</w:t>
            </w:r>
            <w:r w:rsidRPr="00040C7F">
              <w:rPr>
                <w:spacing w:val="-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фазы</w:t>
            </w:r>
            <w:r w:rsidRPr="00040C7F">
              <w:rPr>
                <w:spacing w:val="-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движения</w:t>
            </w:r>
          </w:p>
          <w:p w:rsidR="007F54F5" w:rsidRPr="00040C7F" w:rsidRDefault="007F54F5" w:rsidP="00AC071A">
            <w:pPr>
              <w:pStyle w:val="TableParagraph"/>
              <w:spacing w:before="2" w:line="259" w:lineRule="auto"/>
              <w:ind w:left="108" w:right="161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фигурки</w:t>
            </w:r>
            <w:r w:rsidRPr="00040C7F">
              <w:rPr>
                <w:spacing w:val="-6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</w:t>
            </w:r>
            <w:r w:rsidRPr="00040C7F">
              <w:rPr>
                <w:spacing w:val="-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виртуальный</w:t>
            </w:r>
            <w:r w:rsidRPr="00040C7F">
              <w:rPr>
                <w:spacing w:val="-6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редактор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GIF-анимации и сохранить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простое повторяющееся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движение</w:t>
            </w:r>
            <w:r w:rsidRPr="00040C7F">
              <w:rPr>
                <w:spacing w:val="-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своего</w:t>
            </w:r>
            <w:r w:rsidRPr="00040C7F">
              <w:rPr>
                <w:spacing w:val="-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рисунка.</w:t>
            </w:r>
          </w:p>
          <w:p w:rsidR="007F54F5" w:rsidRPr="00040C7F" w:rsidRDefault="007F54F5" w:rsidP="00AC071A">
            <w:pPr>
              <w:pStyle w:val="TableParagraph"/>
              <w:spacing w:before="9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spacing w:line="254" w:lineRule="auto"/>
              <w:ind w:left="108" w:right="876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Создание</w:t>
            </w:r>
            <w:r w:rsidRPr="00040C7F">
              <w:rPr>
                <w:spacing w:val="-10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компьютерной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презентации</w:t>
            </w:r>
            <w:r w:rsidRPr="00040C7F">
              <w:rPr>
                <w:spacing w:val="-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</w:t>
            </w:r>
          </w:p>
          <w:p w:rsidR="007F54F5" w:rsidRPr="00040C7F" w:rsidRDefault="007F54F5" w:rsidP="00040C7F">
            <w:pPr>
              <w:pStyle w:val="TableParagraph"/>
              <w:spacing w:before="7" w:line="259" w:lineRule="auto"/>
              <w:ind w:left="108" w:right="381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программе PowerPoint на тему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архитектуры, декоративного и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изобразительного искусства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выбранной эпохи или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национальной</w:t>
            </w:r>
            <w:r w:rsidRPr="00040C7F">
              <w:rPr>
                <w:spacing w:val="-2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культуры.</w:t>
            </w:r>
          </w:p>
          <w:p w:rsidR="007F54F5" w:rsidRPr="00040C7F" w:rsidRDefault="007F54F5" w:rsidP="00AC071A">
            <w:pPr>
              <w:pStyle w:val="TableParagraph"/>
              <w:spacing w:line="261" w:lineRule="auto"/>
              <w:ind w:left="108" w:right="131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lastRenderedPageBreak/>
              <w:t>Виртуальные тематические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путешествия</w:t>
            </w:r>
            <w:r w:rsidRPr="00040C7F">
              <w:rPr>
                <w:spacing w:val="-5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по</w:t>
            </w:r>
            <w:r w:rsidRPr="00040C7F">
              <w:rPr>
                <w:spacing w:val="-8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художественным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музеям</w:t>
            </w:r>
            <w:r w:rsidRPr="00040C7F">
              <w:rPr>
                <w:spacing w:val="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мир.</w:t>
            </w:r>
          </w:p>
        </w:tc>
        <w:tc>
          <w:tcPr>
            <w:tcW w:w="959" w:type="dxa"/>
          </w:tcPr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2163" w:type="dxa"/>
            <w:gridSpan w:val="2"/>
          </w:tcPr>
          <w:p w:rsidR="007F54F5" w:rsidRPr="00040C7F" w:rsidRDefault="007F54F5" w:rsidP="00AC071A">
            <w:pPr>
              <w:pStyle w:val="TableParagraph"/>
              <w:ind w:left="107" w:right="338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Использовать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информацию</w:t>
            </w:r>
            <w:r w:rsidRPr="00040C7F">
              <w:rPr>
                <w:spacing w:val="-8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из</w:t>
            </w:r>
            <w:r w:rsidRPr="00040C7F">
              <w:rPr>
                <w:spacing w:val="-3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текста</w:t>
            </w:r>
          </w:p>
          <w:p w:rsidR="007F54F5" w:rsidRPr="00040C7F" w:rsidRDefault="007F54F5" w:rsidP="00AC071A">
            <w:pPr>
              <w:pStyle w:val="TableParagraph"/>
              <w:spacing w:before="2"/>
              <w:rPr>
                <w:b/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Понимать и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использовать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формальные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конструкции,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основанные на</w:t>
            </w:r>
            <w:r w:rsidRPr="00040C7F">
              <w:rPr>
                <w:spacing w:val="1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определениях, правилах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и формальных системах,</w:t>
            </w:r>
            <w:r w:rsidRPr="00040C7F">
              <w:rPr>
                <w:spacing w:val="-47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а</w:t>
            </w:r>
            <w:r w:rsidRPr="00040C7F">
              <w:rPr>
                <w:spacing w:val="4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также</w:t>
            </w:r>
            <w:r w:rsidRPr="00040C7F">
              <w:rPr>
                <w:spacing w:val="-6"/>
                <w:sz w:val="24"/>
                <w:szCs w:val="24"/>
              </w:rPr>
              <w:t xml:space="preserve"> </w:t>
            </w:r>
            <w:r w:rsidRPr="00040C7F">
              <w:rPr>
                <w:sz w:val="24"/>
                <w:szCs w:val="24"/>
              </w:rPr>
              <w:t>алгоритмы.</w:t>
            </w:r>
          </w:p>
        </w:tc>
        <w:tc>
          <w:tcPr>
            <w:tcW w:w="2550" w:type="dxa"/>
            <w:gridSpan w:val="2"/>
          </w:tcPr>
          <w:p w:rsidR="007F54F5" w:rsidRPr="00040C7F" w:rsidRDefault="007F54F5" w:rsidP="00AC071A">
            <w:pPr>
              <w:spacing w:before="78" w:line="252" w:lineRule="auto"/>
              <w:rPr>
                <w:b/>
                <w:color w:val="000000"/>
                <w:w w:val="97"/>
                <w:sz w:val="24"/>
                <w:szCs w:val="24"/>
                <w:lang w:val="ru-RU"/>
              </w:rPr>
            </w:pPr>
          </w:p>
          <w:p w:rsidR="007F54F5" w:rsidRPr="00040C7F" w:rsidRDefault="007F54F5" w:rsidP="00AC071A">
            <w:pPr>
              <w:spacing w:before="78" w:line="252" w:lineRule="auto"/>
              <w:rPr>
                <w:b/>
                <w:color w:val="000000"/>
                <w:w w:val="97"/>
                <w:sz w:val="24"/>
                <w:szCs w:val="24"/>
                <w:lang w:val="ru-RU"/>
              </w:rPr>
            </w:pPr>
          </w:p>
          <w:p w:rsidR="007F54F5" w:rsidRPr="00040C7F" w:rsidRDefault="007F54F5" w:rsidP="00AC071A">
            <w:pPr>
              <w:spacing w:before="78" w:line="252" w:lineRule="auto"/>
              <w:rPr>
                <w:b/>
                <w:color w:val="000000"/>
                <w:w w:val="97"/>
                <w:sz w:val="24"/>
                <w:szCs w:val="24"/>
                <w:lang w:val="ru-RU"/>
              </w:rPr>
            </w:pPr>
          </w:p>
          <w:p w:rsidR="007F54F5" w:rsidRPr="00040C7F" w:rsidRDefault="007F54F5" w:rsidP="00AC071A">
            <w:pPr>
              <w:spacing w:before="78" w:line="252" w:lineRule="auto"/>
              <w:rPr>
                <w:b/>
                <w:color w:val="000000"/>
                <w:w w:val="97"/>
                <w:sz w:val="24"/>
                <w:szCs w:val="24"/>
                <w:lang w:val="ru-RU"/>
              </w:rPr>
            </w:pPr>
          </w:p>
          <w:p w:rsidR="007F54F5" w:rsidRPr="00040C7F" w:rsidRDefault="007F54F5" w:rsidP="00AC071A">
            <w:pPr>
              <w:spacing w:before="78" w:line="252" w:lineRule="auto"/>
              <w:rPr>
                <w:b/>
                <w:color w:val="000000"/>
                <w:w w:val="97"/>
                <w:sz w:val="24"/>
                <w:szCs w:val="24"/>
                <w:lang w:val="ru-RU"/>
              </w:rPr>
            </w:pPr>
            <w:r w:rsidRPr="00040C7F">
              <w:rPr>
                <w:b/>
                <w:color w:val="000000"/>
                <w:w w:val="97"/>
                <w:sz w:val="24"/>
                <w:szCs w:val="24"/>
              </w:rPr>
              <w:t>http</w:t>
            </w:r>
            <w:r w:rsidRPr="00040C7F">
              <w:rPr>
                <w:b/>
                <w:color w:val="000000"/>
                <w:w w:val="97"/>
                <w:sz w:val="24"/>
                <w:szCs w:val="24"/>
                <w:lang w:val="ru-RU"/>
              </w:rPr>
              <w:t>://</w:t>
            </w:r>
            <w:r w:rsidRPr="00040C7F">
              <w:rPr>
                <w:b/>
                <w:color w:val="000000"/>
                <w:w w:val="97"/>
                <w:sz w:val="24"/>
                <w:szCs w:val="24"/>
              </w:rPr>
              <w:t>school</w:t>
            </w:r>
            <w:r w:rsidRPr="00040C7F">
              <w:rPr>
                <w:b/>
                <w:color w:val="000000"/>
                <w:w w:val="97"/>
                <w:sz w:val="24"/>
                <w:szCs w:val="24"/>
                <w:lang w:val="ru-RU"/>
              </w:rPr>
              <w:t>-</w:t>
            </w:r>
            <w:r w:rsidRPr="00040C7F">
              <w:rPr>
                <w:b/>
                <w:sz w:val="24"/>
                <w:szCs w:val="24"/>
                <w:lang w:val="ru-RU"/>
              </w:rPr>
              <w:br/>
            </w:r>
            <w:r w:rsidRPr="00040C7F">
              <w:rPr>
                <w:b/>
                <w:color w:val="000000"/>
                <w:w w:val="97"/>
                <w:sz w:val="24"/>
                <w:szCs w:val="24"/>
              </w:rPr>
              <w:t>collection</w:t>
            </w:r>
            <w:r w:rsidRPr="00040C7F">
              <w:rPr>
                <w:b/>
                <w:color w:val="000000"/>
                <w:w w:val="97"/>
                <w:sz w:val="24"/>
                <w:szCs w:val="24"/>
                <w:lang w:val="ru-RU"/>
              </w:rPr>
              <w:t>.</w:t>
            </w:r>
            <w:r w:rsidRPr="00040C7F">
              <w:rPr>
                <w:b/>
                <w:color w:val="000000"/>
                <w:w w:val="97"/>
                <w:sz w:val="24"/>
                <w:szCs w:val="24"/>
              </w:rPr>
              <w:t>edu</w:t>
            </w:r>
            <w:r w:rsidRPr="00040C7F">
              <w:rPr>
                <w:b/>
                <w:color w:val="000000"/>
                <w:w w:val="97"/>
                <w:sz w:val="24"/>
                <w:szCs w:val="24"/>
                <w:lang w:val="ru-RU"/>
              </w:rPr>
              <w:t>.</w:t>
            </w:r>
            <w:r w:rsidRPr="00040C7F">
              <w:rPr>
                <w:b/>
                <w:color w:val="000000"/>
                <w:w w:val="97"/>
                <w:sz w:val="24"/>
                <w:szCs w:val="24"/>
              </w:rPr>
              <w:t>ru</w:t>
            </w:r>
            <w:r w:rsidRPr="00040C7F">
              <w:rPr>
                <w:b/>
                <w:color w:val="000000"/>
                <w:w w:val="97"/>
                <w:sz w:val="24"/>
                <w:szCs w:val="24"/>
                <w:lang w:val="ru-RU"/>
              </w:rPr>
              <w:t>/</w:t>
            </w:r>
          </w:p>
          <w:p w:rsidR="007F54F5" w:rsidRPr="00040C7F" w:rsidRDefault="00232BB6" w:rsidP="00AC071A">
            <w:pPr>
              <w:pStyle w:val="TableParagraph"/>
              <w:spacing w:line="305" w:lineRule="exact"/>
              <w:ind w:left="102"/>
              <w:rPr>
                <w:sz w:val="24"/>
                <w:szCs w:val="24"/>
              </w:rPr>
            </w:pPr>
            <w:hyperlink r:id="rId239">
              <w:r w:rsidR="007F54F5" w:rsidRPr="00040C7F">
                <w:rPr>
                  <w:color w:val="0000FF"/>
                  <w:sz w:val="24"/>
                  <w:szCs w:val="24"/>
                  <w:u w:color="0000FF"/>
                </w:rPr>
                <w:t>https://media.prosv.ru/content/</w:t>
              </w:r>
            </w:hyperlink>
          </w:p>
          <w:p w:rsidR="007F54F5" w:rsidRPr="00040C7F" w:rsidRDefault="00232BB6" w:rsidP="00AC071A">
            <w:pPr>
              <w:pStyle w:val="TableParagraph"/>
              <w:rPr>
                <w:sz w:val="24"/>
                <w:szCs w:val="24"/>
              </w:rPr>
            </w:pPr>
            <w:hyperlink r:id="rId240">
              <w:r w:rsidR="007F54F5" w:rsidRPr="00040C7F">
                <w:rPr>
                  <w:color w:val="0000FF"/>
                  <w:sz w:val="24"/>
                  <w:szCs w:val="24"/>
                  <w:u w:color="0000FF"/>
                </w:rPr>
                <w:t>?klass=4&amp;subject=22</w:t>
              </w:r>
            </w:hyperlink>
          </w:p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  <w:p w:rsidR="007F54F5" w:rsidRPr="00040C7F" w:rsidRDefault="007F54F5" w:rsidP="00AC071A">
            <w:pPr>
              <w:pStyle w:val="TableParagraph"/>
              <w:rPr>
                <w:sz w:val="24"/>
                <w:szCs w:val="24"/>
              </w:rPr>
            </w:pPr>
          </w:p>
          <w:p w:rsidR="007F54F5" w:rsidRPr="00040C7F" w:rsidRDefault="007F54F5" w:rsidP="00AC071A">
            <w:pPr>
              <w:spacing w:before="78" w:line="252" w:lineRule="auto"/>
              <w:rPr>
                <w:b/>
                <w:color w:val="000000"/>
                <w:w w:val="97"/>
                <w:sz w:val="24"/>
                <w:szCs w:val="24"/>
                <w:lang w:val="ru-RU"/>
              </w:rPr>
            </w:pPr>
            <w:r w:rsidRPr="00040C7F">
              <w:rPr>
                <w:b/>
                <w:color w:val="000000"/>
                <w:w w:val="97"/>
                <w:sz w:val="24"/>
                <w:szCs w:val="24"/>
              </w:rPr>
              <w:t>http</w:t>
            </w:r>
            <w:r w:rsidRPr="00040C7F">
              <w:rPr>
                <w:b/>
                <w:color w:val="000000"/>
                <w:w w:val="97"/>
                <w:sz w:val="24"/>
                <w:szCs w:val="24"/>
                <w:lang w:val="ru-RU"/>
              </w:rPr>
              <w:t>://</w:t>
            </w:r>
            <w:r w:rsidRPr="00040C7F">
              <w:rPr>
                <w:b/>
                <w:color w:val="000000"/>
                <w:w w:val="97"/>
                <w:sz w:val="24"/>
                <w:szCs w:val="24"/>
              </w:rPr>
              <w:t>school</w:t>
            </w:r>
            <w:r w:rsidRPr="00040C7F">
              <w:rPr>
                <w:b/>
                <w:color w:val="000000"/>
                <w:w w:val="97"/>
                <w:sz w:val="24"/>
                <w:szCs w:val="24"/>
                <w:lang w:val="ru-RU"/>
              </w:rPr>
              <w:t>-</w:t>
            </w:r>
            <w:r w:rsidRPr="00040C7F">
              <w:rPr>
                <w:b/>
                <w:sz w:val="24"/>
                <w:szCs w:val="24"/>
                <w:lang w:val="ru-RU"/>
              </w:rPr>
              <w:br/>
            </w:r>
            <w:r w:rsidRPr="00040C7F">
              <w:rPr>
                <w:b/>
                <w:color w:val="000000"/>
                <w:w w:val="97"/>
                <w:sz w:val="24"/>
                <w:szCs w:val="24"/>
              </w:rPr>
              <w:t>collection</w:t>
            </w:r>
            <w:r w:rsidRPr="00040C7F">
              <w:rPr>
                <w:b/>
                <w:color w:val="000000"/>
                <w:w w:val="97"/>
                <w:sz w:val="24"/>
                <w:szCs w:val="24"/>
                <w:lang w:val="ru-RU"/>
              </w:rPr>
              <w:t>.</w:t>
            </w:r>
            <w:r w:rsidRPr="00040C7F">
              <w:rPr>
                <w:b/>
                <w:color w:val="000000"/>
                <w:w w:val="97"/>
                <w:sz w:val="24"/>
                <w:szCs w:val="24"/>
              </w:rPr>
              <w:t>edu</w:t>
            </w:r>
            <w:r w:rsidRPr="00040C7F">
              <w:rPr>
                <w:b/>
                <w:color w:val="000000"/>
                <w:w w:val="97"/>
                <w:sz w:val="24"/>
                <w:szCs w:val="24"/>
                <w:lang w:val="ru-RU"/>
              </w:rPr>
              <w:t>.</w:t>
            </w:r>
            <w:r w:rsidRPr="00040C7F">
              <w:rPr>
                <w:b/>
                <w:color w:val="000000"/>
                <w:w w:val="97"/>
                <w:sz w:val="24"/>
                <w:szCs w:val="24"/>
              </w:rPr>
              <w:t>ru</w:t>
            </w:r>
            <w:r w:rsidRPr="00040C7F">
              <w:rPr>
                <w:b/>
                <w:color w:val="000000"/>
                <w:w w:val="97"/>
                <w:sz w:val="24"/>
                <w:szCs w:val="24"/>
                <w:lang w:val="ru-RU"/>
              </w:rPr>
              <w:t>/</w:t>
            </w:r>
          </w:p>
          <w:p w:rsidR="007F54F5" w:rsidRPr="00040C7F" w:rsidRDefault="00232BB6" w:rsidP="00AC071A">
            <w:pPr>
              <w:pStyle w:val="TableParagraph"/>
              <w:rPr>
                <w:sz w:val="24"/>
                <w:szCs w:val="24"/>
              </w:rPr>
            </w:pPr>
            <w:hyperlink r:id="rId241">
              <w:r w:rsidR="007F54F5" w:rsidRPr="00040C7F">
                <w:rPr>
                  <w:color w:val="0000FF"/>
                  <w:sz w:val="24"/>
                  <w:szCs w:val="24"/>
                  <w:u w:color="0000FF"/>
                </w:rPr>
                <w:t>https://resh.edu.ru/subject/7/4/</w:t>
              </w:r>
            </w:hyperlink>
          </w:p>
        </w:tc>
        <w:tc>
          <w:tcPr>
            <w:tcW w:w="2127" w:type="dxa"/>
            <w:gridSpan w:val="2"/>
          </w:tcPr>
          <w:p w:rsidR="007F54F5" w:rsidRPr="00040C7F" w:rsidRDefault="00AC071A" w:rsidP="00AC071A">
            <w:pPr>
              <w:pStyle w:val="TableParagraph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>Итоговая контрольная работа .</w:t>
            </w:r>
          </w:p>
          <w:p w:rsidR="00AC071A" w:rsidRPr="00040C7F" w:rsidRDefault="00AC071A" w:rsidP="00AC071A">
            <w:pPr>
              <w:pStyle w:val="TableParagraph"/>
              <w:rPr>
                <w:sz w:val="24"/>
                <w:szCs w:val="24"/>
              </w:rPr>
            </w:pPr>
          </w:p>
          <w:p w:rsidR="00AC071A" w:rsidRPr="00040C7F" w:rsidRDefault="00AC071A" w:rsidP="00AC071A">
            <w:pPr>
              <w:pStyle w:val="TableParagraph"/>
              <w:rPr>
                <w:sz w:val="24"/>
                <w:szCs w:val="24"/>
              </w:rPr>
            </w:pPr>
          </w:p>
          <w:p w:rsidR="00AC071A" w:rsidRPr="00040C7F" w:rsidRDefault="00AC071A" w:rsidP="00AC071A">
            <w:pPr>
              <w:pStyle w:val="TableParagraph"/>
              <w:rPr>
                <w:sz w:val="24"/>
                <w:szCs w:val="24"/>
              </w:rPr>
            </w:pPr>
          </w:p>
          <w:p w:rsidR="00AC071A" w:rsidRPr="00040C7F" w:rsidRDefault="00AC071A" w:rsidP="00AC071A">
            <w:pPr>
              <w:pStyle w:val="TableParagraph"/>
              <w:rPr>
                <w:sz w:val="24"/>
                <w:szCs w:val="24"/>
              </w:rPr>
            </w:pPr>
          </w:p>
          <w:p w:rsidR="00AC071A" w:rsidRPr="00040C7F" w:rsidRDefault="00AC071A" w:rsidP="00AC071A">
            <w:pPr>
              <w:pStyle w:val="TableParagraph"/>
              <w:rPr>
                <w:sz w:val="24"/>
                <w:szCs w:val="24"/>
              </w:rPr>
            </w:pPr>
          </w:p>
          <w:p w:rsidR="00AC071A" w:rsidRPr="00040C7F" w:rsidRDefault="00AC071A" w:rsidP="00AC071A">
            <w:pPr>
              <w:pStyle w:val="TableParagraph"/>
              <w:rPr>
                <w:sz w:val="24"/>
                <w:szCs w:val="24"/>
              </w:rPr>
            </w:pPr>
          </w:p>
          <w:p w:rsidR="00AC071A" w:rsidRPr="00040C7F" w:rsidRDefault="00AC071A" w:rsidP="00AC071A">
            <w:pPr>
              <w:pStyle w:val="TableParagraph"/>
              <w:rPr>
                <w:sz w:val="24"/>
                <w:szCs w:val="24"/>
              </w:rPr>
            </w:pPr>
          </w:p>
          <w:p w:rsidR="00AC071A" w:rsidRPr="00040C7F" w:rsidRDefault="00AC071A" w:rsidP="00AC071A">
            <w:pPr>
              <w:pStyle w:val="TableParagraph"/>
              <w:rPr>
                <w:sz w:val="24"/>
                <w:szCs w:val="24"/>
              </w:rPr>
            </w:pPr>
          </w:p>
          <w:p w:rsidR="00AC071A" w:rsidRPr="00040C7F" w:rsidRDefault="00AC071A" w:rsidP="00AC071A">
            <w:pPr>
              <w:pStyle w:val="TableParagraph"/>
              <w:jc w:val="center"/>
              <w:rPr>
                <w:sz w:val="24"/>
                <w:szCs w:val="24"/>
              </w:rPr>
            </w:pPr>
            <w:r w:rsidRPr="00040C7F">
              <w:rPr>
                <w:sz w:val="24"/>
                <w:szCs w:val="24"/>
              </w:rPr>
              <w:t xml:space="preserve">Слайды. </w:t>
            </w:r>
            <w:r w:rsidR="00183D1E" w:rsidRPr="00040C7F">
              <w:rPr>
                <w:sz w:val="24"/>
                <w:szCs w:val="24"/>
              </w:rPr>
              <w:t>Музеи мира.</w:t>
            </w:r>
          </w:p>
        </w:tc>
      </w:tr>
      <w:tr w:rsidR="00040C7F" w:rsidTr="001123C8">
        <w:trPr>
          <w:gridAfter w:val="1"/>
          <w:wAfter w:w="36" w:type="dxa"/>
        </w:trPr>
        <w:tc>
          <w:tcPr>
            <w:tcW w:w="959" w:type="dxa"/>
          </w:tcPr>
          <w:p w:rsidR="00040C7F" w:rsidRDefault="00040C7F" w:rsidP="007F54F5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lastRenderedPageBreak/>
              <w:t>ИТОГО</w:t>
            </w:r>
          </w:p>
        </w:tc>
        <w:tc>
          <w:tcPr>
            <w:tcW w:w="850" w:type="dxa"/>
          </w:tcPr>
          <w:p w:rsidR="00040C7F" w:rsidRDefault="00040C7F" w:rsidP="007F54F5">
            <w:pPr>
              <w:rPr>
                <w:sz w:val="24"/>
                <w:szCs w:val="24"/>
                <w:lang w:val="ru-RU"/>
              </w:rPr>
            </w:pPr>
          </w:p>
        </w:tc>
        <w:tc>
          <w:tcPr>
            <w:tcW w:w="1134" w:type="dxa"/>
          </w:tcPr>
          <w:p w:rsidR="00040C7F" w:rsidRDefault="00040C7F" w:rsidP="007F54F5">
            <w:pPr>
              <w:rPr>
                <w:sz w:val="24"/>
                <w:szCs w:val="24"/>
                <w:lang w:val="ru-RU"/>
              </w:rPr>
            </w:pPr>
          </w:p>
        </w:tc>
        <w:tc>
          <w:tcPr>
            <w:tcW w:w="2694" w:type="dxa"/>
          </w:tcPr>
          <w:p w:rsidR="00040C7F" w:rsidRDefault="00040C7F" w:rsidP="007F54F5">
            <w:pPr>
              <w:rPr>
                <w:sz w:val="24"/>
                <w:szCs w:val="24"/>
                <w:lang w:val="ru-RU"/>
              </w:rPr>
            </w:pPr>
          </w:p>
        </w:tc>
        <w:tc>
          <w:tcPr>
            <w:tcW w:w="992" w:type="dxa"/>
            <w:gridSpan w:val="2"/>
          </w:tcPr>
          <w:p w:rsidR="00040C7F" w:rsidRDefault="00040C7F" w:rsidP="007F54F5">
            <w:pPr>
              <w:rPr>
                <w:sz w:val="24"/>
                <w:szCs w:val="24"/>
                <w:lang w:val="ru-RU"/>
              </w:rPr>
            </w:pPr>
          </w:p>
        </w:tc>
        <w:tc>
          <w:tcPr>
            <w:tcW w:w="2126" w:type="dxa"/>
          </w:tcPr>
          <w:p w:rsidR="00040C7F" w:rsidRDefault="00040C7F" w:rsidP="007F54F5">
            <w:pPr>
              <w:rPr>
                <w:sz w:val="24"/>
                <w:szCs w:val="24"/>
                <w:lang w:val="ru-RU"/>
              </w:rPr>
            </w:pPr>
          </w:p>
        </w:tc>
        <w:tc>
          <w:tcPr>
            <w:tcW w:w="2552" w:type="dxa"/>
            <w:gridSpan w:val="2"/>
          </w:tcPr>
          <w:p w:rsidR="00040C7F" w:rsidRDefault="00040C7F" w:rsidP="007F54F5">
            <w:pPr>
              <w:rPr>
                <w:sz w:val="24"/>
                <w:szCs w:val="24"/>
                <w:lang w:val="ru-RU"/>
              </w:rPr>
            </w:pPr>
          </w:p>
        </w:tc>
        <w:tc>
          <w:tcPr>
            <w:tcW w:w="2126" w:type="dxa"/>
            <w:gridSpan w:val="2"/>
          </w:tcPr>
          <w:p w:rsidR="00040C7F" w:rsidRDefault="00040C7F" w:rsidP="007F54F5">
            <w:pPr>
              <w:rPr>
                <w:sz w:val="24"/>
                <w:szCs w:val="24"/>
                <w:lang w:val="ru-RU"/>
              </w:rPr>
            </w:pPr>
          </w:p>
        </w:tc>
      </w:tr>
      <w:tr w:rsidR="00040C7F" w:rsidTr="001123C8">
        <w:trPr>
          <w:gridAfter w:val="1"/>
          <w:wAfter w:w="36" w:type="dxa"/>
        </w:trPr>
        <w:tc>
          <w:tcPr>
            <w:tcW w:w="959" w:type="dxa"/>
          </w:tcPr>
          <w:p w:rsidR="00040C7F" w:rsidRDefault="00040C7F" w:rsidP="007F54F5">
            <w:pPr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34</w:t>
            </w:r>
          </w:p>
        </w:tc>
        <w:tc>
          <w:tcPr>
            <w:tcW w:w="850" w:type="dxa"/>
          </w:tcPr>
          <w:p w:rsidR="00040C7F" w:rsidRDefault="00040C7F" w:rsidP="007F54F5">
            <w:pPr>
              <w:rPr>
                <w:sz w:val="24"/>
                <w:szCs w:val="24"/>
                <w:lang w:val="ru-RU"/>
              </w:rPr>
            </w:pPr>
          </w:p>
        </w:tc>
        <w:tc>
          <w:tcPr>
            <w:tcW w:w="1134" w:type="dxa"/>
          </w:tcPr>
          <w:p w:rsidR="00040C7F" w:rsidRDefault="00040C7F" w:rsidP="007F54F5">
            <w:pPr>
              <w:rPr>
                <w:sz w:val="24"/>
                <w:szCs w:val="24"/>
                <w:lang w:val="ru-RU"/>
              </w:rPr>
            </w:pPr>
          </w:p>
        </w:tc>
        <w:tc>
          <w:tcPr>
            <w:tcW w:w="2694" w:type="dxa"/>
          </w:tcPr>
          <w:p w:rsidR="00040C7F" w:rsidRDefault="00040C7F" w:rsidP="007F54F5">
            <w:pPr>
              <w:rPr>
                <w:sz w:val="24"/>
                <w:szCs w:val="24"/>
                <w:lang w:val="ru-RU"/>
              </w:rPr>
            </w:pPr>
          </w:p>
        </w:tc>
        <w:tc>
          <w:tcPr>
            <w:tcW w:w="992" w:type="dxa"/>
            <w:gridSpan w:val="2"/>
          </w:tcPr>
          <w:p w:rsidR="00040C7F" w:rsidRDefault="00040C7F" w:rsidP="007F54F5">
            <w:pPr>
              <w:rPr>
                <w:sz w:val="24"/>
                <w:szCs w:val="24"/>
                <w:lang w:val="ru-RU"/>
              </w:rPr>
            </w:pPr>
          </w:p>
        </w:tc>
        <w:tc>
          <w:tcPr>
            <w:tcW w:w="2126" w:type="dxa"/>
          </w:tcPr>
          <w:p w:rsidR="00040C7F" w:rsidRDefault="00040C7F" w:rsidP="007F54F5">
            <w:pPr>
              <w:rPr>
                <w:sz w:val="24"/>
                <w:szCs w:val="24"/>
                <w:lang w:val="ru-RU"/>
              </w:rPr>
            </w:pPr>
          </w:p>
        </w:tc>
        <w:tc>
          <w:tcPr>
            <w:tcW w:w="2552" w:type="dxa"/>
            <w:gridSpan w:val="2"/>
          </w:tcPr>
          <w:p w:rsidR="00040C7F" w:rsidRDefault="00040C7F" w:rsidP="007F54F5">
            <w:pPr>
              <w:rPr>
                <w:sz w:val="24"/>
                <w:szCs w:val="24"/>
                <w:lang w:val="ru-RU"/>
              </w:rPr>
            </w:pPr>
          </w:p>
        </w:tc>
        <w:tc>
          <w:tcPr>
            <w:tcW w:w="2126" w:type="dxa"/>
            <w:gridSpan w:val="2"/>
          </w:tcPr>
          <w:p w:rsidR="00040C7F" w:rsidRDefault="00040C7F" w:rsidP="007F54F5">
            <w:pPr>
              <w:rPr>
                <w:sz w:val="24"/>
                <w:szCs w:val="24"/>
                <w:lang w:val="ru-RU"/>
              </w:rPr>
            </w:pPr>
          </w:p>
        </w:tc>
      </w:tr>
    </w:tbl>
    <w:p w:rsidR="007F54F5" w:rsidRPr="00040C7F" w:rsidRDefault="007F54F5" w:rsidP="007F54F5">
      <w:pPr>
        <w:rPr>
          <w:sz w:val="24"/>
          <w:szCs w:val="24"/>
          <w:lang w:val="ru-RU"/>
        </w:rPr>
      </w:pPr>
    </w:p>
    <w:p w:rsidR="00D86696" w:rsidRPr="00040C7F" w:rsidRDefault="00D86696" w:rsidP="00D86696">
      <w:pPr>
        <w:spacing w:after="0"/>
        <w:rPr>
          <w:rFonts w:ascii="Times New Roman" w:hAnsi="Times New Roman" w:cs="Times New Roman"/>
          <w:sz w:val="24"/>
          <w:szCs w:val="24"/>
          <w:lang w:val="ru-RU"/>
        </w:rPr>
      </w:pPr>
    </w:p>
    <w:p w:rsidR="00785265" w:rsidRPr="00040C7F" w:rsidRDefault="00785265">
      <w:pPr>
        <w:rPr>
          <w:sz w:val="24"/>
          <w:szCs w:val="24"/>
          <w:lang w:val="ru-RU"/>
        </w:rPr>
      </w:pPr>
    </w:p>
    <w:sectPr w:rsidR="00785265" w:rsidRPr="00040C7F" w:rsidSect="00235EB0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E385B" w:rsidRDefault="00EE385B" w:rsidP="00D827CE">
      <w:pPr>
        <w:spacing w:after="0" w:line="240" w:lineRule="auto"/>
      </w:pPr>
      <w:r>
        <w:separator/>
      </w:r>
    </w:p>
  </w:endnote>
  <w:endnote w:type="continuationSeparator" w:id="1">
    <w:p w:rsidR="00EE385B" w:rsidRDefault="00EE385B" w:rsidP="00D827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C071A" w:rsidRDefault="00232BB6">
    <w:pPr>
      <w:pStyle w:val="a5"/>
      <w:spacing w:line="14" w:lineRule="auto"/>
      <w:rPr>
        <w:b/>
      </w:rPr>
    </w:pPr>
    <w:r>
      <w:rPr>
        <w:b/>
        <w:noProof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1" o:spid="_x0000_s2049" type="#_x0000_t202" style="position:absolute;left:0;text-align:left;margin-left:412.3pt;margin-top:534.55pt;width:17.05pt;height:13.05pt;z-index:-25165619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" filled="f" stroked="f">
          <v:textbox inset="0,0,0,0">
            <w:txbxContent>
              <w:p w:rsidR="00AC071A" w:rsidRDefault="00232BB6">
                <w:pPr>
                  <w:spacing w:line="245" w:lineRule="exact"/>
                  <w:ind w:left="60"/>
                  <w:rPr>
                    <w:rFonts w:ascii="Calibri"/>
                  </w:rPr>
                </w:pPr>
                <w:r>
                  <w:fldChar w:fldCharType="begin"/>
                </w:r>
                <w:r w:rsidR="00AC071A">
                  <w:rPr>
                    <w:rFonts w:ascii="Calibri"/>
                  </w:rPr>
                  <w:instrText xml:space="preserve"> PAGE </w:instrText>
                </w:r>
                <w:r>
                  <w:fldChar w:fldCharType="separate"/>
                </w:r>
                <w:r w:rsidR="001C6D12">
                  <w:rPr>
                    <w:rFonts w:ascii="Calibri"/>
                    <w:noProof/>
                  </w:rPr>
                  <w:t>36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C071A" w:rsidRDefault="00232BB6">
    <w:pPr>
      <w:pStyle w:val="a5"/>
      <w:spacing w:line="14" w:lineRule="auto"/>
      <w:rPr>
        <w:b/>
      </w:rPr>
    </w:pPr>
    <w:r w:rsidRPr="00232BB6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left:0;text-align:left;margin-left:412.3pt;margin-top:534.55pt;width:17.05pt;height:13.05pt;z-index:-251654144;mso-position-horizontal-relative:page;mso-position-vertical-relative:page" filled="f" stroked="f">
          <v:textbox style="mso-next-textbox:#_x0000_s2050" inset="0,0,0,0">
            <w:txbxContent>
              <w:p w:rsidR="00AC071A" w:rsidRDefault="00232BB6">
                <w:pPr>
                  <w:spacing w:line="245" w:lineRule="exact"/>
                  <w:ind w:left="60"/>
                  <w:rPr>
                    <w:rFonts w:ascii="Calibri"/>
                  </w:rPr>
                </w:pPr>
                <w:r>
                  <w:fldChar w:fldCharType="begin"/>
                </w:r>
                <w:r w:rsidR="00AC071A">
                  <w:rPr>
                    <w:rFonts w:ascii="Calibri"/>
                  </w:rPr>
                  <w:instrText xml:space="preserve"> PAGE </w:instrText>
                </w:r>
                <w:r>
                  <w:fldChar w:fldCharType="separate"/>
                </w:r>
                <w:r w:rsidR="001C6D12">
                  <w:rPr>
                    <w:rFonts w:ascii="Calibri"/>
                    <w:noProof/>
                  </w:rPr>
                  <w:t>159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E385B" w:rsidRDefault="00EE385B" w:rsidP="00D827CE">
      <w:pPr>
        <w:spacing w:after="0" w:line="240" w:lineRule="auto"/>
      </w:pPr>
      <w:r>
        <w:separator/>
      </w:r>
    </w:p>
  </w:footnote>
  <w:footnote w:type="continuationSeparator" w:id="1">
    <w:p w:rsidR="00EE385B" w:rsidRDefault="00EE385B" w:rsidP="00D827C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>
    <w:nsid w:val="10676F48"/>
    <w:multiLevelType w:val="hybridMultilevel"/>
    <w:tmpl w:val="C33A1628"/>
    <w:lvl w:ilvl="0" w:tplc="42A66446">
      <w:start w:val="1"/>
      <w:numFmt w:val="decimal"/>
      <w:lvlText w:val="%1."/>
      <w:lvlJc w:val="left"/>
      <w:pPr>
        <w:ind w:left="309" w:hanging="202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1" w:tplc="58E83CFE">
      <w:numFmt w:val="bullet"/>
      <w:lvlText w:val="•"/>
      <w:lvlJc w:val="left"/>
      <w:pPr>
        <w:ind w:left="1237" w:hanging="202"/>
      </w:pPr>
      <w:rPr>
        <w:rFonts w:hint="default"/>
        <w:lang w:val="ru-RU" w:eastAsia="en-US" w:bidi="ar-SA"/>
      </w:rPr>
    </w:lvl>
    <w:lvl w:ilvl="2" w:tplc="2CA28D6C">
      <w:numFmt w:val="bullet"/>
      <w:lvlText w:val="•"/>
      <w:lvlJc w:val="left"/>
      <w:pPr>
        <w:ind w:left="2175" w:hanging="202"/>
      </w:pPr>
      <w:rPr>
        <w:rFonts w:hint="default"/>
        <w:lang w:val="ru-RU" w:eastAsia="en-US" w:bidi="ar-SA"/>
      </w:rPr>
    </w:lvl>
    <w:lvl w:ilvl="3" w:tplc="FAEE32D6">
      <w:numFmt w:val="bullet"/>
      <w:lvlText w:val="•"/>
      <w:lvlJc w:val="left"/>
      <w:pPr>
        <w:ind w:left="3113" w:hanging="202"/>
      </w:pPr>
      <w:rPr>
        <w:rFonts w:hint="default"/>
        <w:lang w:val="ru-RU" w:eastAsia="en-US" w:bidi="ar-SA"/>
      </w:rPr>
    </w:lvl>
    <w:lvl w:ilvl="4" w:tplc="C6AA17AE">
      <w:numFmt w:val="bullet"/>
      <w:lvlText w:val="•"/>
      <w:lvlJc w:val="left"/>
      <w:pPr>
        <w:ind w:left="4051" w:hanging="202"/>
      </w:pPr>
      <w:rPr>
        <w:rFonts w:hint="default"/>
        <w:lang w:val="ru-RU" w:eastAsia="en-US" w:bidi="ar-SA"/>
      </w:rPr>
    </w:lvl>
    <w:lvl w:ilvl="5" w:tplc="B6D20FA2">
      <w:numFmt w:val="bullet"/>
      <w:lvlText w:val="•"/>
      <w:lvlJc w:val="left"/>
      <w:pPr>
        <w:ind w:left="4989" w:hanging="202"/>
      </w:pPr>
      <w:rPr>
        <w:rFonts w:hint="default"/>
        <w:lang w:val="ru-RU" w:eastAsia="en-US" w:bidi="ar-SA"/>
      </w:rPr>
    </w:lvl>
    <w:lvl w:ilvl="6" w:tplc="13CCFEF8">
      <w:numFmt w:val="bullet"/>
      <w:lvlText w:val="•"/>
      <w:lvlJc w:val="left"/>
      <w:pPr>
        <w:ind w:left="5927" w:hanging="202"/>
      </w:pPr>
      <w:rPr>
        <w:rFonts w:hint="default"/>
        <w:lang w:val="ru-RU" w:eastAsia="en-US" w:bidi="ar-SA"/>
      </w:rPr>
    </w:lvl>
    <w:lvl w:ilvl="7" w:tplc="3BF243C4">
      <w:numFmt w:val="bullet"/>
      <w:lvlText w:val="•"/>
      <w:lvlJc w:val="left"/>
      <w:pPr>
        <w:ind w:left="6865" w:hanging="202"/>
      </w:pPr>
      <w:rPr>
        <w:rFonts w:hint="default"/>
        <w:lang w:val="ru-RU" w:eastAsia="en-US" w:bidi="ar-SA"/>
      </w:rPr>
    </w:lvl>
    <w:lvl w:ilvl="8" w:tplc="0E52DDB2">
      <w:numFmt w:val="bullet"/>
      <w:lvlText w:val="•"/>
      <w:lvlJc w:val="left"/>
      <w:pPr>
        <w:ind w:left="7803" w:hanging="202"/>
      </w:pPr>
      <w:rPr>
        <w:rFonts w:hint="default"/>
        <w:lang w:val="ru-RU" w:eastAsia="en-US" w:bidi="ar-SA"/>
      </w:rPr>
    </w:lvl>
  </w:abstractNum>
  <w:abstractNum w:abstractNumId="10">
    <w:nsid w:val="21903A30"/>
    <w:multiLevelType w:val="multilevel"/>
    <w:tmpl w:val="EB4C50C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2EBA43F5"/>
    <w:multiLevelType w:val="multilevel"/>
    <w:tmpl w:val="B1F21FA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32B34D35"/>
    <w:multiLevelType w:val="multilevel"/>
    <w:tmpl w:val="4F10705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37FB44B7"/>
    <w:multiLevelType w:val="hybridMultilevel"/>
    <w:tmpl w:val="D618E4BA"/>
    <w:lvl w:ilvl="0" w:tplc="702CC60E">
      <w:start w:val="1"/>
      <w:numFmt w:val="decimal"/>
      <w:lvlText w:val="%1"/>
      <w:lvlJc w:val="left"/>
      <w:pPr>
        <w:ind w:left="301" w:hanging="154"/>
      </w:pPr>
      <w:rPr>
        <w:rFonts w:ascii="Times New Roman" w:eastAsia="Times New Roman" w:hAnsi="Times New Roman" w:cs="Times New Roman" w:hint="default"/>
        <w:b/>
        <w:bCs/>
        <w:w w:val="100"/>
        <w:sz w:val="20"/>
        <w:szCs w:val="20"/>
        <w:lang w:val="ru-RU" w:eastAsia="en-US" w:bidi="ar-SA"/>
      </w:rPr>
    </w:lvl>
    <w:lvl w:ilvl="1" w:tplc="8A929946">
      <w:numFmt w:val="bullet"/>
      <w:lvlText w:val="•"/>
      <w:lvlJc w:val="left"/>
      <w:pPr>
        <w:ind w:left="1357" w:hanging="154"/>
      </w:pPr>
      <w:rPr>
        <w:rFonts w:hint="default"/>
        <w:lang w:val="ru-RU" w:eastAsia="en-US" w:bidi="ar-SA"/>
      </w:rPr>
    </w:lvl>
    <w:lvl w:ilvl="2" w:tplc="AF747236">
      <w:numFmt w:val="bullet"/>
      <w:lvlText w:val="•"/>
      <w:lvlJc w:val="left"/>
      <w:pPr>
        <w:ind w:left="2415" w:hanging="154"/>
      </w:pPr>
      <w:rPr>
        <w:rFonts w:hint="default"/>
        <w:lang w:val="ru-RU" w:eastAsia="en-US" w:bidi="ar-SA"/>
      </w:rPr>
    </w:lvl>
    <w:lvl w:ilvl="3" w:tplc="2182FE3A">
      <w:numFmt w:val="bullet"/>
      <w:lvlText w:val="•"/>
      <w:lvlJc w:val="left"/>
      <w:pPr>
        <w:ind w:left="3473" w:hanging="154"/>
      </w:pPr>
      <w:rPr>
        <w:rFonts w:hint="default"/>
        <w:lang w:val="ru-RU" w:eastAsia="en-US" w:bidi="ar-SA"/>
      </w:rPr>
    </w:lvl>
    <w:lvl w:ilvl="4" w:tplc="9F5032DA">
      <w:numFmt w:val="bullet"/>
      <w:lvlText w:val="•"/>
      <w:lvlJc w:val="left"/>
      <w:pPr>
        <w:ind w:left="4531" w:hanging="154"/>
      </w:pPr>
      <w:rPr>
        <w:rFonts w:hint="default"/>
        <w:lang w:val="ru-RU" w:eastAsia="en-US" w:bidi="ar-SA"/>
      </w:rPr>
    </w:lvl>
    <w:lvl w:ilvl="5" w:tplc="37EA94C4">
      <w:numFmt w:val="bullet"/>
      <w:lvlText w:val="•"/>
      <w:lvlJc w:val="left"/>
      <w:pPr>
        <w:ind w:left="5589" w:hanging="154"/>
      </w:pPr>
      <w:rPr>
        <w:rFonts w:hint="default"/>
        <w:lang w:val="ru-RU" w:eastAsia="en-US" w:bidi="ar-SA"/>
      </w:rPr>
    </w:lvl>
    <w:lvl w:ilvl="6" w:tplc="B6D4775C">
      <w:numFmt w:val="bullet"/>
      <w:lvlText w:val="•"/>
      <w:lvlJc w:val="left"/>
      <w:pPr>
        <w:ind w:left="6647" w:hanging="154"/>
      </w:pPr>
      <w:rPr>
        <w:rFonts w:hint="default"/>
        <w:lang w:val="ru-RU" w:eastAsia="en-US" w:bidi="ar-SA"/>
      </w:rPr>
    </w:lvl>
    <w:lvl w:ilvl="7" w:tplc="858A6E4C">
      <w:numFmt w:val="bullet"/>
      <w:lvlText w:val="•"/>
      <w:lvlJc w:val="left"/>
      <w:pPr>
        <w:ind w:left="7705" w:hanging="154"/>
      </w:pPr>
      <w:rPr>
        <w:rFonts w:hint="default"/>
        <w:lang w:val="ru-RU" w:eastAsia="en-US" w:bidi="ar-SA"/>
      </w:rPr>
    </w:lvl>
    <w:lvl w:ilvl="8" w:tplc="B20299E0">
      <w:numFmt w:val="bullet"/>
      <w:lvlText w:val="•"/>
      <w:lvlJc w:val="left"/>
      <w:pPr>
        <w:ind w:left="8763" w:hanging="154"/>
      </w:pPr>
      <w:rPr>
        <w:rFonts w:hint="default"/>
        <w:lang w:val="ru-RU" w:eastAsia="en-US" w:bidi="ar-SA"/>
      </w:rPr>
    </w:lvl>
  </w:abstractNum>
  <w:abstractNum w:abstractNumId="14">
    <w:nsid w:val="3CCD3DD8"/>
    <w:multiLevelType w:val="multilevel"/>
    <w:tmpl w:val="A4E08DD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40AF34B1"/>
    <w:multiLevelType w:val="multilevel"/>
    <w:tmpl w:val="2AE4BB5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43765680"/>
    <w:multiLevelType w:val="hybridMultilevel"/>
    <w:tmpl w:val="5766678A"/>
    <w:lvl w:ilvl="0" w:tplc="800E0B1A">
      <w:start w:val="1"/>
      <w:numFmt w:val="decimal"/>
      <w:lvlText w:val="%1"/>
      <w:lvlJc w:val="left"/>
      <w:pPr>
        <w:ind w:left="326" w:hanging="216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38E03462">
      <w:numFmt w:val="bullet"/>
      <w:lvlText w:val="•"/>
      <w:lvlJc w:val="left"/>
      <w:pPr>
        <w:ind w:left="1796" w:hanging="216"/>
      </w:pPr>
      <w:rPr>
        <w:rFonts w:hint="default"/>
        <w:lang w:val="ru-RU" w:eastAsia="en-US" w:bidi="ar-SA"/>
      </w:rPr>
    </w:lvl>
    <w:lvl w:ilvl="2" w:tplc="EC80ABF4">
      <w:numFmt w:val="bullet"/>
      <w:lvlText w:val="•"/>
      <w:lvlJc w:val="left"/>
      <w:pPr>
        <w:ind w:left="3272" w:hanging="216"/>
      </w:pPr>
      <w:rPr>
        <w:rFonts w:hint="default"/>
        <w:lang w:val="ru-RU" w:eastAsia="en-US" w:bidi="ar-SA"/>
      </w:rPr>
    </w:lvl>
    <w:lvl w:ilvl="3" w:tplc="472A66AE">
      <w:numFmt w:val="bullet"/>
      <w:lvlText w:val="•"/>
      <w:lvlJc w:val="left"/>
      <w:pPr>
        <w:ind w:left="4748" w:hanging="216"/>
      </w:pPr>
      <w:rPr>
        <w:rFonts w:hint="default"/>
        <w:lang w:val="ru-RU" w:eastAsia="en-US" w:bidi="ar-SA"/>
      </w:rPr>
    </w:lvl>
    <w:lvl w:ilvl="4" w:tplc="993872B8">
      <w:numFmt w:val="bullet"/>
      <w:lvlText w:val="•"/>
      <w:lvlJc w:val="left"/>
      <w:pPr>
        <w:ind w:left="6224" w:hanging="216"/>
      </w:pPr>
      <w:rPr>
        <w:rFonts w:hint="default"/>
        <w:lang w:val="ru-RU" w:eastAsia="en-US" w:bidi="ar-SA"/>
      </w:rPr>
    </w:lvl>
    <w:lvl w:ilvl="5" w:tplc="9ABCA958">
      <w:numFmt w:val="bullet"/>
      <w:lvlText w:val="•"/>
      <w:lvlJc w:val="left"/>
      <w:pPr>
        <w:ind w:left="7700" w:hanging="216"/>
      </w:pPr>
      <w:rPr>
        <w:rFonts w:hint="default"/>
        <w:lang w:val="ru-RU" w:eastAsia="en-US" w:bidi="ar-SA"/>
      </w:rPr>
    </w:lvl>
    <w:lvl w:ilvl="6" w:tplc="32F422E8">
      <w:numFmt w:val="bullet"/>
      <w:lvlText w:val="•"/>
      <w:lvlJc w:val="left"/>
      <w:pPr>
        <w:ind w:left="9176" w:hanging="216"/>
      </w:pPr>
      <w:rPr>
        <w:rFonts w:hint="default"/>
        <w:lang w:val="ru-RU" w:eastAsia="en-US" w:bidi="ar-SA"/>
      </w:rPr>
    </w:lvl>
    <w:lvl w:ilvl="7" w:tplc="61C89784">
      <w:numFmt w:val="bullet"/>
      <w:lvlText w:val="•"/>
      <w:lvlJc w:val="left"/>
      <w:pPr>
        <w:ind w:left="10652" w:hanging="216"/>
      </w:pPr>
      <w:rPr>
        <w:rFonts w:hint="default"/>
        <w:lang w:val="ru-RU" w:eastAsia="en-US" w:bidi="ar-SA"/>
      </w:rPr>
    </w:lvl>
    <w:lvl w:ilvl="8" w:tplc="4FB0AA6A">
      <w:numFmt w:val="bullet"/>
      <w:lvlText w:val="•"/>
      <w:lvlJc w:val="left"/>
      <w:pPr>
        <w:ind w:left="12128" w:hanging="216"/>
      </w:pPr>
      <w:rPr>
        <w:rFonts w:hint="default"/>
        <w:lang w:val="ru-RU" w:eastAsia="en-US" w:bidi="ar-SA"/>
      </w:rPr>
    </w:lvl>
  </w:abstractNum>
  <w:abstractNum w:abstractNumId="17">
    <w:nsid w:val="51587509"/>
    <w:multiLevelType w:val="hybridMultilevel"/>
    <w:tmpl w:val="3544D8B0"/>
    <w:lvl w:ilvl="0" w:tplc="68A26D02">
      <w:start w:val="1"/>
      <w:numFmt w:val="decimal"/>
      <w:lvlText w:val="%1"/>
      <w:lvlJc w:val="left"/>
      <w:pPr>
        <w:ind w:left="301" w:hanging="154"/>
      </w:pPr>
      <w:rPr>
        <w:rFonts w:ascii="Times New Roman" w:eastAsia="Times New Roman" w:hAnsi="Times New Roman" w:cs="Times New Roman" w:hint="default"/>
        <w:b/>
        <w:bCs/>
        <w:w w:val="100"/>
        <w:sz w:val="20"/>
        <w:szCs w:val="20"/>
        <w:lang w:val="ru-RU" w:eastAsia="en-US" w:bidi="ar-SA"/>
      </w:rPr>
    </w:lvl>
    <w:lvl w:ilvl="1" w:tplc="778CD52C">
      <w:start w:val="1"/>
      <w:numFmt w:val="decimal"/>
      <w:lvlText w:val="%2."/>
      <w:lvlJc w:val="left"/>
      <w:pPr>
        <w:ind w:left="622" w:hanging="250"/>
      </w:pPr>
      <w:rPr>
        <w:rFonts w:ascii="Times New Roman" w:eastAsia="Times New Roman" w:hAnsi="Times New Roman" w:cs="Times New Roman" w:hint="default"/>
        <w:b/>
        <w:bCs/>
        <w:w w:val="100"/>
        <w:sz w:val="20"/>
        <w:szCs w:val="20"/>
        <w:lang w:val="ru-RU" w:eastAsia="en-US" w:bidi="ar-SA"/>
      </w:rPr>
    </w:lvl>
    <w:lvl w:ilvl="2" w:tplc="B06CC670">
      <w:numFmt w:val="bullet"/>
      <w:lvlText w:val="•"/>
      <w:lvlJc w:val="left"/>
      <w:pPr>
        <w:ind w:left="1759" w:hanging="250"/>
      </w:pPr>
      <w:rPr>
        <w:rFonts w:hint="default"/>
        <w:lang w:val="ru-RU" w:eastAsia="en-US" w:bidi="ar-SA"/>
      </w:rPr>
    </w:lvl>
    <w:lvl w:ilvl="3" w:tplc="66D8F97A">
      <w:numFmt w:val="bullet"/>
      <w:lvlText w:val="•"/>
      <w:lvlJc w:val="left"/>
      <w:pPr>
        <w:ind w:left="2899" w:hanging="250"/>
      </w:pPr>
      <w:rPr>
        <w:rFonts w:hint="default"/>
        <w:lang w:val="ru-RU" w:eastAsia="en-US" w:bidi="ar-SA"/>
      </w:rPr>
    </w:lvl>
    <w:lvl w:ilvl="4" w:tplc="6AF00B88">
      <w:numFmt w:val="bullet"/>
      <w:lvlText w:val="•"/>
      <w:lvlJc w:val="left"/>
      <w:pPr>
        <w:ind w:left="4039" w:hanging="250"/>
      </w:pPr>
      <w:rPr>
        <w:rFonts w:hint="default"/>
        <w:lang w:val="ru-RU" w:eastAsia="en-US" w:bidi="ar-SA"/>
      </w:rPr>
    </w:lvl>
    <w:lvl w:ilvl="5" w:tplc="A0F8F728">
      <w:numFmt w:val="bullet"/>
      <w:lvlText w:val="•"/>
      <w:lvlJc w:val="left"/>
      <w:pPr>
        <w:ind w:left="5179" w:hanging="250"/>
      </w:pPr>
      <w:rPr>
        <w:rFonts w:hint="default"/>
        <w:lang w:val="ru-RU" w:eastAsia="en-US" w:bidi="ar-SA"/>
      </w:rPr>
    </w:lvl>
    <w:lvl w:ilvl="6" w:tplc="5F2CA73C">
      <w:numFmt w:val="bullet"/>
      <w:lvlText w:val="•"/>
      <w:lvlJc w:val="left"/>
      <w:pPr>
        <w:ind w:left="6319" w:hanging="250"/>
      </w:pPr>
      <w:rPr>
        <w:rFonts w:hint="default"/>
        <w:lang w:val="ru-RU" w:eastAsia="en-US" w:bidi="ar-SA"/>
      </w:rPr>
    </w:lvl>
    <w:lvl w:ilvl="7" w:tplc="2CBEE95C">
      <w:numFmt w:val="bullet"/>
      <w:lvlText w:val="•"/>
      <w:lvlJc w:val="left"/>
      <w:pPr>
        <w:ind w:left="7459" w:hanging="250"/>
      </w:pPr>
      <w:rPr>
        <w:rFonts w:hint="default"/>
        <w:lang w:val="ru-RU" w:eastAsia="en-US" w:bidi="ar-SA"/>
      </w:rPr>
    </w:lvl>
    <w:lvl w:ilvl="8" w:tplc="192AE004">
      <w:numFmt w:val="bullet"/>
      <w:lvlText w:val="•"/>
      <w:lvlJc w:val="left"/>
      <w:pPr>
        <w:ind w:left="8599" w:hanging="250"/>
      </w:pPr>
      <w:rPr>
        <w:rFonts w:hint="default"/>
        <w:lang w:val="ru-RU" w:eastAsia="en-US" w:bidi="ar-SA"/>
      </w:rPr>
    </w:lvl>
  </w:abstractNum>
  <w:abstractNum w:abstractNumId="18">
    <w:nsid w:val="6AF63239"/>
    <w:multiLevelType w:val="hybridMultilevel"/>
    <w:tmpl w:val="F9D4E422"/>
    <w:lvl w:ilvl="0" w:tplc="954E3754">
      <w:start w:val="1"/>
      <w:numFmt w:val="decimal"/>
      <w:lvlText w:val="%1."/>
      <w:lvlJc w:val="left"/>
      <w:pPr>
        <w:ind w:left="309" w:hanging="202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1" w:tplc="220A2130">
      <w:numFmt w:val="bullet"/>
      <w:lvlText w:val="•"/>
      <w:lvlJc w:val="left"/>
      <w:pPr>
        <w:ind w:left="1237" w:hanging="202"/>
      </w:pPr>
      <w:rPr>
        <w:rFonts w:hint="default"/>
        <w:lang w:val="ru-RU" w:eastAsia="en-US" w:bidi="ar-SA"/>
      </w:rPr>
    </w:lvl>
    <w:lvl w:ilvl="2" w:tplc="71FEAE68">
      <w:numFmt w:val="bullet"/>
      <w:lvlText w:val="•"/>
      <w:lvlJc w:val="left"/>
      <w:pPr>
        <w:ind w:left="2175" w:hanging="202"/>
      </w:pPr>
      <w:rPr>
        <w:rFonts w:hint="default"/>
        <w:lang w:val="ru-RU" w:eastAsia="en-US" w:bidi="ar-SA"/>
      </w:rPr>
    </w:lvl>
    <w:lvl w:ilvl="3" w:tplc="3D6CB2DA">
      <w:numFmt w:val="bullet"/>
      <w:lvlText w:val="•"/>
      <w:lvlJc w:val="left"/>
      <w:pPr>
        <w:ind w:left="3113" w:hanging="202"/>
      </w:pPr>
      <w:rPr>
        <w:rFonts w:hint="default"/>
        <w:lang w:val="ru-RU" w:eastAsia="en-US" w:bidi="ar-SA"/>
      </w:rPr>
    </w:lvl>
    <w:lvl w:ilvl="4" w:tplc="E02479EA">
      <w:numFmt w:val="bullet"/>
      <w:lvlText w:val="•"/>
      <w:lvlJc w:val="left"/>
      <w:pPr>
        <w:ind w:left="4051" w:hanging="202"/>
      </w:pPr>
      <w:rPr>
        <w:rFonts w:hint="default"/>
        <w:lang w:val="ru-RU" w:eastAsia="en-US" w:bidi="ar-SA"/>
      </w:rPr>
    </w:lvl>
    <w:lvl w:ilvl="5" w:tplc="A1F6EE82">
      <w:numFmt w:val="bullet"/>
      <w:lvlText w:val="•"/>
      <w:lvlJc w:val="left"/>
      <w:pPr>
        <w:ind w:left="4989" w:hanging="202"/>
      </w:pPr>
      <w:rPr>
        <w:rFonts w:hint="default"/>
        <w:lang w:val="ru-RU" w:eastAsia="en-US" w:bidi="ar-SA"/>
      </w:rPr>
    </w:lvl>
    <w:lvl w:ilvl="6" w:tplc="831C41D4">
      <w:numFmt w:val="bullet"/>
      <w:lvlText w:val="•"/>
      <w:lvlJc w:val="left"/>
      <w:pPr>
        <w:ind w:left="5927" w:hanging="202"/>
      </w:pPr>
      <w:rPr>
        <w:rFonts w:hint="default"/>
        <w:lang w:val="ru-RU" w:eastAsia="en-US" w:bidi="ar-SA"/>
      </w:rPr>
    </w:lvl>
    <w:lvl w:ilvl="7" w:tplc="B4BAC3B4">
      <w:numFmt w:val="bullet"/>
      <w:lvlText w:val="•"/>
      <w:lvlJc w:val="left"/>
      <w:pPr>
        <w:ind w:left="6865" w:hanging="202"/>
      </w:pPr>
      <w:rPr>
        <w:rFonts w:hint="default"/>
        <w:lang w:val="ru-RU" w:eastAsia="en-US" w:bidi="ar-SA"/>
      </w:rPr>
    </w:lvl>
    <w:lvl w:ilvl="8" w:tplc="8B06C94C">
      <w:numFmt w:val="bullet"/>
      <w:lvlText w:val="•"/>
      <w:lvlJc w:val="left"/>
      <w:pPr>
        <w:ind w:left="7803" w:hanging="202"/>
      </w:pPr>
      <w:rPr>
        <w:rFonts w:hint="default"/>
        <w:lang w:val="ru-RU" w:eastAsia="en-US" w:bidi="ar-SA"/>
      </w:rPr>
    </w:lvl>
  </w:abstractNum>
  <w:abstractNum w:abstractNumId="19">
    <w:nsid w:val="758C4D66"/>
    <w:multiLevelType w:val="multilevel"/>
    <w:tmpl w:val="22AA2EB0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4"/>
  </w:num>
  <w:num w:numId="2">
    <w:abstractNumId w:val="10"/>
  </w:num>
  <w:num w:numId="3">
    <w:abstractNumId w:val="15"/>
  </w:num>
  <w:num w:numId="4">
    <w:abstractNumId w:val="12"/>
  </w:num>
  <w:num w:numId="5">
    <w:abstractNumId w:val="19"/>
  </w:num>
  <w:num w:numId="6">
    <w:abstractNumId w:val="11"/>
  </w:num>
  <w:num w:numId="7">
    <w:abstractNumId w:val="16"/>
  </w:num>
  <w:num w:numId="8">
    <w:abstractNumId w:val="9"/>
  </w:num>
  <w:num w:numId="9">
    <w:abstractNumId w:val="13"/>
  </w:num>
  <w:num w:numId="10">
    <w:abstractNumId w:val="17"/>
  </w:num>
  <w:num w:numId="11">
    <w:abstractNumId w:val="18"/>
  </w:num>
  <w:num w:numId="12">
    <w:abstractNumId w:val="8"/>
  </w:num>
  <w:num w:numId="13">
    <w:abstractNumId w:val="6"/>
  </w:num>
  <w:num w:numId="14">
    <w:abstractNumId w:val="5"/>
  </w:num>
  <w:num w:numId="15">
    <w:abstractNumId w:val="4"/>
  </w:num>
  <w:num w:numId="16">
    <w:abstractNumId w:val="7"/>
  </w:num>
  <w:num w:numId="17">
    <w:abstractNumId w:val="3"/>
  </w:num>
  <w:num w:numId="18">
    <w:abstractNumId w:val="2"/>
  </w:num>
  <w:num w:numId="19">
    <w:abstractNumId w:val="1"/>
  </w:num>
  <w:num w:numId="20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7"/>
  <w:defaultTabStop w:val="708"/>
  <w:drawingGridHorizontalSpacing w:val="110"/>
  <w:displayHorizontalDrawingGridEvery w:val="2"/>
  <w:characterSpacingControl w:val="doNotCompress"/>
  <w:hdrShapeDefaults>
    <o:shapedefaults v:ext="edit" spidmax="9218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235EB0"/>
    <w:rsid w:val="00040C7F"/>
    <w:rsid w:val="000A25C1"/>
    <w:rsid w:val="000B6907"/>
    <w:rsid w:val="000F5C38"/>
    <w:rsid w:val="001123C8"/>
    <w:rsid w:val="00126DED"/>
    <w:rsid w:val="001652CF"/>
    <w:rsid w:val="00183D1E"/>
    <w:rsid w:val="001C209C"/>
    <w:rsid w:val="001C6D12"/>
    <w:rsid w:val="001F2BDB"/>
    <w:rsid w:val="00232BB6"/>
    <w:rsid w:val="00235EB0"/>
    <w:rsid w:val="00250048"/>
    <w:rsid w:val="002A5B88"/>
    <w:rsid w:val="004205B1"/>
    <w:rsid w:val="004D0880"/>
    <w:rsid w:val="00535C03"/>
    <w:rsid w:val="005D7C7F"/>
    <w:rsid w:val="00620462"/>
    <w:rsid w:val="00643D04"/>
    <w:rsid w:val="00736587"/>
    <w:rsid w:val="00785265"/>
    <w:rsid w:val="007F54F5"/>
    <w:rsid w:val="009430A2"/>
    <w:rsid w:val="0097560E"/>
    <w:rsid w:val="009D619E"/>
    <w:rsid w:val="009F3FD9"/>
    <w:rsid w:val="00A61D7B"/>
    <w:rsid w:val="00AC071A"/>
    <w:rsid w:val="00AF0A03"/>
    <w:rsid w:val="00B236C6"/>
    <w:rsid w:val="00B65912"/>
    <w:rsid w:val="00BB7795"/>
    <w:rsid w:val="00BE08E5"/>
    <w:rsid w:val="00D04324"/>
    <w:rsid w:val="00D827CE"/>
    <w:rsid w:val="00D86696"/>
    <w:rsid w:val="00E76E43"/>
    <w:rsid w:val="00E965F2"/>
    <w:rsid w:val="00EE385B"/>
    <w:rsid w:val="00FA27C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235EB0"/>
    <w:rPr>
      <w:lang w:val="en-US"/>
    </w:rPr>
  </w:style>
  <w:style w:type="paragraph" w:styleId="1">
    <w:name w:val="heading 1"/>
    <w:basedOn w:val="a1"/>
    <w:link w:val="10"/>
    <w:uiPriority w:val="9"/>
    <w:qFormat/>
    <w:rsid w:val="000A25C1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val="ru-RU" w:eastAsia="ru-RU"/>
    </w:rPr>
  </w:style>
  <w:style w:type="paragraph" w:styleId="21">
    <w:name w:val="heading 2"/>
    <w:basedOn w:val="a1"/>
    <w:link w:val="22"/>
    <w:uiPriority w:val="9"/>
    <w:qFormat/>
    <w:rsid w:val="000A25C1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val="ru-RU" w:eastAsia="ru-RU"/>
    </w:rPr>
  </w:style>
  <w:style w:type="paragraph" w:styleId="31">
    <w:name w:val="heading 3"/>
    <w:basedOn w:val="a1"/>
    <w:next w:val="a1"/>
    <w:link w:val="32"/>
    <w:uiPriority w:val="9"/>
    <w:semiHidden/>
    <w:unhideWhenUsed/>
    <w:qFormat/>
    <w:rsid w:val="000A25C1"/>
    <w:pPr>
      <w:keepNext/>
      <w:keepLines/>
      <w:spacing w:before="40" w:after="0" w:line="259" w:lineRule="auto"/>
      <w:outlineLvl w:val="2"/>
    </w:pPr>
    <w:rPr>
      <w:rFonts w:ascii="Calibri" w:eastAsia="MS Gothic" w:hAnsi="Calibri" w:cs="Times New Roman"/>
      <w:b/>
      <w:bCs/>
      <w:color w:val="4F81BD"/>
      <w:lang w:val="ru-RU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0A25C1"/>
    <w:pPr>
      <w:keepNext/>
      <w:keepLines/>
      <w:spacing w:before="40" w:after="0" w:line="259" w:lineRule="auto"/>
      <w:outlineLvl w:val="3"/>
    </w:pPr>
    <w:rPr>
      <w:rFonts w:ascii="Calibri" w:eastAsia="MS Gothic" w:hAnsi="Calibri" w:cs="Times New Roman"/>
      <w:b/>
      <w:bCs/>
      <w:i/>
      <w:iCs/>
      <w:color w:val="4F81BD"/>
      <w:lang w:val="ru-RU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0A25C1"/>
    <w:pPr>
      <w:keepNext/>
      <w:keepLines/>
      <w:spacing w:before="40" w:after="0" w:line="259" w:lineRule="auto"/>
      <w:outlineLvl w:val="4"/>
    </w:pPr>
    <w:rPr>
      <w:rFonts w:ascii="Calibri" w:eastAsia="MS Gothic" w:hAnsi="Calibri" w:cs="Times New Roman"/>
      <w:color w:val="243F60"/>
      <w:lang w:val="ru-RU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0A25C1"/>
    <w:pPr>
      <w:keepNext/>
      <w:keepLines/>
      <w:spacing w:before="40" w:after="0" w:line="259" w:lineRule="auto"/>
      <w:outlineLvl w:val="5"/>
    </w:pPr>
    <w:rPr>
      <w:rFonts w:ascii="Calibri" w:eastAsia="MS Gothic" w:hAnsi="Calibri" w:cs="Times New Roman"/>
      <w:i/>
      <w:iCs/>
      <w:color w:val="243F60"/>
      <w:lang w:val="ru-RU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0A25C1"/>
    <w:pPr>
      <w:keepNext/>
      <w:keepLines/>
      <w:spacing w:before="40" w:after="0" w:line="259" w:lineRule="auto"/>
      <w:outlineLvl w:val="6"/>
    </w:pPr>
    <w:rPr>
      <w:rFonts w:ascii="Calibri" w:eastAsia="MS Gothic" w:hAnsi="Calibri" w:cs="Times New Roman"/>
      <w:i/>
      <w:iCs/>
      <w:color w:val="404040"/>
      <w:lang w:val="ru-RU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0A25C1"/>
    <w:pPr>
      <w:keepNext/>
      <w:keepLines/>
      <w:spacing w:before="40" w:after="0" w:line="259" w:lineRule="auto"/>
      <w:outlineLvl w:val="7"/>
    </w:pPr>
    <w:rPr>
      <w:rFonts w:ascii="Calibri" w:eastAsia="MS Gothic" w:hAnsi="Calibri" w:cs="Times New Roman"/>
      <w:color w:val="4F81BD"/>
      <w:sz w:val="20"/>
      <w:szCs w:val="20"/>
      <w:lang w:val="ru-RU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0A25C1"/>
    <w:pPr>
      <w:keepNext/>
      <w:keepLines/>
      <w:spacing w:before="40" w:after="0" w:line="259" w:lineRule="auto"/>
      <w:outlineLvl w:val="8"/>
    </w:pPr>
    <w:rPr>
      <w:rFonts w:ascii="Calibri" w:eastAsia="MS Gothic" w:hAnsi="Calibri" w:cs="Times New Roman"/>
      <w:i/>
      <w:iCs/>
      <w:color w:val="404040"/>
      <w:sz w:val="20"/>
      <w:szCs w:val="20"/>
      <w:lang w:val="ru-R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customStyle="1" w:styleId="TableParagraph">
    <w:name w:val="Table Paragraph"/>
    <w:basedOn w:val="a1"/>
    <w:uiPriority w:val="1"/>
    <w:qFormat/>
    <w:rsid w:val="00235EB0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val="ru-RU"/>
    </w:rPr>
  </w:style>
  <w:style w:type="paragraph" w:customStyle="1" w:styleId="c9">
    <w:name w:val="c9"/>
    <w:basedOn w:val="a1"/>
    <w:rsid w:val="00BB779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c0">
    <w:name w:val="c0"/>
    <w:basedOn w:val="a2"/>
    <w:rsid w:val="00BB7795"/>
  </w:style>
  <w:style w:type="paragraph" w:customStyle="1" w:styleId="c1">
    <w:name w:val="c1"/>
    <w:basedOn w:val="a1"/>
    <w:rsid w:val="00D0432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c2">
    <w:name w:val="c2"/>
    <w:basedOn w:val="a2"/>
    <w:rsid w:val="00D04324"/>
  </w:style>
  <w:style w:type="character" w:customStyle="1" w:styleId="c23">
    <w:name w:val="c23"/>
    <w:basedOn w:val="a2"/>
    <w:rsid w:val="00D04324"/>
  </w:style>
  <w:style w:type="paragraph" w:customStyle="1" w:styleId="c20">
    <w:name w:val="c20"/>
    <w:basedOn w:val="a1"/>
    <w:rsid w:val="00BE08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a5">
    <w:name w:val="Body Text"/>
    <w:basedOn w:val="a1"/>
    <w:link w:val="a6"/>
    <w:uiPriority w:val="1"/>
    <w:qFormat/>
    <w:rsid w:val="001F2BDB"/>
    <w:pPr>
      <w:widowControl w:val="0"/>
      <w:autoSpaceDE w:val="0"/>
      <w:autoSpaceDN w:val="0"/>
      <w:spacing w:after="0" w:line="240" w:lineRule="auto"/>
      <w:ind w:left="110"/>
    </w:pPr>
    <w:rPr>
      <w:rFonts w:ascii="Times New Roman" w:eastAsia="Times New Roman" w:hAnsi="Times New Roman" w:cs="Times New Roman"/>
      <w:sz w:val="28"/>
      <w:szCs w:val="28"/>
      <w:lang w:val="ru-RU"/>
    </w:rPr>
  </w:style>
  <w:style w:type="character" w:customStyle="1" w:styleId="a6">
    <w:name w:val="Основной текст Знак"/>
    <w:basedOn w:val="a2"/>
    <w:link w:val="a5"/>
    <w:uiPriority w:val="99"/>
    <w:rsid w:val="001F2BDB"/>
    <w:rPr>
      <w:rFonts w:ascii="Times New Roman" w:eastAsia="Times New Roman" w:hAnsi="Times New Roman" w:cs="Times New Roman"/>
      <w:sz w:val="28"/>
      <w:szCs w:val="28"/>
    </w:rPr>
  </w:style>
  <w:style w:type="paragraph" w:customStyle="1" w:styleId="Heading1">
    <w:name w:val="Heading 1"/>
    <w:basedOn w:val="a1"/>
    <w:uiPriority w:val="1"/>
    <w:qFormat/>
    <w:rsid w:val="001F2BDB"/>
    <w:pPr>
      <w:widowControl w:val="0"/>
      <w:autoSpaceDE w:val="0"/>
      <w:autoSpaceDN w:val="0"/>
      <w:spacing w:after="0" w:line="240" w:lineRule="auto"/>
      <w:ind w:left="110"/>
      <w:outlineLvl w:val="1"/>
    </w:pPr>
    <w:rPr>
      <w:rFonts w:ascii="Times New Roman" w:eastAsia="Times New Roman" w:hAnsi="Times New Roman" w:cs="Times New Roman"/>
      <w:b/>
      <w:bCs/>
      <w:sz w:val="31"/>
      <w:szCs w:val="31"/>
      <w:lang w:val="ru-RU"/>
    </w:rPr>
  </w:style>
  <w:style w:type="table" w:customStyle="1" w:styleId="TableNormal">
    <w:name w:val="Table Normal"/>
    <w:uiPriority w:val="2"/>
    <w:semiHidden/>
    <w:unhideWhenUsed/>
    <w:qFormat/>
    <w:rsid w:val="00E76E4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Heading2">
    <w:name w:val="Heading 2"/>
    <w:basedOn w:val="a1"/>
    <w:uiPriority w:val="1"/>
    <w:qFormat/>
    <w:rsid w:val="00E76E43"/>
    <w:pPr>
      <w:widowControl w:val="0"/>
      <w:autoSpaceDE w:val="0"/>
      <w:autoSpaceDN w:val="0"/>
      <w:spacing w:after="0" w:line="240" w:lineRule="auto"/>
      <w:ind w:left="300"/>
      <w:jc w:val="both"/>
      <w:outlineLvl w:val="2"/>
    </w:pPr>
    <w:rPr>
      <w:rFonts w:ascii="Times New Roman" w:eastAsia="Times New Roman" w:hAnsi="Times New Roman" w:cs="Times New Roman"/>
      <w:b/>
      <w:bCs/>
      <w:sz w:val="28"/>
      <w:szCs w:val="28"/>
      <w:lang w:val="ru-RU"/>
    </w:rPr>
  </w:style>
  <w:style w:type="character" w:styleId="a7">
    <w:name w:val="Hyperlink"/>
    <w:basedOn w:val="a2"/>
    <w:uiPriority w:val="99"/>
    <w:semiHidden/>
    <w:unhideWhenUsed/>
    <w:rsid w:val="00D86696"/>
    <w:rPr>
      <w:color w:val="0000FF"/>
      <w:u w:val="single"/>
    </w:rPr>
  </w:style>
  <w:style w:type="character" w:customStyle="1" w:styleId="c8">
    <w:name w:val="c8"/>
    <w:basedOn w:val="a2"/>
    <w:rsid w:val="00D86696"/>
  </w:style>
  <w:style w:type="character" w:customStyle="1" w:styleId="ff3">
    <w:name w:val="ff3"/>
    <w:basedOn w:val="a2"/>
    <w:rsid w:val="00D86696"/>
  </w:style>
  <w:style w:type="character" w:customStyle="1" w:styleId="a8">
    <w:name w:val="_"/>
    <w:basedOn w:val="a2"/>
    <w:rsid w:val="00D86696"/>
  </w:style>
  <w:style w:type="character" w:customStyle="1" w:styleId="ff2">
    <w:name w:val="ff2"/>
    <w:basedOn w:val="a2"/>
    <w:rsid w:val="00D86696"/>
  </w:style>
  <w:style w:type="character" w:customStyle="1" w:styleId="10">
    <w:name w:val="Заголовок 1 Знак"/>
    <w:basedOn w:val="a2"/>
    <w:link w:val="1"/>
    <w:uiPriority w:val="9"/>
    <w:rsid w:val="000A25C1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2">
    <w:name w:val="Заголовок 2 Знак"/>
    <w:basedOn w:val="a2"/>
    <w:link w:val="21"/>
    <w:uiPriority w:val="9"/>
    <w:rsid w:val="000A25C1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2">
    <w:name w:val="Заголовок 3 Знак"/>
    <w:basedOn w:val="a2"/>
    <w:link w:val="31"/>
    <w:uiPriority w:val="9"/>
    <w:semiHidden/>
    <w:rsid w:val="000A25C1"/>
    <w:rPr>
      <w:rFonts w:ascii="Calibri" w:eastAsia="MS Gothic" w:hAnsi="Calibri" w:cs="Times New Roman"/>
      <w:b/>
      <w:bCs/>
      <w:color w:val="4F81BD"/>
    </w:rPr>
  </w:style>
  <w:style w:type="character" w:customStyle="1" w:styleId="40">
    <w:name w:val="Заголовок 4 Знак"/>
    <w:basedOn w:val="a2"/>
    <w:link w:val="4"/>
    <w:uiPriority w:val="9"/>
    <w:semiHidden/>
    <w:rsid w:val="000A25C1"/>
    <w:rPr>
      <w:rFonts w:ascii="Calibri" w:eastAsia="MS Gothic" w:hAnsi="Calibri" w:cs="Times New Roman"/>
      <w:b/>
      <w:bCs/>
      <w:i/>
      <w:iCs/>
      <w:color w:val="4F81BD"/>
    </w:rPr>
  </w:style>
  <w:style w:type="character" w:customStyle="1" w:styleId="50">
    <w:name w:val="Заголовок 5 Знак"/>
    <w:basedOn w:val="a2"/>
    <w:link w:val="5"/>
    <w:uiPriority w:val="9"/>
    <w:semiHidden/>
    <w:rsid w:val="000A25C1"/>
    <w:rPr>
      <w:rFonts w:ascii="Calibri" w:eastAsia="MS Gothic" w:hAnsi="Calibri" w:cs="Times New Roman"/>
      <w:color w:val="243F60"/>
    </w:rPr>
  </w:style>
  <w:style w:type="character" w:customStyle="1" w:styleId="60">
    <w:name w:val="Заголовок 6 Знак"/>
    <w:basedOn w:val="a2"/>
    <w:link w:val="6"/>
    <w:uiPriority w:val="9"/>
    <w:semiHidden/>
    <w:rsid w:val="000A25C1"/>
    <w:rPr>
      <w:rFonts w:ascii="Calibri" w:eastAsia="MS Gothic" w:hAnsi="Calibri" w:cs="Times New Roman"/>
      <w:i/>
      <w:iCs/>
      <w:color w:val="243F60"/>
    </w:rPr>
  </w:style>
  <w:style w:type="character" w:customStyle="1" w:styleId="70">
    <w:name w:val="Заголовок 7 Знак"/>
    <w:basedOn w:val="a2"/>
    <w:link w:val="7"/>
    <w:uiPriority w:val="9"/>
    <w:semiHidden/>
    <w:rsid w:val="000A25C1"/>
    <w:rPr>
      <w:rFonts w:ascii="Calibri" w:eastAsia="MS Gothic" w:hAnsi="Calibri" w:cs="Times New Roman"/>
      <w:i/>
      <w:iCs/>
      <w:color w:val="404040"/>
    </w:rPr>
  </w:style>
  <w:style w:type="character" w:customStyle="1" w:styleId="80">
    <w:name w:val="Заголовок 8 Знак"/>
    <w:basedOn w:val="a2"/>
    <w:link w:val="8"/>
    <w:uiPriority w:val="9"/>
    <w:semiHidden/>
    <w:rsid w:val="000A25C1"/>
    <w:rPr>
      <w:rFonts w:ascii="Calibri" w:eastAsia="MS Gothic" w:hAnsi="Calibri" w:cs="Times New Roman"/>
      <w:color w:val="4F81BD"/>
      <w:sz w:val="20"/>
      <w:szCs w:val="20"/>
    </w:rPr>
  </w:style>
  <w:style w:type="character" w:customStyle="1" w:styleId="90">
    <w:name w:val="Заголовок 9 Знак"/>
    <w:basedOn w:val="a2"/>
    <w:link w:val="9"/>
    <w:uiPriority w:val="9"/>
    <w:semiHidden/>
    <w:rsid w:val="000A25C1"/>
    <w:rPr>
      <w:rFonts w:ascii="Calibri" w:eastAsia="MS Gothic" w:hAnsi="Calibri" w:cs="Times New Roman"/>
      <w:i/>
      <w:iCs/>
      <w:color w:val="404040"/>
      <w:sz w:val="20"/>
      <w:szCs w:val="20"/>
    </w:rPr>
  </w:style>
  <w:style w:type="paragraph" w:styleId="a9">
    <w:name w:val="Title"/>
    <w:basedOn w:val="a1"/>
    <w:link w:val="aa"/>
    <w:uiPriority w:val="1"/>
    <w:qFormat/>
    <w:rsid w:val="000A25C1"/>
    <w:pPr>
      <w:widowControl w:val="0"/>
      <w:autoSpaceDE w:val="0"/>
      <w:autoSpaceDN w:val="0"/>
      <w:spacing w:after="0" w:line="240" w:lineRule="auto"/>
      <w:ind w:left="60"/>
    </w:pPr>
    <w:rPr>
      <w:rFonts w:ascii="Times New Roman" w:eastAsia="Times New Roman" w:hAnsi="Times New Roman" w:cs="Times New Roman"/>
      <w:lang w:val="ru-RU"/>
    </w:rPr>
  </w:style>
  <w:style w:type="character" w:customStyle="1" w:styleId="aa">
    <w:name w:val="Название Знак"/>
    <w:basedOn w:val="a2"/>
    <w:link w:val="a9"/>
    <w:uiPriority w:val="10"/>
    <w:rsid w:val="000A25C1"/>
    <w:rPr>
      <w:rFonts w:ascii="Times New Roman" w:eastAsia="Times New Roman" w:hAnsi="Times New Roman" w:cs="Times New Roman"/>
    </w:rPr>
  </w:style>
  <w:style w:type="paragraph" w:styleId="ab">
    <w:name w:val="List Paragraph"/>
    <w:basedOn w:val="a1"/>
    <w:uiPriority w:val="1"/>
    <w:qFormat/>
    <w:rsid w:val="000A25C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val="ru-RU"/>
    </w:rPr>
  </w:style>
  <w:style w:type="numbering" w:customStyle="1" w:styleId="11">
    <w:name w:val="Нет списка1"/>
    <w:next w:val="a4"/>
    <w:uiPriority w:val="99"/>
    <w:semiHidden/>
    <w:unhideWhenUsed/>
    <w:rsid w:val="000A25C1"/>
  </w:style>
  <w:style w:type="paragraph" w:customStyle="1" w:styleId="msonormal0">
    <w:name w:val="msonormal"/>
    <w:basedOn w:val="a1"/>
    <w:rsid w:val="000A25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ac">
    <w:name w:val="Normal (Web)"/>
    <w:basedOn w:val="a1"/>
    <w:uiPriority w:val="99"/>
    <w:semiHidden/>
    <w:unhideWhenUsed/>
    <w:rsid w:val="000A25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styleId="ad">
    <w:name w:val="Strong"/>
    <w:basedOn w:val="a2"/>
    <w:uiPriority w:val="22"/>
    <w:qFormat/>
    <w:rsid w:val="000A25C1"/>
    <w:rPr>
      <w:b/>
      <w:bCs/>
    </w:rPr>
  </w:style>
  <w:style w:type="character" w:customStyle="1" w:styleId="widgetinline">
    <w:name w:val="_widgetinline"/>
    <w:basedOn w:val="a2"/>
    <w:rsid w:val="000A25C1"/>
  </w:style>
  <w:style w:type="paragraph" w:customStyle="1" w:styleId="310">
    <w:name w:val="Заголовок 31"/>
    <w:basedOn w:val="a1"/>
    <w:next w:val="a1"/>
    <w:uiPriority w:val="9"/>
    <w:unhideWhenUsed/>
    <w:qFormat/>
    <w:rsid w:val="000A25C1"/>
    <w:pPr>
      <w:keepNext/>
      <w:keepLines/>
      <w:spacing w:before="200" w:after="0"/>
      <w:outlineLvl w:val="2"/>
    </w:pPr>
    <w:rPr>
      <w:rFonts w:ascii="Calibri" w:eastAsia="MS Gothic" w:hAnsi="Calibri" w:cs="Times New Roman"/>
      <w:b/>
      <w:bCs/>
      <w:color w:val="4F81BD"/>
    </w:rPr>
  </w:style>
  <w:style w:type="paragraph" w:customStyle="1" w:styleId="41">
    <w:name w:val="Заголовок 41"/>
    <w:basedOn w:val="a1"/>
    <w:next w:val="a1"/>
    <w:uiPriority w:val="9"/>
    <w:semiHidden/>
    <w:unhideWhenUsed/>
    <w:qFormat/>
    <w:rsid w:val="000A25C1"/>
    <w:pPr>
      <w:keepNext/>
      <w:keepLines/>
      <w:spacing w:before="200" w:after="0"/>
      <w:outlineLvl w:val="3"/>
    </w:pPr>
    <w:rPr>
      <w:rFonts w:ascii="Calibri" w:eastAsia="MS Gothic" w:hAnsi="Calibri" w:cs="Times New Roman"/>
      <w:b/>
      <w:bCs/>
      <w:i/>
      <w:iCs/>
      <w:color w:val="4F81BD"/>
    </w:rPr>
  </w:style>
  <w:style w:type="paragraph" w:customStyle="1" w:styleId="51">
    <w:name w:val="Заголовок 51"/>
    <w:basedOn w:val="a1"/>
    <w:next w:val="a1"/>
    <w:uiPriority w:val="9"/>
    <w:semiHidden/>
    <w:unhideWhenUsed/>
    <w:qFormat/>
    <w:rsid w:val="000A25C1"/>
    <w:pPr>
      <w:keepNext/>
      <w:keepLines/>
      <w:spacing w:before="200" w:after="0"/>
      <w:outlineLvl w:val="4"/>
    </w:pPr>
    <w:rPr>
      <w:rFonts w:ascii="Calibri" w:eastAsia="MS Gothic" w:hAnsi="Calibri" w:cs="Times New Roman"/>
      <w:color w:val="243F60"/>
    </w:rPr>
  </w:style>
  <w:style w:type="paragraph" w:customStyle="1" w:styleId="61">
    <w:name w:val="Заголовок 61"/>
    <w:basedOn w:val="a1"/>
    <w:next w:val="a1"/>
    <w:uiPriority w:val="9"/>
    <w:semiHidden/>
    <w:unhideWhenUsed/>
    <w:qFormat/>
    <w:rsid w:val="000A25C1"/>
    <w:pPr>
      <w:keepNext/>
      <w:keepLines/>
      <w:spacing w:before="200" w:after="0"/>
      <w:outlineLvl w:val="5"/>
    </w:pPr>
    <w:rPr>
      <w:rFonts w:ascii="Calibri" w:eastAsia="MS Gothic" w:hAnsi="Calibri" w:cs="Times New Roman"/>
      <w:i/>
      <w:iCs/>
      <w:color w:val="243F60"/>
    </w:rPr>
  </w:style>
  <w:style w:type="paragraph" w:customStyle="1" w:styleId="71">
    <w:name w:val="Заголовок 71"/>
    <w:basedOn w:val="a1"/>
    <w:next w:val="a1"/>
    <w:uiPriority w:val="9"/>
    <w:semiHidden/>
    <w:unhideWhenUsed/>
    <w:qFormat/>
    <w:rsid w:val="000A25C1"/>
    <w:pPr>
      <w:keepNext/>
      <w:keepLines/>
      <w:spacing w:before="200" w:after="0"/>
      <w:outlineLvl w:val="6"/>
    </w:pPr>
    <w:rPr>
      <w:rFonts w:ascii="Calibri" w:eastAsia="MS Gothic" w:hAnsi="Calibri" w:cs="Times New Roman"/>
      <w:i/>
      <w:iCs/>
      <w:color w:val="404040"/>
    </w:rPr>
  </w:style>
  <w:style w:type="paragraph" w:customStyle="1" w:styleId="81">
    <w:name w:val="Заголовок 81"/>
    <w:basedOn w:val="a1"/>
    <w:next w:val="a1"/>
    <w:uiPriority w:val="9"/>
    <w:semiHidden/>
    <w:unhideWhenUsed/>
    <w:qFormat/>
    <w:rsid w:val="000A25C1"/>
    <w:pPr>
      <w:keepNext/>
      <w:keepLines/>
      <w:spacing w:before="200" w:after="0"/>
      <w:outlineLvl w:val="7"/>
    </w:pPr>
    <w:rPr>
      <w:rFonts w:ascii="Calibri" w:eastAsia="MS Gothic" w:hAnsi="Calibri" w:cs="Times New Roman"/>
      <w:color w:val="4F81BD"/>
      <w:sz w:val="20"/>
      <w:szCs w:val="20"/>
    </w:rPr>
  </w:style>
  <w:style w:type="paragraph" w:customStyle="1" w:styleId="91">
    <w:name w:val="Заголовок 91"/>
    <w:basedOn w:val="a1"/>
    <w:next w:val="a1"/>
    <w:uiPriority w:val="9"/>
    <w:semiHidden/>
    <w:unhideWhenUsed/>
    <w:qFormat/>
    <w:rsid w:val="000A25C1"/>
    <w:pPr>
      <w:keepNext/>
      <w:keepLines/>
      <w:spacing w:before="200" w:after="0"/>
      <w:outlineLvl w:val="8"/>
    </w:pPr>
    <w:rPr>
      <w:rFonts w:ascii="Calibri" w:eastAsia="MS Gothic" w:hAnsi="Calibri" w:cs="Times New Roman"/>
      <w:i/>
      <w:iCs/>
      <w:color w:val="404040"/>
      <w:sz w:val="20"/>
      <w:szCs w:val="20"/>
    </w:rPr>
  </w:style>
  <w:style w:type="numbering" w:customStyle="1" w:styleId="23">
    <w:name w:val="Нет списка2"/>
    <w:next w:val="a4"/>
    <w:uiPriority w:val="99"/>
    <w:semiHidden/>
    <w:unhideWhenUsed/>
    <w:rsid w:val="000A25C1"/>
  </w:style>
  <w:style w:type="paragraph" w:styleId="ae">
    <w:name w:val="header"/>
    <w:basedOn w:val="a1"/>
    <w:link w:val="af"/>
    <w:uiPriority w:val="99"/>
    <w:unhideWhenUsed/>
    <w:rsid w:val="000A25C1"/>
    <w:pPr>
      <w:tabs>
        <w:tab w:val="center" w:pos="4680"/>
        <w:tab w:val="right" w:pos="9360"/>
      </w:tabs>
      <w:spacing w:after="0" w:line="240" w:lineRule="auto"/>
    </w:pPr>
    <w:rPr>
      <w:rFonts w:eastAsia="MS Mincho"/>
    </w:rPr>
  </w:style>
  <w:style w:type="character" w:customStyle="1" w:styleId="af">
    <w:name w:val="Верхний колонтитул Знак"/>
    <w:basedOn w:val="a2"/>
    <w:link w:val="ae"/>
    <w:uiPriority w:val="99"/>
    <w:rsid w:val="000A25C1"/>
    <w:rPr>
      <w:rFonts w:eastAsia="MS Mincho"/>
      <w:lang w:val="en-US"/>
    </w:rPr>
  </w:style>
  <w:style w:type="paragraph" w:styleId="af0">
    <w:name w:val="footer"/>
    <w:basedOn w:val="a1"/>
    <w:link w:val="af1"/>
    <w:uiPriority w:val="99"/>
    <w:unhideWhenUsed/>
    <w:rsid w:val="000A25C1"/>
    <w:pPr>
      <w:tabs>
        <w:tab w:val="center" w:pos="4680"/>
        <w:tab w:val="right" w:pos="9360"/>
      </w:tabs>
      <w:spacing w:after="0" w:line="240" w:lineRule="auto"/>
    </w:pPr>
    <w:rPr>
      <w:rFonts w:eastAsia="MS Mincho"/>
    </w:rPr>
  </w:style>
  <w:style w:type="character" w:customStyle="1" w:styleId="af1">
    <w:name w:val="Нижний колонтитул Знак"/>
    <w:basedOn w:val="a2"/>
    <w:link w:val="af0"/>
    <w:uiPriority w:val="99"/>
    <w:rsid w:val="000A25C1"/>
    <w:rPr>
      <w:rFonts w:eastAsia="MS Mincho"/>
      <w:lang w:val="en-US"/>
    </w:rPr>
  </w:style>
  <w:style w:type="paragraph" w:styleId="af2">
    <w:name w:val="No Spacing"/>
    <w:uiPriority w:val="1"/>
    <w:qFormat/>
    <w:rsid w:val="000A25C1"/>
    <w:pPr>
      <w:spacing w:after="0" w:line="240" w:lineRule="auto"/>
    </w:pPr>
    <w:rPr>
      <w:rFonts w:eastAsia="MS Mincho"/>
      <w:lang w:val="en-US"/>
    </w:rPr>
  </w:style>
  <w:style w:type="paragraph" w:customStyle="1" w:styleId="12">
    <w:name w:val="Подзаголовок1"/>
    <w:basedOn w:val="a1"/>
    <w:next w:val="a1"/>
    <w:uiPriority w:val="11"/>
    <w:qFormat/>
    <w:rsid w:val="000A25C1"/>
    <w:pPr>
      <w:numPr>
        <w:ilvl w:val="1"/>
      </w:numPr>
    </w:pPr>
    <w:rPr>
      <w:rFonts w:ascii="Calibri" w:eastAsia="MS Gothic" w:hAnsi="Calibri" w:cs="Times New Roman"/>
      <w:i/>
      <w:iCs/>
      <w:color w:val="4F81BD"/>
      <w:spacing w:val="15"/>
      <w:sz w:val="24"/>
      <w:szCs w:val="24"/>
    </w:rPr>
  </w:style>
  <w:style w:type="character" w:customStyle="1" w:styleId="af3">
    <w:name w:val="Подзаголовок Знак"/>
    <w:basedOn w:val="a2"/>
    <w:link w:val="af4"/>
    <w:uiPriority w:val="11"/>
    <w:rsid w:val="000A25C1"/>
    <w:rPr>
      <w:rFonts w:ascii="Calibri" w:eastAsia="MS Gothic" w:hAnsi="Calibri" w:cs="Times New Roman"/>
      <w:i/>
      <w:iCs/>
      <w:color w:val="4F81BD"/>
      <w:spacing w:val="15"/>
      <w:sz w:val="24"/>
      <w:szCs w:val="24"/>
    </w:rPr>
  </w:style>
  <w:style w:type="paragraph" w:styleId="24">
    <w:name w:val="Body Text 2"/>
    <w:basedOn w:val="a1"/>
    <w:link w:val="25"/>
    <w:uiPriority w:val="99"/>
    <w:unhideWhenUsed/>
    <w:rsid w:val="000A25C1"/>
    <w:pPr>
      <w:spacing w:after="120" w:line="480" w:lineRule="auto"/>
    </w:pPr>
    <w:rPr>
      <w:rFonts w:eastAsia="MS Mincho"/>
    </w:rPr>
  </w:style>
  <w:style w:type="character" w:customStyle="1" w:styleId="25">
    <w:name w:val="Основной текст 2 Знак"/>
    <w:basedOn w:val="a2"/>
    <w:link w:val="24"/>
    <w:uiPriority w:val="99"/>
    <w:rsid w:val="000A25C1"/>
    <w:rPr>
      <w:rFonts w:eastAsia="MS Mincho"/>
      <w:lang w:val="en-US"/>
    </w:rPr>
  </w:style>
  <w:style w:type="paragraph" w:styleId="33">
    <w:name w:val="Body Text 3"/>
    <w:basedOn w:val="a1"/>
    <w:link w:val="34"/>
    <w:uiPriority w:val="99"/>
    <w:unhideWhenUsed/>
    <w:rsid w:val="000A25C1"/>
    <w:pPr>
      <w:spacing w:after="120"/>
    </w:pPr>
    <w:rPr>
      <w:rFonts w:eastAsia="MS Mincho"/>
      <w:sz w:val="16"/>
      <w:szCs w:val="16"/>
    </w:rPr>
  </w:style>
  <w:style w:type="character" w:customStyle="1" w:styleId="34">
    <w:name w:val="Основной текст 3 Знак"/>
    <w:basedOn w:val="a2"/>
    <w:link w:val="33"/>
    <w:uiPriority w:val="99"/>
    <w:rsid w:val="000A25C1"/>
    <w:rPr>
      <w:rFonts w:eastAsia="MS Mincho"/>
      <w:sz w:val="16"/>
      <w:szCs w:val="16"/>
      <w:lang w:val="en-US"/>
    </w:rPr>
  </w:style>
  <w:style w:type="paragraph" w:styleId="af5">
    <w:name w:val="List"/>
    <w:basedOn w:val="a1"/>
    <w:uiPriority w:val="99"/>
    <w:unhideWhenUsed/>
    <w:rsid w:val="000A25C1"/>
    <w:pPr>
      <w:ind w:left="360" w:hanging="360"/>
      <w:contextualSpacing/>
    </w:pPr>
    <w:rPr>
      <w:rFonts w:eastAsia="MS Mincho"/>
    </w:rPr>
  </w:style>
  <w:style w:type="paragraph" w:styleId="26">
    <w:name w:val="List 2"/>
    <w:basedOn w:val="a1"/>
    <w:uiPriority w:val="99"/>
    <w:unhideWhenUsed/>
    <w:rsid w:val="000A25C1"/>
    <w:pPr>
      <w:ind w:left="720" w:hanging="360"/>
      <w:contextualSpacing/>
    </w:pPr>
    <w:rPr>
      <w:rFonts w:eastAsia="MS Mincho"/>
    </w:rPr>
  </w:style>
  <w:style w:type="paragraph" w:styleId="35">
    <w:name w:val="List 3"/>
    <w:basedOn w:val="a1"/>
    <w:uiPriority w:val="99"/>
    <w:unhideWhenUsed/>
    <w:rsid w:val="000A25C1"/>
    <w:pPr>
      <w:ind w:left="1080" w:hanging="360"/>
      <w:contextualSpacing/>
    </w:pPr>
    <w:rPr>
      <w:rFonts w:eastAsia="MS Mincho"/>
    </w:rPr>
  </w:style>
  <w:style w:type="paragraph" w:styleId="a0">
    <w:name w:val="List Bullet"/>
    <w:basedOn w:val="a1"/>
    <w:uiPriority w:val="99"/>
    <w:unhideWhenUsed/>
    <w:rsid w:val="000A25C1"/>
    <w:pPr>
      <w:numPr>
        <w:numId w:val="12"/>
      </w:numPr>
      <w:tabs>
        <w:tab w:val="clear" w:pos="360"/>
      </w:tabs>
      <w:ind w:left="309" w:hanging="202"/>
      <w:contextualSpacing/>
    </w:pPr>
    <w:rPr>
      <w:rFonts w:eastAsia="MS Mincho"/>
    </w:rPr>
  </w:style>
  <w:style w:type="paragraph" w:styleId="20">
    <w:name w:val="List Bullet 2"/>
    <w:basedOn w:val="a1"/>
    <w:uiPriority w:val="99"/>
    <w:unhideWhenUsed/>
    <w:rsid w:val="000A25C1"/>
    <w:pPr>
      <w:numPr>
        <w:numId w:val="13"/>
      </w:numPr>
      <w:tabs>
        <w:tab w:val="clear" w:pos="720"/>
      </w:tabs>
      <w:ind w:left="301" w:hanging="154"/>
      <w:contextualSpacing/>
    </w:pPr>
    <w:rPr>
      <w:rFonts w:eastAsia="MS Mincho"/>
    </w:rPr>
  </w:style>
  <w:style w:type="paragraph" w:styleId="30">
    <w:name w:val="List Bullet 3"/>
    <w:basedOn w:val="a1"/>
    <w:uiPriority w:val="99"/>
    <w:unhideWhenUsed/>
    <w:rsid w:val="000A25C1"/>
    <w:pPr>
      <w:numPr>
        <w:numId w:val="14"/>
      </w:numPr>
      <w:tabs>
        <w:tab w:val="clear" w:pos="1080"/>
      </w:tabs>
      <w:ind w:left="301" w:hanging="154"/>
      <w:contextualSpacing/>
    </w:pPr>
    <w:rPr>
      <w:rFonts w:eastAsia="MS Mincho"/>
    </w:rPr>
  </w:style>
  <w:style w:type="paragraph" w:styleId="a">
    <w:name w:val="List Number"/>
    <w:basedOn w:val="a1"/>
    <w:uiPriority w:val="99"/>
    <w:unhideWhenUsed/>
    <w:rsid w:val="000A25C1"/>
    <w:pPr>
      <w:numPr>
        <w:numId w:val="16"/>
      </w:numPr>
      <w:contextualSpacing/>
    </w:pPr>
    <w:rPr>
      <w:rFonts w:eastAsia="MS Mincho"/>
    </w:rPr>
  </w:style>
  <w:style w:type="paragraph" w:styleId="2">
    <w:name w:val="List Number 2"/>
    <w:basedOn w:val="a1"/>
    <w:uiPriority w:val="99"/>
    <w:unhideWhenUsed/>
    <w:rsid w:val="000A25C1"/>
    <w:pPr>
      <w:numPr>
        <w:numId w:val="17"/>
      </w:numPr>
      <w:contextualSpacing/>
    </w:pPr>
    <w:rPr>
      <w:rFonts w:eastAsia="MS Mincho"/>
    </w:rPr>
  </w:style>
  <w:style w:type="paragraph" w:styleId="3">
    <w:name w:val="List Number 3"/>
    <w:basedOn w:val="a1"/>
    <w:uiPriority w:val="99"/>
    <w:unhideWhenUsed/>
    <w:rsid w:val="000A25C1"/>
    <w:pPr>
      <w:numPr>
        <w:numId w:val="18"/>
      </w:numPr>
      <w:contextualSpacing/>
    </w:pPr>
    <w:rPr>
      <w:rFonts w:eastAsia="MS Mincho"/>
    </w:rPr>
  </w:style>
  <w:style w:type="paragraph" w:styleId="af6">
    <w:name w:val="List Continue"/>
    <w:basedOn w:val="a1"/>
    <w:uiPriority w:val="99"/>
    <w:unhideWhenUsed/>
    <w:rsid w:val="000A25C1"/>
    <w:pPr>
      <w:spacing w:after="120"/>
      <w:ind w:left="360"/>
      <w:contextualSpacing/>
    </w:pPr>
    <w:rPr>
      <w:rFonts w:eastAsia="MS Mincho"/>
    </w:rPr>
  </w:style>
  <w:style w:type="paragraph" w:styleId="27">
    <w:name w:val="List Continue 2"/>
    <w:basedOn w:val="a1"/>
    <w:uiPriority w:val="99"/>
    <w:unhideWhenUsed/>
    <w:rsid w:val="000A25C1"/>
    <w:pPr>
      <w:spacing w:after="120"/>
      <w:ind w:left="720"/>
      <w:contextualSpacing/>
    </w:pPr>
    <w:rPr>
      <w:rFonts w:eastAsia="MS Mincho"/>
    </w:rPr>
  </w:style>
  <w:style w:type="paragraph" w:styleId="36">
    <w:name w:val="List Continue 3"/>
    <w:basedOn w:val="a1"/>
    <w:uiPriority w:val="99"/>
    <w:unhideWhenUsed/>
    <w:rsid w:val="000A25C1"/>
    <w:pPr>
      <w:spacing w:after="120"/>
      <w:ind w:left="1080"/>
      <w:contextualSpacing/>
    </w:pPr>
    <w:rPr>
      <w:rFonts w:eastAsia="MS Mincho"/>
    </w:rPr>
  </w:style>
  <w:style w:type="paragraph" w:styleId="af7">
    <w:name w:val="macro"/>
    <w:link w:val="af8"/>
    <w:uiPriority w:val="99"/>
    <w:unhideWhenUsed/>
    <w:rsid w:val="000A25C1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eastAsia="MS Mincho" w:hAnsi="Courier"/>
      <w:sz w:val="20"/>
      <w:szCs w:val="20"/>
      <w:lang w:val="en-US"/>
    </w:rPr>
  </w:style>
  <w:style w:type="character" w:customStyle="1" w:styleId="af8">
    <w:name w:val="Текст макроса Знак"/>
    <w:basedOn w:val="a2"/>
    <w:link w:val="af7"/>
    <w:uiPriority w:val="99"/>
    <w:rsid w:val="000A25C1"/>
    <w:rPr>
      <w:rFonts w:ascii="Courier" w:eastAsia="MS Mincho" w:hAnsi="Courier"/>
      <w:sz w:val="20"/>
      <w:szCs w:val="20"/>
      <w:lang w:val="en-US"/>
    </w:rPr>
  </w:style>
  <w:style w:type="paragraph" w:customStyle="1" w:styleId="210">
    <w:name w:val="Цитата 21"/>
    <w:basedOn w:val="a1"/>
    <w:next w:val="a1"/>
    <w:uiPriority w:val="29"/>
    <w:qFormat/>
    <w:rsid w:val="000A25C1"/>
    <w:rPr>
      <w:rFonts w:eastAsia="MS Mincho"/>
      <w:i/>
      <w:iCs/>
      <w:color w:val="000000"/>
    </w:rPr>
  </w:style>
  <w:style w:type="character" w:customStyle="1" w:styleId="28">
    <w:name w:val="Цитата 2 Знак"/>
    <w:basedOn w:val="a2"/>
    <w:link w:val="29"/>
    <w:uiPriority w:val="29"/>
    <w:rsid w:val="000A25C1"/>
    <w:rPr>
      <w:i/>
      <w:iCs/>
      <w:color w:val="000000"/>
    </w:rPr>
  </w:style>
  <w:style w:type="paragraph" w:customStyle="1" w:styleId="13">
    <w:name w:val="Название объекта1"/>
    <w:basedOn w:val="a1"/>
    <w:next w:val="a1"/>
    <w:uiPriority w:val="35"/>
    <w:semiHidden/>
    <w:unhideWhenUsed/>
    <w:qFormat/>
    <w:rsid w:val="000A25C1"/>
    <w:pPr>
      <w:spacing w:line="240" w:lineRule="auto"/>
    </w:pPr>
    <w:rPr>
      <w:rFonts w:eastAsia="MS Mincho"/>
      <w:b/>
      <w:bCs/>
      <w:color w:val="4F81BD"/>
      <w:sz w:val="18"/>
      <w:szCs w:val="18"/>
    </w:rPr>
  </w:style>
  <w:style w:type="character" w:styleId="af9">
    <w:name w:val="Emphasis"/>
    <w:basedOn w:val="a2"/>
    <w:uiPriority w:val="20"/>
    <w:qFormat/>
    <w:rsid w:val="000A25C1"/>
    <w:rPr>
      <w:i/>
      <w:iCs/>
    </w:rPr>
  </w:style>
  <w:style w:type="paragraph" w:customStyle="1" w:styleId="14">
    <w:name w:val="Выделенная цитата1"/>
    <w:basedOn w:val="a1"/>
    <w:next w:val="a1"/>
    <w:uiPriority w:val="30"/>
    <w:qFormat/>
    <w:rsid w:val="000A25C1"/>
    <w:pPr>
      <w:pBdr>
        <w:bottom w:val="single" w:sz="4" w:space="4" w:color="4F81BD"/>
      </w:pBdr>
      <w:spacing w:before="200" w:after="280"/>
      <w:ind w:left="936" w:right="936"/>
    </w:pPr>
    <w:rPr>
      <w:rFonts w:eastAsia="MS Mincho"/>
      <w:b/>
      <w:bCs/>
      <w:i/>
      <w:iCs/>
      <w:color w:val="4F81BD"/>
    </w:rPr>
  </w:style>
  <w:style w:type="character" w:customStyle="1" w:styleId="afa">
    <w:name w:val="Выделенная цитата Знак"/>
    <w:basedOn w:val="a2"/>
    <w:link w:val="afb"/>
    <w:uiPriority w:val="30"/>
    <w:rsid w:val="000A25C1"/>
    <w:rPr>
      <w:b/>
      <w:bCs/>
      <w:i/>
      <w:iCs/>
      <w:color w:val="4F81BD"/>
    </w:rPr>
  </w:style>
  <w:style w:type="character" w:customStyle="1" w:styleId="15">
    <w:name w:val="Слабое выделение1"/>
    <w:basedOn w:val="a2"/>
    <w:uiPriority w:val="19"/>
    <w:qFormat/>
    <w:rsid w:val="000A25C1"/>
    <w:rPr>
      <w:i/>
      <w:iCs/>
      <w:color w:val="808080"/>
    </w:rPr>
  </w:style>
  <w:style w:type="character" w:customStyle="1" w:styleId="16">
    <w:name w:val="Сильное выделение1"/>
    <w:basedOn w:val="a2"/>
    <w:uiPriority w:val="21"/>
    <w:qFormat/>
    <w:rsid w:val="000A25C1"/>
    <w:rPr>
      <w:b/>
      <w:bCs/>
      <w:i/>
      <w:iCs/>
      <w:color w:val="4F81BD"/>
    </w:rPr>
  </w:style>
  <w:style w:type="character" w:customStyle="1" w:styleId="17">
    <w:name w:val="Слабая ссылка1"/>
    <w:basedOn w:val="a2"/>
    <w:uiPriority w:val="31"/>
    <w:qFormat/>
    <w:rsid w:val="000A25C1"/>
    <w:rPr>
      <w:smallCaps/>
      <w:color w:val="C0504D"/>
      <w:u w:val="single"/>
    </w:rPr>
  </w:style>
  <w:style w:type="character" w:customStyle="1" w:styleId="18">
    <w:name w:val="Сильная ссылка1"/>
    <w:basedOn w:val="a2"/>
    <w:uiPriority w:val="32"/>
    <w:qFormat/>
    <w:rsid w:val="000A25C1"/>
    <w:rPr>
      <w:b/>
      <w:bCs/>
      <w:smallCaps/>
      <w:color w:val="C0504D"/>
      <w:spacing w:val="5"/>
      <w:u w:val="single"/>
    </w:rPr>
  </w:style>
  <w:style w:type="character" w:styleId="afc">
    <w:name w:val="Book Title"/>
    <w:basedOn w:val="a2"/>
    <w:uiPriority w:val="33"/>
    <w:qFormat/>
    <w:rsid w:val="000A25C1"/>
    <w:rPr>
      <w:b/>
      <w:bCs/>
      <w:smallCaps/>
      <w:spacing w:val="5"/>
    </w:rPr>
  </w:style>
  <w:style w:type="paragraph" w:styleId="afd">
    <w:name w:val="TOC Heading"/>
    <w:basedOn w:val="1"/>
    <w:next w:val="a1"/>
    <w:uiPriority w:val="39"/>
    <w:semiHidden/>
    <w:unhideWhenUsed/>
    <w:qFormat/>
    <w:rsid w:val="000A25C1"/>
    <w:pPr>
      <w:keepNext/>
      <w:keepLines/>
      <w:spacing w:before="480" w:beforeAutospacing="0" w:after="0" w:afterAutospacing="0" w:line="276" w:lineRule="auto"/>
      <w:outlineLvl w:val="9"/>
    </w:pPr>
    <w:rPr>
      <w:rFonts w:ascii="Calibri" w:eastAsia="MS Gothic" w:hAnsi="Calibri"/>
      <w:color w:val="365F91"/>
      <w:kern w:val="0"/>
      <w:sz w:val="28"/>
      <w:szCs w:val="28"/>
      <w:lang w:val="en-US" w:eastAsia="en-US"/>
    </w:rPr>
  </w:style>
  <w:style w:type="table" w:styleId="afe">
    <w:name w:val="Table Grid"/>
    <w:basedOn w:val="a3"/>
    <w:uiPriority w:val="59"/>
    <w:rsid w:val="000A25C1"/>
    <w:pPr>
      <w:spacing w:after="0" w:line="240" w:lineRule="auto"/>
    </w:pPr>
    <w:rPr>
      <w:rFonts w:eastAsia="MS Mincho"/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9">
    <w:name w:val="Светлая заливка1"/>
    <w:basedOn w:val="a3"/>
    <w:next w:val="aff"/>
    <w:uiPriority w:val="60"/>
    <w:rsid w:val="000A25C1"/>
    <w:pPr>
      <w:spacing w:after="0" w:line="240" w:lineRule="auto"/>
    </w:pPr>
    <w:rPr>
      <w:rFonts w:eastAsia="MS Mincho"/>
      <w:color w:val="000000"/>
      <w:lang w:val="en-US"/>
    </w:rPr>
    <w:tblPr>
      <w:tblStyleRowBandSize w:val="1"/>
      <w:tblStyleColBandSize w:val="1"/>
      <w:tblInd w:w="0" w:type="dxa"/>
      <w:tblBorders>
        <w:top w:val="single" w:sz="8" w:space="0" w:color="000000"/>
        <w:bottom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-11">
    <w:name w:val="Светлая заливка - Акцент 11"/>
    <w:basedOn w:val="a3"/>
    <w:next w:val="-1"/>
    <w:uiPriority w:val="60"/>
    <w:rsid w:val="000A25C1"/>
    <w:pPr>
      <w:spacing w:after="0" w:line="240" w:lineRule="auto"/>
    </w:pPr>
    <w:rPr>
      <w:rFonts w:eastAsia="MS Mincho"/>
      <w:color w:val="365F91"/>
      <w:lang w:val="en-US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table" w:customStyle="1" w:styleId="-21">
    <w:name w:val="Светлая заливка - Акцент 21"/>
    <w:basedOn w:val="a3"/>
    <w:next w:val="-2"/>
    <w:uiPriority w:val="60"/>
    <w:rsid w:val="000A25C1"/>
    <w:pPr>
      <w:spacing w:after="0" w:line="240" w:lineRule="auto"/>
    </w:pPr>
    <w:rPr>
      <w:rFonts w:eastAsia="MS Mincho"/>
      <w:color w:val="943634"/>
      <w:lang w:val="en-US"/>
    </w:rPr>
    <w:tblPr>
      <w:tblStyleRowBandSize w:val="1"/>
      <w:tblStyleColBandSize w:val="1"/>
      <w:tblInd w:w="0" w:type="dxa"/>
      <w:tblBorders>
        <w:top w:val="single" w:sz="8" w:space="0" w:color="C0504D"/>
        <w:bottom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</w:style>
  <w:style w:type="table" w:customStyle="1" w:styleId="-31">
    <w:name w:val="Светлая заливка - Акцент 31"/>
    <w:basedOn w:val="a3"/>
    <w:next w:val="-3"/>
    <w:uiPriority w:val="60"/>
    <w:rsid w:val="000A25C1"/>
    <w:pPr>
      <w:spacing w:after="0" w:line="240" w:lineRule="auto"/>
    </w:pPr>
    <w:rPr>
      <w:rFonts w:eastAsia="MS Mincho"/>
      <w:color w:val="76923C"/>
      <w:lang w:val="en-US"/>
    </w:rPr>
    <w:tblPr>
      <w:tblStyleRowBandSize w:val="1"/>
      <w:tblStyleColBandSize w:val="1"/>
      <w:tblInd w:w="0" w:type="dxa"/>
      <w:tblBorders>
        <w:top w:val="single" w:sz="8" w:space="0" w:color="9BBB59"/>
        <w:bottom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/>
          <w:left w:val="nil"/>
          <w:bottom w:val="single" w:sz="8" w:space="0" w:color="9BBB59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/>
          <w:left w:val="nil"/>
          <w:bottom w:val="single" w:sz="8" w:space="0" w:color="9BBB59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</w:style>
  <w:style w:type="table" w:customStyle="1" w:styleId="-41">
    <w:name w:val="Светлая заливка - Акцент 41"/>
    <w:basedOn w:val="a3"/>
    <w:next w:val="-4"/>
    <w:uiPriority w:val="60"/>
    <w:rsid w:val="000A25C1"/>
    <w:pPr>
      <w:spacing w:after="0" w:line="240" w:lineRule="auto"/>
    </w:pPr>
    <w:rPr>
      <w:rFonts w:eastAsia="MS Mincho"/>
      <w:color w:val="5F497A"/>
      <w:lang w:val="en-US"/>
    </w:rPr>
    <w:tblPr>
      <w:tblStyleRowBandSize w:val="1"/>
      <w:tblStyleColBandSize w:val="1"/>
      <w:tblInd w:w="0" w:type="dxa"/>
      <w:tblBorders>
        <w:top w:val="single" w:sz="8" w:space="0" w:color="8064A2"/>
        <w:bottom w:val="single" w:sz="8" w:space="0" w:color="8064A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</w:style>
  <w:style w:type="table" w:customStyle="1" w:styleId="-51">
    <w:name w:val="Светлая заливка - Акцент 51"/>
    <w:basedOn w:val="a3"/>
    <w:next w:val="-5"/>
    <w:uiPriority w:val="60"/>
    <w:rsid w:val="000A25C1"/>
    <w:pPr>
      <w:spacing w:after="0" w:line="240" w:lineRule="auto"/>
    </w:pPr>
    <w:rPr>
      <w:rFonts w:eastAsia="MS Mincho"/>
      <w:color w:val="31849B"/>
      <w:lang w:val="en-US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customStyle="1" w:styleId="-61">
    <w:name w:val="Светлая заливка - Акцент 61"/>
    <w:basedOn w:val="a3"/>
    <w:next w:val="-6"/>
    <w:uiPriority w:val="60"/>
    <w:rsid w:val="000A25C1"/>
    <w:pPr>
      <w:spacing w:after="0" w:line="240" w:lineRule="auto"/>
    </w:pPr>
    <w:rPr>
      <w:rFonts w:eastAsia="MS Mincho"/>
      <w:color w:val="E36C0A"/>
      <w:lang w:val="en-US"/>
    </w:rPr>
    <w:tblPr>
      <w:tblStyleRowBandSize w:val="1"/>
      <w:tblStyleColBandSize w:val="1"/>
      <w:tblInd w:w="0" w:type="dxa"/>
      <w:tblBorders>
        <w:top w:val="single" w:sz="8" w:space="0" w:color="F79646"/>
        <w:bottom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/>
          <w:left w:val="nil"/>
          <w:bottom w:val="single" w:sz="8" w:space="0" w:color="F7964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/>
          <w:left w:val="nil"/>
          <w:bottom w:val="single" w:sz="8" w:space="0" w:color="F7964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/>
      </w:tcPr>
    </w:tblStylePr>
  </w:style>
  <w:style w:type="table" w:customStyle="1" w:styleId="1a">
    <w:name w:val="Светлый список1"/>
    <w:basedOn w:val="a3"/>
    <w:next w:val="aff0"/>
    <w:uiPriority w:val="61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table" w:customStyle="1" w:styleId="-110">
    <w:name w:val="Светлый список - Акцент 11"/>
    <w:basedOn w:val="a3"/>
    <w:next w:val="-10"/>
    <w:uiPriority w:val="61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-210">
    <w:name w:val="Светлый список - Акцент 21"/>
    <w:basedOn w:val="a3"/>
    <w:next w:val="-20"/>
    <w:uiPriority w:val="61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C0504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</w:style>
  <w:style w:type="table" w:customStyle="1" w:styleId="-310">
    <w:name w:val="Светлый список - Акцент 31"/>
    <w:basedOn w:val="a3"/>
    <w:next w:val="-30"/>
    <w:uiPriority w:val="61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table" w:customStyle="1" w:styleId="-410">
    <w:name w:val="Светлый список - Акцент 41"/>
    <w:basedOn w:val="a3"/>
    <w:next w:val="-40"/>
    <w:uiPriority w:val="61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8064A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  <w:tblStylePr w:type="band1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</w:style>
  <w:style w:type="table" w:customStyle="1" w:styleId="-510">
    <w:name w:val="Светлый список - Акцент 51"/>
    <w:basedOn w:val="a3"/>
    <w:next w:val="-50"/>
    <w:uiPriority w:val="61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BACC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</w:style>
  <w:style w:type="table" w:customStyle="1" w:styleId="-610">
    <w:name w:val="Светлый список - Акцент 61"/>
    <w:basedOn w:val="a3"/>
    <w:next w:val="-60"/>
    <w:uiPriority w:val="61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</w:style>
  <w:style w:type="table" w:customStyle="1" w:styleId="1b">
    <w:name w:val="Светлая сетка1"/>
    <w:basedOn w:val="a3"/>
    <w:next w:val="aff1"/>
    <w:uiPriority w:val="62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libri" w:eastAsia="MS Gothic" w:hAnsi="Calibri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lastRow">
      <w:pPr>
        <w:spacing w:before="0" w:after="0" w:line="240" w:lineRule="auto"/>
      </w:pPr>
      <w:rPr>
        <w:rFonts w:ascii="Calibri" w:eastAsia="MS Gothic" w:hAnsi="Calibri"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firstCol">
      <w:rPr>
        <w:rFonts w:ascii="Calibri" w:eastAsia="MS Gothic" w:hAnsi="Calibri" w:cs="Times New Roman"/>
        <w:b/>
        <w:bCs/>
      </w:rPr>
    </w:tblStylePr>
    <w:tblStylePr w:type="lastCol">
      <w:rPr>
        <w:rFonts w:ascii="Calibri" w:eastAsia="MS Gothic" w:hAnsi="Calibri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</w:tcPr>
    </w:tblStylePr>
  </w:style>
  <w:style w:type="table" w:customStyle="1" w:styleId="-111">
    <w:name w:val="Светлая сетка - Акцент 11"/>
    <w:basedOn w:val="a3"/>
    <w:next w:val="-12"/>
    <w:uiPriority w:val="62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libri" w:eastAsia="MS Gothic" w:hAnsi="Calibri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alibri" w:eastAsia="MS Gothic" w:hAnsi="Calibri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alibri" w:eastAsia="MS Gothic" w:hAnsi="Calibri" w:cs="Times New Roman"/>
        <w:b/>
        <w:bCs/>
      </w:rPr>
    </w:tblStylePr>
    <w:tblStylePr w:type="lastCol">
      <w:rPr>
        <w:rFonts w:ascii="Calibri" w:eastAsia="MS Gothic" w:hAnsi="Calibri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table" w:customStyle="1" w:styleId="-211">
    <w:name w:val="Светлая сетка - Акцент 21"/>
    <w:basedOn w:val="a3"/>
    <w:next w:val="-22"/>
    <w:uiPriority w:val="62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  <w:insideH w:val="single" w:sz="8" w:space="0" w:color="C0504D"/>
        <w:insideV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libri" w:eastAsia="MS Gothic" w:hAnsi="Calibri" w:cs="Times New Roman"/>
        <w:b/>
        <w:bCs/>
      </w:rPr>
      <w:tblPr/>
      <w:tcPr>
        <w:tcBorders>
          <w:top w:val="single" w:sz="8" w:space="0" w:color="C0504D"/>
          <w:left w:val="single" w:sz="8" w:space="0" w:color="C0504D"/>
          <w:bottom w:val="single" w:sz="18" w:space="0" w:color="C0504D"/>
          <w:right w:val="single" w:sz="8" w:space="0" w:color="C0504D"/>
          <w:insideH w:val="nil"/>
          <w:insideV w:val="single" w:sz="8" w:space="0" w:color="C0504D"/>
        </w:tcBorders>
      </w:tcPr>
    </w:tblStylePr>
    <w:tblStylePr w:type="lastRow">
      <w:pPr>
        <w:spacing w:before="0" w:after="0" w:line="240" w:lineRule="auto"/>
      </w:pPr>
      <w:rPr>
        <w:rFonts w:ascii="Calibri" w:eastAsia="MS Gothic" w:hAnsi="Calibri" w:cs="Times New Roman"/>
        <w:b/>
        <w:bCs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  <w:insideH w:val="nil"/>
          <w:insideV w:val="single" w:sz="8" w:space="0" w:color="C0504D"/>
        </w:tcBorders>
      </w:tcPr>
    </w:tblStylePr>
    <w:tblStylePr w:type="firstCol">
      <w:rPr>
        <w:rFonts w:ascii="Calibri" w:eastAsia="MS Gothic" w:hAnsi="Calibri" w:cs="Times New Roman"/>
        <w:b/>
        <w:bCs/>
      </w:rPr>
    </w:tblStylePr>
    <w:tblStylePr w:type="lastCol">
      <w:rPr>
        <w:rFonts w:ascii="Calibri" w:eastAsia="MS Gothic" w:hAnsi="Calibri" w:cs="Times New Roman"/>
        <w:b/>
        <w:bCs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Vert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  <w:shd w:val="clear" w:color="auto" w:fill="EFD3D2"/>
      </w:tcPr>
    </w:tblStylePr>
    <w:tblStylePr w:type="band1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  <w:insideV w:val="single" w:sz="8" w:space="0" w:color="C0504D"/>
        </w:tcBorders>
        <w:shd w:val="clear" w:color="auto" w:fill="EFD3D2"/>
      </w:tcPr>
    </w:tblStylePr>
    <w:tblStylePr w:type="band2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  <w:insideV w:val="single" w:sz="8" w:space="0" w:color="C0504D"/>
        </w:tcBorders>
      </w:tcPr>
    </w:tblStylePr>
  </w:style>
  <w:style w:type="table" w:customStyle="1" w:styleId="-311">
    <w:name w:val="Светлая сетка - Акцент 31"/>
    <w:basedOn w:val="a3"/>
    <w:next w:val="-32"/>
    <w:uiPriority w:val="62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libri" w:eastAsia="MS Gothic" w:hAnsi="Calibri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1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lastRow">
      <w:pPr>
        <w:spacing w:before="0" w:after="0" w:line="240" w:lineRule="auto"/>
      </w:pPr>
      <w:rPr>
        <w:rFonts w:ascii="Calibri" w:eastAsia="MS Gothic" w:hAnsi="Calibri" w:cs="Times New Roman"/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firstCol">
      <w:rPr>
        <w:rFonts w:ascii="Calibri" w:eastAsia="MS Gothic" w:hAnsi="Calibri" w:cs="Times New Roman"/>
        <w:b/>
        <w:bCs/>
      </w:rPr>
    </w:tblStylePr>
    <w:tblStylePr w:type="lastCol">
      <w:rPr>
        <w:rFonts w:ascii="Calibri" w:eastAsia="MS Gothic" w:hAnsi="Calibri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  <w:shd w:val="clear" w:color="auto" w:fill="E6EED5"/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  <w:shd w:val="clear" w:color="auto" w:fill="E6EED5"/>
      </w:tcPr>
    </w:tblStylePr>
    <w:tblStylePr w:type="band2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</w:tcPr>
    </w:tblStylePr>
  </w:style>
  <w:style w:type="table" w:customStyle="1" w:styleId="-411">
    <w:name w:val="Светлая сетка - Акцент 41"/>
    <w:basedOn w:val="a3"/>
    <w:next w:val="-42"/>
    <w:uiPriority w:val="62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  <w:insideH w:val="single" w:sz="8" w:space="0" w:color="8064A2"/>
        <w:insideV w:val="single" w:sz="8" w:space="0" w:color="8064A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libri" w:eastAsia="MS Gothic" w:hAnsi="Calibri" w:cs="Times New Roman"/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18" w:space="0" w:color="8064A2"/>
          <w:right w:val="single" w:sz="8" w:space="0" w:color="8064A2"/>
          <w:insideH w:val="nil"/>
          <w:insideV w:val="single" w:sz="8" w:space="0" w:color="8064A2"/>
        </w:tcBorders>
      </w:tcPr>
    </w:tblStylePr>
    <w:tblStylePr w:type="lastRow">
      <w:pPr>
        <w:spacing w:before="0" w:after="0" w:line="240" w:lineRule="auto"/>
      </w:pPr>
      <w:rPr>
        <w:rFonts w:ascii="Calibri" w:eastAsia="MS Gothic" w:hAnsi="Calibri" w:cs="Times New Roman"/>
        <w:b/>
        <w:bCs/>
      </w:rPr>
      <w:tblPr/>
      <w:tcPr>
        <w:tcBorders>
          <w:top w:val="double" w:sz="6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nil"/>
          <w:insideV w:val="single" w:sz="8" w:space="0" w:color="8064A2"/>
        </w:tcBorders>
      </w:tcPr>
    </w:tblStylePr>
    <w:tblStylePr w:type="firstCol">
      <w:rPr>
        <w:rFonts w:ascii="Calibri" w:eastAsia="MS Gothic" w:hAnsi="Calibri" w:cs="Times New Roman"/>
        <w:b/>
        <w:bCs/>
      </w:rPr>
    </w:tblStylePr>
    <w:tblStylePr w:type="lastCol">
      <w:rPr>
        <w:rFonts w:ascii="Calibri" w:eastAsia="MS Gothic" w:hAnsi="Calibri" w:cs="Times New Roman"/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  <w:tblStylePr w:type="band1Vert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  <w:shd w:val="clear" w:color="auto" w:fill="DFD8E8"/>
      </w:tcPr>
    </w:tblStylePr>
    <w:tblStylePr w:type="band1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8064A2"/>
        </w:tcBorders>
        <w:shd w:val="clear" w:color="auto" w:fill="DFD8E8"/>
      </w:tcPr>
    </w:tblStylePr>
    <w:tblStylePr w:type="band2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8064A2"/>
        </w:tcBorders>
      </w:tcPr>
    </w:tblStylePr>
  </w:style>
  <w:style w:type="table" w:customStyle="1" w:styleId="-511">
    <w:name w:val="Светлая сетка - Акцент 51"/>
    <w:basedOn w:val="a3"/>
    <w:next w:val="-52"/>
    <w:uiPriority w:val="62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  <w:insideH w:val="single" w:sz="8" w:space="0" w:color="4BACC6"/>
        <w:insideV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libri" w:eastAsia="MS Gothic" w:hAnsi="Calibri" w:cs="Times New Roman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1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lastRow">
      <w:pPr>
        <w:spacing w:before="0" w:after="0" w:line="240" w:lineRule="auto"/>
      </w:pPr>
      <w:rPr>
        <w:rFonts w:ascii="Calibri" w:eastAsia="MS Gothic" w:hAnsi="Calibri" w:cs="Times New Roman"/>
        <w:b/>
        <w:bCs/>
      </w:rPr>
      <w:tblPr/>
      <w:tcPr>
        <w:tcBorders>
          <w:top w:val="double" w:sz="6" w:space="0" w:color="4BACC6"/>
          <w:left w:val="single" w:sz="8" w:space="0" w:color="4BACC6"/>
          <w:bottom w:val="single" w:sz="8" w:space="0" w:color="4BACC6"/>
          <w:right w:val="single" w:sz="8" w:space="0" w:color="4BACC6"/>
          <w:insideH w:val="nil"/>
          <w:insideV w:val="single" w:sz="8" w:space="0" w:color="4BACC6"/>
        </w:tcBorders>
      </w:tcPr>
    </w:tblStylePr>
    <w:tblStylePr w:type="firstCol">
      <w:rPr>
        <w:rFonts w:ascii="Calibri" w:eastAsia="MS Gothic" w:hAnsi="Calibri" w:cs="Times New Roman"/>
        <w:b/>
        <w:bCs/>
      </w:rPr>
    </w:tblStylePr>
    <w:tblStylePr w:type="lastCol">
      <w:rPr>
        <w:rFonts w:ascii="Calibri" w:eastAsia="MS Gothic" w:hAnsi="Calibri" w:cs="Times New Roman"/>
        <w:b/>
        <w:bCs/>
      </w:rPr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  <w:shd w:val="clear" w:color="auto" w:fill="D2EAF1"/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  <w:shd w:val="clear" w:color="auto" w:fill="D2EAF1"/>
      </w:tcPr>
    </w:tblStylePr>
    <w:tblStylePr w:type="band2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  <w:insideV w:val="single" w:sz="8" w:space="0" w:color="4BACC6"/>
        </w:tcBorders>
      </w:tcPr>
    </w:tblStylePr>
  </w:style>
  <w:style w:type="table" w:customStyle="1" w:styleId="-611">
    <w:name w:val="Светлая сетка - Акцент 61"/>
    <w:basedOn w:val="a3"/>
    <w:next w:val="-62"/>
    <w:uiPriority w:val="62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  <w:insideH w:val="single" w:sz="8" w:space="0" w:color="F79646"/>
        <w:insideV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libri" w:eastAsia="MS Gothic" w:hAnsi="Calibri" w:cs="Times New Roman"/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18" w:space="0" w:color="F79646"/>
          <w:right w:val="single" w:sz="8" w:space="0" w:color="F79646"/>
          <w:insideH w:val="nil"/>
          <w:insideV w:val="single" w:sz="8" w:space="0" w:color="F79646"/>
        </w:tcBorders>
      </w:tcPr>
    </w:tblStylePr>
    <w:tblStylePr w:type="lastRow">
      <w:pPr>
        <w:spacing w:before="0" w:after="0" w:line="240" w:lineRule="auto"/>
      </w:pPr>
      <w:rPr>
        <w:rFonts w:ascii="Calibri" w:eastAsia="MS Gothic" w:hAnsi="Calibri" w:cs="Times New Roman"/>
        <w:b/>
        <w:bCs/>
      </w:rPr>
      <w:tblPr/>
      <w:tcPr>
        <w:tcBorders>
          <w:top w:val="double" w:sz="6" w:space="0" w:color="F79646"/>
          <w:left w:val="single" w:sz="8" w:space="0" w:color="F79646"/>
          <w:bottom w:val="single" w:sz="8" w:space="0" w:color="F79646"/>
          <w:right w:val="single" w:sz="8" w:space="0" w:color="F79646"/>
          <w:insideH w:val="nil"/>
          <w:insideV w:val="single" w:sz="8" w:space="0" w:color="F79646"/>
        </w:tcBorders>
      </w:tcPr>
    </w:tblStylePr>
    <w:tblStylePr w:type="firstCol">
      <w:rPr>
        <w:rFonts w:ascii="Calibri" w:eastAsia="MS Gothic" w:hAnsi="Calibri" w:cs="Times New Roman"/>
        <w:b/>
        <w:bCs/>
      </w:rPr>
    </w:tblStylePr>
    <w:tblStylePr w:type="lastCol">
      <w:rPr>
        <w:rFonts w:ascii="Calibri" w:eastAsia="MS Gothic" w:hAnsi="Calibri" w:cs="Times New Roman"/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  <w:shd w:val="clear" w:color="auto" w:fill="FDE4D0"/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F79646"/>
        </w:tcBorders>
        <w:shd w:val="clear" w:color="auto" w:fill="FDE4D0"/>
      </w:tcPr>
    </w:tblStylePr>
    <w:tblStylePr w:type="band2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F79646"/>
        </w:tcBorders>
      </w:tcPr>
    </w:tblStylePr>
  </w:style>
  <w:style w:type="table" w:customStyle="1" w:styleId="110">
    <w:name w:val="Средняя заливка 11"/>
    <w:basedOn w:val="a3"/>
    <w:next w:val="1c"/>
    <w:uiPriority w:val="63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404040"/>
        <w:left w:val="single" w:sz="8" w:space="0" w:color="404040"/>
        <w:bottom w:val="single" w:sz="8" w:space="0" w:color="404040"/>
        <w:right w:val="single" w:sz="8" w:space="0" w:color="404040"/>
        <w:insideH w:val="single" w:sz="8" w:space="0" w:color="40404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1-11">
    <w:name w:val="Средняя заливка 1 - Акцент 11"/>
    <w:basedOn w:val="a3"/>
    <w:next w:val="1-1"/>
    <w:uiPriority w:val="63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1-21">
    <w:name w:val="Средняя заливка 1 - Акцент 21"/>
    <w:basedOn w:val="a3"/>
    <w:next w:val="1-2"/>
    <w:uiPriority w:val="63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CF7B79"/>
        <w:left w:val="single" w:sz="8" w:space="0" w:color="CF7B79"/>
        <w:bottom w:val="single" w:sz="8" w:space="0" w:color="CF7B79"/>
        <w:right w:val="single" w:sz="8" w:space="0" w:color="CF7B79"/>
        <w:insideH w:val="single" w:sz="8" w:space="0" w:color="CF7B7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CF7B79"/>
          <w:left w:val="single" w:sz="8" w:space="0" w:color="CF7B79"/>
          <w:bottom w:val="single" w:sz="8" w:space="0" w:color="CF7B79"/>
          <w:right w:val="single" w:sz="8" w:space="0" w:color="CF7B79"/>
          <w:insideH w:val="nil"/>
          <w:insideV w:val="nil"/>
        </w:tcBorders>
        <w:shd w:val="clear" w:color="auto" w:fill="C0504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/>
          <w:left w:val="single" w:sz="8" w:space="0" w:color="CF7B79"/>
          <w:bottom w:val="single" w:sz="8" w:space="0" w:color="CF7B79"/>
          <w:right w:val="single" w:sz="8" w:space="0" w:color="CF7B79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1-31">
    <w:name w:val="Средняя заливка 1 - Акцент 31"/>
    <w:basedOn w:val="a3"/>
    <w:next w:val="1-3"/>
    <w:uiPriority w:val="63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1-41">
    <w:name w:val="Средняя заливка 1 - Акцент 41"/>
    <w:basedOn w:val="a3"/>
    <w:next w:val="1-4"/>
    <w:uiPriority w:val="63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9F8AB9"/>
        <w:left w:val="single" w:sz="8" w:space="0" w:color="9F8AB9"/>
        <w:bottom w:val="single" w:sz="8" w:space="0" w:color="9F8AB9"/>
        <w:right w:val="single" w:sz="8" w:space="0" w:color="9F8AB9"/>
        <w:insideH w:val="single" w:sz="8" w:space="0" w:color="9F8AB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9F8AB9"/>
          <w:left w:val="single" w:sz="8" w:space="0" w:color="9F8AB9"/>
          <w:bottom w:val="single" w:sz="8" w:space="0" w:color="9F8AB9"/>
          <w:right w:val="single" w:sz="8" w:space="0" w:color="9F8AB9"/>
          <w:insideH w:val="nil"/>
          <w:insideV w:val="nil"/>
        </w:tcBorders>
        <w:shd w:val="clear" w:color="auto" w:fill="8064A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/>
          <w:left w:val="single" w:sz="8" w:space="0" w:color="9F8AB9"/>
          <w:bottom w:val="single" w:sz="8" w:space="0" w:color="9F8AB9"/>
          <w:right w:val="single" w:sz="8" w:space="0" w:color="9F8AB9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1-51">
    <w:name w:val="Средняя заливка 1 - Акцент 51"/>
    <w:basedOn w:val="a3"/>
    <w:next w:val="1-5"/>
    <w:uiPriority w:val="63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78C0D4"/>
        <w:left w:val="single" w:sz="8" w:space="0" w:color="78C0D4"/>
        <w:bottom w:val="single" w:sz="8" w:space="0" w:color="78C0D4"/>
        <w:right w:val="single" w:sz="8" w:space="0" w:color="78C0D4"/>
        <w:insideH w:val="single" w:sz="8" w:space="0" w:color="78C0D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8C0D4"/>
          <w:left w:val="single" w:sz="8" w:space="0" w:color="78C0D4"/>
          <w:bottom w:val="single" w:sz="8" w:space="0" w:color="78C0D4"/>
          <w:right w:val="single" w:sz="8" w:space="0" w:color="78C0D4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/>
          <w:left w:val="single" w:sz="8" w:space="0" w:color="78C0D4"/>
          <w:bottom w:val="single" w:sz="8" w:space="0" w:color="78C0D4"/>
          <w:right w:val="single" w:sz="8" w:space="0" w:color="78C0D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1-61">
    <w:name w:val="Средняя заливка 1 - Акцент 61"/>
    <w:basedOn w:val="a3"/>
    <w:next w:val="1-6"/>
    <w:uiPriority w:val="63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F9B074"/>
        <w:left w:val="single" w:sz="8" w:space="0" w:color="F9B074"/>
        <w:bottom w:val="single" w:sz="8" w:space="0" w:color="F9B074"/>
        <w:right w:val="single" w:sz="8" w:space="0" w:color="F9B074"/>
        <w:insideH w:val="single" w:sz="8" w:space="0" w:color="F9B07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  <w:shd w:val="clear" w:color="auto" w:fill="F7964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/>
          <w:left w:val="single" w:sz="8" w:space="0" w:color="F9B074"/>
          <w:bottom w:val="single" w:sz="8" w:space="0" w:color="F9B074"/>
          <w:right w:val="single" w:sz="8" w:space="0" w:color="F9B07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211">
    <w:name w:val="Средняя заливка 21"/>
    <w:basedOn w:val="a3"/>
    <w:next w:val="2a"/>
    <w:uiPriority w:val="64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2-11">
    <w:name w:val="Средняя заливка 2 - Акцент 11"/>
    <w:basedOn w:val="a3"/>
    <w:next w:val="2-1"/>
    <w:uiPriority w:val="64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2-21">
    <w:name w:val="Средняя заливка 2 - Акцент 21"/>
    <w:basedOn w:val="a3"/>
    <w:next w:val="2-2"/>
    <w:uiPriority w:val="64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2-31">
    <w:name w:val="Средняя заливка 2 - Акцент 31"/>
    <w:basedOn w:val="a3"/>
    <w:next w:val="2-3"/>
    <w:uiPriority w:val="64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2-41">
    <w:name w:val="Средняя заливка 2 - Акцент 41"/>
    <w:basedOn w:val="a3"/>
    <w:next w:val="2-4"/>
    <w:uiPriority w:val="64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2-51">
    <w:name w:val="Средняя заливка 2 - Акцент 51"/>
    <w:basedOn w:val="a3"/>
    <w:next w:val="2-5"/>
    <w:uiPriority w:val="64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2-61">
    <w:name w:val="Средняя заливка 2 - Акцент 61"/>
    <w:basedOn w:val="a3"/>
    <w:next w:val="2-6"/>
    <w:uiPriority w:val="64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111">
    <w:name w:val="Средний список 11"/>
    <w:basedOn w:val="a3"/>
    <w:next w:val="1d"/>
    <w:uiPriority w:val="65"/>
    <w:rsid w:val="000A25C1"/>
    <w:pPr>
      <w:spacing w:after="0" w:line="240" w:lineRule="auto"/>
    </w:pPr>
    <w:rPr>
      <w:rFonts w:eastAsia="MS Mincho"/>
      <w:color w:val="000000"/>
      <w:lang w:val="en-US"/>
    </w:rPr>
    <w:tblPr>
      <w:tblStyleRowBandSize w:val="1"/>
      <w:tblStyleColBandSize w:val="1"/>
      <w:tblInd w:w="0" w:type="dxa"/>
      <w:tblBorders>
        <w:top w:val="single" w:sz="8" w:space="0" w:color="000000"/>
        <w:bottom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Calibri" w:eastAsia="MS Gothic" w:hAnsi="Calibri" w:cs="Times New Roman"/>
      </w:rPr>
      <w:tblPr/>
      <w:tcPr>
        <w:tcBorders>
          <w:top w:val="nil"/>
          <w:bottom w:val="single" w:sz="8" w:space="0" w:color="000000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000000"/>
          <w:bottom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/>
          <w:bottom w:val="single" w:sz="8" w:space="0" w:color="000000"/>
        </w:tcBorders>
      </w:tcPr>
    </w:tblStylePr>
    <w:tblStylePr w:type="band1Vert">
      <w:tblPr/>
      <w:tcPr>
        <w:shd w:val="clear" w:color="auto" w:fill="C0C0C0"/>
      </w:tcPr>
    </w:tblStylePr>
    <w:tblStylePr w:type="band1Horz">
      <w:tblPr/>
      <w:tcPr>
        <w:shd w:val="clear" w:color="auto" w:fill="C0C0C0"/>
      </w:tcPr>
    </w:tblStylePr>
  </w:style>
  <w:style w:type="table" w:customStyle="1" w:styleId="1-110">
    <w:name w:val="Средний список 1 - Акцент 11"/>
    <w:basedOn w:val="a3"/>
    <w:next w:val="1-10"/>
    <w:uiPriority w:val="65"/>
    <w:rsid w:val="000A25C1"/>
    <w:pPr>
      <w:spacing w:after="0" w:line="240" w:lineRule="auto"/>
    </w:pPr>
    <w:rPr>
      <w:rFonts w:eastAsia="MS Mincho"/>
      <w:color w:val="000000"/>
      <w:lang w:val="en-US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Calibri" w:eastAsia="MS Gothic" w:hAnsi="Calibri" w:cs="Times New Roman"/>
      </w:rPr>
      <w:tblPr/>
      <w:tcPr>
        <w:tcBorders>
          <w:top w:val="nil"/>
          <w:bottom w:val="single" w:sz="8" w:space="0" w:color="4F81BD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4F81BD"/>
          <w:bottom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/>
          <w:bottom w:val="single" w:sz="8" w:space="0" w:color="4F81BD"/>
        </w:tcBorders>
      </w:tcPr>
    </w:tblStylePr>
    <w:tblStylePr w:type="band1Vert">
      <w:tblPr/>
      <w:tcPr>
        <w:shd w:val="clear" w:color="auto" w:fill="D3DFEE"/>
      </w:tcPr>
    </w:tblStylePr>
    <w:tblStylePr w:type="band1Horz">
      <w:tblPr/>
      <w:tcPr>
        <w:shd w:val="clear" w:color="auto" w:fill="D3DFEE"/>
      </w:tcPr>
    </w:tblStylePr>
  </w:style>
  <w:style w:type="table" w:customStyle="1" w:styleId="1-210">
    <w:name w:val="Средний список 1 - Акцент 21"/>
    <w:basedOn w:val="a3"/>
    <w:next w:val="1-20"/>
    <w:uiPriority w:val="65"/>
    <w:rsid w:val="000A25C1"/>
    <w:pPr>
      <w:spacing w:after="0" w:line="240" w:lineRule="auto"/>
    </w:pPr>
    <w:rPr>
      <w:rFonts w:eastAsia="MS Mincho"/>
      <w:color w:val="000000"/>
      <w:lang w:val="en-US"/>
    </w:rPr>
    <w:tblPr>
      <w:tblStyleRowBandSize w:val="1"/>
      <w:tblStyleColBandSize w:val="1"/>
      <w:tblInd w:w="0" w:type="dxa"/>
      <w:tblBorders>
        <w:top w:val="single" w:sz="8" w:space="0" w:color="C0504D"/>
        <w:bottom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Calibri" w:eastAsia="MS Gothic" w:hAnsi="Calibri" w:cs="Times New Roman"/>
      </w:rPr>
      <w:tblPr/>
      <w:tcPr>
        <w:tcBorders>
          <w:top w:val="nil"/>
          <w:bottom w:val="single" w:sz="8" w:space="0" w:color="C0504D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C0504D"/>
          <w:bottom w:val="single" w:sz="8" w:space="0" w:color="C0504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/>
          <w:bottom w:val="single" w:sz="8" w:space="0" w:color="C0504D"/>
        </w:tcBorders>
      </w:tcPr>
    </w:tblStylePr>
    <w:tblStylePr w:type="band1Vert">
      <w:tblPr/>
      <w:tcPr>
        <w:shd w:val="clear" w:color="auto" w:fill="EFD3D2"/>
      </w:tcPr>
    </w:tblStylePr>
    <w:tblStylePr w:type="band1Horz">
      <w:tblPr/>
      <w:tcPr>
        <w:shd w:val="clear" w:color="auto" w:fill="EFD3D2"/>
      </w:tcPr>
    </w:tblStylePr>
  </w:style>
  <w:style w:type="table" w:customStyle="1" w:styleId="1-310">
    <w:name w:val="Средний список 1 - Акцент 31"/>
    <w:basedOn w:val="a3"/>
    <w:next w:val="1-30"/>
    <w:uiPriority w:val="65"/>
    <w:rsid w:val="000A25C1"/>
    <w:pPr>
      <w:spacing w:after="0" w:line="240" w:lineRule="auto"/>
    </w:pPr>
    <w:rPr>
      <w:rFonts w:eastAsia="MS Mincho"/>
      <w:color w:val="000000"/>
      <w:lang w:val="en-US"/>
    </w:rPr>
    <w:tblPr>
      <w:tblStyleRowBandSize w:val="1"/>
      <w:tblStyleColBandSize w:val="1"/>
      <w:tblInd w:w="0" w:type="dxa"/>
      <w:tblBorders>
        <w:top w:val="single" w:sz="8" w:space="0" w:color="9BBB59"/>
        <w:bottom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Calibri" w:eastAsia="MS Gothic" w:hAnsi="Calibri" w:cs="Times New Roman"/>
      </w:rPr>
      <w:tblPr/>
      <w:tcPr>
        <w:tcBorders>
          <w:top w:val="nil"/>
          <w:bottom w:val="single" w:sz="8" w:space="0" w:color="9BBB59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9BBB59"/>
          <w:bottom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/>
          <w:bottom w:val="single" w:sz="8" w:space="0" w:color="9BBB59"/>
        </w:tcBorders>
      </w:tcPr>
    </w:tblStylePr>
    <w:tblStylePr w:type="band1Vert">
      <w:tblPr/>
      <w:tcPr>
        <w:shd w:val="clear" w:color="auto" w:fill="E6EED5"/>
      </w:tcPr>
    </w:tblStylePr>
    <w:tblStylePr w:type="band1Horz">
      <w:tblPr/>
      <w:tcPr>
        <w:shd w:val="clear" w:color="auto" w:fill="E6EED5"/>
      </w:tcPr>
    </w:tblStylePr>
  </w:style>
  <w:style w:type="table" w:customStyle="1" w:styleId="1-410">
    <w:name w:val="Средний список 1 - Акцент 41"/>
    <w:basedOn w:val="a3"/>
    <w:next w:val="1-40"/>
    <w:uiPriority w:val="65"/>
    <w:rsid w:val="000A25C1"/>
    <w:pPr>
      <w:spacing w:after="0" w:line="240" w:lineRule="auto"/>
    </w:pPr>
    <w:rPr>
      <w:rFonts w:eastAsia="MS Mincho"/>
      <w:color w:val="000000"/>
      <w:lang w:val="en-US"/>
    </w:rPr>
    <w:tblPr>
      <w:tblStyleRowBandSize w:val="1"/>
      <w:tblStyleColBandSize w:val="1"/>
      <w:tblInd w:w="0" w:type="dxa"/>
      <w:tblBorders>
        <w:top w:val="single" w:sz="8" w:space="0" w:color="8064A2"/>
        <w:bottom w:val="single" w:sz="8" w:space="0" w:color="8064A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Calibri" w:eastAsia="MS Gothic" w:hAnsi="Calibri" w:cs="Times New Roman"/>
      </w:rPr>
      <w:tblPr/>
      <w:tcPr>
        <w:tcBorders>
          <w:top w:val="nil"/>
          <w:bottom w:val="single" w:sz="8" w:space="0" w:color="8064A2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8064A2"/>
          <w:bottom w:val="single" w:sz="8" w:space="0" w:color="8064A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/>
          <w:bottom w:val="single" w:sz="8" w:space="0" w:color="8064A2"/>
        </w:tcBorders>
      </w:tcPr>
    </w:tblStylePr>
    <w:tblStylePr w:type="band1Vert">
      <w:tblPr/>
      <w:tcPr>
        <w:shd w:val="clear" w:color="auto" w:fill="DFD8E8"/>
      </w:tcPr>
    </w:tblStylePr>
    <w:tblStylePr w:type="band1Horz">
      <w:tblPr/>
      <w:tcPr>
        <w:shd w:val="clear" w:color="auto" w:fill="DFD8E8"/>
      </w:tcPr>
    </w:tblStylePr>
  </w:style>
  <w:style w:type="table" w:customStyle="1" w:styleId="1-510">
    <w:name w:val="Средний список 1 - Акцент 51"/>
    <w:basedOn w:val="a3"/>
    <w:next w:val="1-50"/>
    <w:uiPriority w:val="65"/>
    <w:rsid w:val="000A25C1"/>
    <w:pPr>
      <w:spacing w:after="0" w:line="240" w:lineRule="auto"/>
    </w:pPr>
    <w:rPr>
      <w:rFonts w:eastAsia="MS Mincho"/>
      <w:color w:val="000000"/>
      <w:lang w:val="en-US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Calibri" w:eastAsia="MS Gothic" w:hAnsi="Calibri" w:cs="Times New Roman"/>
      </w:rPr>
      <w:tblPr/>
      <w:tcPr>
        <w:tcBorders>
          <w:top w:val="nil"/>
          <w:bottom w:val="single" w:sz="8" w:space="0" w:color="4BACC6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4BACC6"/>
          <w:bottom w:val="single" w:sz="8" w:space="0" w:color="4BACC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/>
          <w:bottom w:val="single" w:sz="8" w:space="0" w:color="4BACC6"/>
        </w:tcBorders>
      </w:tcPr>
    </w:tblStylePr>
    <w:tblStylePr w:type="band1Vert">
      <w:tblPr/>
      <w:tcPr>
        <w:shd w:val="clear" w:color="auto" w:fill="D2EAF1"/>
      </w:tcPr>
    </w:tblStylePr>
    <w:tblStylePr w:type="band1Horz">
      <w:tblPr/>
      <w:tcPr>
        <w:shd w:val="clear" w:color="auto" w:fill="D2EAF1"/>
      </w:tcPr>
    </w:tblStylePr>
  </w:style>
  <w:style w:type="table" w:customStyle="1" w:styleId="1-610">
    <w:name w:val="Средний список 1 - Акцент 61"/>
    <w:basedOn w:val="a3"/>
    <w:next w:val="1-60"/>
    <w:uiPriority w:val="65"/>
    <w:rsid w:val="000A25C1"/>
    <w:pPr>
      <w:spacing w:after="0" w:line="240" w:lineRule="auto"/>
    </w:pPr>
    <w:rPr>
      <w:rFonts w:eastAsia="MS Mincho"/>
      <w:color w:val="000000"/>
      <w:lang w:val="en-US"/>
    </w:rPr>
    <w:tblPr>
      <w:tblStyleRowBandSize w:val="1"/>
      <w:tblStyleColBandSize w:val="1"/>
      <w:tblInd w:w="0" w:type="dxa"/>
      <w:tblBorders>
        <w:top w:val="single" w:sz="8" w:space="0" w:color="F79646"/>
        <w:bottom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Calibri" w:eastAsia="MS Gothic" w:hAnsi="Calibri" w:cs="Times New Roman"/>
      </w:rPr>
      <w:tblPr/>
      <w:tcPr>
        <w:tcBorders>
          <w:top w:val="nil"/>
          <w:bottom w:val="single" w:sz="8" w:space="0" w:color="F79646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F79646"/>
          <w:bottom w:val="single" w:sz="8" w:space="0" w:color="F7964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/>
          <w:bottom w:val="single" w:sz="8" w:space="0" w:color="F79646"/>
        </w:tcBorders>
      </w:tcPr>
    </w:tblStylePr>
    <w:tblStylePr w:type="band1Vert">
      <w:tblPr/>
      <w:tcPr>
        <w:shd w:val="clear" w:color="auto" w:fill="FDE4D0"/>
      </w:tcPr>
    </w:tblStylePr>
    <w:tblStylePr w:type="band1Horz">
      <w:tblPr/>
      <w:tcPr>
        <w:shd w:val="clear" w:color="auto" w:fill="FDE4D0"/>
      </w:tcPr>
    </w:tblStylePr>
  </w:style>
  <w:style w:type="table" w:customStyle="1" w:styleId="212">
    <w:name w:val="Средний список 21"/>
    <w:basedOn w:val="a3"/>
    <w:next w:val="2b"/>
    <w:uiPriority w:val="66"/>
    <w:rsid w:val="000A25C1"/>
    <w:pPr>
      <w:spacing w:after="0" w:line="240" w:lineRule="auto"/>
    </w:pPr>
    <w:rPr>
      <w:rFonts w:ascii="Calibri" w:eastAsia="MS Gothic" w:hAnsi="Calibri" w:cs="Times New Roman"/>
      <w:color w:val="000000"/>
      <w:lang w:val="en-US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000000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2-110">
    <w:name w:val="Средний список 2 - Акцент 11"/>
    <w:basedOn w:val="a3"/>
    <w:next w:val="2-10"/>
    <w:uiPriority w:val="66"/>
    <w:rsid w:val="000A25C1"/>
    <w:pPr>
      <w:spacing w:after="0" w:line="240" w:lineRule="auto"/>
    </w:pPr>
    <w:rPr>
      <w:rFonts w:ascii="Calibri" w:eastAsia="MS Gothic" w:hAnsi="Calibri" w:cs="Times New Roman"/>
      <w:color w:val="000000"/>
      <w:lang w:val="en-US"/>
    </w:rPr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F81B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F81B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2-210">
    <w:name w:val="Средний список 2 - Акцент 21"/>
    <w:basedOn w:val="a3"/>
    <w:next w:val="2-20"/>
    <w:uiPriority w:val="66"/>
    <w:rsid w:val="000A25C1"/>
    <w:pPr>
      <w:spacing w:after="0" w:line="240" w:lineRule="auto"/>
    </w:pPr>
    <w:rPr>
      <w:rFonts w:ascii="Calibri" w:eastAsia="MS Gothic" w:hAnsi="Calibri" w:cs="Times New Roman"/>
      <w:color w:val="000000"/>
      <w:lang w:val="en-US"/>
    </w:rPr>
    <w:tblPr>
      <w:tblStyleRowBandSize w:val="1"/>
      <w:tblStyleColBandSize w:val="1"/>
      <w:tblInd w:w="0" w:type="dxa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C0504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C0504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2-310">
    <w:name w:val="Средний список 2 - Акцент 31"/>
    <w:basedOn w:val="a3"/>
    <w:next w:val="2-30"/>
    <w:uiPriority w:val="66"/>
    <w:rsid w:val="000A25C1"/>
    <w:pPr>
      <w:spacing w:after="0" w:line="240" w:lineRule="auto"/>
    </w:pPr>
    <w:rPr>
      <w:rFonts w:ascii="Calibri" w:eastAsia="MS Gothic" w:hAnsi="Calibri" w:cs="Times New Roman"/>
      <w:color w:val="000000"/>
      <w:lang w:val="en-US"/>
    </w:rPr>
    <w:tblPr>
      <w:tblStyleRowBandSize w:val="1"/>
      <w:tblStyleColBandSize w:val="1"/>
      <w:tblInd w:w="0" w:type="dxa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9BBB59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9BBB59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2-410">
    <w:name w:val="Средний список 2 - Акцент 41"/>
    <w:basedOn w:val="a3"/>
    <w:next w:val="2-40"/>
    <w:uiPriority w:val="66"/>
    <w:rsid w:val="000A25C1"/>
    <w:pPr>
      <w:spacing w:after="0" w:line="240" w:lineRule="auto"/>
    </w:pPr>
    <w:rPr>
      <w:rFonts w:ascii="Calibri" w:eastAsia="MS Gothic" w:hAnsi="Calibri" w:cs="Times New Roman"/>
      <w:color w:val="000000"/>
      <w:lang w:val="en-US"/>
    </w:rPr>
    <w:tblPr>
      <w:tblStyleRowBandSize w:val="1"/>
      <w:tblStyleColBandSize w:val="1"/>
      <w:tblInd w:w="0" w:type="dxa"/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8064A2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8064A2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2-510">
    <w:name w:val="Средний список 2 - Акцент 51"/>
    <w:basedOn w:val="a3"/>
    <w:next w:val="2-50"/>
    <w:uiPriority w:val="66"/>
    <w:rsid w:val="000A25C1"/>
    <w:pPr>
      <w:spacing w:after="0" w:line="240" w:lineRule="auto"/>
    </w:pPr>
    <w:rPr>
      <w:rFonts w:ascii="Calibri" w:eastAsia="MS Gothic" w:hAnsi="Calibri" w:cs="Times New Roman"/>
      <w:color w:val="000000"/>
      <w:lang w:val="en-US"/>
    </w:rPr>
    <w:tblPr>
      <w:tblStyleRowBandSize w:val="1"/>
      <w:tblStyleColBandSize w:val="1"/>
      <w:tblInd w:w="0" w:type="dxa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BACC6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BACC6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2-610">
    <w:name w:val="Средний список 2 - Акцент 61"/>
    <w:basedOn w:val="a3"/>
    <w:next w:val="2-60"/>
    <w:uiPriority w:val="66"/>
    <w:rsid w:val="000A25C1"/>
    <w:pPr>
      <w:spacing w:after="0" w:line="240" w:lineRule="auto"/>
    </w:pPr>
    <w:rPr>
      <w:rFonts w:ascii="Calibri" w:eastAsia="MS Gothic" w:hAnsi="Calibri" w:cs="Times New Roman"/>
      <w:color w:val="000000"/>
      <w:lang w:val="en-US"/>
    </w:rPr>
    <w:tblPr>
      <w:tblStyleRowBandSize w:val="1"/>
      <w:tblStyleColBandSize w:val="1"/>
      <w:tblInd w:w="0" w:type="dxa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F79646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F79646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customStyle="1" w:styleId="112">
    <w:name w:val="Средняя сетка 11"/>
    <w:basedOn w:val="a3"/>
    <w:next w:val="1e"/>
    <w:uiPriority w:val="67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404040"/>
        <w:left w:val="single" w:sz="8" w:space="0" w:color="404040"/>
        <w:bottom w:val="single" w:sz="8" w:space="0" w:color="404040"/>
        <w:right w:val="single" w:sz="8" w:space="0" w:color="404040"/>
        <w:insideH w:val="single" w:sz="8" w:space="0" w:color="404040"/>
        <w:insideV w:val="single" w:sz="8" w:space="0" w:color="40404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/>
      </w:tcPr>
    </w:tblStylePr>
    <w:tblStylePr w:type="band1Horz">
      <w:tblPr/>
      <w:tcPr>
        <w:shd w:val="clear" w:color="auto" w:fill="808080"/>
      </w:tcPr>
    </w:tblStylePr>
  </w:style>
  <w:style w:type="table" w:customStyle="1" w:styleId="1-111">
    <w:name w:val="Средняя сетка 1 - Акцент 11"/>
    <w:basedOn w:val="a3"/>
    <w:next w:val="1-12"/>
    <w:uiPriority w:val="67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  <w:insideV w:val="single" w:sz="8" w:space="0" w:color="7BA0CD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/>
      </w:tcPr>
    </w:tblStylePr>
    <w:tblStylePr w:type="band1Horz">
      <w:tblPr/>
      <w:tcPr>
        <w:shd w:val="clear" w:color="auto" w:fill="A7BFDE"/>
      </w:tcPr>
    </w:tblStylePr>
  </w:style>
  <w:style w:type="table" w:customStyle="1" w:styleId="1-211">
    <w:name w:val="Средняя сетка 1 - Акцент 21"/>
    <w:basedOn w:val="a3"/>
    <w:next w:val="1-22"/>
    <w:uiPriority w:val="67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CF7B79"/>
        <w:left w:val="single" w:sz="8" w:space="0" w:color="CF7B79"/>
        <w:bottom w:val="single" w:sz="8" w:space="0" w:color="CF7B79"/>
        <w:right w:val="single" w:sz="8" w:space="0" w:color="CF7B79"/>
        <w:insideH w:val="single" w:sz="8" w:space="0" w:color="CF7B79"/>
        <w:insideV w:val="single" w:sz="8" w:space="0" w:color="CF7B79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table" w:customStyle="1" w:styleId="1-311">
    <w:name w:val="Средняя сетка 1 - Акцент 31"/>
    <w:basedOn w:val="a3"/>
    <w:next w:val="1-32"/>
    <w:uiPriority w:val="67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  <w:insideV w:val="single" w:sz="8" w:space="0" w:color="B3CC8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/>
      </w:tcPr>
    </w:tblStylePr>
    <w:tblStylePr w:type="band1Horz">
      <w:tblPr/>
      <w:tcPr>
        <w:shd w:val="clear" w:color="auto" w:fill="CDDDAC"/>
      </w:tcPr>
    </w:tblStylePr>
  </w:style>
  <w:style w:type="table" w:customStyle="1" w:styleId="1-411">
    <w:name w:val="Средняя сетка 1 - Акцент 41"/>
    <w:basedOn w:val="a3"/>
    <w:next w:val="1-42"/>
    <w:uiPriority w:val="67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9F8AB9"/>
        <w:left w:val="single" w:sz="8" w:space="0" w:color="9F8AB9"/>
        <w:bottom w:val="single" w:sz="8" w:space="0" w:color="9F8AB9"/>
        <w:right w:val="single" w:sz="8" w:space="0" w:color="9F8AB9"/>
        <w:insideH w:val="single" w:sz="8" w:space="0" w:color="9F8AB9"/>
        <w:insideV w:val="single" w:sz="8" w:space="0" w:color="9F8AB9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/>
      </w:tcPr>
    </w:tblStylePr>
    <w:tblStylePr w:type="band1Horz">
      <w:tblPr/>
      <w:tcPr>
        <w:shd w:val="clear" w:color="auto" w:fill="BFB1D0"/>
      </w:tcPr>
    </w:tblStylePr>
  </w:style>
  <w:style w:type="table" w:customStyle="1" w:styleId="1-511">
    <w:name w:val="Средняя сетка 1 - Акцент 51"/>
    <w:basedOn w:val="a3"/>
    <w:next w:val="1-52"/>
    <w:uiPriority w:val="67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78C0D4"/>
        <w:left w:val="single" w:sz="8" w:space="0" w:color="78C0D4"/>
        <w:bottom w:val="single" w:sz="8" w:space="0" w:color="78C0D4"/>
        <w:right w:val="single" w:sz="8" w:space="0" w:color="78C0D4"/>
        <w:insideH w:val="single" w:sz="8" w:space="0" w:color="78C0D4"/>
        <w:insideV w:val="single" w:sz="8" w:space="0" w:color="78C0D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/>
      </w:tcPr>
    </w:tblStylePr>
    <w:tblStylePr w:type="band1Horz">
      <w:tblPr/>
      <w:tcPr>
        <w:shd w:val="clear" w:color="auto" w:fill="A5D5E2"/>
      </w:tcPr>
    </w:tblStylePr>
  </w:style>
  <w:style w:type="table" w:customStyle="1" w:styleId="1-611">
    <w:name w:val="Средняя сетка 1 - Акцент 61"/>
    <w:basedOn w:val="a3"/>
    <w:next w:val="1-62"/>
    <w:uiPriority w:val="67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F9B074"/>
        <w:left w:val="single" w:sz="8" w:space="0" w:color="F9B074"/>
        <w:bottom w:val="single" w:sz="8" w:space="0" w:color="F9B074"/>
        <w:right w:val="single" w:sz="8" w:space="0" w:color="F9B074"/>
        <w:insideH w:val="single" w:sz="8" w:space="0" w:color="F9B074"/>
        <w:insideV w:val="single" w:sz="8" w:space="0" w:color="F9B07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/>
      </w:tcPr>
    </w:tblStylePr>
    <w:tblStylePr w:type="band1Horz">
      <w:tblPr/>
      <w:tcPr>
        <w:shd w:val="clear" w:color="auto" w:fill="FBCAA2"/>
      </w:tcPr>
    </w:tblStylePr>
  </w:style>
  <w:style w:type="table" w:customStyle="1" w:styleId="213">
    <w:name w:val="Средняя сетка 21"/>
    <w:basedOn w:val="a3"/>
    <w:next w:val="2c"/>
    <w:uiPriority w:val="68"/>
    <w:rsid w:val="000A25C1"/>
    <w:pPr>
      <w:spacing w:after="0" w:line="240" w:lineRule="auto"/>
    </w:pPr>
    <w:rPr>
      <w:rFonts w:ascii="Calibri" w:eastAsia="MS Gothic" w:hAnsi="Calibri" w:cs="Times New Roman"/>
      <w:color w:val="000000"/>
      <w:lang w:val="en-US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/>
    </w:tcPr>
    <w:tblStylePr w:type="firstRow">
      <w:rPr>
        <w:b/>
        <w:bCs/>
        <w:color w:val="000000"/>
      </w:rPr>
      <w:tblPr/>
      <w:tcPr>
        <w:shd w:val="clear" w:color="auto" w:fill="E6E6E6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/>
      </w:tcPr>
    </w:tblStylePr>
    <w:tblStylePr w:type="band1Vert">
      <w:tblPr/>
      <w:tcPr>
        <w:shd w:val="clear" w:color="auto" w:fill="808080"/>
      </w:tcPr>
    </w:tblStylePr>
    <w:tblStylePr w:type="band1Horz">
      <w:tblPr/>
      <w:tcPr>
        <w:tcBorders>
          <w:insideH w:val="single" w:sz="6" w:space="0" w:color="000000"/>
          <w:insideV w:val="single" w:sz="6" w:space="0" w:color="000000"/>
        </w:tcBorders>
        <w:shd w:val="clear" w:color="auto" w:fill="808080"/>
      </w:tcPr>
    </w:tblStylePr>
    <w:tblStylePr w:type="nwCell">
      <w:tblPr/>
      <w:tcPr>
        <w:shd w:val="clear" w:color="auto" w:fill="FFFFFF"/>
      </w:tcPr>
    </w:tblStylePr>
  </w:style>
  <w:style w:type="table" w:customStyle="1" w:styleId="2-111">
    <w:name w:val="Средняя сетка 2 - Акцент 11"/>
    <w:basedOn w:val="a3"/>
    <w:next w:val="2-12"/>
    <w:uiPriority w:val="68"/>
    <w:rsid w:val="000A25C1"/>
    <w:pPr>
      <w:spacing w:after="0" w:line="240" w:lineRule="auto"/>
    </w:pPr>
    <w:rPr>
      <w:rFonts w:ascii="Calibri" w:eastAsia="MS Gothic" w:hAnsi="Calibri" w:cs="Times New Roman"/>
      <w:color w:val="000000"/>
      <w:lang w:val="en-US"/>
    </w:rPr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rPr>
        <w:b/>
        <w:bCs/>
        <w:color w:val="000000"/>
      </w:rPr>
      <w:tblPr/>
      <w:tcPr>
        <w:shd w:val="clear" w:color="auto" w:fill="EDF2F8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tcBorders>
          <w:insideH w:val="single" w:sz="6" w:space="0" w:color="4F81BD"/>
          <w:insideV w:val="single" w:sz="6" w:space="0" w:color="4F81BD"/>
        </w:tcBorders>
        <w:shd w:val="clear" w:color="auto" w:fill="A7BFDE"/>
      </w:tcPr>
    </w:tblStylePr>
    <w:tblStylePr w:type="nwCell">
      <w:tblPr/>
      <w:tcPr>
        <w:shd w:val="clear" w:color="auto" w:fill="FFFFFF"/>
      </w:tcPr>
    </w:tblStylePr>
  </w:style>
  <w:style w:type="table" w:customStyle="1" w:styleId="2-211">
    <w:name w:val="Средняя сетка 2 - Акцент 21"/>
    <w:basedOn w:val="a3"/>
    <w:next w:val="2-22"/>
    <w:uiPriority w:val="68"/>
    <w:rsid w:val="000A25C1"/>
    <w:pPr>
      <w:spacing w:after="0" w:line="240" w:lineRule="auto"/>
    </w:pPr>
    <w:rPr>
      <w:rFonts w:ascii="Calibri" w:eastAsia="MS Gothic" w:hAnsi="Calibri" w:cs="Times New Roman"/>
      <w:color w:val="000000"/>
      <w:lang w:val="en-US"/>
    </w:rPr>
    <w:tblPr>
      <w:tblStyleRowBandSize w:val="1"/>
      <w:tblStyleColBandSize w:val="1"/>
      <w:tblInd w:w="0" w:type="dxa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  <w:insideH w:val="single" w:sz="8" w:space="0" w:color="C0504D"/>
        <w:insideV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/>
    </w:tcPr>
    <w:tblStylePr w:type="firstRow">
      <w:rPr>
        <w:b/>
        <w:bCs/>
        <w:color w:val="000000"/>
      </w:rPr>
      <w:tblPr/>
      <w:tcPr>
        <w:shd w:val="clear" w:color="auto" w:fill="F8EDED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tcBorders>
          <w:insideH w:val="single" w:sz="6" w:space="0" w:color="C0504D"/>
          <w:insideV w:val="single" w:sz="6" w:space="0" w:color="C0504D"/>
        </w:tcBorders>
        <w:shd w:val="clear" w:color="auto" w:fill="DFA7A6"/>
      </w:tcPr>
    </w:tblStylePr>
    <w:tblStylePr w:type="nwCell">
      <w:tblPr/>
      <w:tcPr>
        <w:shd w:val="clear" w:color="auto" w:fill="FFFFFF"/>
      </w:tcPr>
    </w:tblStylePr>
  </w:style>
  <w:style w:type="table" w:customStyle="1" w:styleId="2-311">
    <w:name w:val="Средняя сетка 2 - Акцент 31"/>
    <w:basedOn w:val="a3"/>
    <w:next w:val="2-32"/>
    <w:uiPriority w:val="68"/>
    <w:rsid w:val="000A25C1"/>
    <w:pPr>
      <w:spacing w:after="0" w:line="240" w:lineRule="auto"/>
    </w:pPr>
    <w:rPr>
      <w:rFonts w:ascii="Calibri" w:eastAsia="MS Gothic" w:hAnsi="Calibri" w:cs="Times New Roman"/>
      <w:color w:val="000000"/>
      <w:lang w:val="en-US"/>
    </w:rPr>
    <w:tblPr>
      <w:tblStyleRowBandSize w:val="1"/>
      <w:tblStyleColBandSize w:val="1"/>
      <w:tblInd w:w="0" w:type="dxa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/>
    </w:tcPr>
    <w:tblStylePr w:type="firstRow">
      <w:rPr>
        <w:b/>
        <w:bCs/>
        <w:color w:val="000000"/>
      </w:rPr>
      <w:tblPr/>
      <w:tcPr>
        <w:shd w:val="clear" w:color="auto" w:fill="F5F8EE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/>
      </w:tcPr>
    </w:tblStylePr>
    <w:tblStylePr w:type="band1Vert">
      <w:tblPr/>
      <w:tcPr>
        <w:shd w:val="clear" w:color="auto" w:fill="CDDDAC"/>
      </w:tcPr>
    </w:tblStylePr>
    <w:tblStylePr w:type="band1Horz">
      <w:tblPr/>
      <w:tcPr>
        <w:tcBorders>
          <w:insideH w:val="single" w:sz="6" w:space="0" w:color="9BBB59"/>
          <w:insideV w:val="single" w:sz="6" w:space="0" w:color="9BBB59"/>
        </w:tcBorders>
        <w:shd w:val="clear" w:color="auto" w:fill="CDDDAC"/>
      </w:tcPr>
    </w:tblStylePr>
    <w:tblStylePr w:type="nwCell">
      <w:tblPr/>
      <w:tcPr>
        <w:shd w:val="clear" w:color="auto" w:fill="FFFFFF"/>
      </w:tcPr>
    </w:tblStylePr>
  </w:style>
  <w:style w:type="table" w:customStyle="1" w:styleId="2-411">
    <w:name w:val="Средняя сетка 2 - Акцент 41"/>
    <w:basedOn w:val="a3"/>
    <w:next w:val="2-42"/>
    <w:uiPriority w:val="68"/>
    <w:rsid w:val="000A25C1"/>
    <w:pPr>
      <w:spacing w:after="0" w:line="240" w:lineRule="auto"/>
    </w:pPr>
    <w:rPr>
      <w:rFonts w:ascii="Calibri" w:eastAsia="MS Gothic" w:hAnsi="Calibri" w:cs="Times New Roman"/>
      <w:color w:val="000000"/>
      <w:lang w:val="en-US"/>
    </w:rPr>
    <w:tblPr>
      <w:tblStyleRowBandSize w:val="1"/>
      <w:tblStyleColBandSize w:val="1"/>
      <w:tblInd w:w="0" w:type="dxa"/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  <w:insideH w:val="single" w:sz="8" w:space="0" w:color="8064A2"/>
        <w:insideV w:val="single" w:sz="8" w:space="0" w:color="8064A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/>
    </w:tcPr>
    <w:tblStylePr w:type="firstRow">
      <w:rPr>
        <w:b/>
        <w:bCs/>
        <w:color w:val="000000"/>
      </w:rPr>
      <w:tblPr/>
      <w:tcPr>
        <w:shd w:val="clear" w:color="auto" w:fill="F2EFF6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/>
      </w:tcPr>
    </w:tblStylePr>
    <w:tblStylePr w:type="band1Vert">
      <w:tblPr/>
      <w:tcPr>
        <w:shd w:val="clear" w:color="auto" w:fill="BFB1D0"/>
      </w:tcPr>
    </w:tblStylePr>
    <w:tblStylePr w:type="band1Horz">
      <w:tblPr/>
      <w:tcPr>
        <w:tcBorders>
          <w:insideH w:val="single" w:sz="6" w:space="0" w:color="8064A2"/>
          <w:insideV w:val="single" w:sz="6" w:space="0" w:color="8064A2"/>
        </w:tcBorders>
        <w:shd w:val="clear" w:color="auto" w:fill="BFB1D0"/>
      </w:tcPr>
    </w:tblStylePr>
    <w:tblStylePr w:type="nwCell">
      <w:tblPr/>
      <w:tcPr>
        <w:shd w:val="clear" w:color="auto" w:fill="FFFFFF"/>
      </w:tcPr>
    </w:tblStylePr>
  </w:style>
  <w:style w:type="table" w:customStyle="1" w:styleId="2-511">
    <w:name w:val="Средняя сетка 2 - Акцент 51"/>
    <w:basedOn w:val="a3"/>
    <w:next w:val="2-52"/>
    <w:uiPriority w:val="68"/>
    <w:rsid w:val="000A25C1"/>
    <w:pPr>
      <w:spacing w:after="0" w:line="240" w:lineRule="auto"/>
    </w:pPr>
    <w:rPr>
      <w:rFonts w:ascii="Calibri" w:eastAsia="MS Gothic" w:hAnsi="Calibri" w:cs="Times New Roman"/>
      <w:color w:val="000000"/>
      <w:lang w:val="en-US"/>
    </w:rPr>
    <w:tblPr>
      <w:tblStyleRowBandSize w:val="1"/>
      <w:tblStyleColBandSize w:val="1"/>
      <w:tblInd w:w="0" w:type="dxa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  <w:insideH w:val="single" w:sz="8" w:space="0" w:color="4BACC6"/>
        <w:insideV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/>
    </w:tcPr>
    <w:tblStylePr w:type="firstRow">
      <w:rPr>
        <w:b/>
        <w:bCs/>
        <w:color w:val="000000"/>
      </w:rPr>
      <w:tblPr/>
      <w:tcPr>
        <w:shd w:val="clear" w:color="auto" w:fill="EDF6F9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/>
      </w:tcPr>
    </w:tblStylePr>
    <w:tblStylePr w:type="band1Vert">
      <w:tblPr/>
      <w:tcPr>
        <w:shd w:val="clear" w:color="auto" w:fill="A5D5E2"/>
      </w:tcPr>
    </w:tblStylePr>
    <w:tblStylePr w:type="band1Horz">
      <w:tblPr/>
      <w:tcPr>
        <w:tcBorders>
          <w:insideH w:val="single" w:sz="6" w:space="0" w:color="4BACC6"/>
          <w:insideV w:val="single" w:sz="6" w:space="0" w:color="4BACC6"/>
        </w:tcBorders>
        <w:shd w:val="clear" w:color="auto" w:fill="A5D5E2"/>
      </w:tcPr>
    </w:tblStylePr>
    <w:tblStylePr w:type="nwCell">
      <w:tblPr/>
      <w:tcPr>
        <w:shd w:val="clear" w:color="auto" w:fill="FFFFFF"/>
      </w:tcPr>
    </w:tblStylePr>
  </w:style>
  <w:style w:type="table" w:customStyle="1" w:styleId="2-611">
    <w:name w:val="Средняя сетка 2 - Акцент 61"/>
    <w:basedOn w:val="a3"/>
    <w:next w:val="2-62"/>
    <w:uiPriority w:val="68"/>
    <w:rsid w:val="000A25C1"/>
    <w:pPr>
      <w:spacing w:after="0" w:line="240" w:lineRule="auto"/>
    </w:pPr>
    <w:rPr>
      <w:rFonts w:ascii="Calibri" w:eastAsia="MS Gothic" w:hAnsi="Calibri" w:cs="Times New Roman"/>
      <w:color w:val="000000"/>
      <w:lang w:val="en-US"/>
    </w:rPr>
    <w:tblPr>
      <w:tblStyleRowBandSize w:val="1"/>
      <w:tblStyleColBandSize w:val="1"/>
      <w:tblInd w:w="0" w:type="dxa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  <w:insideH w:val="single" w:sz="8" w:space="0" w:color="F79646"/>
        <w:insideV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/>
    </w:tcPr>
    <w:tblStylePr w:type="firstRow">
      <w:rPr>
        <w:b/>
        <w:bCs/>
        <w:color w:val="000000"/>
      </w:rPr>
      <w:tblPr/>
      <w:tcPr>
        <w:shd w:val="clear" w:color="auto" w:fill="FEF4EC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/>
      </w:tcPr>
    </w:tblStylePr>
    <w:tblStylePr w:type="band1Vert">
      <w:tblPr/>
      <w:tcPr>
        <w:shd w:val="clear" w:color="auto" w:fill="FBCAA2"/>
      </w:tcPr>
    </w:tblStylePr>
    <w:tblStylePr w:type="band1Horz">
      <w:tblPr/>
      <w:tcPr>
        <w:tcBorders>
          <w:insideH w:val="single" w:sz="6" w:space="0" w:color="F79646"/>
          <w:insideV w:val="single" w:sz="6" w:space="0" w:color="F79646"/>
        </w:tcBorders>
        <w:shd w:val="clear" w:color="auto" w:fill="FBCAA2"/>
      </w:tcPr>
    </w:tblStylePr>
    <w:tblStylePr w:type="nwCell">
      <w:tblPr/>
      <w:tcPr>
        <w:shd w:val="clear" w:color="auto" w:fill="FFFFFF"/>
      </w:tcPr>
    </w:tblStylePr>
  </w:style>
  <w:style w:type="table" w:customStyle="1" w:styleId="311">
    <w:name w:val="Средняя сетка 31"/>
    <w:basedOn w:val="a3"/>
    <w:next w:val="37"/>
    <w:uiPriority w:val="69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000000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000000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000000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808080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808080"/>
      </w:tcPr>
    </w:tblStylePr>
  </w:style>
  <w:style w:type="table" w:customStyle="1" w:styleId="3-11">
    <w:name w:val="Средняя сетка 3 - Акцент 11"/>
    <w:basedOn w:val="a3"/>
    <w:next w:val="3-1"/>
    <w:uiPriority w:val="69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F81BD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F81BD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A7BFDE"/>
      </w:tcPr>
    </w:tblStylePr>
  </w:style>
  <w:style w:type="table" w:customStyle="1" w:styleId="3-21">
    <w:name w:val="Средняя сетка 3 - Акцент 21"/>
    <w:basedOn w:val="a3"/>
    <w:next w:val="3-2"/>
    <w:uiPriority w:val="69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C0504D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C0504D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C0504D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C0504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DFA7A6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DFA7A6"/>
      </w:tcPr>
    </w:tblStylePr>
  </w:style>
  <w:style w:type="table" w:customStyle="1" w:styleId="3-31">
    <w:name w:val="Средняя сетка 3 - Акцент 31"/>
    <w:basedOn w:val="a3"/>
    <w:next w:val="3-3"/>
    <w:uiPriority w:val="69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9BBB59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9BBB59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9BBB59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9BBB59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CDDDAC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CDDDAC"/>
      </w:tcPr>
    </w:tblStylePr>
  </w:style>
  <w:style w:type="table" w:customStyle="1" w:styleId="3-41">
    <w:name w:val="Средняя сетка 3 - Акцент 41"/>
    <w:basedOn w:val="a3"/>
    <w:next w:val="3-4"/>
    <w:uiPriority w:val="69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8064A2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8064A2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8064A2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8064A2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BFB1D0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BFB1D0"/>
      </w:tcPr>
    </w:tblStylePr>
  </w:style>
  <w:style w:type="table" w:customStyle="1" w:styleId="3-51">
    <w:name w:val="Средняя сетка 3 - Акцент 51"/>
    <w:basedOn w:val="a3"/>
    <w:next w:val="3-5"/>
    <w:uiPriority w:val="69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BACC6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BACC6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5D5E2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A5D5E2"/>
      </w:tcPr>
    </w:tblStylePr>
  </w:style>
  <w:style w:type="table" w:customStyle="1" w:styleId="3-61">
    <w:name w:val="Средняя сетка 3 - Акцент 61"/>
    <w:basedOn w:val="a3"/>
    <w:next w:val="3-6"/>
    <w:uiPriority w:val="69"/>
    <w:rsid w:val="000A25C1"/>
    <w:pPr>
      <w:spacing w:after="0" w:line="240" w:lineRule="auto"/>
    </w:pPr>
    <w:rPr>
      <w:rFonts w:eastAsia="MS Mincho"/>
      <w:lang w:val="en-US"/>
    </w:rPr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F79646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F79646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F79646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F79646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FBCAA2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FBCAA2"/>
      </w:tcPr>
    </w:tblStylePr>
  </w:style>
  <w:style w:type="table" w:customStyle="1" w:styleId="1f">
    <w:name w:val="Темный список1"/>
    <w:basedOn w:val="a3"/>
    <w:next w:val="aff2"/>
    <w:uiPriority w:val="70"/>
    <w:rsid w:val="000A25C1"/>
    <w:pPr>
      <w:spacing w:after="0" w:line="240" w:lineRule="auto"/>
    </w:pPr>
    <w:rPr>
      <w:rFonts w:eastAsia="MS Mincho"/>
      <w:color w:val="FFFFFF"/>
      <w:lang w:val="en-US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000000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</w:style>
  <w:style w:type="table" w:customStyle="1" w:styleId="-112">
    <w:name w:val="Темный список - Акцент 11"/>
    <w:basedOn w:val="a3"/>
    <w:next w:val="-13"/>
    <w:uiPriority w:val="70"/>
    <w:rsid w:val="000A25C1"/>
    <w:pPr>
      <w:spacing w:after="0" w:line="240" w:lineRule="auto"/>
    </w:pPr>
    <w:rPr>
      <w:rFonts w:eastAsia="MS Mincho"/>
      <w:color w:val="FFFFFF"/>
      <w:lang w:val="en-US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243F60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365F91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365F91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/>
      </w:tcPr>
    </w:tblStylePr>
  </w:style>
  <w:style w:type="table" w:customStyle="1" w:styleId="-212">
    <w:name w:val="Темный список - Акцент 21"/>
    <w:basedOn w:val="a3"/>
    <w:next w:val="-23"/>
    <w:uiPriority w:val="70"/>
    <w:rsid w:val="000A25C1"/>
    <w:pPr>
      <w:spacing w:after="0" w:line="240" w:lineRule="auto"/>
    </w:pPr>
    <w:rPr>
      <w:rFonts w:eastAsia="MS Mincho"/>
      <w:color w:val="FFFFFF"/>
      <w:lang w:val="en-US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622423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943634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/>
      </w:tcPr>
    </w:tblStylePr>
  </w:style>
  <w:style w:type="table" w:customStyle="1" w:styleId="-312">
    <w:name w:val="Темный список - Акцент 31"/>
    <w:basedOn w:val="a3"/>
    <w:next w:val="-33"/>
    <w:uiPriority w:val="70"/>
    <w:rsid w:val="000A25C1"/>
    <w:pPr>
      <w:spacing w:after="0" w:line="240" w:lineRule="auto"/>
    </w:pPr>
    <w:rPr>
      <w:rFonts w:eastAsia="MS Mincho"/>
      <w:color w:val="FFFFFF"/>
      <w:lang w:val="en-US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4E6128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76923C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76923C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/>
      </w:tcPr>
    </w:tblStylePr>
  </w:style>
  <w:style w:type="table" w:customStyle="1" w:styleId="-412">
    <w:name w:val="Темный список - Акцент 41"/>
    <w:basedOn w:val="a3"/>
    <w:next w:val="-43"/>
    <w:uiPriority w:val="70"/>
    <w:rsid w:val="000A25C1"/>
    <w:pPr>
      <w:spacing w:after="0" w:line="240" w:lineRule="auto"/>
    </w:pPr>
    <w:rPr>
      <w:rFonts w:eastAsia="MS Mincho"/>
      <w:color w:val="FFFFFF"/>
      <w:lang w:val="en-US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3F3151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5F497A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5F497A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/>
      </w:tcPr>
    </w:tblStylePr>
  </w:style>
  <w:style w:type="table" w:customStyle="1" w:styleId="-512">
    <w:name w:val="Темный список - Акцент 51"/>
    <w:basedOn w:val="a3"/>
    <w:next w:val="-53"/>
    <w:uiPriority w:val="70"/>
    <w:rsid w:val="000A25C1"/>
    <w:pPr>
      <w:spacing w:after="0" w:line="240" w:lineRule="auto"/>
    </w:pPr>
    <w:rPr>
      <w:rFonts w:eastAsia="MS Mincho"/>
      <w:color w:val="FFFFFF"/>
      <w:lang w:val="en-US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205867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31849B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31849B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/>
      </w:tcPr>
    </w:tblStylePr>
  </w:style>
  <w:style w:type="table" w:customStyle="1" w:styleId="-612">
    <w:name w:val="Темный список - Акцент 61"/>
    <w:basedOn w:val="a3"/>
    <w:next w:val="-63"/>
    <w:uiPriority w:val="70"/>
    <w:rsid w:val="000A25C1"/>
    <w:pPr>
      <w:spacing w:after="0" w:line="240" w:lineRule="auto"/>
    </w:pPr>
    <w:rPr>
      <w:rFonts w:eastAsia="MS Mincho"/>
      <w:color w:val="FFFFFF"/>
      <w:lang w:val="en-US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/>
          <w:right w:val="nil"/>
          <w:insideH w:val="nil"/>
          <w:insideV w:val="nil"/>
        </w:tcBorders>
        <w:shd w:val="clear" w:color="auto" w:fill="000000"/>
      </w:tcPr>
    </w:tblStylePr>
    <w:tblStylePr w:type="lastRow">
      <w:tblPr/>
      <w:tcPr>
        <w:tcBorders>
          <w:top w:val="single" w:sz="18" w:space="0" w:color="FFFFFF"/>
          <w:left w:val="nil"/>
          <w:bottom w:val="nil"/>
          <w:right w:val="nil"/>
          <w:insideH w:val="nil"/>
          <w:insideV w:val="nil"/>
        </w:tcBorders>
        <w:shd w:val="clear" w:color="auto" w:fill="974706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/>
          <w:insideH w:val="nil"/>
          <w:insideV w:val="nil"/>
        </w:tcBorders>
        <w:shd w:val="clear" w:color="auto" w:fill="E36C0A"/>
      </w:tcPr>
    </w:tblStylePr>
    <w:tblStylePr w:type="lastCol">
      <w:tblPr/>
      <w:tcPr>
        <w:tcBorders>
          <w:top w:val="nil"/>
          <w:left w:val="single" w:sz="18" w:space="0" w:color="FFFFFF"/>
          <w:bottom w:val="nil"/>
          <w:right w:val="nil"/>
          <w:insideH w:val="nil"/>
          <w:insideV w:val="nil"/>
        </w:tcBorders>
        <w:shd w:val="clear" w:color="auto" w:fill="E36C0A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/>
      </w:tcPr>
    </w:tblStylePr>
  </w:style>
  <w:style w:type="table" w:customStyle="1" w:styleId="1f0">
    <w:name w:val="Цветная заливка1"/>
    <w:basedOn w:val="a3"/>
    <w:next w:val="aff3"/>
    <w:uiPriority w:val="71"/>
    <w:rsid w:val="000A25C1"/>
    <w:pPr>
      <w:spacing w:after="0" w:line="240" w:lineRule="auto"/>
    </w:pPr>
    <w:rPr>
      <w:rFonts w:eastAsia="MS Mincho"/>
      <w:color w:val="000000"/>
      <w:lang w:val="en-US"/>
    </w:rPr>
    <w:tblPr>
      <w:tblStyleRowBandSize w:val="1"/>
      <w:tblStyleColBandSize w:val="1"/>
      <w:tblInd w:w="0" w:type="dxa"/>
      <w:tblBorders>
        <w:top w:val="single" w:sz="24" w:space="0" w:color="C0504D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FFFFFF"/>
        <w:insideV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000000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000000"/>
          <w:insideV w:val="nil"/>
        </w:tcBorders>
        <w:shd w:val="clear" w:color="auto" w:fill="000000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/>
      </w:tcPr>
    </w:tblStylePr>
    <w:tblStylePr w:type="band1Vert">
      <w:tblPr/>
      <w:tcPr>
        <w:shd w:val="clear" w:color="auto" w:fill="999999"/>
      </w:tcPr>
    </w:tblStylePr>
    <w:tblStylePr w:type="band1Horz">
      <w:tblPr/>
      <w:tcPr>
        <w:shd w:val="clear" w:color="auto" w:fill="808080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customStyle="1" w:styleId="-113">
    <w:name w:val="Цветная заливка - Акцент 11"/>
    <w:basedOn w:val="a3"/>
    <w:next w:val="-14"/>
    <w:uiPriority w:val="71"/>
    <w:rsid w:val="000A25C1"/>
    <w:pPr>
      <w:spacing w:after="0" w:line="240" w:lineRule="auto"/>
    </w:pPr>
    <w:rPr>
      <w:rFonts w:eastAsia="MS Mincho"/>
      <w:color w:val="000000"/>
      <w:lang w:val="en-US"/>
    </w:rPr>
    <w:tblPr>
      <w:tblStyleRowBandSize w:val="1"/>
      <w:tblStyleColBandSize w:val="1"/>
      <w:tblInd w:w="0" w:type="dxa"/>
      <w:tblBorders>
        <w:top w:val="single" w:sz="24" w:space="0" w:color="C0504D"/>
        <w:left w:val="single" w:sz="4" w:space="0" w:color="4F81BD"/>
        <w:bottom w:val="single" w:sz="4" w:space="0" w:color="4F81BD"/>
        <w:right w:val="single" w:sz="4" w:space="0" w:color="4F81BD"/>
        <w:insideH w:val="single" w:sz="4" w:space="0" w:color="FFFFFF"/>
        <w:insideV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2C4C74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2C4C74"/>
          <w:insideV w:val="nil"/>
        </w:tcBorders>
        <w:shd w:val="clear" w:color="auto" w:fill="2C4C74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/>
      </w:tcPr>
    </w:tblStylePr>
    <w:tblStylePr w:type="band1Vert">
      <w:tblPr/>
      <w:tcPr>
        <w:shd w:val="clear" w:color="auto" w:fill="B8CCE4"/>
      </w:tcPr>
    </w:tblStylePr>
    <w:tblStylePr w:type="band1Horz">
      <w:tblPr/>
      <w:tcPr>
        <w:shd w:val="clear" w:color="auto" w:fill="A7BFDE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customStyle="1" w:styleId="-213">
    <w:name w:val="Цветная заливка - Акцент 21"/>
    <w:basedOn w:val="a3"/>
    <w:next w:val="-24"/>
    <w:uiPriority w:val="71"/>
    <w:rsid w:val="000A25C1"/>
    <w:pPr>
      <w:spacing w:after="0" w:line="240" w:lineRule="auto"/>
    </w:pPr>
    <w:rPr>
      <w:rFonts w:eastAsia="MS Mincho"/>
      <w:color w:val="000000"/>
      <w:lang w:val="en-US"/>
    </w:rPr>
    <w:tblPr>
      <w:tblStyleRowBandSize w:val="1"/>
      <w:tblStyleColBandSize w:val="1"/>
      <w:tblInd w:w="0" w:type="dxa"/>
      <w:tblBorders>
        <w:top w:val="single" w:sz="24" w:space="0" w:color="C0504D"/>
        <w:left w:val="single" w:sz="4" w:space="0" w:color="C0504D"/>
        <w:bottom w:val="single" w:sz="4" w:space="0" w:color="C0504D"/>
        <w:right w:val="single" w:sz="4" w:space="0" w:color="C0504D"/>
        <w:insideH w:val="single" w:sz="4" w:space="0" w:color="FFFFFF"/>
        <w:insideV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772C2A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772C2A"/>
          <w:insideV w:val="nil"/>
        </w:tcBorders>
        <w:shd w:val="clear" w:color="auto" w:fill="772C2A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/>
      </w:tcPr>
    </w:tblStylePr>
    <w:tblStylePr w:type="band1Vert">
      <w:tblPr/>
      <w:tcPr>
        <w:shd w:val="clear" w:color="auto" w:fill="E5B8B7"/>
      </w:tcPr>
    </w:tblStylePr>
    <w:tblStylePr w:type="band1Horz">
      <w:tblPr/>
      <w:tcPr>
        <w:shd w:val="clear" w:color="auto" w:fill="DFA7A6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customStyle="1" w:styleId="-313">
    <w:name w:val="Цветная заливка - Акцент 31"/>
    <w:basedOn w:val="a3"/>
    <w:next w:val="-34"/>
    <w:uiPriority w:val="71"/>
    <w:rsid w:val="000A25C1"/>
    <w:pPr>
      <w:spacing w:after="0" w:line="240" w:lineRule="auto"/>
    </w:pPr>
    <w:rPr>
      <w:rFonts w:eastAsia="MS Mincho"/>
      <w:color w:val="000000"/>
      <w:lang w:val="en-US"/>
    </w:rPr>
    <w:tblPr>
      <w:tblStyleRowBandSize w:val="1"/>
      <w:tblStyleColBandSize w:val="1"/>
      <w:tblInd w:w="0" w:type="dxa"/>
      <w:tblBorders>
        <w:top w:val="single" w:sz="24" w:space="0" w:color="8064A2"/>
        <w:left w:val="single" w:sz="4" w:space="0" w:color="9BBB59"/>
        <w:bottom w:val="single" w:sz="4" w:space="0" w:color="9BBB59"/>
        <w:right w:val="single" w:sz="4" w:space="0" w:color="9BBB59"/>
        <w:insideH w:val="single" w:sz="4" w:space="0" w:color="FFFFFF"/>
        <w:insideV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5E7530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5E7530"/>
          <w:insideV w:val="nil"/>
        </w:tcBorders>
        <w:shd w:val="clear" w:color="auto" w:fill="5E7530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/>
      </w:tcPr>
    </w:tblStylePr>
    <w:tblStylePr w:type="band1Vert">
      <w:tblPr/>
      <w:tcPr>
        <w:shd w:val="clear" w:color="auto" w:fill="D6E3BC"/>
      </w:tcPr>
    </w:tblStylePr>
    <w:tblStylePr w:type="band1Horz">
      <w:tblPr/>
      <w:tcPr>
        <w:shd w:val="clear" w:color="auto" w:fill="CDDDAC"/>
      </w:tcPr>
    </w:tblStylePr>
  </w:style>
  <w:style w:type="table" w:customStyle="1" w:styleId="-413">
    <w:name w:val="Цветная заливка - Акцент 41"/>
    <w:basedOn w:val="a3"/>
    <w:next w:val="-44"/>
    <w:uiPriority w:val="71"/>
    <w:rsid w:val="000A25C1"/>
    <w:pPr>
      <w:spacing w:after="0" w:line="240" w:lineRule="auto"/>
    </w:pPr>
    <w:rPr>
      <w:rFonts w:eastAsia="MS Mincho"/>
      <w:color w:val="000000"/>
      <w:lang w:val="en-US"/>
    </w:rPr>
    <w:tblPr>
      <w:tblStyleRowBandSize w:val="1"/>
      <w:tblStyleColBandSize w:val="1"/>
      <w:tblInd w:w="0" w:type="dxa"/>
      <w:tblBorders>
        <w:top w:val="single" w:sz="24" w:space="0" w:color="9BBB59"/>
        <w:left w:val="single" w:sz="4" w:space="0" w:color="8064A2"/>
        <w:bottom w:val="single" w:sz="4" w:space="0" w:color="8064A2"/>
        <w:right w:val="single" w:sz="4" w:space="0" w:color="8064A2"/>
        <w:insideH w:val="single" w:sz="4" w:space="0" w:color="FFFFFF"/>
        <w:insideV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4C3B62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4C3B62"/>
          <w:insideV w:val="nil"/>
        </w:tcBorders>
        <w:shd w:val="clear" w:color="auto" w:fill="4C3B62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/>
      </w:tcPr>
    </w:tblStylePr>
    <w:tblStylePr w:type="band1Vert">
      <w:tblPr/>
      <w:tcPr>
        <w:shd w:val="clear" w:color="auto" w:fill="CCC0D9"/>
      </w:tcPr>
    </w:tblStylePr>
    <w:tblStylePr w:type="band1Horz">
      <w:tblPr/>
      <w:tcPr>
        <w:shd w:val="clear" w:color="auto" w:fill="BFB1D0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customStyle="1" w:styleId="-513">
    <w:name w:val="Цветная заливка - Акцент 51"/>
    <w:basedOn w:val="a3"/>
    <w:next w:val="-54"/>
    <w:uiPriority w:val="71"/>
    <w:rsid w:val="000A25C1"/>
    <w:pPr>
      <w:spacing w:after="0" w:line="240" w:lineRule="auto"/>
    </w:pPr>
    <w:rPr>
      <w:rFonts w:eastAsia="MS Mincho"/>
      <w:color w:val="000000"/>
      <w:lang w:val="en-US"/>
    </w:rPr>
    <w:tblPr>
      <w:tblStyleRowBandSize w:val="1"/>
      <w:tblStyleColBandSize w:val="1"/>
      <w:tblInd w:w="0" w:type="dxa"/>
      <w:tblBorders>
        <w:top w:val="single" w:sz="24" w:space="0" w:color="F79646"/>
        <w:left w:val="single" w:sz="4" w:space="0" w:color="4BACC6"/>
        <w:bottom w:val="single" w:sz="4" w:space="0" w:color="4BACC6"/>
        <w:right w:val="single" w:sz="4" w:space="0" w:color="4BACC6"/>
        <w:insideH w:val="single" w:sz="4" w:space="0" w:color="FFFFFF"/>
        <w:insideV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276A7C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276A7C"/>
          <w:insideV w:val="nil"/>
        </w:tcBorders>
        <w:shd w:val="clear" w:color="auto" w:fill="276A7C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/>
      </w:tcPr>
    </w:tblStylePr>
    <w:tblStylePr w:type="band1Vert">
      <w:tblPr/>
      <w:tcPr>
        <w:shd w:val="clear" w:color="auto" w:fill="B6DDE8"/>
      </w:tcPr>
    </w:tblStylePr>
    <w:tblStylePr w:type="band1Horz">
      <w:tblPr/>
      <w:tcPr>
        <w:shd w:val="clear" w:color="auto" w:fill="A5D5E2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customStyle="1" w:styleId="-613">
    <w:name w:val="Цветная заливка - Акцент 61"/>
    <w:basedOn w:val="a3"/>
    <w:next w:val="-64"/>
    <w:uiPriority w:val="71"/>
    <w:rsid w:val="000A25C1"/>
    <w:pPr>
      <w:spacing w:after="0" w:line="240" w:lineRule="auto"/>
    </w:pPr>
    <w:rPr>
      <w:rFonts w:eastAsia="MS Mincho"/>
      <w:color w:val="000000"/>
      <w:lang w:val="en-US"/>
    </w:rPr>
    <w:tblPr>
      <w:tblStyleRowBandSize w:val="1"/>
      <w:tblStyleColBandSize w:val="1"/>
      <w:tblInd w:w="0" w:type="dxa"/>
      <w:tblBorders>
        <w:top w:val="single" w:sz="24" w:space="0" w:color="4BACC6"/>
        <w:left w:val="single" w:sz="4" w:space="0" w:color="F79646"/>
        <w:bottom w:val="single" w:sz="4" w:space="0" w:color="F79646"/>
        <w:right w:val="single" w:sz="4" w:space="0" w:color="F79646"/>
        <w:insideH w:val="single" w:sz="4" w:space="0" w:color="FFFFFF"/>
        <w:insideV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/>
          <w:right w:val="nil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  <w:color w:val="FFFFFF"/>
      </w:rPr>
      <w:tblPr/>
      <w:tcPr>
        <w:tcBorders>
          <w:top w:val="single" w:sz="6" w:space="0" w:color="FFFFFF"/>
        </w:tcBorders>
        <w:shd w:val="clear" w:color="auto" w:fill="B65608"/>
      </w:tcPr>
    </w:tblStylePr>
    <w:tblStylePr w:type="fir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single" w:sz="4" w:space="0" w:color="B65608"/>
          <w:insideV w:val="nil"/>
        </w:tcBorders>
        <w:shd w:val="clear" w:color="auto" w:fill="B65608"/>
      </w:tcPr>
    </w:tblStylePr>
    <w:tblStylePr w:type="lastCol">
      <w:rPr>
        <w:color w:val="FFFFF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/>
      </w:tcPr>
    </w:tblStylePr>
    <w:tblStylePr w:type="band1Vert">
      <w:tblPr/>
      <w:tcPr>
        <w:shd w:val="clear" w:color="auto" w:fill="FBD4B4"/>
      </w:tcPr>
    </w:tblStylePr>
    <w:tblStylePr w:type="band1Horz">
      <w:tblPr/>
      <w:tcPr>
        <w:shd w:val="clear" w:color="auto" w:fill="FBCAA2"/>
      </w:tcPr>
    </w:tblStylePr>
    <w:tblStylePr w:type="neCell">
      <w:rPr>
        <w:color w:val="000000"/>
      </w:rPr>
    </w:tblStylePr>
    <w:tblStylePr w:type="nwCell">
      <w:rPr>
        <w:color w:val="000000"/>
      </w:rPr>
    </w:tblStylePr>
  </w:style>
  <w:style w:type="table" w:customStyle="1" w:styleId="1f1">
    <w:name w:val="Цветной список1"/>
    <w:basedOn w:val="a3"/>
    <w:next w:val="aff4"/>
    <w:uiPriority w:val="72"/>
    <w:rsid w:val="000A25C1"/>
    <w:pPr>
      <w:spacing w:after="0" w:line="240" w:lineRule="auto"/>
    </w:pPr>
    <w:rPr>
      <w:rFonts w:eastAsia="MS Mincho"/>
      <w:color w:val="000000"/>
      <w:lang w:val="en-US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shd w:val="clear" w:color="auto" w:fill="CCCCCC"/>
      </w:tcPr>
    </w:tblStylePr>
  </w:style>
  <w:style w:type="table" w:customStyle="1" w:styleId="-114">
    <w:name w:val="Цветной список - Акцент 11"/>
    <w:basedOn w:val="a3"/>
    <w:next w:val="-15"/>
    <w:uiPriority w:val="72"/>
    <w:rsid w:val="000A25C1"/>
    <w:pPr>
      <w:spacing w:after="0" w:line="240" w:lineRule="auto"/>
    </w:pPr>
    <w:rPr>
      <w:rFonts w:eastAsia="MS Mincho"/>
      <w:color w:val="000000"/>
      <w:lang w:val="en-US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shd w:val="clear" w:color="auto" w:fill="DBE5F1"/>
      </w:tcPr>
    </w:tblStylePr>
  </w:style>
  <w:style w:type="table" w:customStyle="1" w:styleId="-214">
    <w:name w:val="Цветной список - Акцент 21"/>
    <w:basedOn w:val="a3"/>
    <w:next w:val="-25"/>
    <w:uiPriority w:val="72"/>
    <w:rsid w:val="000A25C1"/>
    <w:pPr>
      <w:spacing w:after="0" w:line="240" w:lineRule="auto"/>
    </w:pPr>
    <w:rPr>
      <w:rFonts w:eastAsia="MS Mincho"/>
      <w:color w:val="000000"/>
      <w:lang w:val="en-US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9E3A38"/>
      </w:tcPr>
    </w:tblStylePr>
    <w:tblStylePr w:type="lastRow">
      <w:rPr>
        <w:b/>
        <w:bCs/>
        <w:color w:val="9E3A38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shd w:val="clear" w:color="auto" w:fill="F2DBDB"/>
      </w:tcPr>
    </w:tblStylePr>
  </w:style>
  <w:style w:type="table" w:customStyle="1" w:styleId="-314">
    <w:name w:val="Цветной список - Акцент 31"/>
    <w:basedOn w:val="a3"/>
    <w:next w:val="-35"/>
    <w:uiPriority w:val="72"/>
    <w:rsid w:val="000A25C1"/>
    <w:pPr>
      <w:spacing w:after="0" w:line="240" w:lineRule="auto"/>
    </w:pPr>
    <w:rPr>
      <w:rFonts w:eastAsia="MS Mincho"/>
      <w:color w:val="000000"/>
      <w:lang w:val="en-US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664E82"/>
      </w:tcPr>
    </w:tblStylePr>
    <w:tblStylePr w:type="lastRow">
      <w:rPr>
        <w:b/>
        <w:bCs/>
        <w:color w:val="664E82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shd w:val="clear" w:color="auto" w:fill="EAF1DD"/>
      </w:tcPr>
    </w:tblStylePr>
  </w:style>
  <w:style w:type="table" w:customStyle="1" w:styleId="-414">
    <w:name w:val="Цветной список - Акцент 41"/>
    <w:basedOn w:val="a3"/>
    <w:next w:val="-45"/>
    <w:uiPriority w:val="72"/>
    <w:rsid w:val="000A25C1"/>
    <w:pPr>
      <w:spacing w:after="0" w:line="240" w:lineRule="auto"/>
    </w:pPr>
    <w:rPr>
      <w:rFonts w:eastAsia="MS Mincho"/>
      <w:color w:val="000000"/>
      <w:lang w:val="en-US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7E9C40"/>
      </w:tcPr>
    </w:tblStylePr>
    <w:tblStylePr w:type="lastRow">
      <w:rPr>
        <w:b/>
        <w:bCs/>
        <w:color w:val="7E9C40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shd w:val="clear" w:color="auto" w:fill="E5DFEC"/>
      </w:tcPr>
    </w:tblStylePr>
  </w:style>
  <w:style w:type="table" w:customStyle="1" w:styleId="-514">
    <w:name w:val="Цветной список - Акцент 51"/>
    <w:basedOn w:val="a3"/>
    <w:next w:val="-55"/>
    <w:uiPriority w:val="72"/>
    <w:rsid w:val="000A25C1"/>
    <w:pPr>
      <w:spacing w:after="0" w:line="240" w:lineRule="auto"/>
    </w:pPr>
    <w:rPr>
      <w:rFonts w:eastAsia="MS Mincho"/>
      <w:color w:val="000000"/>
      <w:lang w:val="en-US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F2730A"/>
      </w:tcPr>
    </w:tblStylePr>
    <w:tblStylePr w:type="lastRow">
      <w:rPr>
        <w:b/>
        <w:bCs/>
        <w:color w:val="F2730A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shd w:val="clear" w:color="auto" w:fill="DAEEF3"/>
      </w:tcPr>
    </w:tblStylePr>
  </w:style>
  <w:style w:type="table" w:customStyle="1" w:styleId="-614">
    <w:name w:val="Цветной список - Акцент 61"/>
    <w:basedOn w:val="a3"/>
    <w:next w:val="-65"/>
    <w:uiPriority w:val="72"/>
    <w:rsid w:val="000A25C1"/>
    <w:pPr>
      <w:spacing w:after="0" w:line="240" w:lineRule="auto"/>
    </w:pPr>
    <w:rPr>
      <w:rFonts w:eastAsia="MS Mincho"/>
      <w:color w:val="000000"/>
      <w:lang w:val="en-US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/>
    </w:tcPr>
    <w:tblStylePr w:type="firstRow">
      <w:rPr>
        <w:b/>
        <w:bCs/>
        <w:color w:val="FFFFFF"/>
      </w:rPr>
      <w:tblPr/>
      <w:tcPr>
        <w:tcBorders>
          <w:bottom w:val="single" w:sz="12" w:space="0" w:color="FFFFFF"/>
        </w:tcBorders>
        <w:shd w:val="clear" w:color="auto" w:fill="348DA5"/>
      </w:tcPr>
    </w:tblStylePr>
    <w:tblStylePr w:type="lastRow">
      <w:rPr>
        <w:b/>
        <w:bCs/>
        <w:color w:val="348DA5"/>
      </w:rPr>
      <w:tblPr/>
      <w:tcPr>
        <w:tcBorders>
          <w:top w:val="single" w:sz="12" w:space="0" w:color="000000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/>
      </w:tcPr>
    </w:tblStylePr>
    <w:tblStylePr w:type="band1Horz">
      <w:tblPr/>
      <w:tcPr>
        <w:shd w:val="clear" w:color="auto" w:fill="FDE9D9"/>
      </w:tcPr>
    </w:tblStylePr>
  </w:style>
  <w:style w:type="table" w:customStyle="1" w:styleId="1f2">
    <w:name w:val="Цветная сетка1"/>
    <w:basedOn w:val="a3"/>
    <w:next w:val="aff5"/>
    <w:uiPriority w:val="73"/>
    <w:rsid w:val="000A25C1"/>
    <w:pPr>
      <w:spacing w:after="0" w:line="240" w:lineRule="auto"/>
    </w:pPr>
    <w:rPr>
      <w:rFonts w:eastAsia="MS Mincho"/>
      <w:color w:val="000000"/>
      <w:lang w:val="en-US"/>
    </w:rPr>
    <w:tblPr>
      <w:tblStyleRowBandSize w:val="1"/>
      <w:tblStyleColBandSize w:val="1"/>
      <w:tblInd w:w="0" w:type="dxa"/>
      <w:tblBorders>
        <w:insideH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/>
    </w:tcPr>
    <w:tblStylePr w:type="firstRow">
      <w:rPr>
        <w:b/>
        <w:bCs/>
      </w:rPr>
      <w:tblPr/>
      <w:tcPr>
        <w:shd w:val="clear" w:color="auto" w:fill="999999"/>
      </w:tcPr>
    </w:tblStylePr>
    <w:tblStylePr w:type="lastRow">
      <w:rPr>
        <w:b/>
        <w:bCs/>
        <w:color w:val="000000"/>
      </w:rPr>
      <w:tblPr/>
      <w:tcPr>
        <w:shd w:val="clear" w:color="auto" w:fill="999999"/>
      </w:tcPr>
    </w:tblStylePr>
    <w:tblStylePr w:type="firstCol">
      <w:rPr>
        <w:color w:val="FFFFFF"/>
      </w:rPr>
      <w:tblPr/>
      <w:tcPr>
        <w:shd w:val="clear" w:color="auto" w:fill="000000"/>
      </w:tcPr>
    </w:tblStylePr>
    <w:tblStylePr w:type="lastCol">
      <w:rPr>
        <w:color w:val="FFFFFF"/>
      </w:rPr>
      <w:tblPr/>
      <w:tcPr>
        <w:shd w:val="clear" w:color="auto" w:fill="000000"/>
      </w:tcPr>
    </w:tblStylePr>
    <w:tblStylePr w:type="band1Vert">
      <w:tblPr/>
      <w:tcPr>
        <w:shd w:val="clear" w:color="auto" w:fill="808080"/>
      </w:tcPr>
    </w:tblStylePr>
    <w:tblStylePr w:type="band1Horz">
      <w:tblPr/>
      <w:tcPr>
        <w:shd w:val="clear" w:color="auto" w:fill="808080"/>
      </w:tcPr>
    </w:tblStylePr>
  </w:style>
  <w:style w:type="table" w:customStyle="1" w:styleId="-115">
    <w:name w:val="Цветная сетка - Акцент 11"/>
    <w:basedOn w:val="a3"/>
    <w:next w:val="-16"/>
    <w:uiPriority w:val="73"/>
    <w:rsid w:val="000A25C1"/>
    <w:pPr>
      <w:spacing w:after="0" w:line="240" w:lineRule="auto"/>
    </w:pPr>
    <w:rPr>
      <w:rFonts w:eastAsia="MS Mincho"/>
      <w:color w:val="000000"/>
      <w:lang w:val="en-US"/>
    </w:rPr>
    <w:tblPr>
      <w:tblStyleRowBandSize w:val="1"/>
      <w:tblStyleColBandSize w:val="1"/>
      <w:tblInd w:w="0" w:type="dxa"/>
      <w:tblBorders>
        <w:insideH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/>
    </w:tcPr>
    <w:tblStylePr w:type="firstRow">
      <w:rPr>
        <w:b/>
        <w:bCs/>
      </w:rPr>
      <w:tblPr/>
      <w:tcPr>
        <w:shd w:val="clear" w:color="auto" w:fill="B8CCE4"/>
      </w:tcPr>
    </w:tblStylePr>
    <w:tblStylePr w:type="lastRow">
      <w:rPr>
        <w:b/>
        <w:bCs/>
        <w:color w:val="000000"/>
      </w:rPr>
      <w:tblPr/>
      <w:tcPr>
        <w:shd w:val="clear" w:color="auto" w:fill="B8CCE4"/>
      </w:tcPr>
    </w:tblStylePr>
    <w:tblStylePr w:type="firstCol">
      <w:rPr>
        <w:color w:val="FFFFFF"/>
      </w:rPr>
      <w:tblPr/>
      <w:tcPr>
        <w:shd w:val="clear" w:color="auto" w:fill="365F91"/>
      </w:tcPr>
    </w:tblStylePr>
    <w:tblStylePr w:type="lastCol">
      <w:rPr>
        <w:color w:val="FFFFFF"/>
      </w:rPr>
      <w:tblPr/>
      <w:tcPr>
        <w:shd w:val="clear" w:color="auto" w:fill="365F9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shd w:val="clear" w:color="auto" w:fill="A7BFDE"/>
      </w:tcPr>
    </w:tblStylePr>
  </w:style>
  <w:style w:type="table" w:customStyle="1" w:styleId="-215">
    <w:name w:val="Цветная сетка - Акцент 21"/>
    <w:basedOn w:val="a3"/>
    <w:next w:val="-26"/>
    <w:uiPriority w:val="73"/>
    <w:rsid w:val="000A25C1"/>
    <w:pPr>
      <w:spacing w:after="0" w:line="240" w:lineRule="auto"/>
    </w:pPr>
    <w:rPr>
      <w:rFonts w:eastAsia="MS Mincho"/>
      <w:color w:val="000000"/>
      <w:lang w:val="en-US"/>
    </w:rPr>
    <w:tblPr>
      <w:tblStyleRowBandSize w:val="1"/>
      <w:tblStyleColBandSize w:val="1"/>
      <w:tblInd w:w="0" w:type="dxa"/>
      <w:tblBorders>
        <w:insideH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/>
    </w:tcPr>
    <w:tblStylePr w:type="firstRow">
      <w:rPr>
        <w:b/>
        <w:bCs/>
      </w:rPr>
      <w:tblPr/>
      <w:tcPr>
        <w:shd w:val="clear" w:color="auto" w:fill="E5B8B7"/>
      </w:tcPr>
    </w:tblStylePr>
    <w:tblStylePr w:type="lastRow">
      <w:rPr>
        <w:b/>
        <w:bCs/>
        <w:color w:val="000000"/>
      </w:rPr>
      <w:tblPr/>
      <w:tcPr>
        <w:shd w:val="clear" w:color="auto" w:fill="E5B8B7"/>
      </w:tcPr>
    </w:tblStylePr>
    <w:tblStylePr w:type="firstCol">
      <w:rPr>
        <w:color w:val="FFFFFF"/>
      </w:rPr>
      <w:tblPr/>
      <w:tcPr>
        <w:shd w:val="clear" w:color="auto" w:fill="943634"/>
      </w:tcPr>
    </w:tblStylePr>
    <w:tblStylePr w:type="lastCol">
      <w:rPr>
        <w:color w:val="FFFFFF"/>
      </w:rPr>
      <w:tblPr/>
      <w:tcPr>
        <w:shd w:val="clear" w:color="auto" w:fill="943634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table" w:customStyle="1" w:styleId="-315">
    <w:name w:val="Цветная сетка - Акцент 31"/>
    <w:basedOn w:val="a3"/>
    <w:next w:val="-36"/>
    <w:uiPriority w:val="73"/>
    <w:rsid w:val="000A25C1"/>
    <w:pPr>
      <w:spacing w:after="0" w:line="240" w:lineRule="auto"/>
    </w:pPr>
    <w:rPr>
      <w:rFonts w:eastAsia="MS Mincho"/>
      <w:color w:val="000000"/>
      <w:lang w:val="en-US"/>
    </w:rPr>
    <w:tblPr>
      <w:tblStyleRowBandSize w:val="1"/>
      <w:tblStyleColBandSize w:val="1"/>
      <w:tblInd w:w="0" w:type="dxa"/>
      <w:tblBorders>
        <w:insideH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/>
    </w:tcPr>
    <w:tblStylePr w:type="firstRow">
      <w:rPr>
        <w:b/>
        <w:bCs/>
      </w:rPr>
      <w:tblPr/>
      <w:tcPr>
        <w:shd w:val="clear" w:color="auto" w:fill="D6E3BC"/>
      </w:tcPr>
    </w:tblStylePr>
    <w:tblStylePr w:type="lastRow">
      <w:rPr>
        <w:b/>
        <w:bCs/>
        <w:color w:val="000000"/>
      </w:rPr>
      <w:tblPr/>
      <w:tcPr>
        <w:shd w:val="clear" w:color="auto" w:fill="D6E3BC"/>
      </w:tcPr>
    </w:tblStylePr>
    <w:tblStylePr w:type="firstCol">
      <w:rPr>
        <w:color w:val="FFFFFF"/>
      </w:rPr>
      <w:tblPr/>
      <w:tcPr>
        <w:shd w:val="clear" w:color="auto" w:fill="76923C"/>
      </w:tcPr>
    </w:tblStylePr>
    <w:tblStylePr w:type="lastCol">
      <w:rPr>
        <w:color w:val="FFFFFF"/>
      </w:rPr>
      <w:tblPr/>
      <w:tcPr>
        <w:shd w:val="clear" w:color="auto" w:fill="76923C"/>
      </w:tcPr>
    </w:tblStylePr>
    <w:tblStylePr w:type="band1Vert">
      <w:tblPr/>
      <w:tcPr>
        <w:shd w:val="clear" w:color="auto" w:fill="CDDDAC"/>
      </w:tcPr>
    </w:tblStylePr>
    <w:tblStylePr w:type="band1Horz">
      <w:tblPr/>
      <w:tcPr>
        <w:shd w:val="clear" w:color="auto" w:fill="CDDDAC"/>
      </w:tcPr>
    </w:tblStylePr>
  </w:style>
  <w:style w:type="table" w:customStyle="1" w:styleId="-415">
    <w:name w:val="Цветная сетка - Акцент 41"/>
    <w:basedOn w:val="a3"/>
    <w:next w:val="-46"/>
    <w:uiPriority w:val="73"/>
    <w:rsid w:val="000A25C1"/>
    <w:pPr>
      <w:spacing w:after="0" w:line="240" w:lineRule="auto"/>
    </w:pPr>
    <w:rPr>
      <w:rFonts w:eastAsia="MS Mincho"/>
      <w:color w:val="000000"/>
      <w:lang w:val="en-US"/>
    </w:rPr>
    <w:tblPr>
      <w:tblStyleRowBandSize w:val="1"/>
      <w:tblStyleColBandSize w:val="1"/>
      <w:tblInd w:w="0" w:type="dxa"/>
      <w:tblBorders>
        <w:insideH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/>
    </w:tcPr>
    <w:tblStylePr w:type="firstRow">
      <w:rPr>
        <w:b/>
        <w:bCs/>
      </w:rPr>
      <w:tblPr/>
      <w:tcPr>
        <w:shd w:val="clear" w:color="auto" w:fill="CCC0D9"/>
      </w:tcPr>
    </w:tblStylePr>
    <w:tblStylePr w:type="lastRow">
      <w:rPr>
        <w:b/>
        <w:bCs/>
        <w:color w:val="000000"/>
      </w:rPr>
      <w:tblPr/>
      <w:tcPr>
        <w:shd w:val="clear" w:color="auto" w:fill="CCC0D9"/>
      </w:tcPr>
    </w:tblStylePr>
    <w:tblStylePr w:type="firstCol">
      <w:rPr>
        <w:color w:val="FFFFFF"/>
      </w:rPr>
      <w:tblPr/>
      <w:tcPr>
        <w:shd w:val="clear" w:color="auto" w:fill="5F497A"/>
      </w:tcPr>
    </w:tblStylePr>
    <w:tblStylePr w:type="lastCol">
      <w:rPr>
        <w:color w:val="FFFFFF"/>
      </w:rPr>
      <w:tblPr/>
      <w:tcPr>
        <w:shd w:val="clear" w:color="auto" w:fill="5F497A"/>
      </w:tcPr>
    </w:tblStylePr>
    <w:tblStylePr w:type="band1Vert">
      <w:tblPr/>
      <w:tcPr>
        <w:shd w:val="clear" w:color="auto" w:fill="BFB1D0"/>
      </w:tcPr>
    </w:tblStylePr>
    <w:tblStylePr w:type="band1Horz">
      <w:tblPr/>
      <w:tcPr>
        <w:shd w:val="clear" w:color="auto" w:fill="BFB1D0"/>
      </w:tcPr>
    </w:tblStylePr>
  </w:style>
  <w:style w:type="table" w:customStyle="1" w:styleId="-515">
    <w:name w:val="Цветная сетка - Акцент 51"/>
    <w:basedOn w:val="a3"/>
    <w:next w:val="-56"/>
    <w:uiPriority w:val="73"/>
    <w:rsid w:val="000A25C1"/>
    <w:pPr>
      <w:spacing w:after="0" w:line="240" w:lineRule="auto"/>
    </w:pPr>
    <w:rPr>
      <w:rFonts w:eastAsia="MS Mincho"/>
      <w:color w:val="000000"/>
      <w:lang w:val="en-US"/>
    </w:rPr>
    <w:tblPr>
      <w:tblStyleRowBandSize w:val="1"/>
      <w:tblStyleColBandSize w:val="1"/>
      <w:tblInd w:w="0" w:type="dxa"/>
      <w:tblBorders>
        <w:insideH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/>
    </w:tcPr>
    <w:tblStylePr w:type="firstRow">
      <w:rPr>
        <w:b/>
        <w:bCs/>
      </w:rPr>
      <w:tblPr/>
      <w:tcPr>
        <w:shd w:val="clear" w:color="auto" w:fill="B6DDE8"/>
      </w:tcPr>
    </w:tblStylePr>
    <w:tblStylePr w:type="lastRow">
      <w:rPr>
        <w:b/>
        <w:bCs/>
        <w:color w:val="000000"/>
      </w:rPr>
      <w:tblPr/>
      <w:tcPr>
        <w:shd w:val="clear" w:color="auto" w:fill="B6DDE8"/>
      </w:tcPr>
    </w:tblStylePr>
    <w:tblStylePr w:type="firstCol">
      <w:rPr>
        <w:color w:val="FFFFFF"/>
      </w:rPr>
      <w:tblPr/>
      <w:tcPr>
        <w:shd w:val="clear" w:color="auto" w:fill="31849B"/>
      </w:tcPr>
    </w:tblStylePr>
    <w:tblStylePr w:type="lastCol">
      <w:rPr>
        <w:color w:val="FFFFFF"/>
      </w:rPr>
      <w:tblPr/>
      <w:tcPr>
        <w:shd w:val="clear" w:color="auto" w:fill="31849B"/>
      </w:tcPr>
    </w:tblStylePr>
    <w:tblStylePr w:type="band1Vert">
      <w:tblPr/>
      <w:tcPr>
        <w:shd w:val="clear" w:color="auto" w:fill="A5D5E2"/>
      </w:tcPr>
    </w:tblStylePr>
    <w:tblStylePr w:type="band1Horz">
      <w:tblPr/>
      <w:tcPr>
        <w:shd w:val="clear" w:color="auto" w:fill="A5D5E2"/>
      </w:tcPr>
    </w:tblStylePr>
  </w:style>
  <w:style w:type="table" w:customStyle="1" w:styleId="-615">
    <w:name w:val="Цветная сетка - Акцент 61"/>
    <w:basedOn w:val="a3"/>
    <w:next w:val="-66"/>
    <w:uiPriority w:val="73"/>
    <w:rsid w:val="000A25C1"/>
    <w:pPr>
      <w:spacing w:after="0" w:line="240" w:lineRule="auto"/>
    </w:pPr>
    <w:rPr>
      <w:rFonts w:eastAsia="MS Mincho"/>
      <w:color w:val="000000"/>
      <w:lang w:val="en-US"/>
    </w:rPr>
    <w:tblPr>
      <w:tblStyleRowBandSize w:val="1"/>
      <w:tblStyleColBandSize w:val="1"/>
      <w:tblInd w:w="0" w:type="dxa"/>
      <w:tblBorders>
        <w:insideH w:val="single" w:sz="4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/>
    </w:tcPr>
    <w:tblStylePr w:type="firstRow">
      <w:rPr>
        <w:b/>
        <w:bCs/>
      </w:rPr>
      <w:tblPr/>
      <w:tcPr>
        <w:shd w:val="clear" w:color="auto" w:fill="FBD4B4"/>
      </w:tcPr>
    </w:tblStylePr>
    <w:tblStylePr w:type="lastRow">
      <w:rPr>
        <w:b/>
        <w:bCs/>
        <w:color w:val="000000"/>
      </w:rPr>
      <w:tblPr/>
      <w:tcPr>
        <w:shd w:val="clear" w:color="auto" w:fill="FBD4B4"/>
      </w:tcPr>
    </w:tblStylePr>
    <w:tblStylePr w:type="firstCol">
      <w:rPr>
        <w:color w:val="FFFFFF"/>
      </w:rPr>
      <w:tblPr/>
      <w:tcPr>
        <w:shd w:val="clear" w:color="auto" w:fill="E36C0A"/>
      </w:tcPr>
    </w:tblStylePr>
    <w:tblStylePr w:type="lastCol">
      <w:rPr>
        <w:color w:val="FFFFFF"/>
      </w:rPr>
      <w:tblPr/>
      <w:tcPr>
        <w:shd w:val="clear" w:color="auto" w:fill="E36C0A"/>
      </w:tcPr>
    </w:tblStylePr>
    <w:tblStylePr w:type="band1Vert">
      <w:tblPr/>
      <w:tcPr>
        <w:shd w:val="clear" w:color="auto" w:fill="FBCAA2"/>
      </w:tcPr>
    </w:tblStylePr>
    <w:tblStylePr w:type="band1Horz">
      <w:tblPr/>
      <w:tcPr>
        <w:shd w:val="clear" w:color="auto" w:fill="FBCAA2"/>
      </w:tcPr>
    </w:tblStylePr>
  </w:style>
  <w:style w:type="character" w:customStyle="1" w:styleId="1f3">
    <w:name w:val="Гиперссылка1"/>
    <w:basedOn w:val="a2"/>
    <w:uiPriority w:val="99"/>
    <w:unhideWhenUsed/>
    <w:rsid w:val="000A25C1"/>
    <w:rPr>
      <w:color w:val="0000FF"/>
      <w:u w:val="single"/>
    </w:rPr>
  </w:style>
  <w:style w:type="character" w:customStyle="1" w:styleId="1f4">
    <w:name w:val="Просмотренная гиперссылка1"/>
    <w:basedOn w:val="a2"/>
    <w:uiPriority w:val="99"/>
    <w:semiHidden/>
    <w:unhideWhenUsed/>
    <w:rsid w:val="000A25C1"/>
    <w:rPr>
      <w:color w:val="800080"/>
      <w:u w:val="single"/>
    </w:rPr>
  </w:style>
  <w:style w:type="character" w:customStyle="1" w:styleId="312">
    <w:name w:val="Заголовок 3 Знак1"/>
    <w:basedOn w:val="a2"/>
    <w:uiPriority w:val="9"/>
    <w:semiHidden/>
    <w:rsid w:val="000A25C1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af4">
    <w:name w:val="Subtitle"/>
    <w:basedOn w:val="a1"/>
    <w:next w:val="a1"/>
    <w:link w:val="af3"/>
    <w:uiPriority w:val="11"/>
    <w:qFormat/>
    <w:rsid w:val="000A25C1"/>
    <w:pPr>
      <w:numPr>
        <w:ilvl w:val="1"/>
      </w:numPr>
      <w:spacing w:after="160" w:line="259" w:lineRule="auto"/>
    </w:pPr>
    <w:rPr>
      <w:rFonts w:ascii="Calibri" w:eastAsia="MS Gothic" w:hAnsi="Calibri" w:cs="Times New Roman"/>
      <w:i/>
      <w:iCs/>
      <w:color w:val="4F81BD"/>
      <w:spacing w:val="15"/>
      <w:sz w:val="24"/>
      <w:szCs w:val="24"/>
      <w:lang w:val="ru-RU"/>
    </w:rPr>
  </w:style>
  <w:style w:type="character" w:customStyle="1" w:styleId="1f5">
    <w:name w:val="Подзаголовок Знак1"/>
    <w:basedOn w:val="a2"/>
    <w:link w:val="af4"/>
    <w:uiPriority w:val="11"/>
    <w:rsid w:val="000A25C1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/>
    </w:rPr>
  </w:style>
  <w:style w:type="paragraph" w:styleId="29">
    <w:name w:val="Quote"/>
    <w:basedOn w:val="a1"/>
    <w:next w:val="a1"/>
    <w:link w:val="28"/>
    <w:uiPriority w:val="29"/>
    <w:qFormat/>
    <w:rsid w:val="000A25C1"/>
    <w:pPr>
      <w:spacing w:before="200" w:after="160" w:line="259" w:lineRule="auto"/>
      <w:ind w:left="864" w:right="864"/>
      <w:jc w:val="center"/>
    </w:pPr>
    <w:rPr>
      <w:i/>
      <w:iCs/>
      <w:color w:val="000000"/>
      <w:lang w:val="ru-RU"/>
    </w:rPr>
  </w:style>
  <w:style w:type="character" w:customStyle="1" w:styleId="214">
    <w:name w:val="Цитата 2 Знак1"/>
    <w:basedOn w:val="a2"/>
    <w:link w:val="29"/>
    <w:uiPriority w:val="29"/>
    <w:rsid w:val="000A25C1"/>
    <w:rPr>
      <w:i/>
      <w:iCs/>
      <w:color w:val="000000" w:themeColor="text1"/>
      <w:lang w:val="en-US"/>
    </w:rPr>
  </w:style>
  <w:style w:type="character" w:customStyle="1" w:styleId="410">
    <w:name w:val="Заголовок 4 Знак1"/>
    <w:basedOn w:val="a2"/>
    <w:uiPriority w:val="9"/>
    <w:semiHidden/>
    <w:rsid w:val="000A25C1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customStyle="1" w:styleId="510">
    <w:name w:val="Заголовок 5 Знак1"/>
    <w:basedOn w:val="a2"/>
    <w:uiPriority w:val="9"/>
    <w:semiHidden/>
    <w:rsid w:val="000A25C1"/>
    <w:rPr>
      <w:rFonts w:asciiTheme="majorHAnsi" w:eastAsiaTheme="majorEastAsia" w:hAnsiTheme="majorHAnsi" w:cstheme="majorBidi"/>
      <w:color w:val="365F91" w:themeColor="accent1" w:themeShade="BF"/>
    </w:rPr>
  </w:style>
  <w:style w:type="character" w:customStyle="1" w:styleId="610">
    <w:name w:val="Заголовок 6 Знак1"/>
    <w:basedOn w:val="a2"/>
    <w:uiPriority w:val="9"/>
    <w:semiHidden/>
    <w:rsid w:val="000A25C1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710">
    <w:name w:val="Заголовок 7 Знак1"/>
    <w:basedOn w:val="a2"/>
    <w:uiPriority w:val="9"/>
    <w:semiHidden/>
    <w:rsid w:val="000A25C1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810">
    <w:name w:val="Заголовок 8 Знак1"/>
    <w:basedOn w:val="a2"/>
    <w:uiPriority w:val="9"/>
    <w:semiHidden/>
    <w:rsid w:val="000A25C1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10">
    <w:name w:val="Заголовок 9 Знак1"/>
    <w:basedOn w:val="a2"/>
    <w:uiPriority w:val="9"/>
    <w:semiHidden/>
    <w:rsid w:val="000A25C1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afb">
    <w:name w:val="Intense Quote"/>
    <w:basedOn w:val="a1"/>
    <w:next w:val="a1"/>
    <w:link w:val="afa"/>
    <w:uiPriority w:val="30"/>
    <w:qFormat/>
    <w:rsid w:val="000A25C1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 w:line="259" w:lineRule="auto"/>
      <w:ind w:left="864" w:right="864"/>
      <w:jc w:val="center"/>
    </w:pPr>
    <w:rPr>
      <w:b/>
      <w:bCs/>
      <w:i/>
      <w:iCs/>
      <w:color w:val="4F81BD"/>
      <w:lang w:val="ru-RU"/>
    </w:rPr>
  </w:style>
  <w:style w:type="character" w:customStyle="1" w:styleId="1f6">
    <w:name w:val="Выделенная цитата Знак1"/>
    <w:basedOn w:val="a2"/>
    <w:link w:val="afb"/>
    <w:uiPriority w:val="30"/>
    <w:rsid w:val="000A25C1"/>
    <w:rPr>
      <w:b/>
      <w:bCs/>
      <w:i/>
      <w:iCs/>
      <w:color w:val="4F81BD" w:themeColor="accent1"/>
      <w:lang w:val="en-US"/>
    </w:rPr>
  </w:style>
  <w:style w:type="character" w:styleId="aff6">
    <w:name w:val="Subtle Emphasis"/>
    <w:basedOn w:val="a2"/>
    <w:uiPriority w:val="19"/>
    <w:qFormat/>
    <w:rsid w:val="000A25C1"/>
    <w:rPr>
      <w:i/>
      <w:iCs/>
      <w:color w:val="404040" w:themeColor="text1" w:themeTint="BF"/>
    </w:rPr>
  </w:style>
  <w:style w:type="character" w:styleId="aff7">
    <w:name w:val="Intense Emphasis"/>
    <w:basedOn w:val="a2"/>
    <w:uiPriority w:val="21"/>
    <w:qFormat/>
    <w:rsid w:val="000A25C1"/>
    <w:rPr>
      <w:i/>
      <w:iCs/>
      <w:color w:val="4F81BD" w:themeColor="accent1"/>
    </w:rPr>
  </w:style>
  <w:style w:type="character" w:styleId="aff8">
    <w:name w:val="Subtle Reference"/>
    <w:basedOn w:val="a2"/>
    <w:uiPriority w:val="31"/>
    <w:qFormat/>
    <w:rsid w:val="000A25C1"/>
    <w:rPr>
      <w:smallCaps/>
      <w:color w:val="5A5A5A" w:themeColor="text1" w:themeTint="A5"/>
    </w:rPr>
  </w:style>
  <w:style w:type="character" w:styleId="aff9">
    <w:name w:val="Intense Reference"/>
    <w:basedOn w:val="a2"/>
    <w:uiPriority w:val="32"/>
    <w:qFormat/>
    <w:rsid w:val="000A25C1"/>
    <w:rPr>
      <w:b/>
      <w:bCs/>
      <w:smallCaps/>
      <w:color w:val="4F81BD" w:themeColor="accent1"/>
      <w:spacing w:val="5"/>
    </w:rPr>
  </w:style>
  <w:style w:type="table" w:styleId="aff">
    <w:name w:val="Light Shading"/>
    <w:basedOn w:val="a3"/>
    <w:uiPriority w:val="60"/>
    <w:unhideWhenUsed/>
    <w:rsid w:val="000A25C1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3"/>
    <w:uiPriority w:val="60"/>
    <w:unhideWhenUsed/>
    <w:rsid w:val="000A25C1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3"/>
    <w:uiPriority w:val="60"/>
    <w:unhideWhenUsed/>
    <w:rsid w:val="000A25C1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3"/>
    <w:uiPriority w:val="60"/>
    <w:unhideWhenUsed/>
    <w:rsid w:val="000A25C1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3"/>
    <w:uiPriority w:val="60"/>
    <w:unhideWhenUsed/>
    <w:rsid w:val="000A25C1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3"/>
    <w:uiPriority w:val="60"/>
    <w:unhideWhenUsed/>
    <w:rsid w:val="000A25C1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3"/>
    <w:uiPriority w:val="60"/>
    <w:unhideWhenUsed/>
    <w:rsid w:val="000A25C1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0">
    <w:name w:val="Light List"/>
    <w:basedOn w:val="a3"/>
    <w:uiPriority w:val="61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3"/>
    <w:uiPriority w:val="61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3"/>
    <w:uiPriority w:val="61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3"/>
    <w:uiPriority w:val="61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3"/>
    <w:uiPriority w:val="61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3"/>
    <w:uiPriority w:val="61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3"/>
    <w:uiPriority w:val="61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1">
    <w:name w:val="Light Grid"/>
    <w:basedOn w:val="a3"/>
    <w:uiPriority w:val="62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2">
    <w:name w:val="Light Grid Accent 1"/>
    <w:basedOn w:val="a3"/>
    <w:uiPriority w:val="62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2">
    <w:name w:val="Light Grid Accent 2"/>
    <w:basedOn w:val="a3"/>
    <w:uiPriority w:val="62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2">
    <w:name w:val="Light Grid Accent 3"/>
    <w:basedOn w:val="a3"/>
    <w:uiPriority w:val="62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2">
    <w:name w:val="Light Grid Accent 4"/>
    <w:basedOn w:val="a3"/>
    <w:uiPriority w:val="62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2">
    <w:name w:val="Light Grid Accent 5"/>
    <w:basedOn w:val="a3"/>
    <w:uiPriority w:val="62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2">
    <w:name w:val="Light Grid Accent 6"/>
    <w:basedOn w:val="a3"/>
    <w:uiPriority w:val="62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c">
    <w:name w:val="Medium Shading 1"/>
    <w:basedOn w:val="a3"/>
    <w:uiPriority w:val="63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3"/>
    <w:uiPriority w:val="63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3"/>
    <w:uiPriority w:val="63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3"/>
    <w:uiPriority w:val="63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3"/>
    <w:uiPriority w:val="63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3"/>
    <w:uiPriority w:val="63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3"/>
    <w:uiPriority w:val="63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a">
    <w:name w:val="Medium Shading 2"/>
    <w:basedOn w:val="a3"/>
    <w:uiPriority w:val="64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3"/>
    <w:uiPriority w:val="64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3"/>
    <w:uiPriority w:val="64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3"/>
    <w:uiPriority w:val="64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3"/>
    <w:uiPriority w:val="64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3"/>
    <w:uiPriority w:val="64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3"/>
    <w:uiPriority w:val="64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1d">
    <w:name w:val="Medium List 1"/>
    <w:basedOn w:val="a3"/>
    <w:uiPriority w:val="65"/>
    <w:unhideWhenUsed/>
    <w:rsid w:val="000A25C1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3"/>
    <w:uiPriority w:val="65"/>
    <w:unhideWhenUsed/>
    <w:rsid w:val="000A25C1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3"/>
    <w:uiPriority w:val="65"/>
    <w:unhideWhenUsed/>
    <w:rsid w:val="000A25C1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3"/>
    <w:uiPriority w:val="65"/>
    <w:unhideWhenUsed/>
    <w:rsid w:val="000A25C1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3"/>
    <w:uiPriority w:val="65"/>
    <w:unhideWhenUsed/>
    <w:rsid w:val="000A25C1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3"/>
    <w:uiPriority w:val="65"/>
    <w:unhideWhenUsed/>
    <w:rsid w:val="000A25C1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3"/>
    <w:uiPriority w:val="65"/>
    <w:unhideWhenUsed/>
    <w:rsid w:val="000A25C1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b">
    <w:name w:val="Medium List 2"/>
    <w:basedOn w:val="a3"/>
    <w:uiPriority w:val="66"/>
    <w:unhideWhenUsed/>
    <w:rsid w:val="000A25C1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3"/>
    <w:uiPriority w:val="66"/>
    <w:unhideWhenUsed/>
    <w:rsid w:val="000A25C1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3"/>
    <w:uiPriority w:val="66"/>
    <w:unhideWhenUsed/>
    <w:rsid w:val="000A25C1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3"/>
    <w:uiPriority w:val="66"/>
    <w:unhideWhenUsed/>
    <w:rsid w:val="000A25C1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3"/>
    <w:uiPriority w:val="66"/>
    <w:unhideWhenUsed/>
    <w:rsid w:val="000A25C1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3"/>
    <w:uiPriority w:val="66"/>
    <w:unhideWhenUsed/>
    <w:rsid w:val="000A25C1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3"/>
    <w:uiPriority w:val="66"/>
    <w:unhideWhenUsed/>
    <w:rsid w:val="000A25C1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e">
    <w:name w:val="Medium Grid 1"/>
    <w:basedOn w:val="a3"/>
    <w:uiPriority w:val="67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2">
    <w:name w:val="Medium Grid 1 Accent 1"/>
    <w:basedOn w:val="a3"/>
    <w:uiPriority w:val="67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2">
    <w:name w:val="Medium Grid 1 Accent 2"/>
    <w:basedOn w:val="a3"/>
    <w:uiPriority w:val="67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2">
    <w:name w:val="Medium Grid 1 Accent 3"/>
    <w:basedOn w:val="a3"/>
    <w:uiPriority w:val="67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2">
    <w:name w:val="Medium Grid 1 Accent 4"/>
    <w:basedOn w:val="a3"/>
    <w:uiPriority w:val="67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2">
    <w:name w:val="Medium Grid 1 Accent 5"/>
    <w:basedOn w:val="a3"/>
    <w:uiPriority w:val="67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2">
    <w:name w:val="Medium Grid 1 Accent 6"/>
    <w:basedOn w:val="a3"/>
    <w:uiPriority w:val="67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c">
    <w:name w:val="Medium Grid 2"/>
    <w:basedOn w:val="a3"/>
    <w:uiPriority w:val="68"/>
    <w:unhideWhenUsed/>
    <w:rsid w:val="000A25C1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2">
    <w:name w:val="Medium Grid 2 Accent 1"/>
    <w:basedOn w:val="a3"/>
    <w:uiPriority w:val="68"/>
    <w:unhideWhenUsed/>
    <w:rsid w:val="000A25C1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2">
    <w:name w:val="Medium Grid 2 Accent 2"/>
    <w:basedOn w:val="a3"/>
    <w:uiPriority w:val="68"/>
    <w:unhideWhenUsed/>
    <w:rsid w:val="000A25C1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2">
    <w:name w:val="Medium Grid 2 Accent 3"/>
    <w:basedOn w:val="a3"/>
    <w:uiPriority w:val="68"/>
    <w:unhideWhenUsed/>
    <w:rsid w:val="000A25C1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2">
    <w:name w:val="Medium Grid 2 Accent 4"/>
    <w:basedOn w:val="a3"/>
    <w:uiPriority w:val="68"/>
    <w:unhideWhenUsed/>
    <w:rsid w:val="000A25C1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2">
    <w:name w:val="Medium Grid 2 Accent 5"/>
    <w:basedOn w:val="a3"/>
    <w:uiPriority w:val="68"/>
    <w:unhideWhenUsed/>
    <w:rsid w:val="000A25C1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2">
    <w:name w:val="Medium Grid 2 Accent 6"/>
    <w:basedOn w:val="a3"/>
    <w:uiPriority w:val="68"/>
    <w:unhideWhenUsed/>
    <w:rsid w:val="000A25C1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7">
    <w:name w:val="Medium Grid 3"/>
    <w:basedOn w:val="a3"/>
    <w:uiPriority w:val="69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3"/>
    <w:uiPriority w:val="69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3"/>
    <w:uiPriority w:val="69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3"/>
    <w:uiPriority w:val="69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3"/>
    <w:uiPriority w:val="69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3"/>
    <w:uiPriority w:val="69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3"/>
    <w:uiPriority w:val="69"/>
    <w:unhideWhenUsed/>
    <w:rsid w:val="000A25C1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2">
    <w:name w:val="Dark List"/>
    <w:basedOn w:val="a3"/>
    <w:uiPriority w:val="70"/>
    <w:unhideWhenUsed/>
    <w:rsid w:val="000A25C1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3">
    <w:name w:val="Dark List Accent 1"/>
    <w:basedOn w:val="a3"/>
    <w:uiPriority w:val="70"/>
    <w:unhideWhenUsed/>
    <w:rsid w:val="000A25C1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3">
    <w:name w:val="Dark List Accent 2"/>
    <w:basedOn w:val="a3"/>
    <w:uiPriority w:val="70"/>
    <w:unhideWhenUsed/>
    <w:rsid w:val="000A25C1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3">
    <w:name w:val="Dark List Accent 3"/>
    <w:basedOn w:val="a3"/>
    <w:uiPriority w:val="70"/>
    <w:unhideWhenUsed/>
    <w:rsid w:val="000A25C1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3">
    <w:name w:val="Dark List Accent 4"/>
    <w:basedOn w:val="a3"/>
    <w:uiPriority w:val="70"/>
    <w:unhideWhenUsed/>
    <w:rsid w:val="000A25C1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3">
    <w:name w:val="Dark List Accent 5"/>
    <w:basedOn w:val="a3"/>
    <w:uiPriority w:val="70"/>
    <w:unhideWhenUsed/>
    <w:rsid w:val="000A25C1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3">
    <w:name w:val="Dark List Accent 6"/>
    <w:basedOn w:val="a3"/>
    <w:uiPriority w:val="70"/>
    <w:unhideWhenUsed/>
    <w:rsid w:val="000A25C1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3">
    <w:name w:val="Colorful Shading"/>
    <w:basedOn w:val="a3"/>
    <w:uiPriority w:val="71"/>
    <w:unhideWhenUsed/>
    <w:rsid w:val="000A25C1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4">
    <w:name w:val="Colorful Shading Accent 1"/>
    <w:basedOn w:val="a3"/>
    <w:uiPriority w:val="71"/>
    <w:unhideWhenUsed/>
    <w:rsid w:val="000A25C1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4">
    <w:name w:val="Colorful Shading Accent 2"/>
    <w:basedOn w:val="a3"/>
    <w:uiPriority w:val="71"/>
    <w:unhideWhenUsed/>
    <w:rsid w:val="000A25C1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4">
    <w:name w:val="Colorful Shading Accent 3"/>
    <w:basedOn w:val="a3"/>
    <w:uiPriority w:val="71"/>
    <w:unhideWhenUsed/>
    <w:rsid w:val="000A25C1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4">
    <w:name w:val="Colorful Shading Accent 4"/>
    <w:basedOn w:val="a3"/>
    <w:uiPriority w:val="71"/>
    <w:unhideWhenUsed/>
    <w:rsid w:val="000A25C1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4">
    <w:name w:val="Colorful Shading Accent 5"/>
    <w:basedOn w:val="a3"/>
    <w:uiPriority w:val="71"/>
    <w:unhideWhenUsed/>
    <w:rsid w:val="000A25C1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4">
    <w:name w:val="Colorful Shading Accent 6"/>
    <w:basedOn w:val="a3"/>
    <w:uiPriority w:val="71"/>
    <w:unhideWhenUsed/>
    <w:rsid w:val="000A25C1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4">
    <w:name w:val="Colorful List"/>
    <w:basedOn w:val="a3"/>
    <w:uiPriority w:val="72"/>
    <w:unhideWhenUsed/>
    <w:rsid w:val="000A25C1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5">
    <w:name w:val="Colorful List Accent 1"/>
    <w:basedOn w:val="a3"/>
    <w:uiPriority w:val="72"/>
    <w:unhideWhenUsed/>
    <w:rsid w:val="000A25C1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5">
    <w:name w:val="Colorful List Accent 2"/>
    <w:basedOn w:val="a3"/>
    <w:uiPriority w:val="72"/>
    <w:unhideWhenUsed/>
    <w:rsid w:val="000A25C1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5">
    <w:name w:val="Colorful List Accent 3"/>
    <w:basedOn w:val="a3"/>
    <w:uiPriority w:val="72"/>
    <w:unhideWhenUsed/>
    <w:rsid w:val="000A25C1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5">
    <w:name w:val="Colorful List Accent 4"/>
    <w:basedOn w:val="a3"/>
    <w:uiPriority w:val="72"/>
    <w:unhideWhenUsed/>
    <w:rsid w:val="000A25C1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5">
    <w:name w:val="Colorful List Accent 5"/>
    <w:basedOn w:val="a3"/>
    <w:uiPriority w:val="72"/>
    <w:unhideWhenUsed/>
    <w:rsid w:val="000A25C1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5">
    <w:name w:val="Colorful List Accent 6"/>
    <w:basedOn w:val="a3"/>
    <w:uiPriority w:val="72"/>
    <w:unhideWhenUsed/>
    <w:rsid w:val="000A25C1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5">
    <w:name w:val="Colorful Grid"/>
    <w:basedOn w:val="a3"/>
    <w:uiPriority w:val="73"/>
    <w:unhideWhenUsed/>
    <w:rsid w:val="000A25C1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6">
    <w:name w:val="Colorful Grid Accent 1"/>
    <w:basedOn w:val="a3"/>
    <w:uiPriority w:val="73"/>
    <w:unhideWhenUsed/>
    <w:rsid w:val="000A25C1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6">
    <w:name w:val="Colorful Grid Accent 2"/>
    <w:basedOn w:val="a3"/>
    <w:uiPriority w:val="73"/>
    <w:unhideWhenUsed/>
    <w:rsid w:val="000A25C1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6">
    <w:name w:val="Colorful Grid Accent 3"/>
    <w:basedOn w:val="a3"/>
    <w:uiPriority w:val="73"/>
    <w:unhideWhenUsed/>
    <w:rsid w:val="000A25C1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6">
    <w:name w:val="Colorful Grid Accent 4"/>
    <w:basedOn w:val="a3"/>
    <w:uiPriority w:val="73"/>
    <w:unhideWhenUsed/>
    <w:rsid w:val="000A25C1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6">
    <w:name w:val="Colorful Grid Accent 5"/>
    <w:basedOn w:val="a3"/>
    <w:uiPriority w:val="73"/>
    <w:unhideWhenUsed/>
    <w:rsid w:val="000A25C1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6">
    <w:name w:val="Colorful Grid Accent 6"/>
    <w:basedOn w:val="a3"/>
    <w:uiPriority w:val="73"/>
    <w:unhideWhenUsed/>
    <w:rsid w:val="000A25C1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character" w:styleId="affa">
    <w:name w:val="FollowedHyperlink"/>
    <w:basedOn w:val="a2"/>
    <w:uiPriority w:val="99"/>
    <w:semiHidden/>
    <w:unhideWhenUsed/>
    <w:rsid w:val="000A25C1"/>
    <w:rPr>
      <w:color w:val="800080" w:themeColor="followedHyperlink"/>
      <w:u w:val="single"/>
    </w:rPr>
  </w:style>
  <w:style w:type="paragraph" w:customStyle="1" w:styleId="1f7">
    <w:name w:val="Без интервала1"/>
    <w:link w:val="NoSpacingChar"/>
    <w:qFormat/>
    <w:rsid w:val="000A25C1"/>
    <w:pPr>
      <w:suppressAutoHyphens/>
      <w:spacing w:after="0" w:line="100" w:lineRule="atLeast"/>
    </w:pPr>
    <w:rPr>
      <w:rFonts w:ascii="Times New Roman" w:eastAsia="Times New Roman" w:hAnsi="Times New Roman" w:cs="Times New Roman"/>
      <w:kern w:val="1"/>
      <w:sz w:val="24"/>
      <w:szCs w:val="24"/>
      <w:lang w:eastAsia="ar-SA"/>
    </w:rPr>
  </w:style>
  <w:style w:type="character" w:customStyle="1" w:styleId="NoSpacingChar">
    <w:name w:val="No Spacing Char"/>
    <w:link w:val="1f7"/>
    <w:locked/>
    <w:rsid w:val="000A25C1"/>
    <w:rPr>
      <w:rFonts w:ascii="Times New Roman" w:eastAsia="Times New Roman" w:hAnsi="Times New Roman" w:cs="Times New Roman"/>
      <w:kern w:val="1"/>
      <w:sz w:val="24"/>
      <w:szCs w:val="24"/>
      <w:lang w:eastAsia="ar-SA"/>
    </w:rPr>
  </w:style>
  <w:style w:type="paragraph" w:styleId="affb">
    <w:name w:val="Balloon Text"/>
    <w:basedOn w:val="a1"/>
    <w:link w:val="affc"/>
    <w:uiPriority w:val="99"/>
    <w:semiHidden/>
    <w:unhideWhenUsed/>
    <w:rsid w:val="000B69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fc">
    <w:name w:val="Текст выноски Знак"/>
    <w:basedOn w:val="a2"/>
    <w:link w:val="affb"/>
    <w:uiPriority w:val="99"/>
    <w:semiHidden/>
    <w:rsid w:val="000B6907"/>
    <w:rPr>
      <w:rFonts w:ascii="Tahoma" w:hAnsi="Tahoma" w:cs="Tahoma"/>
      <w:sz w:val="16"/>
      <w:szCs w:val="16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377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02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61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39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840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15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366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41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010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77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410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41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24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70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07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8a14a932" TargetMode="External"/><Relationship Id="rId21" Type="http://schemas.openxmlformats.org/officeDocument/2006/relationships/hyperlink" Target="https://multiurok.ru/files/prezentatsiia-uzory-na-kryliakh.html" TargetMode="External"/><Relationship Id="rId42" Type="http://schemas.openxmlformats.org/officeDocument/2006/relationships/hyperlink" Target="https://yandex.ru/video/preview/6024312584453229437" TargetMode="External"/><Relationship Id="rId63" Type="http://schemas.openxmlformats.org/officeDocument/2006/relationships/hyperlink" Target="https://www.youtube.com/watch?v=l7RHFiLFpyU" TargetMode="External"/><Relationship Id="rId84" Type="http://schemas.openxmlformats.org/officeDocument/2006/relationships/hyperlink" Target="https://www.youtube.com/watch?v=etIcCNIVH5s" TargetMode="External"/><Relationship Id="rId138" Type="http://schemas.openxmlformats.org/officeDocument/2006/relationships/hyperlink" Target="https://m.edsoo.ru/8a14982a" TargetMode="External"/><Relationship Id="rId159" Type="http://schemas.openxmlformats.org/officeDocument/2006/relationships/hyperlink" Target="https://uchebnik.mos.ru/material_view/atomic_objects/5731231" TargetMode="External"/><Relationship Id="rId170" Type="http://schemas.openxmlformats.org/officeDocument/2006/relationships/hyperlink" Target="https://uchitelya.com/izo/52807-prezentaciya-kompoziciya-arhitekturnyh-sooruzheniy-3-klass.html" TargetMode="External"/><Relationship Id="rId191" Type="http://schemas.openxmlformats.org/officeDocument/2006/relationships/hyperlink" Target="https://uchebnik.mos.ru/material_view/atomic_objects/13285" TargetMode="External"/><Relationship Id="rId205" Type="http://schemas.openxmlformats.org/officeDocument/2006/relationships/hyperlink" Target="https://uchebnik.mos.ru/material_view/atomic_objects/619486" TargetMode="External"/><Relationship Id="rId226" Type="http://schemas.openxmlformats.org/officeDocument/2006/relationships/hyperlink" Target="https://uchebnik.mos.ru/material_view/atomic_objects/4360958" TargetMode="External"/><Relationship Id="rId107" Type="http://schemas.openxmlformats.org/officeDocument/2006/relationships/hyperlink" Target="http://www.hermitagemuseum.org/" TargetMode="External"/><Relationship Id="rId11" Type="http://schemas.openxmlformats.org/officeDocument/2006/relationships/hyperlink" Target="https://multiurok.ru/files/urok-izo-1-klass-umk-shkola-rossii.html" TargetMode="External"/><Relationship Id="rId32" Type="http://schemas.openxmlformats.org/officeDocument/2006/relationships/hyperlink" Target="https://multiurok.ru/files/prezentatsiia-dom-snaruzhi-i-vnutri.html" TargetMode="External"/><Relationship Id="rId53" Type="http://schemas.openxmlformats.org/officeDocument/2006/relationships/hyperlink" Target="https://www.youtube.com/watch?v=N5S4OL3jY6k" TargetMode="External"/><Relationship Id="rId74" Type="http://schemas.openxmlformats.org/officeDocument/2006/relationships/hyperlink" Target="https://resh.edu.ru/subject/lesson/3716/start/168876/" TargetMode="External"/><Relationship Id="rId128" Type="http://schemas.openxmlformats.org/officeDocument/2006/relationships/hyperlink" Target="https://m.edsoo.ru/8a14b6e8" TargetMode="External"/><Relationship Id="rId149" Type="http://schemas.openxmlformats.org/officeDocument/2006/relationships/hyperlink" Target="https://m.edsoo.ru/8a149abe" TargetMode="External"/><Relationship Id="rId5" Type="http://schemas.openxmlformats.org/officeDocument/2006/relationships/webSettings" Target="webSettings.xml"/><Relationship Id="rId95" Type="http://schemas.openxmlformats.org/officeDocument/2006/relationships/hyperlink" Target="https://uchebnik.mos.ru/material/app/300919" TargetMode="External"/><Relationship Id="rId160" Type="http://schemas.openxmlformats.org/officeDocument/2006/relationships/hyperlink" Target="https://uchebnik.mos.ru/material_view/atomic_objects/2692945" TargetMode="External"/><Relationship Id="rId181" Type="http://schemas.openxmlformats.org/officeDocument/2006/relationships/hyperlink" Target="https://www.youtube.com/watch?v=Y8iYTL9nNKY" TargetMode="External"/><Relationship Id="rId216" Type="http://schemas.openxmlformats.org/officeDocument/2006/relationships/hyperlink" Target="https://kupidonia.ru/viktoriny/test-po-izo-derevnja-derevjannyj-mir-nemenskaja-4-klass" TargetMode="External"/><Relationship Id="rId237" Type="http://schemas.openxmlformats.org/officeDocument/2006/relationships/hyperlink" Target="https://kupidonia.ru/viktoriny/test-po-izo-drevnjaja-ellada-nemenskaja-4-klass" TargetMode="External"/><Relationship Id="rId22" Type="http://schemas.openxmlformats.org/officeDocument/2006/relationships/hyperlink" Target="https://nsportal.ru/nachalnaya-shkola/izo/2019/12/03/tema-krasivye-ryby-monotipiya-1-klass-izobrazitelnoe-iskusstvo-urok" TargetMode="External"/><Relationship Id="rId43" Type="http://schemas.openxmlformats.org/officeDocument/2006/relationships/hyperlink" Target="https://youtu.be/NmtvYuVMXbI" TargetMode="External"/><Relationship Id="rId64" Type="http://schemas.openxmlformats.org/officeDocument/2006/relationships/hyperlink" Target="https://www.youtube.com/watch?v=l7RHFiLFpyU" TargetMode="External"/><Relationship Id="rId118" Type="http://schemas.openxmlformats.org/officeDocument/2006/relationships/hyperlink" Target="https://m.edsoo.ru/8a14af2c" TargetMode="External"/><Relationship Id="rId139" Type="http://schemas.openxmlformats.org/officeDocument/2006/relationships/hyperlink" Target="https://m.edsoo.ru/8a14a626" TargetMode="External"/><Relationship Id="rId85" Type="http://schemas.openxmlformats.org/officeDocument/2006/relationships/hyperlink" Target="https://www.youtube.com/watch?v=etIcCNIVH5s" TargetMode="External"/><Relationship Id="rId150" Type="http://schemas.openxmlformats.org/officeDocument/2006/relationships/hyperlink" Target="https://infourok.ru/prezentaciya-po-izobrazitelnomu-iskusstvu-na-temu-kartini-istoricheskie-i-bitovie-klass-3136217.html" TargetMode="External"/><Relationship Id="rId171" Type="http://schemas.openxmlformats.org/officeDocument/2006/relationships/hyperlink" Target="https://uchitelya.com/izo/52807-prezentaciya-kompoziciya-arhitekturnyh-sooruzheniy-3-klass.html" TargetMode="External"/><Relationship Id="rId192" Type="http://schemas.openxmlformats.org/officeDocument/2006/relationships/hyperlink" Target="https://uchebnik.mos.ru/material_view/atomic_objects/13285" TargetMode="External"/><Relationship Id="rId206" Type="http://schemas.openxmlformats.org/officeDocument/2006/relationships/hyperlink" Target="https://www.youtube.com/watch?v=etIcCNIVH5s" TargetMode="External"/><Relationship Id="rId227" Type="http://schemas.openxmlformats.org/officeDocument/2006/relationships/hyperlink" Target="https://uchebnik.mos.ru/material_view/atomic_objects/4360958" TargetMode="External"/><Relationship Id="rId201" Type="http://schemas.openxmlformats.org/officeDocument/2006/relationships/hyperlink" Target="https://uchebnik.mos.ru/material_view/atomic_objects/15823" TargetMode="External"/><Relationship Id="rId222" Type="http://schemas.openxmlformats.org/officeDocument/2006/relationships/hyperlink" Target="https://uchebnik.mos.ru/material_view/atomic_objects/1111457" TargetMode="External"/><Relationship Id="rId243" Type="http://schemas.openxmlformats.org/officeDocument/2006/relationships/theme" Target="theme/theme1.xml"/><Relationship Id="rId12" Type="http://schemas.openxmlformats.org/officeDocument/2006/relationships/hyperlink" Target="https://infourok.ru/prezentaciya-po-izo-poetapnoe-risovanie-zhivotnih-klass-1975862.html" TargetMode="External"/><Relationship Id="rId17" Type="http://schemas.openxmlformats.org/officeDocument/2006/relationships/hyperlink" Target="https://multiurok.ru/files/priezientatsiia-k-uroku-izo-izobrazhat-mozhno-i-to-chto-nievidimo-nastroieniie.html" TargetMode="External"/><Relationship Id="rId33" Type="http://schemas.openxmlformats.org/officeDocument/2006/relationships/hyperlink" Target="https://infourok.ru/prezentaciya-po-izobrazitelnomu-iskusstvu-na-temu-stroim-gorod-klass-1083731.html" TargetMode="External"/><Relationship Id="rId38" Type="http://schemas.openxmlformats.org/officeDocument/2006/relationships/hyperlink" Target="https://infourok.ru/prezentaciya-k-uroku-izo-prazdnik-ptic-1-klass-6343558.html" TargetMode="External"/><Relationship Id="rId59" Type="http://schemas.openxmlformats.org/officeDocument/2006/relationships/hyperlink" Target="https://uchebnik.mos.ru/exam/test/training_task/3649834" TargetMode="External"/><Relationship Id="rId103" Type="http://schemas.openxmlformats.org/officeDocument/2006/relationships/hyperlink" Target="http://www.culturemap.ru/" TargetMode="External"/><Relationship Id="rId108" Type="http://schemas.openxmlformats.org/officeDocument/2006/relationships/hyperlink" Target="http://www.museum.ru/" TargetMode="External"/><Relationship Id="rId124" Type="http://schemas.openxmlformats.org/officeDocument/2006/relationships/hyperlink" Target="https://m.edsoo.ru/8a14929e" TargetMode="External"/><Relationship Id="rId129" Type="http://schemas.openxmlformats.org/officeDocument/2006/relationships/hyperlink" Target="https://infourok.ru/prezentaciya-po-izo-na-temu-azhurnye-ogrady-3-klass-5284956.html" TargetMode="External"/><Relationship Id="rId54" Type="http://schemas.openxmlformats.org/officeDocument/2006/relationships/hyperlink" Target="https://uchebnik.mos.ru/material_view/lesson_templates/1794575?menuReferrer=catalogue" TargetMode="External"/><Relationship Id="rId70" Type="http://schemas.openxmlformats.org/officeDocument/2006/relationships/hyperlink" Target="https://uchebnik.mos.ru/material_view/atomic_objects/10594339?menuReferrer=catalogue" TargetMode="External"/><Relationship Id="rId75" Type="http://schemas.openxmlformats.org/officeDocument/2006/relationships/hyperlink" Target="https://resh.edu.ru/subject/lesson/3716/start/168876/" TargetMode="External"/><Relationship Id="rId91" Type="http://schemas.openxmlformats.org/officeDocument/2006/relationships/hyperlink" Target="https://uchebnik.mos.ru/app_player/457253" TargetMode="External"/><Relationship Id="rId96" Type="http://schemas.openxmlformats.org/officeDocument/2006/relationships/hyperlink" Target="https://multiurok.ru/files/urok-informatiki-vo-2-klassie-tiema-komp-iutiernai.html" TargetMode="External"/><Relationship Id="rId140" Type="http://schemas.openxmlformats.org/officeDocument/2006/relationships/hyperlink" Target="https://infourok.ru/prezentaciya-po-izo-shkolniy-prazdnik-karnaval-klass-3417521.html" TargetMode="External"/><Relationship Id="rId145" Type="http://schemas.openxmlformats.org/officeDocument/2006/relationships/hyperlink" Target="https://m.edsoo.ru/8a149c3a" TargetMode="External"/><Relationship Id="rId161" Type="http://schemas.openxmlformats.org/officeDocument/2006/relationships/hyperlink" Target="https://uchebnik.mos.ru/material_view/atomic_objects/2692945" TargetMode="External"/><Relationship Id="rId166" Type="http://schemas.openxmlformats.org/officeDocument/2006/relationships/hyperlink" Target="https://infourok.ru/prezentaciya-k-uroku-izo-bogatiri-bilinnie-1090293.html" TargetMode="External"/><Relationship Id="rId182" Type="http://schemas.openxmlformats.org/officeDocument/2006/relationships/hyperlink" Target="https://uchebnik.mos.ru/material_view/atomic_objects/13263" TargetMode="External"/><Relationship Id="rId187" Type="http://schemas.openxmlformats.org/officeDocument/2006/relationships/hyperlink" Target="https://uchebnik.mos.ru/material_view/atomic_objects/14182" TargetMode="External"/><Relationship Id="rId217" Type="http://schemas.openxmlformats.org/officeDocument/2006/relationships/hyperlink" Target="https://kupidonia.ru/viktoriny/test-po-izo-derevnja-derevjannyj-mir-nemenskaja-4-klass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12" Type="http://schemas.openxmlformats.org/officeDocument/2006/relationships/hyperlink" Target="https://uchebnik.mos.ru/app_player/457253" TargetMode="External"/><Relationship Id="rId233" Type="http://schemas.openxmlformats.org/officeDocument/2006/relationships/hyperlink" Target="https://uchebnik.mos.ru/material_view/atomic_objects/1199051" TargetMode="External"/><Relationship Id="rId238" Type="http://schemas.openxmlformats.org/officeDocument/2006/relationships/hyperlink" Target="https://resh.edu.ru/subject/7/4/" TargetMode="External"/><Relationship Id="rId23" Type="http://schemas.openxmlformats.org/officeDocument/2006/relationships/hyperlink" Target="https://nsportal.ru/nachalnaya-shkola/izo/2012/11/21/prezentatsiya-konstruirovanie-ptits-iz-bumagi" TargetMode="External"/><Relationship Id="rId28" Type="http://schemas.openxmlformats.org/officeDocument/2006/relationships/hyperlink" Target="https://multiurok.ru/files/prezentatsiia-master-ukrasheniia-pomogaet-sdelat-p.html" TargetMode="External"/><Relationship Id="rId49" Type="http://schemas.openxmlformats.org/officeDocument/2006/relationships/hyperlink" Target="https://www.youtube.com/watch?v=sm68Qokw8mY" TargetMode="External"/><Relationship Id="rId114" Type="http://schemas.openxmlformats.org/officeDocument/2006/relationships/hyperlink" Target="http://www.classmag.ru/" TargetMode="External"/><Relationship Id="rId119" Type="http://schemas.openxmlformats.org/officeDocument/2006/relationships/hyperlink" Target="https://m.edsoo.ru/8a14b166" TargetMode="External"/><Relationship Id="rId44" Type="http://schemas.openxmlformats.org/officeDocument/2006/relationships/hyperlink" Target="https://youtu.be/NmtvYuVMXbI" TargetMode="External"/><Relationship Id="rId60" Type="http://schemas.openxmlformats.org/officeDocument/2006/relationships/hyperlink" Target="https://uchebnik.mos.ru/exam/test/training_task/3649834" TargetMode="External"/><Relationship Id="rId65" Type="http://schemas.openxmlformats.org/officeDocument/2006/relationships/hyperlink" Target="https://resh.edu.ru/subject/lesson/3780/start/176098/" TargetMode="External"/><Relationship Id="rId81" Type="http://schemas.openxmlformats.org/officeDocument/2006/relationships/hyperlink" Target="https://resh.edu.ru/subject/lesson/4214/start/172904/" TargetMode="External"/><Relationship Id="rId86" Type="http://schemas.openxmlformats.org/officeDocument/2006/relationships/hyperlink" Target="https://www.youtube.com/watch?v=etIcCNIVH5s" TargetMode="External"/><Relationship Id="rId130" Type="http://schemas.openxmlformats.org/officeDocument/2006/relationships/hyperlink" Target="https://m.edsoo.ru/8a14b8e6" TargetMode="External"/><Relationship Id="rId135" Type="http://schemas.openxmlformats.org/officeDocument/2006/relationships/hyperlink" Target="https://m.edsoo.ru/8a14a45a" TargetMode="External"/><Relationship Id="rId151" Type="http://schemas.openxmlformats.org/officeDocument/2006/relationships/hyperlink" Target="https://m.edsoo.ru/8a14acca" TargetMode="External"/><Relationship Id="rId156" Type="http://schemas.openxmlformats.org/officeDocument/2006/relationships/hyperlink" Target="https://uchebnik.mos.ru/material/app/186073" TargetMode="External"/><Relationship Id="rId177" Type="http://schemas.openxmlformats.org/officeDocument/2006/relationships/hyperlink" Target="https://uchebnik.mos.ru/exam/test/training_task/3649834" TargetMode="External"/><Relationship Id="rId198" Type="http://schemas.openxmlformats.org/officeDocument/2006/relationships/hyperlink" Target="https://uchebnik.mos.ru/material_view/atomic_objects/9109017" TargetMode="External"/><Relationship Id="rId172" Type="http://schemas.openxmlformats.org/officeDocument/2006/relationships/hyperlink" Target="https://uchitelya.com/izo/52807-prezentaciya-kompoziciya-arhitekturnyh-sooruzheniy-3-klass.html" TargetMode="External"/><Relationship Id="rId193" Type="http://schemas.openxmlformats.org/officeDocument/2006/relationships/hyperlink" Target="https://uchebnik.mos.ru/material_view/atomic_objects/13285" TargetMode="External"/><Relationship Id="rId202" Type="http://schemas.openxmlformats.org/officeDocument/2006/relationships/hyperlink" Target="https://uchebnik.mos.ru/material_view/atomic_objects/15823" TargetMode="External"/><Relationship Id="rId207" Type="http://schemas.openxmlformats.org/officeDocument/2006/relationships/hyperlink" Target="https://www.youtube.com/watch?v=etIcCNIVH5s" TargetMode="External"/><Relationship Id="rId223" Type="http://schemas.openxmlformats.org/officeDocument/2006/relationships/hyperlink" Target="https://kupidonia.ru/viktoriny/test-po-izo-drevnjaja-ellada-nemenskaja-4-klass" TargetMode="External"/><Relationship Id="rId228" Type="http://schemas.openxmlformats.org/officeDocument/2006/relationships/hyperlink" Target="https://uchebnik.mos.ru/material_view/atomic_objects/4360958" TargetMode="External"/><Relationship Id="rId13" Type="http://schemas.openxmlformats.org/officeDocument/2006/relationships/hyperlink" Target="https://multiurok.ru/index.php/files/prezentatsiia-izobrazhat-mozhno-piatnom.html" TargetMode="External"/><Relationship Id="rId18" Type="http://schemas.openxmlformats.org/officeDocument/2006/relationships/hyperlink" Target="https://infourok.ru/prezentaciya-po-izobrazitelnomu-iskusstvu-na-temu-hudozhnik-i-zriteli-klass-1083693.html" TargetMode="External"/><Relationship Id="rId39" Type="http://schemas.openxmlformats.org/officeDocument/2006/relationships/hyperlink" Target="https://multiurok.ru/index.php/files/priezientatsiia-po-izo-raznotsvietnyie-zhuki.html" TargetMode="External"/><Relationship Id="rId109" Type="http://schemas.openxmlformats.org/officeDocument/2006/relationships/hyperlink" Target="http://www.varvar.ru/arhiv/gallery/sculpture_greek/index.html" TargetMode="External"/><Relationship Id="rId34" Type="http://schemas.openxmlformats.org/officeDocument/2006/relationships/hyperlink" Target="https://infourok.ru/prezentaciya-k-uroku-po-izobrazitelnomu-iskusstvu-v-klasse-vse-imeet-svoe-stroenie-1718148.html" TargetMode="External"/><Relationship Id="rId50" Type="http://schemas.openxmlformats.org/officeDocument/2006/relationships/hyperlink" Target="https://uchebnik.mos.ru/material/app/328284" TargetMode="External"/><Relationship Id="rId55" Type="http://schemas.openxmlformats.org/officeDocument/2006/relationships/hyperlink" Target="https://uchebnik.mos.ru/material_view/lesson_templates/1794575?menuReferrer=catalogue" TargetMode="External"/><Relationship Id="rId76" Type="http://schemas.openxmlformats.org/officeDocument/2006/relationships/hyperlink" Target="https://resh.edu.ru/subject/lesson/3726/start/169650/" TargetMode="External"/><Relationship Id="rId97" Type="http://schemas.openxmlformats.org/officeDocument/2006/relationships/hyperlink" Target="https://multiurok.ru/files/urok-informatiki-vo-2-klassie-tiema-komp-iutiernai.html" TargetMode="External"/><Relationship Id="rId104" Type="http://schemas.openxmlformats.org/officeDocument/2006/relationships/hyperlink" Target="http://sobory.ru/" TargetMode="External"/><Relationship Id="rId120" Type="http://schemas.openxmlformats.org/officeDocument/2006/relationships/hyperlink" Target="https://m.edsoo.ru/8a14cd18" TargetMode="External"/><Relationship Id="rId125" Type="http://schemas.openxmlformats.org/officeDocument/2006/relationships/hyperlink" Target="https://infourok.ru/prezentaciya-trud-hudozhnika-dlya-tvoego-doma-obobshenie-temy-5544197.html" TargetMode="External"/><Relationship Id="rId141" Type="http://schemas.openxmlformats.org/officeDocument/2006/relationships/hyperlink" Target="https://infourok.ru/prezentaciya-po-izobrazitelnomu-iskusstvu-na-temu-muzey-v-zhizni-goroda-klass-3161525.html" TargetMode="External"/><Relationship Id="rId146" Type="http://schemas.openxmlformats.org/officeDocument/2006/relationships/hyperlink" Target="https://m.edsoo.ru/8a14c890" TargetMode="External"/><Relationship Id="rId167" Type="http://schemas.openxmlformats.org/officeDocument/2006/relationships/hyperlink" Target="https://infourok.ru/prezentaciya-k-uroku-izo-bogatiri-bilinnie-1090293.html" TargetMode="External"/><Relationship Id="rId188" Type="http://schemas.openxmlformats.org/officeDocument/2006/relationships/hyperlink" Target="https://uchebnik.mos.ru/material_view/atomic_objects/11274" TargetMode="External"/><Relationship Id="rId7" Type="http://schemas.openxmlformats.org/officeDocument/2006/relationships/endnotes" Target="endnotes.xml"/><Relationship Id="rId71" Type="http://schemas.openxmlformats.org/officeDocument/2006/relationships/hyperlink" Target="https://uchebnik.mos.ru/material_view/atomic_objects/10594339?menuReferrer=catalogue" TargetMode="External"/><Relationship Id="rId92" Type="http://schemas.openxmlformats.org/officeDocument/2006/relationships/hyperlink" Target="https://uchebnik.mos.ru/material/app/327855" TargetMode="External"/><Relationship Id="rId162" Type="http://schemas.openxmlformats.org/officeDocument/2006/relationships/hyperlink" Target="https://uchebnik.mos.ru/material_view/atomic_objects/2692945" TargetMode="External"/><Relationship Id="rId183" Type="http://schemas.openxmlformats.org/officeDocument/2006/relationships/hyperlink" Target="https://uchebnik.mos.ru/material_view/atomic_objects/13263" TargetMode="External"/><Relationship Id="rId213" Type="http://schemas.openxmlformats.org/officeDocument/2006/relationships/hyperlink" Target="https://uchebnik.mos.ru/app_player/457253" TargetMode="External"/><Relationship Id="rId218" Type="http://schemas.openxmlformats.org/officeDocument/2006/relationships/hyperlink" Target="https://kupidonia.ru/viktoriny/test-po-izo-derevnja-derevjannyj-mir-nemenskaja-4-klass" TargetMode="External"/><Relationship Id="rId234" Type="http://schemas.openxmlformats.org/officeDocument/2006/relationships/hyperlink" Target="https://uchebnik.mos.ru/material_view/atomic_objects/1199051" TargetMode="External"/><Relationship Id="rId239" Type="http://schemas.openxmlformats.org/officeDocument/2006/relationships/hyperlink" Target="https://media.prosv.ru/content/?klass=4&amp;subject=22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infourok.ru/prezentaciya-po-izo-klass-umk-shkola-rossii-postroyki-v-nashey-zhizni-1113411.html" TargetMode="External"/><Relationship Id="rId24" Type="http://schemas.openxmlformats.org/officeDocument/2006/relationships/hyperlink" Target="https://multiurok.ru/files/prezentatsiia-uzory-kotorye-sozdali-liudi.html" TargetMode="External"/><Relationship Id="rId40" Type="http://schemas.openxmlformats.org/officeDocument/2006/relationships/hyperlink" Target="https://multiurok.ru/files/prezentatsiia-dlia-uroka-znakomstvo-s-interfeisom.html" TargetMode="External"/><Relationship Id="rId45" Type="http://schemas.openxmlformats.org/officeDocument/2006/relationships/footer" Target="footer1.xml"/><Relationship Id="rId66" Type="http://schemas.openxmlformats.org/officeDocument/2006/relationships/hyperlink" Target="https://resh.edu.ru/subject/lesson/3780/start/176098/" TargetMode="External"/><Relationship Id="rId87" Type="http://schemas.openxmlformats.org/officeDocument/2006/relationships/hyperlink" Target="https://www.youtube.com/watch?v=etIcCNIVH5s" TargetMode="External"/><Relationship Id="rId110" Type="http://schemas.openxmlformats.org/officeDocument/2006/relationships/hyperlink" Target="http://historic.ru/" TargetMode="External"/><Relationship Id="rId115" Type="http://schemas.openxmlformats.org/officeDocument/2006/relationships/hyperlink" Target="http://academy.mosmetod.ru/kollektsiya/master-klass-sekret-sozdaniya-portreta" TargetMode="External"/><Relationship Id="rId131" Type="http://schemas.openxmlformats.org/officeDocument/2006/relationships/hyperlink" Target="https://infourok.ru/prezentaciya-po-izobrazitelnomu-iskusstvu-na-temu-vitrini-klass-3153933.html" TargetMode="External"/><Relationship Id="rId136" Type="http://schemas.openxmlformats.org/officeDocument/2006/relationships/hyperlink" Target="https://m.edsoo.ru/8a14a7f2" TargetMode="External"/><Relationship Id="rId157" Type="http://schemas.openxmlformats.org/officeDocument/2006/relationships/hyperlink" Target="https://uchebnik.mos.ru/material_view/atomic_objects/5731231" TargetMode="External"/><Relationship Id="rId178" Type="http://schemas.openxmlformats.org/officeDocument/2006/relationships/hyperlink" Target="https://uchebnik.mos.ru/exam/test/training_task/3649834" TargetMode="External"/><Relationship Id="rId61" Type="http://schemas.openxmlformats.org/officeDocument/2006/relationships/hyperlink" Target="https://www.youtube.com/watch?v=Y8iYTL9nNKY" TargetMode="External"/><Relationship Id="rId82" Type="http://schemas.openxmlformats.org/officeDocument/2006/relationships/hyperlink" Target="https://www.youtube.com/watch?v=LVTV0mBBZek" TargetMode="External"/><Relationship Id="rId152" Type="http://schemas.openxmlformats.org/officeDocument/2006/relationships/hyperlink" Target="https://uchebnik.mos.ru/material_view/atomic_objects/2078489" TargetMode="External"/><Relationship Id="rId173" Type="http://schemas.openxmlformats.org/officeDocument/2006/relationships/hyperlink" Target="https://uchebnik.mos.ru/material_view/lesson_templates/1794575?menuReferrer=catalogue" TargetMode="External"/><Relationship Id="rId194" Type="http://schemas.openxmlformats.org/officeDocument/2006/relationships/hyperlink" Target="https://uchebnik.mos.ru/material_view/atomic_objects/2666892" TargetMode="External"/><Relationship Id="rId199" Type="http://schemas.openxmlformats.org/officeDocument/2006/relationships/hyperlink" Target="https://uchebnik.mos.ru/material_view/atomic_objects/9109017" TargetMode="External"/><Relationship Id="rId203" Type="http://schemas.openxmlformats.org/officeDocument/2006/relationships/hyperlink" Target="https://uchebnik.mos.ru/material_view/atomic_objects/619486" TargetMode="External"/><Relationship Id="rId208" Type="http://schemas.openxmlformats.org/officeDocument/2006/relationships/hyperlink" Target="https://www.youtube.com/watch?v=etIcCNIVH5s" TargetMode="External"/><Relationship Id="rId229" Type="http://schemas.openxmlformats.org/officeDocument/2006/relationships/hyperlink" Target="https://uchebnik.mos.ru/material_view/atomic_objects/2696217" TargetMode="External"/><Relationship Id="rId19" Type="http://schemas.openxmlformats.org/officeDocument/2006/relationships/hyperlink" Target="https://multiurok.ru/files/priezientatsiia-k-uroku-izo-mir-polon-ukrashienii.html" TargetMode="External"/><Relationship Id="rId224" Type="http://schemas.openxmlformats.org/officeDocument/2006/relationships/hyperlink" Target="https://kupidonia.ru/viktoriny/test-po-izo-drevnjaja-ellada-nemenskaja-4-klass" TargetMode="External"/><Relationship Id="rId240" Type="http://schemas.openxmlformats.org/officeDocument/2006/relationships/hyperlink" Target="https://media.prosv.ru/content/?klass=4&amp;subject=22" TargetMode="External"/><Relationship Id="rId14" Type="http://schemas.openxmlformats.org/officeDocument/2006/relationships/hyperlink" Target="https://multiurok.ru/index.php/files/prezentatsiia-izobrazhat-mozhno-v-obiome-lepka-pti.html" TargetMode="External"/><Relationship Id="rId30" Type="http://schemas.openxmlformats.org/officeDocument/2006/relationships/hyperlink" Target="https://multiurok.ru/files/prezentatsiia-doma-byvaiut-raznymi.html" TargetMode="External"/><Relationship Id="rId35" Type="http://schemas.openxmlformats.org/officeDocument/2006/relationships/hyperlink" Target="https://multiurok.ru/files/prezentatsiia-stroim-veshchi.html" TargetMode="External"/><Relationship Id="rId56" Type="http://schemas.openxmlformats.org/officeDocument/2006/relationships/hyperlink" Target="https://uchebnik.mos.ru/material_view/lesson_templates/1794575?menuReferrer=catalogue" TargetMode="External"/><Relationship Id="rId77" Type="http://schemas.openxmlformats.org/officeDocument/2006/relationships/hyperlink" Target="https://resh.edu.ru/subject/lesson/3726/start/169650/" TargetMode="External"/><Relationship Id="rId100" Type="http://schemas.openxmlformats.org/officeDocument/2006/relationships/hyperlink" Target="http://www.artprojekt.ru/" TargetMode="External"/><Relationship Id="rId105" Type="http://schemas.openxmlformats.org/officeDocument/2006/relationships/hyperlink" Target="http://www.tretyakov.ru/" TargetMode="External"/><Relationship Id="rId126" Type="http://schemas.openxmlformats.org/officeDocument/2006/relationships/hyperlink" Target="https://m.edsoo.ru/8a14c35e" TargetMode="External"/><Relationship Id="rId147" Type="http://schemas.openxmlformats.org/officeDocument/2006/relationships/hyperlink" Target="https://m.edsoo.ru/8a149eb0" TargetMode="External"/><Relationship Id="rId168" Type="http://schemas.openxmlformats.org/officeDocument/2006/relationships/hyperlink" Target="https://infourok.ru/prezentaciya-k-uroku-izo-bogatiri-bilinnie-1090293.html" TargetMode="External"/><Relationship Id="rId8" Type="http://schemas.openxmlformats.org/officeDocument/2006/relationships/image" Target="media/image1.jpeg"/><Relationship Id="rId51" Type="http://schemas.openxmlformats.org/officeDocument/2006/relationships/hyperlink" Target="https://uchebnik.mos.ru/material/app/328284" TargetMode="External"/><Relationship Id="rId72" Type="http://schemas.openxmlformats.org/officeDocument/2006/relationships/hyperlink" Target="https://uchebnik.mos.ru/material_view/atomic_objects/10594339?menuReferrer=catalogue" TargetMode="External"/><Relationship Id="rId93" Type="http://schemas.openxmlformats.org/officeDocument/2006/relationships/hyperlink" Target="https://uchebnik.mos.ru/material/app/327855" TargetMode="External"/><Relationship Id="rId98" Type="http://schemas.openxmlformats.org/officeDocument/2006/relationships/hyperlink" Target="https://multiurok.ru/files/urok-informatiki-vo-2-klassie-tiema-komp-iutiernai.html" TargetMode="External"/><Relationship Id="rId121" Type="http://schemas.openxmlformats.org/officeDocument/2006/relationships/hyperlink" Target="https://m.edsoo.ru/8a14b2c4" TargetMode="External"/><Relationship Id="rId142" Type="http://schemas.openxmlformats.org/officeDocument/2006/relationships/hyperlink" Target="https://m.edsoo.ru/8a14c71e" TargetMode="External"/><Relationship Id="rId163" Type="http://schemas.openxmlformats.org/officeDocument/2006/relationships/footer" Target="footer2.xml"/><Relationship Id="rId184" Type="http://schemas.openxmlformats.org/officeDocument/2006/relationships/hyperlink" Target="https://uchebnik.mos.ru/material_view/atomic_objects/13263" TargetMode="External"/><Relationship Id="rId189" Type="http://schemas.openxmlformats.org/officeDocument/2006/relationships/hyperlink" Target="https://uchebnik.mos.ru/material_view/atomic_objects/11274" TargetMode="External"/><Relationship Id="rId219" Type="http://schemas.openxmlformats.org/officeDocument/2006/relationships/hyperlink" Target="https://kupidonia.ru/viktoriny/test-po-izo-derevnja-derevjannyj-mir-nemenskaja-4-klass" TargetMode="External"/><Relationship Id="rId3" Type="http://schemas.openxmlformats.org/officeDocument/2006/relationships/styles" Target="styles.xml"/><Relationship Id="rId214" Type="http://schemas.openxmlformats.org/officeDocument/2006/relationships/hyperlink" Target="https://www.youtube.com/watch?v=_ePgJ9ku0KQ" TargetMode="External"/><Relationship Id="rId230" Type="http://schemas.openxmlformats.org/officeDocument/2006/relationships/hyperlink" Target="https://uchebnik.mos.ru/material_view/atomic_objects/2696217" TargetMode="External"/><Relationship Id="rId235" Type="http://schemas.openxmlformats.org/officeDocument/2006/relationships/hyperlink" Target="https://kupidonia.ru/viktoriny/test-po-izo-drevnjaja-ellada-nemenskaja-4-klass" TargetMode="External"/><Relationship Id="rId25" Type="http://schemas.openxmlformats.org/officeDocument/2006/relationships/hyperlink" Target="https://multiurok.ru/files/prezentatsiia-po-izobrazitelnomu-iskusstvu-dymkovs.html" TargetMode="External"/><Relationship Id="rId46" Type="http://schemas.openxmlformats.org/officeDocument/2006/relationships/hyperlink" Target="https://youtu.be/1qe5lbl-YVc" TargetMode="External"/><Relationship Id="rId67" Type="http://schemas.openxmlformats.org/officeDocument/2006/relationships/hyperlink" Target="https://uchebnik.mos.ru/exam/test/training_spec/269759/task/1" TargetMode="External"/><Relationship Id="rId116" Type="http://schemas.openxmlformats.org/officeDocument/2006/relationships/hyperlink" Target="https://m.edsoo.ru/8a1496ae" TargetMode="External"/><Relationship Id="rId137" Type="http://schemas.openxmlformats.org/officeDocument/2006/relationships/hyperlink" Target="https://m.edsoo.ru/8a14996a" TargetMode="External"/><Relationship Id="rId158" Type="http://schemas.openxmlformats.org/officeDocument/2006/relationships/hyperlink" Target="https://uchebnik.mos.ru/material_view/atomic_objects/5731231" TargetMode="External"/><Relationship Id="rId20" Type="http://schemas.openxmlformats.org/officeDocument/2006/relationships/hyperlink" Target="https://nsportal.ru/nachalnaya-shkola/izo/2020/04/22/izo-vaza-s-tsvetami-1-klass" TargetMode="External"/><Relationship Id="rId41" Type="http://schemas.openxmlformats.org/officeDocument/2006/relationships/hyperlink" Target="https://multiurok.ru/files/prezentatsiia-k-uroku-izo-vremena-goda-1.html?login=ok" TargetMode="External"/><Relationship Id="rId62" Type="http://schemas.openxmlformats.org/officeDocument/2006/relationships/hyperlink" Target="https://www.youtube.com/watch?v=Y8iYTL9nNKY" TargetMode="External"/><Relationship Id="rId83" Type="http://schemas.openxmlformats.org/officeDocument/2006/relationships/hyperlink" Target="https://www.youtube.com/watch?v=LVTV0mBBZek" TargetMode="External"/><Relationship Id="rId88" Type="http://schemas.openxmlformats.org/officeDocument/2006/relationships/hyperlink" Target="https://www.youtube.com/watch?v=drI0nd-D2n8" TargetMode="External"/><Relationship Id="rId111" Type="http://schemas.openxmlformats.org/officeDocument/2006/relationships/hyperlink" Target="http://www.wroubel.ru/" TargetMode="External"/><Relationship Id="rId132" Type="http://schemas.openxmlformats.org/officeDocument/2006/relationships/hyperlink" Target="https://m.edsoo.ru/8a14ba1c" TargetMode="External"/><Relationship Id="rId153" Type="http://schemas.openxmlformats.org/officeDocument/2006/relationships/hyperlink" Target="https://uchebnik.mos.ru/material_view/atomic_objects/2078489" TargetMode="External"/><Relationship Id="rId174" Type="http://schemas.openxmlformats.org/officeDocument/2006/relationships/hyperlink" Target="https://uchebnik.mos.ru/material_view/lesson_templates/1794575?menuReferrer=catalogue" TargetMode="External"/><Relationship Id="rId179" Type="http://schemas.openxmlformats.org/officeDocument/2006/relationships/hyperlink" Target="https://uchebnik.mos.ru/exam/test/training_task/3649834" TargetMode="External"/><Relationship Id="rId195" Type="http://schemas.openxmlformats.org/officeDocument/2006/relationships/hyperlink" Target="https://uchebnik.mos.ru/material_view/atomic_objects/2666892" TargetMode="External"/><Relationship Id="rId209" Type="http://schemas.openxmlformats.org/officeDocument/2006/relationships/hyperlink" Target="https://www.youtube.com/watch?v=etIcCNIVH5s" TargetMode="External"/><Relationship Id="rId190" Type="http://schemas.openxmlformats.org/officeDocument/2006/relationships/hyperlink" Target="https://uchebnik.mos.ru/material_view/atomic_objects/11274" TargetMode="External"/><Relationship Id="rId204" Type="http://schemas.openxmlformats.org/officeDocument/2006/relationships/hyperlink" Target="https://uchebnik.mos.ru/material_view/atomic_objects/619486" TargetMode="External"/><Relationship Id="rId220" Type="http://schemas.openxmlformats.org/officeDocument/2006/relationships/hyperlink" Target="https://uchebnik.mos.ru/material_view/atomic_objects/1111457" TargetMode="External"/><Relationship Id="rId225" Type="http://schemas.openxmlformats.org/officeDocument/2006/relationships/hyperlink" Target="https://kupidonia.ru/viktoriny/test-po-izo-drevnjaja-ellada-nemenskaja-4-klass" TargetMode="External"/><Relationship Id="rId241" Type="http://schemas.openxmlformats.org/officeDocument/2006/relationships/hyperlink" Target="https://resh.edu.ru/subject/7/4/" TargetMode="External"/><Relationship Id="rId15" Type="http://schemas.openxmlformats.org/officeDocument/2006/relationships/hyperlink" Target="https://infourok.ru/prezentaciya-k-uroku-izobrazitelnogo-iskusstva-klass-tema-izobrazhat-mozhno-liniey-1489705.html" TargetMode="External"/><Relationship Id="rId36" Type="http://schemas.openxmlformats.org/officeDocument/2006/relationships/hyperlink" Target="https://infourok.ru/gorod-v-kotorom-my-zhivyom-panno-progulka-po-gorodu-urok-po-predmetu-izobrazitelnoe-iskusstvo-1-klass-4341014.html" TargetMode="External"/><Relationship Id="rId57" Type="http://schemas.openxmlformats.org/officeDocument/2006/relationships/hyperlink" Target="https://uchebnik.mos.ru/material_view/lesson_templates/1794575?menuReferrer=catalogue" TargetMode="External"/><Relationship Id="rId106" Type="http://schemas.openxmlformats.org/officeDocument/2006/relationships/hyperlink" Target="http://www.rusmuseum.ru/" TargetMode="External"/><Relationship Id="rId127" Type="http://schemas.openxmlformats.org/officeDocument/2006/relationships/hyperlink" Target="https://m.edsoo.ru/8a14b490" TargetMode="External"/><Relationship Id="rId10" Type="http://schemas.openxmlformats.org/officeDocument/2006/relationships/hyperlink" Target="https://multiurok.ru/index.php/files/prezentatsiia-izobrazheniia-vsiudu-vokrug-nas.html?login=ok" TargetMode="External"/><Relationship Id="rId31" Type="http://schemas.openxmlformats.org/officeDocument/2006/relationships/hyperlink" Target="https://multiurok.ru/files/prezentatsiia-domiki-kotorye-postroila-priroda.html" TargetMode="External"/><Relationship Id="rId52" Type="http://schemas.openxmlformats.org/officeDocument/2006/relationships/hyperlink" Target="https://www.youtube.com/watch?v=N5S4OL3jY6k" TargetMode="External"/><Relationship Id="rId73" Type="http://schemas.openxmlformats.org/officeDocument/2006/relationships/hyperlink" Target="https://uchebnik.mos.ru/material_view/atomic_objects/10594339?menuReferrer=catalogue" TargetMode="External"/><Relationship Id="rId78" Type="http://schemas.openxmlformats.org/officeDocument/2006/relationships/hyperlink" Target="https://resh.edu.ru/subject/lesson/4995/start/161058/" TargetMode="External"/><Relationship Id="rId94" Type="http://schemas.openxmlformats.org/officeDocument/2006/relationships/hyperlink" Target="https://uchebnik.mos.ru/material/app/300919" TargetMode="External"/><Relationship Id="rId99" Type="http://schemas.openxmlformats.org/officeDocument/2006/relationships/hyperlink" Target="http://www.smirnova.net/" TargetMode="External"/><Relationship Id="rId101" Type="http://schemas.openxmlformats.org/officeDocument/2006/relationships/hyperlink" Target="http://jivopis.ru/gallery/" TargetMode="External"/><Relationship Id="rId122" Type="http://schemas.openxmlformats.org/officeDocument/2006/relationships/hyperlink" Target="https://m.edsoo.ru/8a1494d8" TargetMode="External"/><Relationship Id="rId143" Type="http://schemas.openxmlformats.org/officeDocument/2006/relationships/hyperlink" Target="https://m.edsoo.ru/8a14d0d8" TargetMode="External"/><Relationship Id="rId148" Type="http://schemas.openxmlformats.org/officeDocument/2006/relationships/hyperlink" Target="https://multiurok.ru/files/prezentatsiia-portret-1.html" TargetMode="External"/><Relationship Id="rId164" Type="http://schemas.openxmlformats.org/officeDocument/2006/relationships/hyperlink" Target="https://uchebnik.mos.ru/material/app/217877" TargetMode="External"/><Relationship Id="rId169" Type="http://schemas.openxmlformats.org/officeDocument/2006/relationships/hyperlink" Target="https://uchitelya.com/izo/52807-prezentaciya-kompoziciya-arhitekturnyh-sooruzheniy-3-klass.html" TargetMode="External"/><Relationship Id="rId185" Type="http://schemas.openxmlformats.org/officeDocument/2006/relationships/hyperlink" Target="https://uchebnik.mos.ru/material_view/atomic_objects/14182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multiurok.ru/files/konspiekt-i-priezientatsiia-k-uroku-1-po-izo-na-ti.html" TargetMode="External"/><Relationship Id="rId180" Type="http://schemas.openxmlformats.org/officeDocument/2006/relationships/hyperlink" Target="https://www.youtube.com/watch?v=Y8iYTL9nNKY" TargetMode="External"/><Relationship Id="rId210" Type="http://schemas.openxmlformats.org/officeDocument/2006/relationships/hyperlink" Target="https://www.youtube.com/watch?v=drI0nd-D2n8" TargetMode="External"/><Relationship Id="rId215" Type="http://schemas.openxmlformats.org/officeDocument/2006/relationships/hyperlink" Target="https://www.youtube.com/watch?v=_ePgJ9ku0KQ" TargetMode="External"/><Relationship Id="rId236" Type="http://schemas.openxmlformats.org/officeDocument/2006/relationships/hyperlink" Target="https://kupidonia.ru/viktoriny/test-po-izo-drevnjaja-ellada-nemenskaja-4-klass" TargetMode="External"/><Relationship Id="rId26" Type="http://schemas.openxmlformats.org/officeDocument/2006/relationships/hyperlink" Target="https://resh.edu.ru/subject/lesson/4053/start/326219/" TargetMode="External"/><Relationship Id="rId231" Type="http://schemas.openxmlformats.org/officeDocument/2006/relationships/hyperlink" Target="https://uchebnik.mos.ru/material_view/atomic_objects/2696217" TargetMode="External"/><Relationship Id="rId47" Type="http://schemas.openxmlformats.org/officeDocument/2006/relationships/hyperlink" Target="https://youtu.be/1qe5lbl-YVc" TargetMode="External"/><Relationship Id="rId68" Type="http://schemas.openxmlformats.org/officeDocument/2006/relationships/hyperlink" Target="https://uchebnik.mos.ru/exam/test/training_spec/269759/task/1" TargetMode="External"/><Relationship Id="rId89" Type="http://schemas.openxmlformats.org/officeDocument/2006/relationships/hyperlink" Target="https://www.youtube.com/watch?v=drI0nd-D2n8" TargetMode="External"/><Relationship Id="rId112" Type="http://schemas.openxmlformats.org/officeDocument/2006/relationships/hyperlink" Target="http://www.artvek.ru/lit014.html" TargetMode="External"/><Relationship Id="rId133" Type="http://schemas.openxmlformats.org/officeDocument/2006/relationships/hyperlink" Target="https://m.edsoo.ru/8a14bd46" TargetMode="External"/><Relationship Id="rId154" Type="http://schemas.openxmlformats.org/officeDocument/2006/relationships/hyperlink" Target="https://uchebnik.mos.ru/material_view/atomic_objects/2078489" TargetMode="External"/><Relationship Id="rId175" Type="http://schemas.openxmlformats.org/officeDocument/2006/relationships/hyperlink" Target="https://uchebnik.mos.ru/material_view/lesson_templates/1794575?menuReferrer=catalogue" TargetMode="External"/><Relationship Id="rId196" Type="http://schemas.openxmlformats.org/officeDocument/2006/relationships/hyperlink" Target="https://uchebnik.mos.ru/material_view/atomic_objects/2666892" TargetMode="External"/><Relationship Id="rId200" Type="http://schemas.openxmlformats.org/officeDocument/2006/relationships/hyperlink" Target="https://uchebnik.mos.ru/material_view/atomic_objects/15823" TargetMode="External"/><Relationship Id="rId16" Type="http://schemas.openxmlformats.org/officeDocument/2006/relationships/hyperlink" Target="https://multiurok.ru/files/prezentatsiia-k-uroku-raznotsvetnye-kraski-1.html" TargetMode="External"/><Relationship Id="rId221" Type="http://schemas.openxmlformats.org/officeDocument/2006/relationships/hyperlink" Target="https://uchebnik.mos.ru/material_view/atomic_objects/1111457" TargetMode="External"/><Relationship Id="rId242" Type="http://schemas.openxmlformats.org/officeDocument/2006/relationships/fontTable" Target="fontTable.xml"/><Relationship Id="rId37" Type="http://schemas.openxmlformats.org/officeDocument/2006/relationships/hyperlink" Target="https://multiurok.ru/files/prezentatsiia-bratia-mastera-izobrazheniia-ukrashe.html" TargetMode="External"/><Relationship Id="rId58" Type="http://schemas.openxmlformats.org/officeDocument/2006/relationships/hyperlink" Target="https://uchebnik.mos.ru/exam/test/training_task/3649834" TargetMode="External"/><Relationship Id="rId79" Type="http://schemas.openxmlformats.org/officeDocument/2006/relationships/hyperlink" Target="https://resh.edu.ru/subject/lesson/4995/start/161058/" TargetMode="External"/><Relationship Id="rId102" Type="http://schemas.openxmlformats.org/officeDocument/2006/relationships/hyperlink" Target="http://www.artclassic.edu.ru/" TargetMode="External"/><Relationship Id="rId123" Type="http://schemas.openxmlformats.org/officeDocument/2006/relationships/hyperlink" Target="https://m.edsoo.ru/8a14c0e8" TargetMode="External"/><Relationship Id="rId144" Type="http://schemas.openxmlformats.org/officeDocument/2006/relationships/hyperlink" Target="https://m.edsoo.ru/8a14ca48" TargetMode="External"/><Relationship Id="rId90" Type="http://schemas.openxmlformats.org/officeDocument/2006/relationships/hyperlink" Target="https://uchebnik.mos.ru/app_player/457253" TargetMode="External"/><Relationship Id="rId165" Type="http://schemas.openxmlformats.org/officeDocument/2006/relationships/hyperlink" Target="https://uchebnik.mos.ru/material/app/217877" TargetMode="External"/><Relationship Id="rId186" Type="http://schemas.openxmlformats.org/officeDocument/2006/relationships/hyperlink" Target="https://uchebnik.mos.ru/material_view/atomic_objects/14182" TargetMode="External"/><Relationship Id="rId211" Type="http://schemas.openxmlformats.org/officeDocument/2006/relationships/hyperlink" Target="https://www.youtube.com/watch?v=drI0nd-D2n8" TargetMode="External"/><Relationship Id="rId232" Type="http://schemas.openxmlformats.org/officeDocument/2006/relationships/hyperlink" Target="https://uchebnik.mos.ru/material_view/atomic_objects/1199051" TargetMode="External"/><Relationship Id="rId27" Type="http://schemas.openxmlformats.org/officeDocument/2006/relationships/hyperlink" Target="https://multiurok.ru/files/priezientatsiia-k-uroku-izo-kak-ukrashaiet-siebia-chieloviek.html" TargetMode="External"/><Relationship Id="rId48" Type="http://schemas.openxmlformats.org/officeDocument/2006/relationships/hyperlink" Target="https://www.youtube.com/watch?v=sm68Qokw8mY" TargetMode="External"/><Relationship Id="rId69" Type="http://schemas.openxmlformats.org/officeDocument/2006/relationships/hyperlink" Target="https://uchebnik.mos.ru/exam/test/training_spec/269759/task/1" TargetMode="External"/><Relationship Id="rId113" Type="http://schemas.openxmlformats.org/officeDocument/2006/relationships/hyperlink" Target="http://vospitatel.com.ua/category/izo.html" TargetMode="External"/><Relationship Id="rId134" Type="http://schemas.openxmlformats.org/officeDocument/2006/relationships/hyperlink" Target="https://m.edsoo.ru/8a14a19e" TargetMode="External"/><Relationship Id="rId80" Type="http://schemas.openxmlformats.org/officeDocument/2006/relationships/hyperlink" Target="https://resh.edu.ru/subject/lesson/4214/start/172904/" TargetMode="External"/><Relationship Id="rId155" Type="http://schemas.openxmlformats.org/officeDocument/2006/relationships/hyperlink" Target="https://uchebnik.mos.ru/material/app/186073" TargetMode="External"/><Relationship Id="rId176" Type="http://schemas.openxmlformats.org/officeDocument/2006/relationships/hyperlink" Target="https://uchebnik.mos.ru/material_view/lesson_templates/1794575?menuReferrer=catalogue" TargetMode="External"/><Relationship Id="rId197" Type="http://schemas.openxmlformats.org/officeDocument/2006/relationships/hyperlink" Target="https://uchebnik.mos.ru/material_view/atomic_objects/9109017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543B2EC-06D6-4330-AD3F-865FC6D742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161</TotalTime>
  <Pages>1</Pages>
  <Words>29473</Words>
  <Characters>167998</Characters>
  <Application>Microsoft Office Word</Application>
  <DocSecurity>0</DocSecurity>
  <Lines>1399</Lines>
  <Paragraphs>394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197077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User</cp:lastModifiedBy>
  <cp:revision>22</cp:revision>
  <dcterms:created xsi:type="dcterms:W3CDTF">2023-09-23T13:33:00Z</dcterms:created>
  <dcterms:modified xsi:type="dcterms:W3CDTF">2024-11-20T11:29:00Z</dcterms:modified>
</cp:coreProperties>
</file>